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DEC38" w14:textId="77777777" w:rsidR="00D4552A" w:rsidRDefault="00D4552A">
      <w:pPr>
        <w:rPr>
          <w:lang w:eastAsia="zh-CN"/>
        </w:rPr>
      </w:pPr>
    </w:p>
    <w:p w14:paraId="145272ED" w14:textId="0D54487A" w:rsidR="00885540" w:rsidRDefault="00885540" w:rsidP="00885540">
      <w:pPr>
        <w:pStyle w:val="1"/>
      </w:pPr>
      <w:bookmarkStart w:id="0" w:name="references"/>
      <w:bookmarkStart w:id="1" w:name="_Toc104488368"/>
      <w:bookmarkStart w:id="2" w:name="_Toc13157"/>
      <w:bookmarkStart w:id="3" w:name="_Toc134691791"/>
      <w:bookmarkStart w:id="4" w:name="_Toc103163476"/>
      <w:bookmarkStart w:id="5" w:name="_Toc23609"/>
      <w:bookmarkEnd w:id="0"/>
      <w:r>
        <w:t>B.4</w:t>
      </w:r>
      <w:r>
        <w:tab/>
      </w:r>
      <w:bookmarkStart w:id="6" w:name="_Toc27271"/>
      <w:bookmarkStart w:id="7" w:name="_Toc141084763"/>
      <w:bookmarkStart w:id="8" w:name="_Toc15219"/>
      <w:bookmarkStart w:id="9" w:name="_Toc103163478"/>
      <w:bookmarkStart w:id="10" w:name="_Toc5962"/>
      <w:bookmarkStart w:id="11" w:name="_Toc134691795"/>
      <w:bookmarkStart w:id="12" w:name="_Toc104488369"/>
      <w:bookmarkEnd w:id="1"/>
      <w:bookmarkEnd w:id="2"/>
      <w:bookmarkEnd w:id="3"/>
      <w:bookmarkEnd w:id="4"/>
      <w:bookmarkEnd w:id="5"/>
      <w:r>
        <w:tab/>
        <w:t>System level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simulation results for dynamic TDD</w:t>
      </w:r>
      <w:bookmarkEnd w:id="6"/>
      <w:bookmarkEnd w:id="7"/>
    </w:p>
    <w:p w14:paraId="3A0F9E21" w14:textId="77777777" w:rsidR="00885540" w:rsidRDefault="00885540" w:rsidP="00885540">
      <w:pPr>
        <w:rPr>
          <w:bCs/>
          <w:iCs/>
        </w:rPr>
      </w:pPr>
      <w:r>
        <w:rPr>
          <w:rFonts w:hint="eastAsia"/>
          <w:lang w:eastAsia="zh-CN"/>
        </w:rPr>
        <w:t xml:space="preserve">The detailed </w:t>
      </w:r>
      <w:r>
        <w:rPr>
          <w:lang w:eastAsia="zh-CN"/>
        </w:rPr>
        <w:t>evaluation</w:t>
      </w:r>
      <w:r>
        <w:rPr>
          <w:rFonts w:hint="eastAsia"/>
          <w:lang w:eastAsia="zh-CN"/>
        </w:rPr>
        <w:t xml:space="preserve"> results for </w:t>
      </w:r>
      <w:r>
        <w:rPr>
          <w:lang w:eastAsia="zh-CN"/>
        </w:rPr>
        <w:t>dynamic TDD</w:t>
      </w:r>
      <w:r>
        <w:rPr>
          <w:rFonts w:hint="eastAsia"/>
          <w:lang w:eastAsia="zh-CN"/>
        </w:rPr>
        <w:t xml:space="preserve"> can be found in the attached document </w:t>
      </w:r>
      <w:r>
        <w:rPr>
          <w:lang w:eastAsia="zh-CN"/>
        </w:rPr>
        <w:t>"</w:t>
      </w:r>
      <w:r>
        <w:rPr>
          <w:b/>
          <w:lang w:eastAsia="zh-CN"/>
        </w:rPr>
        <w:t>B.4_Dynamic TDD</w:t>
      </w:r>
      <w:r>
        <w:rPr>
          <w:rFonts w:hint="eastAsia"/>
          <w:b/>
          <w:lang w:eastAsia="zh-CN"/>
        </w:rPr>
        <w:t>.zip</w:t>
      </w:r>
      <w:r>
        <w:rPr>
          <w:lang w:eastAsia="zh-CN"/>
        </w:rPr>
        <w:t>"</w:t>
      </w:r>
      <w:r>
        <w:rPr>
          <w:rFonts w:hint="eastAsia"/>
          <w:lang w:eastAsia="zh-CN"/>
        </w:rPr>
        <w:t>.</w:t>
      </w:r>
    </w:p>
    <w:p w14:paraId="04321C07" w14:textId="77777777" w:rsidR="00885540" w:rsidRDefault="00885540" w:rsidP="00885540">
      <w:pPr>
        <w:pStyle w:val="L1bullet"/>
        <w:ind w:left="0" w:firstLine="0"/>
        <w:rPr>
          <w:bCs/>
          <w:iCs/>
        </w:rPr>
      </w:pPr>
    </w:p>
    <w:p w14:paraId="26C2D215" w14:textId="77777777" w:rsidR="009B08BE" w:rsidRDefault="009B08BE" w:rsidP="009B08BE">
      <w:pPr>
        <w:pStyle w:val="31"/>
      </w:pPr>
      <w:bookmarkStart w:id="13" w:name="_Toc22995"/>
      <w:bookmarkStart w:id="14" w:name="_Toc2993"/>
      <w:bookmarkStart w:id="15" w:name="_Toc126680964"/>
      <w:bookmarkStart w:id="16" w:name="_Toc134691796"/>
      <w:bookmarkStart w:id="17" w:name="_Toc17406"/>
      <w:bookmarkStart w:id="18" w:name="_Toc21135"/>
      <w:bookmarkEnd w:id="8"/>
      <w:bookmarkEnd w:id="9"/>
      <w:bookmarkEnd w:id="10"/>
      <w:bookmarkEnd w:id="11"/>
      <w:bookmarkEnd w:id="12"/>
      <w:r>
        <w:t>B.4.</w:t>
      </w:r>
      <w:r>
        <w:rPr>
          <w:lang w:val="en-US"/>
        </w:rPr>
        <w:t>1A</w:t>
      </w:r>
      <w:r>
        <w:tab/>
        <w:t xml:space="preserve">Inter-gNB CLI scheme 1A: </w:t>
      </w:r>
      <w:r>
        <w:rPr>
          <w:lang w:val="en-US" w:eastAsia="zh-CN"/>
        </w:rPr>
        <w:t>UL Resource Muting-based scheme for measuring the gNB-to-gNB CLI interference covariance matrix</w:t>
      </w:r>
      <w:bookmarkEnd w:id="13"/>
      <w:bookmarkEnd w:id="14"/>
    </w:p>
    <w:p w14:paraId="1B023025" w14:textId="77777777" w:rsidR="009B08BE" w:rsidRPr="00885540" w:rsidRDefault="009B08BE" w:rsidP="009B08BE">
      <w:pPr>
        <w:numPr>
          <w:ilvl w:val="0"/>
          <w:numId w:val="32"/>
        </w:numPr>
        <w:spacing w:line="252" w:lineRule="auto"/>
        <w:contextualSpacing/>
        <w:jc w:val="both"/>
      </w:pPr>
      <w:r w:rsidRPr="00885540">
        <w:t xml:space="preserve">Source 1 (Huawei, HiSilicon): </w:t>
      </w:r>
    </w:p>
    <w:p w14:paraId="3DFDBDFA" w14:textId="77777777" w:rsidR="009B08BE" w:rsidRPr="002819F4" w:rsidRDefault="009B08BE" w:rsidP="009B08BE">
      <w:pPr>
        <w:spacing w:after="0"/>
        <w:rPr>
          <w:b/>
          <w:bCs/>
          <w:u w:val="single"/>
        </w:rPr>
      </w:pPr>
      <w:bookmarkStart w:id="19" w:name="_Hlk142595140"/>
      <w:r w:rsidRPr="002819F4">
        <w:rPr>
          <w:b/>
          <w:bCs/>
          <w:u w:val="single"/>
        </w:rPr>
        <w:t>2-layer Scenario B (FR1)</w:t>
      </w:r>
    </w:p>
    <w:bookmarkEnd w:id="19"/>
    <w:p w14:paraId="4A6E050C" w14:textId="77777777" w:rsidR="009B08BE" w:rsidRDefault="009B08BE" w:rsidP="009B08BE">
      <w:pPr>
        <w:pStyle w:val="L1bullet"/>
        <w:ind w:left="0" w:firstLine="0"/>
        <w:rPr>
          <w:lang w:val="en-US" w:eastAsia="zh-CN"/>
        </w:rPr>
      </w:pPr>
    </w:p>
    <w:p w14:paraId="79C48668" w14:textId="6206EB3D" w:rsidR="009B08BE" w:rsidRDefault="009B08BE" w:rsidP="009B08BE">
      <w:pPr>
        <w:pStyle w:val="L1bullet"/>
        <w:ind w:left="0" w:firstLine="0"/>
        <w:rPr>
          <w:rFonts w:eastAsia="맑은 고딕"/>
          <w:lang w:val="en-US" w:eastAsia="ko-KR"/>
        </w:rPr>
      </w:pPr>
      <w:r w:rsidRPr="009B15BF">
        <w:rPr>
          <w:iCs/>
          <w:lang w:val="en-US" w:eastAsia="zh-CN"/>
        </w:rPr>
        <w:t xml:space="preserve">Large Packet Size </w:t>
      </w:r>
      <w:r w:rsidRPr="00E81F1A">
        <w:rPr>
          <w:rFonts w:eastAsia="맑은 고딕"/>
          <w:lang w:val="en-US" w:eastAsia="ko-KR"/>
        </w:rPr>
        <w:t>MMSE-IRC without joint reception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5"/>
        <w:gridCol w:w="845"/>
        <w:gridCol w:w="947"/>
        <w:gridCol w:w="845"/>
        <w:gridCol w:w="948"/>
        <w:gridCol w:w="947"/>
        <w:gridCol w:w="885"/>
        <w:gridCol w:w="948"/>
        <w:gridCol w:w="947"/>
      </w:tblGrid>
      <w:tr w:rsidR="009B08BE" w:rsidRPr="009729E7" w14:paraId="43D52181" w14:textId="77777777" w:rsidTr="0087088F">
        <w:tc>
          <w:tcPr>
            <w:tcW w:w="1454" w:type="dxa"/>
            <w:gridSpan w:val="2"/>
            <w:shd w:val="clear" w:color="auto" w:fill="auto"/>
            <w:vAlign w:val="center"/>
          </w:tcPr>
          <w:p w14:paraId="036536F3" w14:textId="77777777" w:rsidR="009B08BE" w:rsidRPr="009729E7" w:rsidRDefault="009B08BE" w:rsidP="0087088F">
            <w:pPr>
              <w:contextualSpacing/>
              <w:mirrorIndents/>
              <w:rPr>
                <w:i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5CF9C2CB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74B2E0A0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0D605622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9B08BE" w:rsidRPr="009729E7" w14:paraId="52B7786E" w14:textId="77777777" w:rsidTr="0087088F">
        <w:tc>
          <w:tcPr>
            <w:tcW w:w="1454" w:type="dxa"/>
            <w:gridSpan w:val="2"/>
            <w:shd w:val="clear" w:color="auto" w:fill="auto"/>
            <w:vAlign w:val="center"/>
          </w:tcPr>
          <w:p w14:paraId="627332D2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8717DC6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4F30CD1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B3F7960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D2054B4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C5E6EE8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DD19B51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D402E84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24571B9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D286BAC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9B08BE" w:rsidRPr="009729E7" w14:paraId="24BAC0E9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639407B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0F93666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3A8BA0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AF46EC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E4A03B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87E157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80B669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86B138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ED8309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6CD5DA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F8DF9F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-3.00%</w:t>
            </w:r>
          </w:p>
        </w:tc>
      </w:tr>
      <w:tr w:rsidR="009B08BE" w:rsidRPr="009729E7" w14:paraId="0231443D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2B87781F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7181010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12CDE4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158009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81A8C0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D7B8C6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7C59E9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362AF0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49.00%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BE23A2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0DE898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44E7D7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53.00%</w:t>
            </w:r>
          </w:p>
        </w:tc>
      </w:tr>
      <w:tr w:rsidR="009B08BE" w:rsidRPr="009729E7" w14:paraId="62275598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371381BF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2654EF7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393044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A186B5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5D9EA7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405B9C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AB5684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C6F3DB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29F9D5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0635F2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F4556F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3769B364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1A0B83B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6C88847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620D74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4EE625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840081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B8220D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A326F1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BDD55F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77.00%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536F76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8BE508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82465F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166.00%</w:t>
            </w:r>
          </w:p>
        </w:tc>
      </w:tr>
      <w:tr w:rsidR="009B08BE" w:rsidRPr="009729E7" w14:paraId="5EDB7E3C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6D13CF4E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C04C438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DE86CF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8A80FC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272F26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ECB405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66F8C3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063E31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30AD40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174C3B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785460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174.00%</w:t>
            </w:r>
          </w:p>
        </w:tc>
      </w:tr>
      <w:tr w:rsidR="009B08BE" w:rsidRPr="009729E7" w14:paraId="153113D0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2586B6E3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C22FC4E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5360E0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5C43C1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443191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D27AC6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60CD14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4C5EBB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7F15BB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15791A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77CAE2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753E84A4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16D1D4A7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AD7C617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2D7156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05D015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B090FD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5B09B0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337DD6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1361A1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394352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7C9087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656A68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67032DDF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7A73896D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D6C128F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610CA7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D3350B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4ACDD3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6AE70B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D28485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D6B521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938660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3AF5DE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9B16F2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02340473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0003AF03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85DC841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0D8280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F836D1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FFDE35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A065A5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0C4932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04CEC1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20A3AC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D7D808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2B91A5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7A062920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209B73E4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6B9A995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BAB62A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8F3F92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2AB3E1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E7AC7A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74A722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E0A91F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68DBED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6DF145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71C76C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75C64842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5964B998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830D78F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4CA4C8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FE6F77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AB065F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C43ED5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4F45F0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DEE22C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3B9E01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CD6FFD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F20BB8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47DBF39D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52CF0A9B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BD6B53F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6F4230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EF0A82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17077A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2AB093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68DBB8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660127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EB264A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CCB742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4345CE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4E66C23E" w14:textId="77777777" w:rsidTr="0087088F">
        <w:tc>
          <w:tcPr>
            <w:tcW w:w="838" w:type="dxa"/>
            <w:shd w:val="clear" w:color="auto" w:fill="auto"/>
            <w:vAlign w:val="center"/>
          </w:tcPr>
          <w:p w14:paraId="5C1D99A3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69BE69E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5EB248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8E4FC8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3B8845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8B9A10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42.01%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4641FF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02B92C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2AA0D9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64.32%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0D94AE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B1A637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9B08BE" w:rsidRPr="009729E7" w14:paraId="021C3671" w14:textId="77777777" w:rsidTr="0087088F">
        <w:tc>
          <w:tcPr>
            <w:tcW w:w="838" w:type="dxa"/>
            <w:shd w:val="clear" w:color="auto" w:fill="auto"/>
            <w:vAlign w:val="center"/>
          </w:tcPr>
          <w:p w14:paraId="5736A195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5E1C1E5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0D8563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66F742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CC7307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09C1A1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41.03%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FA155F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B6BE9B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5F26E3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65.12%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07B388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234794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9B08BE" w:rsidRPr="009729E7" w14:paraId="41154357" w14:textId="77777777" w:rsidTr="0087088F">
        <w:tc>
          <w:tcPr>
            <w:tcW w:w="1454" w:type="dxa"/>
            <w:gridSpan w:val="2"/>
            <w:shd w:val="clear" w:color="auto" w:fill="auto"/>
            <w:vAlign w:val="center"/>
          </w:tcPr>
          <w:p w14:paraId="0F612FC9" w14:textId="77777777" w:rsidR="009B08BE" w:rsidRPr="009729E7" w:rsidRDefault="009B08BE" w:rsidP="0087088F">
            <w:pPr>
              <w:contextualSpacing/>
              <w:mirrorIndents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1E72D9A0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37138650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03146938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9B08BE" w:rsidRPr="009729E7" w14:paraId="655B7D75" w14:textId="77777777" w:rsidTr="0087088F">
        <w:tc>
          <w:tcPr>
            <w:tcW w:w="1454" w:type="dxa"/>
            <w:gridSpan w:val="2"/>
            <w:shd w:val="clear" w:color="auto" w:fill="auto"/>
            <w:vAlign w:val="center"/>
          </w:tcPr>
          <w:p w14:paraId="67C52AB6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2046B40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E9335A4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07DA1AF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EB06687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05A2C7A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E6904D6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DEB4848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640BF69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CFBDD08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9B08BE" w:rsidRPr="009729E7" w14:paraId="5577346E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01E8CD9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B23FCC2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EA495B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B0F716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A7E6EE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F71A91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67116C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B846D7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2687AE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D3E948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4D4DEE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0520B6C3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59233FDE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85614AB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963C8F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421E50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35C1EF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01C2F3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44C09C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41FE50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6A0DA5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3E5DF7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4BA2B6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53793A31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5310193A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BA49D5D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535C3B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AA20F8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63ABC4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655005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5FC38E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81F70C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9353B2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A2A68D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804994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2B6A9651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6CBA5E3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4BE2E57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F0493E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DAAC5A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B6D957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60C1BE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997115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380CE5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F79692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FC3CCD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5954AF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17909341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33156310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6863B25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697EE9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DA8926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706911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1F9780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A7F49E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042680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E9D910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DD0E9F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2ACBB0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5B710F25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206DDA90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16697C3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7D8D85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4EFC2B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D0EBDA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98E863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BBF979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0274AC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E6BB23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4A0DB9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A153A7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27E2641C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1B5EDA75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0EF7014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CAB843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AFCCAE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F003F2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784A3F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6926BC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A3CBA1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6BB91D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4D6D99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1676D8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20662FCD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33274E54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5F4C349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9F4880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51383C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8B45B1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A165DD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71BB41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CD890C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B37D60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81A7E0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B61577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3F25C28D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0B4499B4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1C933C7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ED44BA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16666B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0800EE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BC81D7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71E3F0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E640A1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EE3F07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98C020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B36C4B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6E4CB07B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26A570CB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3E4DFDB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E6CB2A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B0F295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FB25CC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89F0F0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910180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977470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FED644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12E198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095CFA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02CE03DE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0F1B506E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5E93540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EAC8EF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CF4CAA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6105D4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CD79ED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6F4CE4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89B756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EF2EB6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83E584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ACCEDD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45B803EA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34770130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475685A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731345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5B1B9C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E3209A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0A8074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92C2BE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E9DE39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A31C09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1B5864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BECC7C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0DE1E457" w14:textId="77777777" w:rsidTr="0087088F">
        <w:tc>
          <w:tcPr>
            <w:tcW w:w="838" w:type="dxa"/>
            <w:shd w:val="clear" w:color="auto" w:fill="auto"/>
            <w:vAlign w:val="center"/>
          </w:tcPr>
          <w:p w14:paraId="3F7B08E4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E10E758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98816F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4E63FF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031146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5E901F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6FE652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87BA15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9E9A9C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423E87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09A635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7A71DB4D" w14:textId="77777777" w:rsidTr="0087088F">
        <w:tc>
          <w:tcPr>
            <w:tcW w:w="838" w:type="dxa"/>
            <w:shd w:val="clear" w:color="auto" w:fill="auto"/>
            <w:vAlign w:val="center"/>
          </w:tcPr>
          <w:p w14:paraId="2E018804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BCBD3F4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58EEA9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6CA907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415683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44B11E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EFB305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57AA73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D6DBD8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60BAD2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8FE2F8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2CB9E0F7" w14:textId="77777777" w:rsidTr="0087088F">
        <w:tc>
          <w:tcPr>
            <w:tcW w:w="9611" w:type="dxa"/>
            <w:gridSpan w:val="11"/>
            <w:shd w:val="clear" w:color="auto" w:fill="auto"/>
            <w:vAlign w:val="center"/>
          </w:tcPr>
          <w:p w14:paraId="7CF71EF1" w14:textId="77777777" w:rsidR="009B08BE" w:rsidRPr="005F2CB1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Note:</w:t>
            </w:r>
            <w:r w:rsidRPr="005F2CB1"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2F6AFB10" w14:textId="77777777" w:rsidR="009B08BE" w:rsidRPr="005F2CB1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lastRenderedPageBreak/>
              <w:t>- For Latency, the increase can be calculated as: Increase (%) = Target latency / Baseline latency - 1</w:t>
            </w:r>
          </w:p>
          <w:p w14:paraId="362E63D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</w:tc>
      </w:tr>
    </w:tbl>
    <w:p w14:paraId="71F828BD" w14:textId="77777777" w:rsidR="009B08BE" w:rsidRDefault="009B08BE" w:rsidP="009B08BE">
      <w:pPr>
        <w:pStyle w:val="L1bullet"/>
        <w:ind w:left="0" w:firstLine="0"/>
        <w:rPr>
          <w:lang w:eastAsia="zh-CN"/>
        </w:rPr>
      </w:pPr>
    </w:p>
    <w:p w14:paraId="583FBFAA" w14:textId="25EE1CB1" w:rsidR="009B08BE" w:rsidRDefault="009B08BE" w:rsidP="009B08BE">
      <w:pPr>
        <w:pStyle w:val="L1bullet"/>
        <w:ind w:left="0" w:firstLine="0"/>
        <w:rPr>
          <w:lang w:eastAsia="zh-CN"/>
        </w:rPr>
      </w:pPr>
      <w:r w:rsidRPr="00B0440E">
        <w:rPr>
          <w:lang w:val="en-US" w:eastAsia="zh-CN"/>
        </w:rPr>
        <w:t xml:space="preserve">Large Packet Size </w:t>
      </w:r>
      <w:r w:rsidRPr="00E81F1A">
        <w:rPr>
          <w:lang w:eastAsia="zh-CN"/>
        </w:rPr>
        <w:t>UL resource muting based E-MMSE-IRC without joint reception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5"/>
        <w:gridCol w:w="845"/>
        <w:gridCol w:w="947"/>
        <w:gridCol w:w="845"/>
        <w:gridCol w:w="948"/>
        <w:gridCol w:w="947"/>
        <w:gridCol w:w="885"/>
        <w:gridCol w:w="948"/>
        <w:gridCol w:w="947"/>
      </w:tblGrid>
      <w:tr w:rsidR="009B08BE" w:rsidRPr="009729E7" w14:paraId="2B69178F" w14:textId="77777777" w:rsidTr="0087088F">
        <w:tc>
          <w:tcPr>
            <w:tcW w:w="1454" w:type="dxa"/>
            <w:gridSpan w:val="2"/>
            <w:shd w:val="clear" w:color="auto" w:fill="auto"/>
            <w:vAlign w:val="center"/>
          </w:tcPr>
          <w:p w14:paraId="20A8B0E8" w14:textId="77777777" w:rsidR="009B08BE" w:rsidRPr="009729E7" w:rsidRDefault="009B08BE" w:rsidP="0087088F">
            <w:pPr>
              <w:contextualSpacing/>
              <w:mirrorIndents/>
              <w:rPr>
                <w:i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02976716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055A7051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7993852D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9B08BE" w:rsidRPr="009729E7" w14:paraId="4B077FFE" w14:textId="77777777" w:rsidTr="0087088F">
        <w:tc>
          <w:tcPr>
            <w:tcW w:w="1454" w:type="dxa"/>
            <w:gridSpan w:val="2"/>
            <w:shd w:val="clear" w:color="auto" w:fill="auto"/>
            <w:vAlign w:val="center"/>
          </w:tcPr>
          <w:p w14:paraId="79B99C31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0A9FC6F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446193E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0436772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4E44712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4876264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8D6830E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86E52C8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B6A79F4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ED5616E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9B08BE" w:rsidRPr="009729E7" w14:paraId="25B06C39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79C6149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F115646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7279ED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606392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7CCA30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09827E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83F9E4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BA745E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B31BFC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E962D3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251C2F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-1.00%</w:t>
            </w:r>
          </w:p>
        </w:tc>
      </w:tr>
      <w:tr w:rsidR="009B08BE" w:rsidRPr="009729E7" w14:paraId="55F73E47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7C3483EC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5B5DDF0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D0FF49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82610E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762560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28B905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F2DBAE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868844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53.00%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CA6F5B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C2CBB8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B2217C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40.00%</w:t>
            </w:r>
          </w:p>
        </w:tc>
      </w:tr>
      <w:tr w:rsidR="009B08BE" w:rsidRPr="009729E7" w14:paraId="432939F7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091D15D8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BDBB019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5FF847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68AFF0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D66E2B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F13AC1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0BED2A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3A3AC0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90B693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5CFAF8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B8CC9D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3ADBFF19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1FA19D4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61BCA38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32991D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CCDF57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44E03A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FEF3DC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8224EA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730B95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174.00%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342C91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429880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854DE2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299.00%</w:t>
            </w:r>
          </w:p>
        </w:tc>
      </w:tr>
      <w:tr w:rsidR="009B08BE" w:rsidRPr="009729E7" w14:paraId="2743AB4E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24D63601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8E2889F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5A027C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C24073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D34B83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A8C18E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BA3562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42D6EB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72.00%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DFD13B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0E9ED8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94B428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368.00%</w:t>
            </w:r>
          </w:p>
        </w:tc>
      </w:tr>
      <w:tr w:rsidR="009B08BE" w:rsidRPr="009729E7" w14:paraId="5C7EE572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6A0F91A5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2535DA0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33BB88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52351E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7093D7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8870FF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07B35A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1C5AB0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73FB65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243E0C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114229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3F0C4118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0B353F47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4C939BF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6B91BA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66658D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F6A158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3C8C07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78BBE8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71987E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97F859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C35593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5AD290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6394A74B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542A151A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D78690C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F62F31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213707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ECEAC9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9C1215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12998D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3D968D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696E54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5E7B0D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477D0D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6F26013A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58E2CF7F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03F2085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0CF389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8BA4A5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DC233B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E4693A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49A381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B67AC5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34A7BF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B8272B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677DB5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35A40C3E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2009F480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8F591AA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FE2055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CF2D71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B33091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FF1835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F495AE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C3235A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D401AC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F514F5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D5CA14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2CBAEB5F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71766C21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71F245F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0C3506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FF0CEA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4355FF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EB0865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51F77A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33D06E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73D795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C65FB9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F72A89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49D2B800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19E463AC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9D06DE3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C14845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A25E68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B08C81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AF1036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B1C799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E712A0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665899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05CFB5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A221D8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6C9ED72C" w14:textId="77777777" w:rsidTr="0087088F">
        <w:tc>
          <w:tcPr>
            <w:tcW w:w="838" w:type="dxa"/>
            <w:shd w:val="clear" w:color="auto" w:fill="auto"/>
            <w:vAlign w:val="center"/>
          </w:tcPr>
          <w:p w14:paraId="33E9C58C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A4C54C4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D5CB2E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849122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649424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380399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42.01%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92E3E9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E24979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CD8B9E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64.32%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15F926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A81477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9B08BE" w:rsidRPr="009729E7" w14:paraId="648F0307" w14:textId="77777777" w:rsidTr="0087088F">
        <w:tc>
          <w:tcPr>
            <w:tcW w:w="838" w:type="dxa"/>
            <w:shd w:val="clear" w:color="auto" w:fill="auto"/>
            <w:vAlign w:val="center"/>
          </w:tcPr>
          <w:p w14:paraId="24B1AF5E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FA170B4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F6D952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9FF413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075012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3B9A41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41.03%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3D8A9F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9FC8D7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8CC054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65.12%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5F3D9C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6F65E5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9B08BE" w:rsidRPr="009729E7" w14:paraId="3920ABA3" w14:textId="77777777" w:rsidTr="0087088F">
        <w:tc>
          <w:tcPr>
            <w:tcW w:w="1454" w:type="dxa"/>
            <w:gridSpan w:val="2"/>
            <w:shd w:val="clear" w:color="auto" w:fill="auto"/>
            <w:vAlign w:val="center"/>
          </w:tcPr>
          <w:p w14:paraId="5D741D73" w14:textId="77777777" w:rsidR="009B08BE" w:rsidRPr="009729E7" w:rsidRDefault="009B08BE" w:rsidP="0087088F">
            <w:pPr>
              <w:contextualSpacing/>
              <w:mirrorIndents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4A9AB2EC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2BCEE206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3AC1D54D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9B08BE" w:rsidRPr="009729E7" w14:paraId="7956FACF" w14:textId="77777777" w:rsidTr="0087088F">
        <w:tc>
          <w:tcPr>
            <w:tcW w:w="1454" w:type="dxa"/>
            <w:gridSpan w:val="2"/>
            <w:shd w:val="clear" w:color="auto" w:fill="auto"/>
            <w:vAlign w:val="center"/>
          </w:tcPr>
          <w:p w14:paraId="35655CB0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CA1A8ED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0DA4F89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22A0087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0631900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4C30CA9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9C98C4E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4186F2B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86D8E80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E00A215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9B08BE" w:rsidRPr="009729E7" w14:paraId="09C10A59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18E0C8B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280F584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857850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097EAC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F161DA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E7D195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042E26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0F32B5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BD2270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8303EF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DEB5FA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5E4E3747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4DB69DCC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1D06E0D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41AEBD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7D6B8D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37F497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530FC1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34302B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CCC584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663C3A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C5509E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569938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61C9D18B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79AB7B54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2A72BDE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24AC24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90C2DC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346160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2C7A40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FEC245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13BE7B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236237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1FC467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628AEE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5717E9B5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1678993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B9B8789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8AB6C7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36CAE9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B732B9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C5B9A3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1390F7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5134B5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03EB6F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0FD80C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84195A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6F4179A1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4B6DB91E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B63911C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5C2B78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A06FC5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90BC16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307EC9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20CBBC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D8C36A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719867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947C53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164B35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07C1AD01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3DE411F2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1913F83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C3E732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2D5AFD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AC67B0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B6AABC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64D1B9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728DE2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5DE632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F8E3D0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EC85DC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18891A76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2C16A474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BAFCC9B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24947A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04F8AF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6922A4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06BA5E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CC861C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E5C582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7AF8F5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51BB48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2E9A5C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23D6ECF2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5EC8D491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98FA540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6C37BA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46B11E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A9B98B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E3ED31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B33EF3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26C179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7D2188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203EBF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B80B61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41D35087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074CD02B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8DAA357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6B9106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4B72A6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1E30D0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E77D4A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626085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C1A231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1C0A8A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714032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5C92D1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708EB481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62C5130C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D78A28E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800EA5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62AF3C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8D61F6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97EDE8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32A9D8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4EB2E4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D5A02A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1256DE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3F5321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3DFC0259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2DAF9C25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50604D8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2F49E4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D699C8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7A7D05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BF0BB3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D4B723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2689EA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29AAF1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33B604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7E8EDE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776921BE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07F2F02B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DF46150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345FCA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EFB3EA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7A07E2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313F84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027B2E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E0700D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DB8F9E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C58C08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3E01A9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66ACD5C0" w14:textId="77777777" w:rsidTr="0087088F">
        <w:tc>
          <w:tcPr>
            <w:tcW w:w="838" w:type="dxa"/>
            <w:shd w:val="clear" w:color="auto" w:fill="auto"/>
            <w:vAlign w:val="center"/>
          </w:tcPr>
          <w:p w14:paraId="17405EDA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B83892B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032046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9DF855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F0BFF2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A474D4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C6BC6A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DAFC65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B57AAE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D44307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C04293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6633B4E9" w14:textId="77777777" w:rsidTr="0087088F">
        <w:tc>
          <w:tcPr>
            <w:tcW w:w="838" w:type="dxa"/>
            <w:shd w:val="clear" w:color="auto" w:fill="auto"/>
            <w:vAlign w:val="center"/>
          </w:tcPr>
          <w:p w14:paraId="0F911340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B9C3253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2437D3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227390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5C405D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C21788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B18AD7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CC304C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09BCEC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458FC9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4DE10B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004FD9F4" w14:textId="77777777" w:rsidTr="0087088F">
        <w:tc>
          <w:tcPr>
            <w:tcW w:w="9611" w:type="dxa"/>
            <w:gridSpan w:val="11"/>
            <w:shd w:val="clear" w:color="auto" w:fill="auto"/>
            <w:vAlign w:val="center"/>
          </w:tcPr>
          <w:p w14:paraId="68B04195" w14:textId="77777777" w:rsidR="009B08BE" w:rsidRPr="005F2CB1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Note:</w:t>
            </w:r>
            <w:r w:rsidRPr="005F2CB1"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4CD0E365" w14:textId="77777777" w:rsidR="009B08BE" w:rsidRPr="005F2CB1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04B0739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</w:tc>
      </w:tr>
    </w:tbl>
    <w:p w14:paraId="1269148D" w14:textId="77777777" w:rsidR="009B08BE" w:rsidRDefault="009B08BE" w:rsidP="009B08BE">
      <w:pPr>
        <w:pStyle w:val="L1bullet"/>
        <w:ind w:left="0" w:firstLine="0"/>
        <w:rPr>
          <w:lang w:eastAsia="zh-CN"/>
        </w:rPr>
      </w:pPr>
    </w:p>
    <w:p w14:paraId="64460D75" w14:textId="50F8AFF5" w:rsidR="009B08BE" w:rsidRDefault="009B08BE" w:rsidP="009B08BE">
      <w:pPr>
        <w:pStyle w:val="L1bullet"/>
        <w:ind w:left="0" w:firstLine="0"/>
        <w:rPr>
          <w:lang w:eastAsia="zh-CN"/>
        </w:rPr>
      </w:pPr>
      <w:r w:rsidRPr="00B0440E">
        <w:rPr>
          <w:lang w:val="en-US" w:eastAsia="zh-CN"/>
        </w:rPr>
        <w:t xml:space="preserve">Large Packet Size </w:t>
      </w:r>
      <w:r w:rsidRPr="00E81F1A">
        <w:rPr>
          <w:lang w:eastAsia="zh-CN"/>
        </w:rPr>
        <w:t>MMSE-IRC with joint reception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5"/>
        <w:gridCol w:w="845"/>
        <w:gridCol w:w="947"/>
        <w:gridCol w:w="845"/>
        <w:gridCol w:w="948"/>
        <w:gridCol w:w="947"/>
        <w:gridCol w:w="885"/>
        <w:gridCol w:w="948"/>
        <w:gridCol w:w="947"/>
      </w:tblGrid>
      <w:tr w:rsidR="009B08BE" w:rsidRPr="009729E7" w14:paraId="54EF77F5" w14:textId="77777777" w:rsidTr="0087088F">
        <w:tc>
          <w:tcPr>
            <w:tcW w:w="1454" w:type="dxa"/>
            <w:gridSpan w:val="2"/>
            <w:shd w:val="clear" w:color="auto" w:fill="auto"/>
            <w:vAlign w:val="center"/>
          </w:tcPr>
          <w:p w14:paraId="6E7F3E77" w14:textId="77777777" w:rsidR="009B08BE" w:rsidRPr="009729E7" w:rsidRDefault="009B08BE" w:rsidP="0087088F">
            <w:pPr>
              <w:contextualSpacing/>
              <w:mirrorIndents/>
              <w:rPr>
                <w:i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228C3C0A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78E8192E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7B1AF9D6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9B08BE" w:rsidRPr="009729E7" w14:paraId="72D85B45" w14:textId="77777777" w:rsidTr="0087088F">
        <w:tc>
          <w:tcPr>
            <w:tcW w:w="1454" w:type="dxa"/>
            <w:gridSpan w:val="2"/>
            <w:shd w:val="clear" w:color="auto" w:fill="auto"/>
            <w:vAlign w:val="center"/>
          </w:tcPr>
          <w:p w14:paraId="01D9DD88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E14509F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C65AFAB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410FDAD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AE0A56D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736F653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294C30A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00B3E42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A604BD6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B4A0CC2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9B08BE" w:rsidRPr="009729E7" w14:paraId="64070BD0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71325C6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40EC7E3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617106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DDE11F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B633D6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937F6C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3041AD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F87B54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4423D9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C41606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31C697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-3.00%</w:t>
            </w:r>
          </w:p>
        </w:tc>
      </w:tr>
      <w:tr w:rsidR="009B08BE" w:rsidRPr="009729E7" w14:paraId="59ECFF36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7D5D27FD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9D417A8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89C86E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7EF79E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9233DD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8078B0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46CD73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E8A479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49.00%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9E9D63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ACC75D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0D296B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53.00%</w:t>
            </w:r>
          </w:p>
        </w:tc>
      </w:tr>
      <w:tr w:rsidR="009B08BE" w:rsidRPr="009729E7" w14:paraId="7232FFFF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7407A9E2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50D3930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757CA7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DFF23E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01030C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82B109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72743D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862A60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B87942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B4CB9C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97FAD9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37C1C948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2993D5C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77DA5D6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A4FDB7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4A2F3B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A6D8A8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7673F7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EFAB8E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3938B3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83.00%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E50CA5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C706EF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05E968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131.00%</w:t>
            </w:r>
          </w:p>
        </w:tc>
      </w:tr>
      <w:tr w:rsidR="009B08BE" w:rsidRPr="009729E7" w14:paraId="4664E6AF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20539BE3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29006F1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A671D3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0D8ED1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D0CA64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954F07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A995E1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8BC85C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3651E2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94379F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CABD05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62.00%</w:t>
            </w:r>
          </w:p>
        </w:tc>
      </w:tr>
      <w:tr w:rsidR="009B08BE" w:rsidRPr="009729E7" w14:paraId="58C5EF98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27F2A72F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3048739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FC464A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C57524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CFC83B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E563BC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D41216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6AA747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4428DD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84822B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2685D0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12A0E205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3C858571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lastRenderedPageBreak/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95D171E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34CB64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0F9E6F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E1D458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4020D3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DC0B18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46809C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64CAAF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647365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4FDAB4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4F9EF291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410B8CC5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32428D2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D3EF68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38464C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91BB21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68BD6E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DBF23E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8D0DDD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FDB25D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546C34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6BE5A6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56CC8A07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1FCC73A7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17D9262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9655C5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09566C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E94C36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C19EBF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97F160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B7C477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9CF241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AA810C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C9838E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3AFE7539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7FD815A4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FC33263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E70B28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47E494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BCDE6E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520426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19F2C8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27BEDB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75C5C6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D52A99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74130E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5123D709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4EE3DAFB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654AFC5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9E7D13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D51EAB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AA76AF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3BF6DC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1E45D2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0D5F7B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B8DAFF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5A4EB0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2D85AE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15E4ABD9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66FD57EC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022E8E7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64DBC8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F46ACB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55C8CF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A98F18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877274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E29C6A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3B6A69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12107F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B3BF2F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76534D10" w14:textId="77777777" w:rsidTr="0087088F">
        <w:tc>
          <w:tcPr>
            <w:tcW w:w="838" w:type="dxa"/>
            <w:shd w:val="clear" w:color="auto" w:fill="auto"/>
            <w:vAlign w:val="center"/>
          </w:tcPr>
          <w:p w14:paraId="00A16D91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BF4FCF6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099466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32FBFD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9DF080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C42B5A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42.01%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63E9BD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AEE0D8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988EBB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64.32%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4C8EF1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B88B34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1CEC7FC0" w14:textId="77777777" w:rsidTr="0087088F">
        <w:tc>
          <w:tcPr>
            <w:tcW w:w="838" w:type="dxa"/>
            <w:shd w:val="clear" w:color="auto" w:fill="auto"/>
            <w:vAlign w:val="center"/>
          </w:tcPr>
          <w:p w14:paraId="74C052B9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132836A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9E824E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9DC1F3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CA53E8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A5D269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41.03%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29F909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E7A707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A39FC0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65.12%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D87184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2BB0CF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2FD55132" w14:textId="77777777" w:rsidTr="0087088F">
        <w:tc>
          <w:tcPr>
            <w:tcW w:w="1454" w:type="dxa"/>
            <w:gridSpan w:val="2"/>
            <w:shd w:val="clear" w:color="auto" w:fill="auto"/>
            <w:vAlign w:val="center"/>
          </w:tcPr>
          <w:p w14:paraId="37EDA871" w14:textId="77777777" w:rsidR="009B08BE" w:rsidRPr="009729E7" w:rsidRDefault="009B08BE" w:rsidP="0087088F">
            <w:pPr>
              <w:contextualSpacing/>
              <w:mirrorIndents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3363B9AA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13D67498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2543A9C9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9B08BE" w:rsidRPr="009729E7" w14:paraId="1B4159EC" w14:textId="77777777" w:rsidTr="0087088F">
        <w:tc>
          <w:tcPr>
            <w:tcW w:w="1454" w:type="dxa"/>
            <w:gridSpan w:val="2"/>
            <w:shd w:val="clear" w:color="auto" w:fill="auto"/>
            <w:vAlign w:val="center"/>
          </w:tcPr>
          <w:p w14:paraId="2598C874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14EC315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59EFEA0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F9B4605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2DA1E6F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4CE6276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CA4366A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2C84990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8BAF6F9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7A18A3E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9B08BE" w:rsidRPr="009729E7" w14:paraId="73E3FEE1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35236DB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B346A5C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4E1085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809BEE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8EE9BA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4D75FA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57CF2F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581C62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E9B602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9C52C9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C4C3D9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00516416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0CB5F7F3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BF5E2A5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304A4B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42FD2F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9BD9A2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9CEF7F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40BDB6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5ECF76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EDCF7D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E1D253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F29593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087438EE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4D795B2F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3AC06F2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993573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485C8F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B7CCDA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DEB6D6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BD085C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9A9AF5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DB75F7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ED7069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A23BF7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22483E2D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6DB8C4F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46A4FDD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D86BA6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4AA21E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DE3EAB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BAF7C9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64B831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9F1328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52CDDE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548E36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849622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3BF30ADC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4886186B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B639311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60DD6F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BFD32E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B977C7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D8F07A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3252F0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48A744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E9B222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07B118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C5B770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3ED53EE6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75F46B4B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CC50020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CA2AA6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7704F5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AA19F1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5611C4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987CC3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9B1C80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4526B0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8E20E1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3437B1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72885E9D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15DAE3D6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96339E6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EB0E60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3755A3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813726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D18EBF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021BAC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90624E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BC3756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47B0FE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01E394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5A82720D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74A2969B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C78B5F7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DE98FB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43BF25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ACBF12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CEF5C4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5B4EEF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940FA6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CD459D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987DEC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C7974C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6833E112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595E428D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02BEF4C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087E27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806ECD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CB9654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F7014F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9E100F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7EF47F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1A8C42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2798B2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BDAE94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5CC11E13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294E5AAE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DF98606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897729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513DF9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675DB2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264661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0AC755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31F4CC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2D20A0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ED84EF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B59528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64B6970A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77ABAEEB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0625C6B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8802FD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8B8231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B264CD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75DE19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7A52F4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712CE1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77A384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6CCE9E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E36506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07EE9578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4BCD59DC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FFD3719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0377C5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BA91F2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21CA19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F70CF7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5D4C4E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E91B6B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71C6A0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81D0BB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D57AF5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6D0D1F04" w14:textId="77777777" w:rsidTr="0087088F">
        <w:tc>
          <w:tcPr>
            <w:tcW w:w="838" w:type="dxa"/>
            <w:shd w:val="clear" w:color="auto" w:fill="auto"/>
            <w:vAlign w:val="center"/>
          </w:tcPr>
          <w:p w14:paraId="66E8CF8B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C6EF51F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7BE4FC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B072A8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CF787C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F21F95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566B8E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0D1126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FBC873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E9CE60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430BE9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19A4F6A6" w14:textId="77777777" w:rsidTr="0087088F">
        <w:tc>
          <w:tcPr>
            <w:tcW w:w="838" w:type="dxa"/>
            <w:shd w:val="clear" w:color="auto" w:fill="auto"/>
            <w:vAlign w:val="center"/>
          </w:tcPr>
          <w:p w14:paraId="2B6BCD12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1A705AD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F91AB6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2690A9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2C85F4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BFD175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776376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D395F5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D0B410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3CB959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437BEF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5F3B0254" w14:textId="77777777" w:rsidTr="0087088F">
        <w:tc>
          <w:tcPr>
            <w:tcW w:w="9611" w:type="dxa"/>
            <w:gridSpan w:val="11"/>
            <w:shd w:val="clear" w:color="auto" w:fill="auto"/>
            <w:vAlign w:val="center"/>
          </w:tcPr>
          <w:p w14:paraId="689702B6" w14:textId="77777777" w:rsidR="009B08BE" w:rsidRPr="005F2CB1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Note:</w:t>
            </w:r>
            <w:r w:rsidRPr="005F2CB1"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044FFA1B" w14:textId="77777777" w:rsidR="009B08BE" w:rsidRPr="005F2CB1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0B3A863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</w:tc>
      </w:tr>
    </w:tbl>
    <w:p w14:paraId="75D54C5E" w14:textId="77777777" w:rsidR="009B08BE" w:rsidRDefault="009B08BE" w:rsidP="009B08BE">
      <w:pPr>
        <w:pStyle w:val="L1bullet"/>
        <w:ind w:left="0" w:firstLine="0"/>
        <w:rPr>
          <w:lang w:eastAsia="zh-CN"/>
        </w:rPr>
      </w:pPr>
    </w:p>
    <w:p w14:paraId="12DFBC05" w14:textId="32575F42" w:rsidR="009B08BE" w:rsidRDefault="009B08BE" w:rsidP="009B08BE">
      <w:pPr>
        <w:pStyle w:val="L1bullet"/>
        <w:ind w:left="0" w:firstLine="0"/>
        <w:rPr>
          <w:lang w:eastAsia="zh-CN"/>
        </w:rPr>
      </w:pPr>
      <w:r w:rsidRPr="00B0440E">
        <w:rPr>
          <w:lang w:val="en-US" w:eastAsia="zh-CN"/>
        </w:rPr>
        <w:t xml:space="preserve">Large Packet Size </w:t>
      </w:r>
      <w:r w:rsidRPr="00E81F1A">
        <w:rPr>
          <w:lang w:eastAsia="zh-CN"/>
        </w:rPr>
        <w:t>UL resource muting based E-MMSE-IRC with joint reception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5"/>
        <w:gridCol w:w="845"/>
        <w:gridCol w:w="947"/>
        <w:gridCol w:w="845"/>
        <w:gridCol w:w="948"/>
        <w:gridCol w:w="947"/>
        <w:gridCol w:w="885"/>
        <w:gridCol w:w="948"/>
        <w:gridCol w:w="947"/>
      </w:tblGrid>
      <w:tr w:rsidR="009B08BE" w:rsidRPr="009729E7" w14:paraId="2C21E142" w14:textId="77777777" w:rsidTr="0087088F">
        <w:tc>
          <w:tcPr>
            <w:tcW w:w="1454" w:type="dxa"/>
            <w:gridSpan w:val="2"/>
            <w:shd w:val="clear" w:color="auto" w:fill="auto"/>
            <w:vAlign w:val="center"/>
          </w:tcPr>
          <w:p w14:paraId="2C3CC7B0" w14:textId="77777777" w:rsidR="009B08BE" w:rsidRPr="009729E7" w:rsidRDefault="009B08BE" w:rsidP="0087088F">
            <w:pPr>
              <w:contextualSpacing/>
              <w:mirrorIndents/>
              <w:rPr>
                <w:i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32C5636F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59847183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4903A6C6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9B08BE" w:rsidRPr="009729E7" w14:paraId="13AFBEBD" w14:textId="77777777" w:rsidTr="0087088F">
        <w:tc>
          <w:tcPr>
            <w:tcW w:w="1454" w:type="dxa"/>
            <w:gridSpan w:val="2"/>
            <w:shd w:val="clear" w:color="auto" w:fill="auto"/>
            <w:vAlign w:val="center"/>
          </w:tcPr>
          <w:p w14:paraId="2ACB66F6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839B7DE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94FAAF2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05DE3F3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CFEB98A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320E24A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F95EDCD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5D09ECD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F68FA56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958833E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9B08BE" w:rsidRPr="009729E7" w14:paraId="093DCAA4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58350AA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5E5EEFA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10DA58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3948C3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4D478E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62EAB4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76DA49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44F76E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790DA6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B185A0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042442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-1.00%</w:t>
            </w:r>
          </w:p>
        </w:tc>
      </w:tr>
      <w:tr w:rsidR="009B08BE" w:rsidRPr="009729E7" w14:paraId="1F0ED37B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22939EB8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43CAFFC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738152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D9036A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08D467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6D4F3A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29374B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DF1EC7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53.00%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5099CD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CD20D6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1596F4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40.00%</w:t>
            </w:r>
          </w:p>
        </w:tc>
      </w:tr>
      <w:tr w:rsidR="009B08BE" w:rsidRPr="009729E7" w14:paraId="62BCD5EB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16D3E39D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9CFADEA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F4FC67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27DC8F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E94016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F078DE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FDD0AC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DF33EF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7C49A2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C5A71A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4C7094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06EE3EC9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0167776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95BAA5D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CA3A1B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C80502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190FF5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2A014B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247196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CA6605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179.00%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5CB580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4FCDDA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3CF68A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200.00%</w:t>
            </w:r>
          </w:p>
        </w:tc>
      </w:tr>
      <w:tr w:rsidR="009B08BE" w:rsidRPr="009729E7" w14:paraId="3F57B55A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7CEB6B60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E833137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A04083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7BAE0F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7565C0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7150D4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DAC028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AE936A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FE18CA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ADD345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32EA40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92.00%</w:t>
            </w:r>
          </w:p>
        </w:tc>
      </w:tr>
      <w:tr w:rsidR="009B08BE" w:rsidRPr="009729E7" w14:paraId="65769C01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22D50D7F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27385C5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4DFBF1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6B2BE1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233E91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C82555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F120FE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2F9DF0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6EDC08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A008CC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224B66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74FEC16B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124BC59B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FE88CB8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76B5EA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D1A6D5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9E2033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EA32A6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49F8DA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80B569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6063E9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89C0F3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601254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47933FA5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6C4F1669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11BB3C1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ECBC57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A630B3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4B33F6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B93881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5D8AD0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471C05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AEC1C8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F0E270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CFB164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6CE62E4F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76FD7547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4892AE9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D40323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2D4494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50BA04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A0F9C5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3ED1DA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A967E8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A81077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30834F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CE51F1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56642CFF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558B8A0E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53C1094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C54E14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F52F64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CBFA07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E7BF3E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449F79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4ABEE3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2DE7AB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C1683F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6D076A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141DFAA6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5C1F0E0C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E6AD347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3381A5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A585E3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B243F0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89396F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114236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C9F08C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C2166E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875A23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3DD840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41D042E6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5D257584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11A202C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250FBF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7DE431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4C095F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B44BDB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72F627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FE207A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D4DC03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AD3800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EE27C8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5BB2EE5A" w14:textId="77777777" w:rsidTr="0087088F">
        <w:tc>
          <w:tcPr>
            <w:tcW w:w="838" w:type="dxa"/>
            <w:shd w:val="clear" w:color="auto" w:fill="auto"/>
            <w:vAlign w:val="center"/>
          </w:tcPr>
          <w:p w14:paraId="6DA3550F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E0302AE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48AAC2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6FAE69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26D6FA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B60F4A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42.01%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196206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765EDA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C5BF30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64.32%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E86D33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562D5D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57B9FC0E" w14:textId="77777777" w:rsidTr="0087088F">
        <w:tc>
          <w:tcPr>
            <w:tcW w:w="838" w:type="dxa"/>
            <w:shd w:val="clear" w:color="auto" w:fill="auto"/>
            <w:vAlign w:val="center"/>
          </w:tcPr>
          <w:p w14:paraId="7A6ECA95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75EB8CF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7E4884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54D1D0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A5E89F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7DF205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41.03%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5E8AD7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A54158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6CAF80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65.12%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39A9E9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DC272C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059D4E6A" w14:textId="77777777" w:rsidTr="0087088F">
        <w:tc>
          <w:tcPr>
            <w:tcW w:w="1454" w:type="dxa"/>
            <w:gridSpan w:val="2"/>
            <w:shd w:val="clear" w:color="auto" w:fill="auto"/>
            <w:vAlign w:val="center"/>
          </w:tcPr>
          <w:p w14:paraId="1507951B" w14:textId="77777777" w:rsidR="009B08BE" w:rsidRPr="009729E7" w:rsidRDefault="009B08BE" w:rsidP="0087088F">
            <w:pPr>
              <w:contextualSpacing/>
              <w:mirrorIndents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5EEFF57D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36A99D98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240F9A40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9B08BE" w:rsidRPr="009729E7" w14:paraId="7BED51D4" w14:textId="77777777" w:rsidTr="0087088F">
        <w:tc>
          <w:tcPr>
            <w:tcW w:w="1454" w:type="dxa"/>
            <w:gridSpan w:val="2"/>
            <w:shd w:val="clear" w:color="auto" w:fill="auto"/>
            <w:vAlign w:val="center"/>
          </w:tcPr>
          <w:p w14:paraId="7ED5DEB8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DCE2B1B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958AB2A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9AB2393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580BCE2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6DAF4F5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8F42017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87FD7F8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B8CEEC1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8B03BA7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9B08BE" w:rsidRPr="009729E7" w14:paraId="147DEDE8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5A691BE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lastRenderedPageBreak/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D5FC6A2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E53EF4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510042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27C72A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B47881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23D049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9E6091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8F6C6D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E35FA2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7CA3C7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458759DB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3E1CA6DC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C3A2DFF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F0374F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2AA0B3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07CB8F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BCF8A0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3EE38C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5042FA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CA44CC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622D3A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11E614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2550D3BD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748EF7B4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BC1A9BB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F992FC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2CB55C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DA7E8F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DA08AC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2F86EF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FC6244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F6A2E6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78407C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F2A502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220BE20C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28D7B3A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613FE22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80950D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86F36E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D9AEE7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BBA8F2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F12182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435028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0AEF32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2B2C74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F92E94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4E145FE3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3CEBA201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6B2CA52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40869F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1D692E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FCDB3A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17104E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7D6BEF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469769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CF6F77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97F5E3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64DB48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31FF5CBA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7EAF590F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7F88D3C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54F092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41E9BD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54C96C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641928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C9E57D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19DED4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2A408B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9EF4B7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C2EFF2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4449EAF9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2C95123B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DE91FEC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37A8D4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F8BCAD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0F099D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94A350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EE2282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52B911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3695A1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BB3376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560F95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5FE86351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62C83C07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6B3D620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C2A4D9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DEF43A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F03B83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CBFA9C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FE19BF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D29876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D3B920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15E88D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2B54A1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2BA31E24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71370A24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78D009C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75D527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2325BE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0FB91B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E12F90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8E8FEB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D80F66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77A405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802F86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501A85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05EA983B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2BC82871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8C436F7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A7D793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AA145B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7FC89E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E42FF2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B43DA7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520791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9D174B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3776DC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7BAD78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68710079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13DEC888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4BFCC9D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D19A09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B33915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45C469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30D1CB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912AC9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C73BAC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ED043C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6C5C04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B6D3AA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130B92DB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522C04F0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DC64300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A0552B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942BF6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0B5772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CA82D7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AE601F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4E5DCE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158A67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0F6280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E6B3CE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54F24DDD" w14:textId="77777777" w:rsidTr="0087088F">
        <w:tc>
          <w:tcPr>
            <w:tcW w:w="838" w:type="dxa"/>
            <w:shd w:val="clear" w:color="auto" w:fill="auto"/>
            <w:vAlign w:val="center"/>
          </w:tcPr>
          <w:p w14:paraId="3E0D8C7D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8D36257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0706FA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47867E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A36198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87D198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248CAD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D9BB8C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A0BCBF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19C5BE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67EAE5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5A6662C3" w14:textId="77777777" w:rsidTr="0087088F">
        <w:tc>
          <w:tcPr>
            <w:tcW w:w="838" w:type="dxa"/>
            <w:shd w:val="clear" w:color="auto" w:fill="auto"/>
            <w:vAlign w:val="center"/>
          </w:tcPr>
          <w:p w14:paraId="6EA1FB76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738D873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AD493E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83B2D3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14222B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13BC0B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C5D29B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D150C6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B8A49A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3384AE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19E8BD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6A16495B" w14:textId="77777777" w:rsidTr="0087088F">
        <w:tc>
          <w:tcPr>
            <w:tcW w:w="9611" w:type="dxa"/>
            <w:gridSpan w:val="11"/>
            <w:shd w:val="clear" w:color="auto" w:fill="auto"/>
            <w:vAlign w:val="center"/>
          </w:tcPr>
          <w:p w14:paraId="24E7A629" w14:textId="77777777" w:rsidR="009B08BE" w:rsidRPr="005F2CB1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Note:</w:t>
            </w:r>
            <w:r w:rsidRPr="005F2CB1"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65DE4C22" w14:textId="77777777" w:rsidR="009B08BE" w:rsidRPr="005F2CB1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1C1B9B0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</w:tc>
      </w:tr>
    </w:tbl>
    <w:p w14:paraId="740919A6" w14:textId="77777777" w:rsidR="009B08BE" w:rsidRDefault="009B08BE" w:rsidP="009B08BE">
      <w:pPr>
        <w:pStyle w:val="L1bullet"/>
        <w:ind w:left="0" w:firstLine="0"/>
        <w:rPr>
          <w:lang w:eastAsia="zh-CN"/>
        </w:rPr>
      </w:pPr>
    </w:p>
    <w:p w14:paraId="1C29DD3C" w14:textId="50EA8D7D" w:rsidR="009B08BE" w:rsidRDefault="009B08BE" w:rsidP="009B08BE">
      <w:pPr>
        <w:pStyle w:val="L1bullet"/>
        <w:ind w:left="0" w:firstLine="0"/>
        <w:rPr>
          <w:lang w:eastAsia="zh-CN"/>
        </w:rPr>
      </w:pPr>
      <w:r w:rsidRPr="009B15BF">
        <w:rPr>
          <w:highlight w:val="yellow"/>
          <w:lang w:val="en-US" w:eastAsia="zh-CN"/>
        </w:rPr>
        <w:t>Symmetric</w:t>
      </w:r>
      <w:r>
        <w:rPr>
          <w:lang w:val="en-US" w:eastAsia="zh-CN"/>
        </w:rPr>
        <w:t xml:space="preserve"> Large</w:t>
      </w:r>
      <w:r w:rsidRPr="00AA79FA">
        <w:rPr>
          <w:lang w:val="en-US" w:eastAsia="zh-CN"/>
        </w:rPr>
        <w:t xml:space="preserve"> Packet Size </w:t>
      </w:r>
      <w:r w:rsidRPr="00E81F1A">
        <w:rPr>
          <w:lang w:eastAsia="zh-CN"/>
        </w:rPr>
        <w:t>MMSE-IRC with joint reception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5"/>
        <w:gridCol w:w="845"/>
        <w:gridCol w:w="947"/>
        <w:gridCol w:w="845"/>
        <w:gridCol w:w="948"/>
        <w:gridCol w:w="947"/>
        <w:gridCol w:w="885"/>
        <w:gridCol w:w="948"/>
        <w:gridCol w:w="947"/>
      </w:tblGrid>
      <w:tr w:rsidR="009B08BE" w:rsidRPr="009729E7" w14:paraId="060FE00B" w14:textId="77777777" w:rsidTr="0087088F">
        <w:tc>
          <w:tcPr>
            <w:tcW w:w="1454" w:type="dxa"/>
            <w:gridSpan w:val="2"/>
            <w:shd w:val="clear" w:color="auto" w:fill="auto"/>
            <w:vAlign w:val="center"/>
          </w:tcPr>
          <w:p w14:paraId="0D18F7E1" w14:textId="77777777" w:rsidR="009B08BE" w:rsidRPr="009729E7" w:rsidRDefault="009B08BE" w:rsidP="0087088F">
            <w:pPr>
              <w:contextualSpacing/>
              <w:mirrorIndents/>
              <w:rPr>
                <w:i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11EA253E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5EA37F55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4158C87B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9B08BE" w:rsidRPr="009729E7" w14:paraId="68FE1E49" w14:textId="77777777" w:rsidTr="0087088F">
        <w:tc>
          <w:tcPr>
            <w:tcW w:w="1454" w:type="dxa"/>
            <w:gridSpan w:val="2"/>
            <w:shd w:val="clear" w:color="auto" w:fill="auto"/>
            <w:vAlign w:val="center"/>
          </w:tcPr>
          <w:p w14:paraId="2A12B2CE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A625424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942B19D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EA480EB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7F289A4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E97435A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BFFA763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9C57D0C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85B0768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737F6A6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9B08BE" w:rsidRPr="009729E7" w14:paraId="0A034298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77DCCA8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C51BDF5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6F14D0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112.85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224C41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112.83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784335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5B2BA9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88.82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4AE1EB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90.14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6DCE16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1.50%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2BF98D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65.72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B58207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71.35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EE2487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8.57%</w:t>
            </w:r>
          </w:p>
        </w:tc>
      </w:tr>
      <w:tr w:rsidR="009B08BE" w:rsidRPr="009729E7" w14:paraId="533EE826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3A1E85A1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FF9451C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8DD11E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35.71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40560E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45.71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D63536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28.00%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683C6A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20.51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868B08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23.88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34956B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16.42%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F90168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7.01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5BDECE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14.34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237016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104.66%</w:t>
            </w:r>
          </w:p>
        </w:tc>
      </w:tr>
      <w:tr w:rsidR="009B08BE" w:rsidRPr="009729E7" w14:paraId="18B7AAB4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2F5CD811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7D9CAFC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94CF1F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97.56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7EBC1C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97.56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A761E2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0707C3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83.33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65B0C7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86.96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DFA4F6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4.35%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6C50D4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55.94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09AC47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65.04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C6EFB9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16.26%</w:t>
            </w:r>
          </w:p>
        </w:tc>
      </w:tr>
      <w:tr w:rsidR="009B08BE" w:rsidRPr="009729E7" w14:paraId="15163339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591C67B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1C4F89C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C82339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19.88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A0112A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19.05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63637F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-4.16%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90DAC4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21.64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C97572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21.96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4F6EC2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1.47%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FCD5E9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21.48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4B3A8D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21.66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B60367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0.84%</w:t>
            </w:r>
          </w:p>
        </w:tc>
      </w:tr>
      <w:tr w:rsidR="009B08BE" w:rsidRPr="009729E7" w14:paraId="3EB111E4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0FB7C9D5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8C6A5BB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7D0B70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0.99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D093A1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6065BF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16.89%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D0239B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0.77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96D036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628BC7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8.16%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3D4167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A6E0A1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A86567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-1.19%</w:t>
            </w:r>
          </w:p>
        </w:tc>
      </w:tr>
      <w:tr w:rsidR="009B08BE" w:rsidRPr="009729E7" w14:paraId="3A06FE5F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2A0823CF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55276B9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7A1455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13.40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0EED66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12.88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5A5050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-3.86%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6BF2AA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24.17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ED2F56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24.84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E1C0EA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2.79%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56B385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23.67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D5E593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23.74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791A8D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0.30%</w:t>
            </w:r>
          </w:p>
        </w:tc>
      </w:tr>
      <w:tr w:rsidR="009B08BE" w:rsidRPr="009729E7" w14:paraId="2C9DB307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39595A2E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3E55E1E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15882B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B9B437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E78847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07F038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3B634C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013394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C89BB6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AE7A67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3E8FF7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472EB4CC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38E9E6DD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04A8587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5F14C5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50A2CE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26866F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A43DB0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836F46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F4A5E2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30A85A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5B6848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6070A9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21E0CAAE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65DAE3CD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9622CAE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658D6B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931291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E01C9D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5AA2F2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CE0AFF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2CC19D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B07DEB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7F7E04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B630C6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30BEE9D1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47CC2C48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ECBB366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7AE49D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45290D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E8B97F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C51D55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A72590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FCF178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6C6345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CD1C99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72F683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0D23558C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271CC1DB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545BA9D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F14DA8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E10171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A52304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E13281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FF54CA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08A5DC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73CCDE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2B4B1C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914C70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556AADE9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1F9589B8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6D1119D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D9D8F9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09AB91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ABAD53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C9335A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67DA78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D909C8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FD14FD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BEFD2E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A7BAB6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7DFED56E" w14:textId="77777777" w:rsidTr="0087088F">
        <w:tc>
          <w:tcPr>
            <w:tcW w:w="838" w:type="dxa"/>
            <w:shd w:val="clear" w:color="auto" w:fill="auto"/>
            <w:vAlign w:val="center"/>
          </w:tcPr>
          <w:p w14:paraId="789E9F47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8516C9D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6C0ACC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7.24%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8B073B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8.17%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453A97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89820D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44.20%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F312C1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41.62%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C74CFC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85427A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68.25%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F826FE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63.51%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A0C1E9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9B08BE" w:rsidRPr="009729E7" w14:paraId="3A9A4634" w14:textId="77777777" w:rsidTr="0087088F">
        <w:tc>
          <w:tcPr>
            <w:tcW w:w="838" w:type="dxa"/>
            <w:shd w:val="clear" w:color="auto" w:fill="auto"/>
            <w:vAlign w:val="center"/>
          </w:tcPr>
          <w:p w14:paraId="344ED4D9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F485449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4D64AF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14.55%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C0796E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14.55%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A35620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CFE8A4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37.57%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C0B703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14.76%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DDC4D6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791A84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43.70%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9F1996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42.94%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497476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9B08BE" w:rsidRPr="009729E7" w14:paraId="4E277578" w14:textId="77777777" w:rsidTr="0087088F">
        <w:tc>
          <w:tcPr>
            <w:tcW w:w="1454" w:type="dxa"/>
            <w:gridSpan w:val="2"/>
            <w:shd w:val="clear" w:color="auto" w:fill="auto"/>
            <w:vAlign w:val="center"/>
          </w:tcPr>
          <w:p w14:paraId="4B841D4B" w14:textId="77777777" w:rsidR="009B08BE" w:rsidRPr="009729E7" w:rsidRDefault="009B08BE" w:rsidP="0087088F">
            <w:pPr>
              <w:contextualSpacing/>
              <w:mirrorIndents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2664AF5F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7FA8A347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038CDDD9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9B08BE" w:rsidRPr="009729E7" w14:paraId="1DFE9B13" w14:textId="77777777" w:rsidTr="0087088F">
        <w:tc>
          <w:tcPr>
            <w:tcW w:w="1454" w:type="dxa"/>
            <w:gridSpan w:val="2"/>
            <w:shd w:val="clear" w:color="auto" w:fill="auto"/>
            <w:vAlign w:val="center"/>
          </w:tcPr>
          <w:p w14:paraId="5AD259CE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2CC0C2D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8FBFA1A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5B6BCE4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E7963FF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1FE2081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D31B9DF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7B48504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35FBE99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B1FCCBF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9B08BE" w:rsidRPr="009729E7" w14:paraId="72619D12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4B8FD9A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89DCCE2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8C9E58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100.89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47817D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57.85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E37166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-42.66%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26346F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91.46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5A6012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33.21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C87922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-63.69%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7FDEF1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62.82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3C9AC1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18.79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ADC597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-70.09%</w:t>
            </w:r>
          </w:p>
        </w:tc>
      </w:tr>
      <w:tr w:rsidR="009B08BE" w:rsidRPr="009729E7" w14:paraId="56DAF1BD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25D3B034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51B8DB0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D1767C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33.61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5F480F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30.19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004C83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-10.19%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280E3A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20.25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5AB68E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6.05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BE4EFF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-70.14%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8D796F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4.37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1C7B53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1.40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57EA70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-67.90%</w:t>
            </w:r>
          </w:p>
        </w:tc>
      </w:tr>
      <w:tr w:rsidR="009B08BE" w:rsidRPr="009729E7" w14:paraId="4124B115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2878C7F6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C9BFC36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727874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95.24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27D523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57.55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CC89E6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-39.57%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772217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93.02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07A038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30.65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3E7431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-67.05%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A04ACE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52.98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06A0FE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FF1FA8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-76.70%</w:t>
            </w:r>
          </w:p>
        </w:tc>
      </w:tr>
      <w:tr w:rsidR="009B08BE" w:rsidRPr="009729E7" w14:paraId="150191A9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37AA5AA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D63B0D3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4835C6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42.09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E7DB04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109.27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6E0056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159.64%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B3C456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34.55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23FDD2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74.79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71425B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116.45%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AF7C3A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21.28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E1AE11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41.65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83B463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95.72%</w:t>
            </w:r>
          </w:p>
        </w:tc>
      </w:tr>
      <w:tr w:rsidR="009B08BE" w:rsidRPr="009729E7" w14:paraId="45E82DB8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783DC699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4F8E359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B36D2A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39.02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13B49B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75.47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A8812E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93.40%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148FEF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20.25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869BFD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43.24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BF175D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113.51%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942C38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152CBC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14.49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060A00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209.78%</w:t>
            </w:r>
          </w:p>
        </w:tc>
      </w:tr>
      <w:tr w:rsidR="009B08BE" w:rsidRPr="009729E7" w14:paraId="4CBB2FB5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772ECB60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93D126B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6F8661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42.55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2725F2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114.29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8B9DF6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168.57%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DBBF94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36.53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F5840D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72.07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7BB41B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97.30%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5D5786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22.16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979D11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37.91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157B4A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71.09%</w:t>
            </w:r>
          </w:p>
        </w:tc>
      </w:tr>
      <w:tr w:rsidR="009B08BE" w:rsidRPr="009729E7" w14:paraId="558DEA58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44220B18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910777A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7C4626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3FFF68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DA0EB6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174039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ABAC00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9649B7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3ADDBE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FDB2B4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618194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273F4D66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406404FD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82041A3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883015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4D7AC3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0F5AD1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BFF1F2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55B116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1B78E6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9DE2A0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AFE517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988FC2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2E3C4901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42890FFB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F36E66E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832C01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DFEDED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5B773F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9E965E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9F6790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F8EBB6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1B8CD9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9B3EBE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66DD2C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0E8B795C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59C978FD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UL Packet-Latency </w:t>
            </w:r>
            <w:r w:rsidRPr="009729E7">
              <w:rPr>
                <w:b/>
                <w:sz w:val="16"/>
                <w:szCs w:val="16"/>
              </w:rPr>
              <w:lastRenderedPageBreak/>
              <w:t>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13362A5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lastRenderedPageBreak/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B5C1A8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772649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A88D90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EF9DC6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288F12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A980C3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619192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BE6ED7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530070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07159629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17BB66A9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B5E29A1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66FBCD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7AD26A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8B1A41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1F21B0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004506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08D96B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2DB209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B7E8A0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082702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6D4FF98A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622E5E63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7E7DE59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549C2C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9C1A92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5830FB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FFFA61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D93B7C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6FEAEC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382EB0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07EEE8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092082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62949AD3" w14:textId="77777777" w:rsidTr="0087088F">
        <w:tc>
          <w:tcPr>
            <w:tcW w:w="838" w:type="dxa"/>
            <w:shd w:val="clear" w:color="auto" w:fill="auto"/>
            <w:vAlign w:val="center"/>
          </w:tcPr>
          <w:p w14:paraId="30250B82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837551E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DC9200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1.40%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7DEE5B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2.93%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D1E8AC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7BE8EB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9.67%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476ED6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24.99%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17F901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5C6C6B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22.46%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5C28C6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56.78%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392676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9B08BE" w:rsidRPr="009729E7" w14:paraId="43639DB6" w14:textId="77777777" w:rsidTr="0087088F">
        <w:tc>
          <w:tcPr>
            <w:tcW w:w="838" w:type="dxa"/>
            <w:shd w:val="clear" w:color="auto" w:fill="auto"/>
            <w:vAlign w:val="center"/>
          </w:tcPr>
          <w:p w14:paraId="7A047F65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998315E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EAA975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18.10%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17E088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9.05%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B19136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C0A4ED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46.16%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27EF0E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41.53%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AEBEE1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8198F9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50.00%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7A7812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58.27%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011BBF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9B08BE" w:rsidRPr="009729E7" w14:paraId="7DB4DE83" w14:textId="77777777" w:rsidTr="0087088F">
        <w:tc>
          <w:tcPr>
            <w:tcW w:w="9611" w:type="dxa"/>
            <w:gridSpan w:val="11"/>
            <w:shd w:val="clear" w:color="auto" w:fill="auto"/>
            <w:vAlign w:val="center"/>
          </w:tcPr>
          <w:p w14:paraId="5FA61972" w14:textId="77777777" w:rsidR="009B08BE" w:rsidRPr="005F2CB1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Note:</w:t>
            </w:r>
            <w:r w:rsidRPr="005F2CB1"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022B1916" w14:textId="77777777" w:rsidR="009B08BE" w:rsidRPr="005F2CB1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4A6E1F5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</w:tc>
      </w:tr>
    </w:tbl>
    <w:p w14:paraId="1EC9483E" w14:textId="77777777" w:rsidR="009B08BE" w:rsidRDefault="009B08BE" w:rsidP="009B08BE">
      <w:pPr>
        <w:pStyle w:val="L1bullet"/>
        <w:ind w:left="0" w:firstLine="0"/>
        <w:rPr>
          <w:lang w:eastAsia="zh-CN"/>
        </w:rPr>
      </w:pPr>
    </w:p>
    <w:p w14:paraId="2AE547B8" w14:textId="3F53EC34" w:rsidR="009B08BE" w:rsidRDefault="009B08BE" w:rsidP="009B08BE">
      <w:pPr>
        <w:pStyle w:val="L1bullet"/>
        <w:ind w:left="0" w:firstLine="0"/>
        <w:rPr>
          <w:lang w:eastAsia="zh-CN"/>
        </w:rPr>
      </w:pPr>
      <w:r w:rsidRPr="009B15BF">
        <w:rPr>
          <w:highlight w:val="yellow"/>
          <w:lang w:val="en-US" w:eastAsia="zh-CN"/>
        </w:rPr>
        <w:t>Symmetric</w:t>
      </w:r>
      <w:r>
        <w:rPr>
          <w:lang w:val="en-US" w:eastAsia="zh-CN"/>
        </w:rPr>
        <w:t xml:space="preserve"> Large</w:t>
      </w:r>
      <w:r w:rsidRPr="00AA79FA">
        <w:rPr>
          <w:lang w:val="en-US" w:eastAsia="zh-CN"/>
        </w:rPr>
        <w:t xml:space="preserve"> Packet Size </w:t>
      </w:r>
      <w:r w:rsidRPr="00FE5A0F">
        <w:rPr>
          <w:lang w:eastAsia="zh-CN"/>
        </w:rPr>
        <w:t>Transparent UL resource muting Scheme1-E-MMSE-IRC with joint reception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5"/>
        <w:gridCol w:w="845"/>
        <w:gridCol w:w="947"/>
        <w:gridCol w:w="845"/>
        <w:gridCol w:w="948"/>
        <w:gridCol w:w="947"/>
        <w:gridCol w:w="885"/>
        <w:gridCol w:w="948"/>
        <w:gridCol w:w="947"/>
      </w:tblGrid>
      <w:tr w:rsidR="009B08BE" w:rsidRPr="009729E7" w14:paraId="7329BEE6" w14:textId="77777777" w:rsidTr="0087088F">
        <w:tc>
          <w:tcPr>
            <w:tcW w:w="1454" w:type="dxa"/>
            <w:gridSpan w:val="2"/>
            <w:shd w:val="clear" w:color="auto" w:fill="auto"/>
            <w:vAlign w:val="center"/>
          </w:tcPr>
          <w:p w14:paraId="38FD257A" w14:textId="77777777" w:rsidR="009B08BE" w:rsidRPr="009729E7" w:rsidRDefault="009B08BE" w:rsidP="0087088F">
            <w:pPr>
              <w:contextualSpacing/>
              <w:mirrorIndents/>
              <w:rPr>
                <w:i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629385AC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507BF4D8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3E6CE8BF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9B08BE" w:rsidRPr="009729E7" w14:paraId="03C379BF" w14:textId="77777777" w:rsidTr="0087088F">
        <w:tc>
          <w:tcPr>
            <w:tcW w:w="1454" w:type="dxa"/>
            <w:gridSpan w:val="2"/>
            <w:shd w:val="clear" w:color="auto" w:fill="auto"/>
            <w:vAlign w:val="center"/>
          </w:tcPr>
          <w:p w14:paraId="238D83C1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70442E2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9867B51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735BA80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340A5CD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225997E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77E3F87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1580631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8F27213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80F0870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9B08BE" w:rsidRPr="009729E7" w14:paraId="36BD12C3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7D224BA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7BE545D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BB73AE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112.85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F5B252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106.97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6AC36D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-5.21%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7C06D0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88.82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C23BC3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82.39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1F8BB4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-7.23%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E34CA0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65.72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A37AD2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61.81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4FADB5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-5.94%</w:t>
            </w:r>
          </w:p>
        </w:tc>
      </w:tr>
      <w:tr w:rsidR="009B08BE" w:rsidRPr="009729E7" w14:paraId="3C2DB137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0E85963D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5E15C01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19374E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35.71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0F8499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43.48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02AE10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21.74%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807502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20.51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B9A27F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21.77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3FBA24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6.13%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78DEB3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7.01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A8674C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12.24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339D1A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74.66%</w:t>
            </w:r>
          </w:p>
        </w:tc>
      </w:tr>
      <w:tr w:rsidR="009B08BE" w:rsidRPr="009729E7" w14:paraId="506F5B39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3FF45CE1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C9BEBAC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4ACE75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97.56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8340E3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96.39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011EF0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-1.20%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B0BCF5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83.33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F1DF06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79.07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A9BA6D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-5.12%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05D15C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55.94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E19FED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54.07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653304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-3.34%</w:t>
            </w:r>
          </w:p>
        </w:tc>
      </w:tr>
      <w:tr w:rsidR="009B08BE" w:rsidRPr="009729E7" w14:paraId="2861DD10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5B0B6E3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0907CB6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20D439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19.88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1E59EE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21.10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10F3CC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6.13%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09C2F4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21.64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2CDC5F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21.50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B2FE65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-0.62%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7A4D3D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21.48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95F2A4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21.27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2E5E3D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-0.95%</w:t>
            </w:r>
          </w:p>
        </w:tc>
      </w:tr>
      <w:tr w:rsidR="009B08BE" w:rsidRPr="009729E7" w14:paraId="7C54FC02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4D6A6642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5E1DBB4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4B6472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0.99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FD591C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F46E9A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18.53%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E7F258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0.77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ED089A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0.78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13DE06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2.48%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DD6984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C9B980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823468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2.01%</w:t>
            </w:r>
          </w:p>
        </w:tc>
      </w:tr>
      <w:tr w:rsidR="009B08BE" w:rsidRPr="009729E7" w14:paraId="3144A21B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6354D2A2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8217F12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814B6C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13.40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DB5811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13.34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726D03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70E749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24.17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09ACD6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24.19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DC76D8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6C2480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23.67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6515EC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22.04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AACC66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-6.88%</w:t>
            </w:r>
          </w:p>
        </w:tc>
      </w:tr>
      <w:tr w:rsidR="009B08BE" w:rsidRPr="009729E7" w14:paraId="352C25CE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310BB83B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9A781C8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A2AA10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070A5C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C9445B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F4269F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1E7502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1FB40A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EEB7DD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B4765A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D140C6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091AE844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79B322C7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84A2F6A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109F0E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56C211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03D5DC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D4336C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699D69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6CB798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7026CA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30E8A5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FDD553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18FA560F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684D1E8A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19989EB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A4CEAE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3DC03A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A85A4F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4167C8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DB36CD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762E68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833410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15398C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F18798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376B9F7F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56C42B3B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EBB4F99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2E9804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2EA88D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A8FAB2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4A56F8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9B453A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5F9FDB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28648D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4A53C4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205E69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0D0C6E3C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36D29BEA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8B42325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1B512B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A9AD86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16BF76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5FEEF0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025AE4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09A9B2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63E739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4E64F7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282553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68686EFF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30EDB775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AA3DE2B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B8EE93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495DBC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41CC08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E13AC9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3D15F7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247678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85BEBC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971188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2C771D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462F4432" w14:textId="77777777" w:rsidTr="0087088F">
        <w:tc>
          <w:tcPr>
            <w:tcW w:w="838" w:type="dxa"/>
            <w:shd w:val="clear" w:color="auto" w:fill="auto"/>
            <w:vAlign w:val="center"/>
          </w:tcPr>
          <w:p w14:paraId="09771790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8CFAA82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1CD03B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7.24%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1151A3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8.63%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19B7E6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54E229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44.20%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192F8E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44.87%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E629A1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7BD5F3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68.25%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6FA625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68.61%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E9ADD7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9B08BE" w:rsidRPr="009729E7" w14:paraId="0DEDF4CF" w14:textId="77777777" w:rsidTr="0087088F">
        <w:tc>
          <w:tcPr>
            <w:tcW w:w="838" w:type="dxa"/>
            <w:shd w:val="clear" w:color="auto" w:fill="auto"/>
            <w:vAlign w:val="center"/>
          </w:tcPr>
          <w:p w14:paraId="1E5818E5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4BFBDCB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AE0DBD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14.55%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F5F227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13.85%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FBB35F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C12C1D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37.57%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6A31EE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39.63%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AE5A74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74E8E4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43.70%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BB52AF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46.82%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03CF77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9B08BE" w:rsidRPr="009729E7" w14:paraId="6A0E5B3D" w14:textId="77777777" w:rsidTr="0087088F">
        <w:tc>
          <w:tcPr>
            <w:tcW w:w="1454" w:type="dxa"/>
            <w:gridSpan w:val="2"/>
            <w:shd w:val="clear" w:color="auto" w:fill="auto"/>
            <w:vAlign w:val="center"/>
          </w:tcPr>
          <w:p w14:paraId="7CD5709A" w14:textId="77777777" w:rsidR="009B08BE" w:rsidRPr="009729E7" w:rsidRDefault="009B08BE" w:rsidP="0087088F">
            <w:pPr>
              <w:contextualSpacing/>
              <w:mirrorIndents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234DC81F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7A03109E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62A188EA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9B08BE" w:rsidRPr="009729E7" w14:paraId="68B0F89A" w14:textId="77777777" w:rsidTr="0087088F">
        <w:tc>
          <w:tcPr>
            <w:tcW w:w="1454" w:type="dxa"/>
            <w:gridSpan w:val="2"/>
            <w:shd w:val="clear" w:color="auto" w:fill="auto"/>
            <w:vAlign w:val="center"/>
          </w:tcPr>
          <w:p w14:paraId="43CF1205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9F32201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F6C788B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F597A2F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6B1497F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A5D60AE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B52E15A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59C3A7F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57CFD45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70CFF75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9B08BE" w:rsidRPr="009729E7" w14:paraId="55A29F19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683E28A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3A9658E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4A9D3D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100.89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2310ED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52.05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F12196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-48.41%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464739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91.46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CB307B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32.77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B3B3F6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-64.17%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AFD644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62.82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5FC173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16.46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313474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-73.79%</w:t>
            </w:r>
          </w:p>
        </w:tc>
      </w:tr>
      <w:tr w:rsidR="009B08BE" w:rsidRPr="009729E7" w14:paraId="27973E80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5ABE6B48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62683E5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E9EC0C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33.61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B55A0C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29.26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F05C50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-12.96%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B63F25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20.25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453A1F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6.16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779050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-69.59%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8C1B86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4.37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ACC145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23648E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-69.13%</w:t>
            </w:r>
          </w:p>
        </w:tc>
      </w:tr>
      <w:tr w:rsidR="009B08BE" w:rsidRPr="009729E7" w14:paraId="4D59182C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70458F16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78F2FFC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B30AD1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95.24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56D1D5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53.69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60AEE6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-43.62%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C693C9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93.02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C47204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30.89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FAE74C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-66.80%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2C2AB1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52.98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12B79E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10.23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BF0BB9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-80.68%</w:t>
            </w:r>
          </w:p>
        </w:tc>
      </w:tr>
      <w:tr w:rsidR="009B08BE" w:rsidRPr="009729E7" w14:paraId="4F8B41A8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6E01300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E9CEA97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4E07F8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42.09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389C56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96.63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767967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129.60%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C04A2C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34.55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8E5B20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90.44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EEC0C3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161.76%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09E5B8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21.28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629011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71.88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E1B7CB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237.74%</w:t>
            </w:r>
          </w:p>
        </w:tc>
      </w:tr>
      <w:tr w:rsidR="009B08BE" w:rsidRPr="009729E7" w14:paraId="2E55D5AF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2C629C14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E0A8122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408D55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39.02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1ED11D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88.89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ED3526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127.78%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C0C404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20.25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D0A08D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67.80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50199B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234.75%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973B0B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64F3A2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33.76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87652D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621.51%</w:t>
            </w:r>
          </w:p>
        </w:tc>
      </w:tr>
      <w:tr w:rsidR="009B08BE" w:rsidRPr="009729E7" w14:paraId="4F82EBC1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2DF3558B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B258D76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AB0CB2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42.55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B6E3E3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97.56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F55431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129.27%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4FB4F9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36.53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828972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94.12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83BFB2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157.65%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01ED94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22.16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A82C8B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76.92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65B16B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247.11%</w:t>
            </w:r>
          </w:p>
        </w:tc>
      </w:tr>
      <w:tr w:rsidR="009B08BE" w:rsidRPr="009729E7" w14:paraId="63CC5E5E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6C9B2852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766D07F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E59519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39C8D5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7E7EB6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73E6DE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10A826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B3929D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B0806E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DFEDE2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59C99F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718C2C8A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324D25B9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4AD016C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C1C769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AFD1C2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B2CB8B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DB7FE9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6AE5E6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A67E80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F3C921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1BD050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B7779E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7E41088F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2995AEFB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E66AEF8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4534D7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AD095B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F0D721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1DDBA0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237C12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FFA61D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38953E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665492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6B3E41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3605E05D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1FF2527B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E530E54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359779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A4DDC3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805BCD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F2B3B7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893E06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C138E8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550A29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17A863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47C0CD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10668587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1A7D1492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B8AF523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CEB203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34002B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9B643A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04D8D6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A372D7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1D8282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C88B4E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392161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665F4A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42329BE9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481D58FF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8EBF705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F70401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058E62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D81B6B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44C4B5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DF280B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B42182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1A6225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D7FE24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E17CD7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26842327" w14:textId="77777777" w:rsidTr="0087088F">
        <w:tc>
          <w:tcPr>
            <w:tcW w:w="838" w:type="dxa"/>
            <w:shd w:val="clear" w:color="auto" w:fill="auto"/>
            <w:vAlign w:val="center"/>
          </w:tcPr>
          <w:p w14:paraId="2A940446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B74C7FA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A286D6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1.40%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BFAE3D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2.37%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304530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7F200C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9.67%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A15500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25.24%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EAB023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17FE4C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22.46%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277502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72.35%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64A96B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9B08BE" w:rsidRPr="009729E7" w14:paraId="560B7612" w14:textId="77777777" w:rsidTr="0087088F">
        <w:tc>
          <w:tcPr>
            <w:tcW w:w="838" w:type="dxa"/>
            <w:shd w:val="clear" w:color="auto" w:fill="auto"/>
            <w:vAlign w:val="center"/>
          </w:tcPr>
          <w:p w14:paraId="364545A4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A8D8071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1853D0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18.10%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F83F8E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9.82%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4F1C12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98C480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46.16%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5B3A0B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37.40%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72854A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14581C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50.00%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28FD48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52.62%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2DA26B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9B08BE" w:rsidRPr="009729E7" w14:paraId="70AD1852" w14:textId="77777777" w:rsidTr="0087088F">
        <w:tc>
          <w:tcPr>
            <w:tcW w:w="9611" w:type="dxa"/>
            <w:gridSpan w:val="11"/>
            <w:shd w:val="clear" w:color="auto" w:fill="auto"/>
            <w:vAlign w:val="center"/>
          </w:tcPr>
          <w:p w14:paraId="10BD709A" w14:textId="77777777" w:rsidR="009B08BE" w:rsidRPr="005F2CB1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Note:</w:t>
            </w:r>
            <w:r w:rsidRPr="005F2CB1"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4E95722D" w14:textId="77777777" w:rsidR="009B08BE" w:rsidRPr="005F2CB1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564A04F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</w:tc>
      </w:tr>
    </w:tbl>
    <w:p w14:paraId="3B8B0284" w14:textId="77777777" w:rsidR="009B08BE" w:rsidRDefault="009B08BE" w:rsidP="009B08BE">
      <w:pPr>
        <w:pStyle w:val="L1bullet"/>
        <w:ind w:left="0" w:firstLine="0"/>
        <w:rPr>
          <w:lang w:eastAsia="zh-CN"/>
        </w:rPr>
      </w:pPr>
    </w:p>
    <w:p w14:paraId="5EEC5E30" w14:textId="65DA2FA7" w:rsidR="009B08BE" w:rsidRDefault="009B08BE" w:rsidP="009B08BE">
      <w:pPr>
        <w:pStyle w:val="L1bullet"/>
        <w:ind w:left="0" w:firstLine="0"/>
        <w:rPr>
          <w:lang w:eastAsia="zh-CN"/>
        </w:rPr>
      </w:pPr>
      <w:r w:rsidRPr="009B15BF">
        <w:rPr>
          <w:highlight w:val="yellow"/>
          <w:lang w:val="en-US" w:eastAsia="zh-CN"/>
        </w:rPr>
        <w:t>Symmetric</w:t>
      </w:r>
      <w:r>
        <w:rPr>
          <w:lang w:val="en-US" w:eastAsia="zh-CN"/>
        </w:rPr>
        <w:t xml:space="preserve"> Large</w:t>
      </w:r>
      <w:r w:rsidRPr="00AA79FA">
        <w:rPr>
          <w:lang w:val="en-US" w:eastAsia="zh-CN"/>
        </w:rPr>
        <w:t xml:space="preserve"> Packet Size </w:t>
      </w:r>
      <w:r w:rsidRPr="00FE5A0F">
        <w:rPr>
          <w:lang w:eastAsia="zh-CN"/>
        </w:rPr>
        <w:t>Transparent UL resource muting Scheme2-E-MMSE-IRC with joint reception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5"/>
        <w:gridCol w:w="845"/>
        <w:gridCol w:w="947"/>
        <w:gridCol w:w="845"/>
        <w:gridCol w:w="948"/>
        <w:gridCol w:w="947"/>
        <w:gridCol w:w="885"/>
        <w:gridCol w:w="948"/>
        <w:gridCol w:w="947"/>
      </w:tblGrid>
      <w:tr w:rsidR="009B08BE" w:rsidRPr="009729E7" w14:paraId="4D586105" w14:textId="77777777" w:rsidTr="0087088F">
        <w:tc>
          <w:tcPr>
            <w:tcW w:w="1454" w:type="dxa"/>
            <w:gridSpan w:val="2"/>
            <w:shd w:val="clear" w:color="auto" w:fill="auto"/>
            <w:vAlign w:val="center"/>
          </w:tcPr>
          <w:p w14:paraId="2CE64848" w14:textId="77777777" w:rsidR="009B08BE" w:rsidRPr="009729E7" w:rsidRDefault="009B08BE" w:rsidP="0087088F">
            <w:pPr>
              <w:contextualSpacing/>
              <w:mirrorIndents/>
              <w:rPr>
                <w:i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196FBAC4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6E5CA50D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7334D83C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9B08BE" w:rsidRPr="009729E7" w14:paraId="64C3F842" w14:textId="77777777" w:rsidTr="0087088F">
        <w:tc>
          <w:tcPr>
            <w:tcW w:w="1454" w:type="dxa"/>
            <w:gridSpan w:val="2"/>
            <w:shd w:val="clear" w:color="auto" w:fill="auto"/>
            <w:vAlign w:val="center"/>
          </w:tcPr>
          <w:p w14:paraId="528ED3F5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C66415C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9E63AB8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0676595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9B0DC91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10AA5E8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08B793D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1B70FB2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6E20724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838C3FF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9B08BE" w:rsidRPr="009729E7" w14:paraId="03111DA8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4D17E80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lastRenderedPageBreak/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92D052C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F2C3E6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112.85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F62D1F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103.13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D1D63F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-8.61%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B91E5C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88.82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7281F3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81.44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9415AD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-8.30%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B47B5B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65.72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913EB4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59.47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C34DD0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-9.51%</w:t>
            </w:r>
          </w:p>
        </w:tc>
      </w:tr>
      <w:tr w:rsidR="009B08BE" w:rsidRPr="009729E7" w14:paraId="64A04FC3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42AB7904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74E7721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83D145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35.71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A412D6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34.63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177E1A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-3.03%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F18623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20.51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57D9C3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21.43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EDE026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4.46%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6100EC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7.01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112BEF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10.33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734835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47.50%</w:t>
            </w:r>
          </w:p>
        </w:tc>
      </w:tr>
      <w:tr w:rsidR="009B08BE" w:rsidRPr="009729E7" w14:paraId="154D3A9E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7520E8E4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A93791A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699A11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97.56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EC6474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90.91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7AA1B2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-6.82%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3E1951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83.33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0227ED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77.26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668908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-7.29%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47DCBD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55.94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901921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53.64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C4DF21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-4.12%</w:t>
            </w:r>
          </w:p>
        </w:tc>
      </w:tr>
      <w:tr w:rsidR="009B08BE" w:rsidRPr="009729E7" w14:paraId="58640CD1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4ECE863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3FF6BAE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8D2D68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19.88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B7D4E4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20.85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13144C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4.92%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A283C3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21.64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49BE7F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21.98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C1F0B6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1.59%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E05675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21.48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05AC82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20.72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5BC6B0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-3.51%</w:t>
            </w:r>
          </w:p>
        </w:tc>
      </w:tr>
      <w:tr w:rsidR="009B08BE" w:rsidRPr="009729E7" w14:paraId="177645D2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114C9D33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33756E3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D0D267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0.99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C8A9C6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C9F9D3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24.19%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26054B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0.77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49E369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0.79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49FFC7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3.21%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8A657E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085E7A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C14726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2.05%</w:t>
            </w:r>
          </w:p>
        </w:tc>
      </w:tr>
      <w:tr w:rsidR="009B08BE" w:rsidRPr="009729E7" w14:paraId="2DAC71A1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2F613FB0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0D517D5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A00188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13.40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0B8C35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13.70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B2A961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2.27%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BCD57D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24.17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FAE88E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23.69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5C5C9B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-1.98%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FD7A71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23.67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F31760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21.02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78969C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-11.19%</w:t>
            </w:r>
          </w:p>
        </w:tc>
      </w:tr>
      <w:tr w:rsidR="009B08BE" w:rsidRPr="009729E7" w14:paraId="1B106811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4B900202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EA9DC5E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577F39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5C8C1F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1C71AD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E5CB33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55354E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8EC6C7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10B0A6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F9B934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E6CB2B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7B44A296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5F7506A3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78C9516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740448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7910F0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2FB988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9164F7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7F3C13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D48B9F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A13282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BF8177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7A90C2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1364C111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131E53F3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D8743B5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93D339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BF13AF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06EF88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C41501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0AAAEF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F080CE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2E4EB5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324542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3BC8C7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4D13D988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1B4F76E1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2905713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6695CB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31729D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AAC972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A30D8D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EFC7A9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6F8BB3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F321EB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0D0489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17E807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3AE45C4C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0D8D10FF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7D1D143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755F43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787E6E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3B334B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CF94A4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2A3A02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A438C2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C6560E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844685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363E8B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3AAFA8B6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65B5ADF1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5DEEAB2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3DE509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2C72F0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E6364B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61BF6D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9DA0DE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D53D7F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4910D6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BBBE6D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2935EF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6358E2A7" w14:textId="77777777" w:rsidTr="0087088F">
        <w:tc>
          <w:tcPr>
            <w:tcW w:w="838" w:type="dxa"/>
            <w:shd w:val="clear" w:color="auto" w:fill="auto"/>
            <w:vAlign w:val="center"/>
          </w:tcPr>
          <w:p w14:paraId="7FE82CAC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906CB88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4BADC6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7.24%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FA7080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8.90%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5EBEAD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69DA63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44.20%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8FE003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46.26%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35B2A6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B7684E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68.25%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CD4DFA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69.95%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D9474F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9B08BE" w:rsidRPr="009729E7" w14:paraId="463E03D6" w14:textId="77777777" w:rsidTr="0087088F">
        <w:tc>
          <w:tcPr>
            <w:tcW w:w="838" w:type="dxa"/>
            <w:shd w:val="clear" w:color="auto" w:fill="auto"/>
            <w:vAlign w:val="center"/>
          </w:tcPr>
          <w:p w14:paraId="63FC0B37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747220F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EF2748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14.55%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66E8D5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17.34%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A31BC1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10A9F7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37.57%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F95816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41.16%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59179E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8FF2D1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43.70%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071F42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53.85%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EB0F89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9B08BE" w:rsidRPr="009729E7" w14:paraId="0E422086" w14:textId="77777777" w:rsidTr="0087088F">
        <w:tc>
          <w:tcPr>
            <w:tcW w:w="1454" w:type="dxa"/>
            <w:gridSpan w:val="2"/>
            <w:shd w:val="clear" w:color="auto" w:fill="auto"/>
            <w:vAlign w:val="center"/>
          </w:tcPr>
          <w:p w14:paraId="5426050E" w14:textId="77777777" w:rsidR="009B08BE" w:rsidRPr="009729E7" w:rsidRDefault="009B08BE" w:rsidP="0087088F">
            <w:pPr>
              <w:contextualSpacing/>
              <w:mirrorIndents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519CBB88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04D33B42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36950734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9B08BE" w:rsidRPr="009729E7" w14:paraId="263C9D2C" w14:textId="77777777" w:rsidTr="0087088F">
        <w:tc>
          <w:tcPr>
            <w:tcW w:w="1454" w:type="dxa"/>
            <w:gridSpan w:val="2"/>
            <w:shd w:val="clear" w:color="auto" w:fill="auto"/>
            <w:vAlign w:val="center"/>
          </w:tcPr>
          <w:p w14:paraId="19E664DC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6B81DE5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05FA917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0E6BB77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EB26B1F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DC44228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D2AB8DC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B029438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CFD04A8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1A8727B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9B08BE" w:rsidRPr="009729E7" w14:paraId="55F61794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7E66553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6DFC33F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1521E6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100.89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66633F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56.12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9E326B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-44.37%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A516B5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91.46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08EA95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32.66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C02465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-64.28%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E506C9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62.82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E639F0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16.07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ED96B4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-74.42%</w:t>
            </w:r>
          </w:p>
        </w:tc>
      </w:tr>
      <w:tr w:rsidR="009B08BE" w:rsidRPr="009729E7" w14:paraId="15976D95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5CF361DB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FFDE745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A9E44A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33.61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4BD1EA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29.43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64EA26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-12.43%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1B9DF5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20.25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2B9680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5.92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DD92F4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-70.79%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FF6D8E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4.37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BEC25A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D6C7A2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-61.44%</w:t>
            </w:r>
          </w:p>
        </w:tc>
      </w:tr>
      <w:tr w:rsidR="009B08BE" w:rsidRPr="009729E7" w14:paraId="7B715875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6D53BC2D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066FC64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9ED4D7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95.24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FC280F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54.05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3DB35D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-43.24%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BAC467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93.02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B188EF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29.18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83148A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-68.63%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5BC63D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52.98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74E112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11.11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8F5094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-79.03%</w:t>
            </w:r>
          </w:p>
        </w:tc>
      </w:tr>
      <w:tr w:rsidR="009B08BE" w:rsidRPr="009729E7" w14:paraId="5BF9065D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465B69C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BF5D913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195895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42.09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0C1B2F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87.68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1FC16C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108.33%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F01E69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34.55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6F73D9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77.75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601A4E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125.01%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8216D0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21.28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561218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63.17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A500C6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196.81%</w:t>
            </w:r>
          </w:p>
        </w:tc>
      </w:tr>
      <w:tr w:rsidR="009B08BE" w:rsidRPr="009729E7" w14:paraId="4C966228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7B75FF0A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8C619FE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2E00CB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39.02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855F5B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81.63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4C16B9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109.18%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B4A4DF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20.25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C9DADB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48.48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81ED73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139.39%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232611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1C3BDF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26.06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D5AB9C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457.00%</w:t>
            </w:r>
          </w:p>
        </w:tc>
      </w:tr>
      <w:tr w:rsidR="009B08BE" w:rsidRPr="009729E7" w14:paraId="7E9C61CA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40408866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6BD922A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19D185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42.55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2BACB1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87.91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30D3DB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106.59%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E06718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36.53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83DF0C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82.47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B4BF87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125.77%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C888B3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22.16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D523CA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66.12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6ED09C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198.35%</w:t>
            </w:r>
          </w:p>
        </w:tc>
      </w:tr>
      <w:tr w:rsidR="009B08BE" w:rsidRPr="009729E7" w14:paraId="4A605E28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50608E93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34A718D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9F2E10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5AF82D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93C307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51C8A3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2EF4E4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19ABBA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81DE8F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E7FD3E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8F216C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584F2C99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6E08EF28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7CBCE6F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0BB70B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1E0B22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41FD53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444792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1E89E8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416F82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03B298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8B5928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8C27D5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78929526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706EDA32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7B5B097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044779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DAC6A1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A6EE1D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ADA43F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26DBB7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6BE67B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19D2E5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607CA9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3F4273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4EF1B4C0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2A70DE19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7053255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D68CB2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845B28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4DF342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1E04B6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4B89D3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973D35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B7FAFA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C83A8C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1EFFE0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535335B2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29B011E7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2AB90D3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ADFDA8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8D01C4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2D9AD8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3E2F6C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522D96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4FA665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533B92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C528F1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649411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430D8F56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3A3FD0CB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D39E180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08CB89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192C24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63367C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D20CBD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E3866F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4D41C7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854637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879619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3A2AE8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02B78834" w14:textId="77777777" w:rsidTr="0087088F">
        <w:tc>
          <w:tcPr>
            <w:tcW w:w="838" w:type="dxa"/>
            <w:shd w:val="clear" w:color="auto" w:fill="auto"/>
            <w:vAlign w:val="center"/>
          </w:tcPr>
          <w:p w14:paraId="7A40B579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F7EDDFE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11716A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1.40%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DCC625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2.94%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4E5E93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32FD61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9.67%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D36042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28.79%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C4A427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7E53B4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22.46%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01F0D0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69.32%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244568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9B08BE" w:rsidRPr="009729E7" w14:paraId="15266AF1" w14:textId="77777777" w:rsidTr="0087088F">
        <w:tc>
          <w:tcPr>
            <w:tcW w:w="838" w:type="dxa"/>
            <w:shd w:val="clear" w:color="auto" w:fill="auto"/>
            <w:vAlign w:val="center"/>
          </w:tcPr>
          <w:p w14:paraId="55F0F799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8579815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3720C8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18.10%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957B25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10.89%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462AED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8D96CB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46.16%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82C1AF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40.57%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F1467C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CDF020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50.00%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25DCF9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53.85%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3F18FC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9B08BE" w:rsidRPr="009729E7" w14:paraId="1C944312" w14:textId="77777777" w:rsidTr="0087088F">
        <w:tc>
          <w:tcPr>
            <w:tcW w:w="9611" w:type="dxa"/>
            <w:gridSpan w:val="11"/>
            <w:shd w:val="clear" w:color="auto" w:fill="auto"/>
            <w:vAlign w:val="center"/>
          </w:tcPr>
          <w:p w14:paraId="7DE14D54" w14:textId="77777777" w:rsidR="009B08BE" w:rsidRPr="005F2CB1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Note:</w:t>
            </w:r>
            <w:r w:rsidRPr="005F2CB1"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47608F0B" w14:textId="77777777" w:rsidR="009B08BE" w:rsidRPr="005F2CB1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5E5C78D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</w:tc>
      </w:tr>
    </w:tbl>
    <w:p w14:paraId="7EDDCC26" w14:textId="77777777" w:rsidR="009B08BE" w:rsidRDefault="009B08BE" w:rsidP="009B08BE">
      <w:pPr>
        <w:pStyle w:val="L1bullet"/>
        <w:ind w:left="0" w:firstLine="0"/>
        <w:rPr>
          <w:lang w:eastAsia="zh-CN"/>
        </w:rPr>
      </w:pPr>
    </w:p>
    <w:p w14:paraId="1DEDBA01" w14:textId="26B34B49" w:rsidR="009B08BE" w:rsidRDefault="009B08BE" w:rsidP="009B08BE">
      <w:pPr>
        <w:pStyle w:val="L1bullet"/>
        <w:ind w:left="0" w:firstLine="0"/>
        <w:rPr>
          <w:lang w:eastAsia="zh-CN"/>
        </w:rPr>
      </w:pPr>
      <w:r w:rsidRPr="009B15BF">
        <w:rPr>
          <w:highlight w:val="yellow"/>
          <w:lang w:val="en-US" w:eastAsia="zh-CN"/>
        </w:rPr>
        <w:t>Symmetric</w:t>
      </w:r>
      <w:r>
        <w:rPr>
          <w:lang w:val="en-US" w:eastAsia="zh-CN"/>
        </w:rPr>
        <w:t xml:space="preserve"> Large</w:t>
      </w:r>
      <w:r w:rsidRPr="00AA79FA">
        <w:rPr>
          <w:lang w:val="en-US" w:eastAsia="zh-CN"/>
        </w:rPr>
        <w:t xml:space="preserve"> Packet Size </w:t>
      </w:r>
      <w:r w:rsidRPr="00FE5A0F">
        <w:rPr>
          <w:lang w:eastAsia="zh-CN"/>
        </w:rPr>
        <w:t>Non-transparent UL resource muting-E-MMSE-IRC with joint reception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5"/>
        <w:gridCol w:w="845"/>
        <w:gridCol w:w="947"/>
        <w:gridCol w:w="845"/>
        <w:gridCol w:w="948"/>
        <w:gridCol w:w="947"/>
        <w:gridCol w:w="885"/>
        <w:gridCol w:w="948"/>
        <w:gridCol w:w="947"/>
      </w:tblGrid>
      <w:tr w:rsidR="009B08BE" w:rsidRPr="009729E7" w14:paraId="3A815CD6" w14:textId="77777777" w:rsidTr="0087088F">
        <w:tc>
          <w:tcPr>
            <w:tcW w:w="1454" w:type="dxa"/>
            <w:gridSpan w:val="2"/>
            <w:shd w:val="clear" w:color="auto" w:fill="auto"/>
            <w:vAlign w:val="center"/>
          </w:tcPr>
          <w:p w14:paraId="440576EE" w14:textId="77777777" w:rsidR="009B08BE" w:rsidRPr="009729E7" w:rsidRDefault="009B08BE" w:rsidP="0087088F">
            <w:pPr>
              <w:contextualSpacing/>
              <w:mirrorIndents/>
              <w:rPr>
                <w:i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20B055A4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27D22B81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44DBACCF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9B08BE" w:rsidRPr="009729E7" w14:paraId="75F7B968" w14:textId="77777777" w:rsidTr="0087088F">
        <w:tc>
          <w:tcPr>
            <w:tcW w:w="1454" w:type="dxa"/>
            <w:gridSpan w:val="2"/>
            <w:shd w:val="clear" w:color="auto" w:fill="auto"/>
            <w:vAlign w:val="center"/>
          </w:tcPr>
          <w:p w14:paraId="0FD35D34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AAB571A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A3957A9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4E4D8B7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A5ADB05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A910FEE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A1CF162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36500DE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4DEE3F8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5DC7817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9B08BE" w:rsidRPr="009729E7" w14:paraId="61B050AD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3B90CDA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D2F72A3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04DBCA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112.85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14BC3B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104.05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2A003E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-7.80%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FC3304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88.82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E20E36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81.97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EC0896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-7.71%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B64546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65.72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306529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64.14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49BA25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-2.40%</w:t>
            </w:r>
          </w:p>
        </w:tc>
      </w:tr>
      <w:tr w:rsidR="009B08BE" w:rsidRPr="009729E7" w14:paraId="77CBB885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4413F1F6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C364089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8569D4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35.71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DDBF6D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39.80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A999EB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11.44%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26A17E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20.51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B2337A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22.53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11AF9D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9.84%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2F01E8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7.01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0CFDDF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11.89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182F3B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69.71%</w:t>
            </w:r>
          </w:p>
        </w:tc>
      </w:tr>
      <w:tr w:rsidR="009B08BE" w:rsidRPr="009729E7" w14:paraId="52CDC3C9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5D72C3BF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6CC52ED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7960E1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97.56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2A7407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90.91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561640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-6.82%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4476D5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83.33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33A3B5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78.33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C03039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AAEB93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55.94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C042D4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57.02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749BC6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1.92%</w:t>
            </w:r>
          </w:p>
        </w:tc>
      </w:tr>
      <w:tr w:rsidR="009B08BE" w:rsidRPr="009729E7" w14:paraId="22C92C39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3ADCE65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77D55CC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E5143C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19.88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EA327B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20.99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437E80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5.61%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FCC5BA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21.64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DE622F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21.55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0D72D6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-0.42%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9F6791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21.48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F8FBCD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21.99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84D913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2.41%</w:t>
            </w:r>
          </w:p>
        </w:tc>
      </w:tr>
      <w:tr w:rsidR="009B08BE" w:rsidRPr="009729E7" w14:paraId="6C87F7D1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1AB24B7E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506F0DF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6537B8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0.99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BB6755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1C10E4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18.61%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64EB5E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0.77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4A54A8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4287D7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11.42%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0635F4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F4B277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135158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-0.70%</w:t>
            </w:r>
          </w:p>
        </w:tc>
      </w:tr>
      <w:tr w:rsidR="009B08BE" w:rsidRPr="009729E7" w14:paraId="292629B3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373AFEF8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D5440A4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440B78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13.40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1CDC23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13.33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DA14BD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-0.52%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FE855D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24.17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F32234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25.05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1800C2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3.66%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85FC25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23.67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CB01D1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23.75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B59A54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0.33%</w:t>
            </w:r>
          </w:p>
        </w:tc>
      </w:tr>
      <w:tr w:rsidR="009B08BE" w:rsidRPr="009729E7" w14:paraId="7094D916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381A8581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C8078A8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7A1BA3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271D37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3CAE70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A0EE7F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8E5CD7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307324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621B46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61293A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1B67AE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2B2E0615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1959088C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7A9978A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02730D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A89B2A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F975E8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D121AD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A9B792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982991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238DB3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A3F3D4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71E945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60A02B33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1FAC0EC0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6BE9B4B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95840E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9BF6BC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F97C88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CF4C53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53E0D6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8959E2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EE2428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91ED32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E97CCF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02E96DD2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7BA63830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UL Packet-Latency </w:t>
            </w:r>
            <w:r w:rsidRPr="009729E7">
              <w:rPr>
                <w:b/>
                <w:sz w:val="16"/>
                <w:szCs w:val="16"/>
              </w:rPr>
              <w:lastRenderedPageBreak/>
              <w:t>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2C68286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lastRenderedPageBreak/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48A168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08F670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870488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69BBD8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FC2FDB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68C6A9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3E1E85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C9A2D9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1D3BC3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43B5435E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5026B5DA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81B5E9C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D09858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154537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B12409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644A43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25CC2A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BA3B19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1E0727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A940C7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CAE3F0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79D301FA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1BE633CF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95E4AB0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1642E8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B5912A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32CAFC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460912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7AE5F6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78F3DD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D448D9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9F8B8F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5DBBC4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6A264AA7" w14:textId="77777777" w:rsidTr="0087088F">
        <w:tc>
          <w:tcPr>
            <w:tcW w:w="838" w:type="dxa"/>
            <w:shd w:val="clear" w:color="auto" w:fill="auto"/>
            <w:vAlign w:val="center"/>
          </w:tcPr>
          <w:p w14:paraId="2EFFBC46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3E68500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D8913F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7.24%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ED0933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8.51%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2ACC20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89C7BF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44.20%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64C31A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44.06%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41ACB9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300F82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68.25%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73C047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67.67%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485554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9B08BE" w:rsidRPr="009729E7" w14:paraId="44F52615" w14:textId="77777777" w:rsidTr="0087088F">
        <w:tc>
          <w:tcPr>
            <w:tcW w:w="838" w:type="dxa"/>
            <w:shd w:val="clear" w:color="auto" w:fill="auto"/>
            <w:vAlign w:val="center"/>
          </w:tcPr>
          <w:p w14:paraId="5A0AE725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F5267A8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75F837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14.55%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643CB7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18.27%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1E08C0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E68206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37.57%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BAF52D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36.07%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00B3E3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A5E413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43.70%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CF872C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43.31%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2593FE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9B08BE" w:rsidRPr="009729E7" w14:paraId="0431B762" w14:textId="77777777" w:rsidTr="0087088F">
        <w:tc>
          <w:tcPr>
            <w:tcW w:w="1454" w:type="dxa"/>
            <w:gridSpan w:val="2"/>
            <w:shd w:val="clear" w:color="auto" w:fill="auto"/>
            <w:vAlign w:val="center"/>
          </w:tcPr>
          <w:p w14:paraId="0BC2D111" w14:textId="77777777" w:rsidR="009B08BE" w:rsidRPr="009729E7" w:rsidRDefault="009B08BE" w:rsidP="0087088F">
            <w:pPr>
              <w:contextualSpacing/>
              <w:mirrorIndents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4BDB400F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353552D8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59B808AD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9B08BE" w:rsidRPr="009729E7" w14:paraId="7A28CC5B" w14:textId="77777777" w:rsidTr="0087088F">
        <w:tc>
          <w:tcPr>
            <w:tcW w:w="1454" w:type="dxa"/>
            <w:gridSpan w:val="2"/>
            <w:shd w:val="clear" w:color="auto" w:fill="auto"/>
            <w:vAlign w:val="center"/>
          </w:tcPr>
          <w:p w14:paraId="0254D89D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C06A062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5437C8F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90E6A2F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90C5B85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A200456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9533D5E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9662F18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0296D6F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057FA43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9B08BE" w:rsidRPr="009729E7" w14:paraId="295EE7CC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0A34AE2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20ADC93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5BCC04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100.89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5294B9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55.05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C44E97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-16.92%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ABD7AB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91.46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21A457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32.58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4E8489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-64.37%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E3598A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62.82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92E29B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16.49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B04272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-73.76%</w:t>
            </w:r>
          </w:p>
        </w:tc>
      </w:tr>
      <w:tr w:rsidR="009B08BE" w:rsidRPr="009729E7" w14:paraId="49F3C745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38EF54C7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0941DB3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D4439D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33.61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D6BB07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30.48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75DAA6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-9.34%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F5E53A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20.25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0BD318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6.08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520B59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-69.99%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2E2731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4.37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466E78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1.06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ACD885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-75.74%</w:t>
            </w:r>
          </w:p>
        </w:tc>
      </w:tr>
      <w:tr w:rsidR="009B08BE" w:rsidRPr="009729E7" w14:paraId="0A009CC4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28308A38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9334C40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0011F2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95.24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614BDD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54.42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4C47EA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-42.86%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13BD5D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93.02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F88492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31.73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A6BADD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-65.89%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FF90C5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52.98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05C1DE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10.81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8F42A1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-79.59%</w:t>
            </w:r>
          </w:p>
        </w:tc>
      </w:tr>
      <w:tr w:rsidR="009B08BE" w:rsidRPr="009729E7" w14:paraId="5E4A0621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548AB2D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7FBBF50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FE75EC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42.09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A2B64F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113.18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DCD107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168.92%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EFCF8E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34.55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9E46ED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104.65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B7CC9D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202.86%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D57ABC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21.28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7668C9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92.76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42C9B2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335.89%</w:t>
            </w:r>
          </w:p>
        </w:tc>
      </w:tr>
      <w:tr w:rsidR="009B08BE" w:rsidRPr="009729E7" w14:paraId="06ED0974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58DA18B2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1F25668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8E9A34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39.02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629D04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103.90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D282CC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166.23%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94B9BB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20.25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4A1ED9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71.43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324641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252.68%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621977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1BC451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51.28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EB23D7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996.15%</w:t>
            </w:r>
          </w:p>
        </w:tc>
      </w:tr>
      <w:tr w:rsidR="009B08BE" w:rsidRPr="009729E7" w14:paraId="1C9C945F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4E905DFD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3728B41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C54F60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42.55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26E89C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114.29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5A9B74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168.57%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AE9A41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36.53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04808B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109.59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682A3C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200.00%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CD1E09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22.16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AA1A56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98.77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653EC4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345.68%</w:t>
            </w:r>
          </w:p>
        </w:tc>
      </w:tr>
      <w:tr w:rsidR="009B08BE" w:rsidRPr="009729E7" w14:paraId="6450D02E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3DF4D0E9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3FF50A9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4C6515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72A55E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E2DA78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881AE0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1FD37C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A5197D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73B2F6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4967ED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C8E25E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090F659D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0B4F5692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DB8DB0E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7B894E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F34720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A082F4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70B308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351948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BBC68B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60B2F7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628DE8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8EE4D1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4C7BD018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2EB9E2BF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C3C8165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83CC88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EE5856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63CDB7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7BC9D3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9E8A5F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D33E42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AC4637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B28A82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1C84E9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7FE7F045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44EB0F5F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8B98383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FF6DD7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C9A931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108CA8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94F086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801D29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8FA05F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AC487C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09A11C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1A9888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15DB55D0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7FF9749C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FFB7418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CA1741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8EF791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606107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1B1C71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C30C4B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5F7226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4F0A52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EFCEF8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87D315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541684F9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1A77D9AB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2E62514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2292D5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0BCF12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B7BEC1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C1BF09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6E89A7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47B362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5DA3FE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0D3504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5BC4E5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77EDFF27" w14:textId="77777777" w:rsidTr="0087088F">
        <w:tc>
          <w:tcPr>
            <w:tcW w:w="838" w:type="dxa"/>
            <w:shd w:val="clear" w:color="auto" w:fill="auto"/>
            <w:vAlign w:val="center"/>
          </w:tcPr>
          <w:p w14:paraId="7EF819CC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F02A30B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335A14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1.40%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B7826A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2.48%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B6FF88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19E833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9.67%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91C16D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35.16%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5A6063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D49FF7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22.46%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ADB5A7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70.07%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C2B65D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9B08BE" w:rsidRPr="009729E7" w14:paraId="030F034A" w14:textId="77777777" w:rsidTr="0087088F">
        <w:tc>
          <w:tcPr>
            <w:tcW w:w="838" w:type="dxa"/>
            <w:shd w:val="clear" w:color="auto" w:fill="auto"/>
            <w:vAlign w:val="center"/>
          </w:tcPr>
          <w:p w14:paraId="00628185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E0F72A7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1AE586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18.10%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881055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8.52%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8B773E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0E5A0A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46.16%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4513B0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31.27%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B5247E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E9CF98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50.00%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71E7C8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49.47%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79B120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9B08BE" w:rsidRPr="009729E7" w14:paraId="14100BBF" w14:textId="77777777" w:rsidTr="0087088F">
        <w:tc>
          <w:tcPr>
            <w:tcW w:w="9611" w:type="dxa"/>
            <w:gridSpan w:val="11"/>
            <w:shd w:val="clear" w:color="auto" w:fill="auto"/>
            <w:vAlign w:val="center"/>
          </w:tcPr>
          <w:p w14:paraId="71FDED92" w14:textId="77777777" w:rsidR="009B08BE" w:rsidRPr="005F2CB1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Note:</w:t>
            </w:r>
            <w:r w:rsidRPr="005F2CB1"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358FE304" w14:textId="77777777" w:rsidR="009B08BE" w:rsidRPr="005F2CB1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6C04ED4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</w:tc>
      </w:tr>
    </w:tbl>
    <w:p w14:paraId="469F6C89" w14:textId="77777777" w:rsidR="009B08BE" w:rsidRDefault="009B08BE" w:rsidP="009B08BE">
      <w:pPr>
        <w:pStyle w:val="L1bullet"/>
        <w:ind w:left="0" w:firstLine="0"/>
        <w:rPr>
          <w:lang w:eastAsia="zh-CN"/>
        </w:rPr>
      </w:pPr>
    </w:p>
    <w:p w14:paraId="6D13AEEA" w14:textId="2F5E4FE5" w:rsidR="009B08BE" w:rsidRDefault="009B08BE" w:rsidP="009B08BE">
      <w:pPr>
        <w:pStyle w:val="L1bullet"/>
        <w:ind w:left="0" w:firstLine="0"/>
        <w:rPr>
          <w:lang w:eastAsia="zh-CN"/>
        </w:rPr>
      </w:pPr>
      <w:r w:rsidRPr="009B15BF">
        <w:rPr>
          <w:highlight w:val="yellow"/>
          <w:lang w:val="en-US" w:eastAsia="zh-CN"/>
        </w:rPr>
        <w:t>Symmetric</w:t>
      </w:r>
      <w:r>
        <w:rPr>
          <w:lang w:val="en-US" w:eastAsia="zh-CN"/>
        </w:rPr>
        <w:t xml:space="preserve"> Large</w:t>
      </w:r>
      <w:r w:rsidRPr="00AA79FA">
        <w:rPr>
          <w:lang w:val="en-US" w:eastAsia="zh-CN"/>
        </w:rPr>
        <w:t xml:space="preserve"> Packet Size </w:t>
      </w:r>
      <w:r w:rsidRPr="00FE5A0F">
        <w:rPr>
          <w:lang w:eastAsia="zh-CN"/>
        </w:rPr>
        <w:t>MMSE-IRC without joint reception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5"/>
        <w:gridCol w:w="845"/>
        <w:gridCol w:w="947"/>
        <w:gridCol w:w="845"/>
        <w:gridCol w:w="948"/>
        <w:gridCol w:w="947"/>
        <w:gridCol w:w="885"/>
        <w:gridCol w:w="948"/>
        <w:gridCol w:w="947"/>
      </w:tblGrid>
      <w:tr w:rsidR="009B08BE" w:rsidRPr="009729E7" w14:paraId="53DE1E17" w14:textId="77777777" w:rsidTr="0087088F">
        <w:tc>
          <w:tcPr>
            <w:tcW w:w="1454" w:type="dxa"/>
            <w:gridSpan w:val="2"/>
            <w:shd w:val="clear" w:color="auto" w:fill="auto"/>
            <w:vAlign w:val="center"/>
          </w:tcPr>
          <w:p w14:paraId="272A3D79" w14:textId="77777777" w:rsidR="009B08BE" w:rsidRPr="009729E7" w:rsidRDefault="009B08BE" w:rsidP="0087088F">
            <w:pPr>
              <w:contextualSpacing/>
              <w:mirrorIndents/>
              <w:rPr>
                <w:i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1A85052E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7C246E5A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1CAA7F30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9B08BE" w:rsidRPr="009729E7" w14:paraId="54A0ABC9" w14:textId="77777777" w:rsidTr="0087088F">
        <w:tc>
          <w:tcPr>
            <w:tcW w:w="1454" w:type="dxa"/>
            <w:gridSpan w:val="2"/>
            <w:shd w:val="clear" w:color="auto" w:fill="auto"/>
            <w:vAlign w:val="center"/>
          </w:tcPr>
          <w:p w14:paraId="0B354767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600F53D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DCCEF31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A00EFF5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1027CF2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7801BF8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8BDBA94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1ABB687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3862F22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DCB203D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9B08BE" w:rsidRPr="009729E7" w14:paraId="3A998E49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32EB1FE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132B6C3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199F6E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115.50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AA2189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114.74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7965D4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-0.66%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E85CEC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91.77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E5A7B8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96.35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0422F7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4.99%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6244D2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72.87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9B00E2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72.29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21CEC1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-0.79%</w:t>
            </w:r>
          </w:p>
        </w:tc>
      </w:tr>
      <w:tr w:rsidR="009B08BE" w:rsidRPr="009729E7" w14:paraId="552A8244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2FF46A40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E9CEA06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4CABAA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34.19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068582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65.04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E0B0A8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90.24%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89F39D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19.18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F7A459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27.49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0CDA2C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43.30%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BEB7B9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9.74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3F1705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13.56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070098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39.15%</w:t>
            </w:r>
          </w:p>
        </w:tc>
      </w:tr>
      <w:tr w:rsidR="009B08BE" w:rsidRPr="009729E7" w14:paraId="11FF5A5F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5AD45F11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04FEC64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52C6A4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100.00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3F7121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112.68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87E01C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12.68%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518029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87.91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527608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93.02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2ADD09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5.81%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127EC4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62.99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3A014D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65.04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F4C6D0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3.25%</w:t>
            </w:r>
          </w:p>
        </w:tc>
      </w:tr>
      <w:tr w:rsidR="009B08BE" w:rsidRPr="009729E7" w14:paraId="68DDAA1E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0C3AA42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0B894D5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432845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19.65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10C236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19.46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9B7BEF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-0.97%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9254C8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22.07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6F52E6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22.11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70320E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0.15%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E1324A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22.60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F72CEF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22.49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27BF7C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-0.46%</w:t>
            </w:r>
          </w:p>
        </w:tc>
      </w:tr>
      <w:tr w:rsidR="009B08BE" w:rsidRPr="009729E7" w14:paraId="0D7DE989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1AD42169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71281D3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C0B5CD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1.27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AF547C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1.36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ECF3C1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6.72%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F410AE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0.77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D4D3EB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76C3F7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9.76%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ECC50A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F40453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0.90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FABD10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6.73%</w:t>
            </w:r>
          </w:p>
        </w:tc>
      </w:tr>
      <w:tr w:rsidR="009B08BE" w:rsidRPr="009729E7" w14:paraId="2B3BE46D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3274DBE7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824EA0F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B3423A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13.63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A49A91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12.95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6E7EFB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-5.02%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AE4AAC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24.17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177957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23.67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3ACD61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-2.07%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89EC3A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24.02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DC451C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24.02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F81378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9B08BE" w:rsidRPr="009729E7" w14:paraId="786EFC2B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33B6EDC9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BCCF6BD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122656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F99423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58D0B7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EFEDBB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240718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D50CED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01B024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733C40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7F4E12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2854338C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54CCFDBF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72F799A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358F46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6A48C4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1A735F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6CF512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A6A078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0AEF01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23DE22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B1A8BD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472EF5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43E281A8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414A4705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9935764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48C899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E87662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B65FEF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2F42B8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C37421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EEF815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540B7C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ED7EFD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D19DA8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4A7D410B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6394DE79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127BCFE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C8A51D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172585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AB47E3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959DD4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78A4DC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FD6772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1A4EA6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EC255B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05EA8C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5D7661E0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423514AB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966CBE7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7A8FFF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97140B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8CB671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E3FD92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27B165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715120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E60504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FF4C28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BD7B63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68DE17A2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2195BEEB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8CA1078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AE68FE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A2C6A1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4EFAD6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9DC449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23F946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C2D9E9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D2AF3D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3D9037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766412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657325BD" w14:textId="77777777" w:rsidTr="0087088F">
        <w:tc>
          <w:tcPr>
            <w:tcW w:w="838" w:type="dxa"/>
            <w:shd w:val="clear" w:color="auto" w:fill="auto"/>
            <w:vAlign w:val="center"/>
          </w:tcPr>
          <w:p w14:paraId="2B3D90F9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3EF623E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198D0C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8.11%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E8EE7B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7.39%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B5C4DD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F24173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42.10%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69A68A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38.86%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CAE7F5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D57821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63.51%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127B97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63.83%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C034B7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9B08BE" w:rsidRPr="009729E7" w14:paraId="7ACFEE0B" w14:textId="77777777" w:rsidTr="0087088F">
        <w:tc>
          <w:tcPr>
            <w:tcW w:w="838" w:type="dxa"/>
            <w:shd w:val="clear" w:color="auto" w:fill="auto"/>
            <w:vAlign w:val="center"/>
          </w:tcPr>
          <w:p w14:paraId="0D7BBA20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EA017C5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EBCB89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15.80%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902FC8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16.12%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29FC32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60E9AC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39.88%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95424B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39.75%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C12A18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1CBB8B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45.51%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F7959C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45.21%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D7634A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9B08BE" w:rsidRPr="009729E7" w14:paraId="06FF7F1D" w14:textId="77777777" w:rsidTr="0087088F">
        <w:tc>
          <w:tcPr>
            <w:tcW w:w="1454" w:type="dxa"/>
            <w:gridSpan w:val="2"/>
            <w:shd w:val="clear" w:color="auto" w:fill="auto"/>
            <w:vAlign w:val="center"/>
          </w:tcPr>
          <w:p w14:paraId="15EC1F59" w14:textId="77777777" w:rsidR="009B08BE" w:rsidRPr="009729E7" w:rsidRDefault="009B08BE" w:rsidP="0087088F">
            <w:pPr>
              <w:contextualSpacing/>
              <w:mirrorIndents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1E7B5CD8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7DA59731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54A63301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9B08BE" w:rsidRPr="009729E7" w14:paraId="0DB36B6C" w14:textId="77777777" w:rsidTr="0087088F">
        <w:tc>
          <w:tcPr>
            <w:tcW w:w="1454" w:type="dxa"/>
            <w:gridSpan w:val="2"/>
            <w:shd w:val="clear" w:color="auto" w:fill="auto"/>
            <w:vAlign w:val="center"/>
          </w:tcPr>
          <w:p w14:paraId="12BC3588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95E6C82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675A9B8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AFCC04D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D6A1641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9E46BA5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B025CFB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4B5B9F6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AABF5B8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1FE8EA7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9B08BE" w:rsidRPr="009729E7" w14:paraId="6384A46B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372CBE0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A835B20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C4BBE2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109.39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0C9DA3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58.77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AC5753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-46.27%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42E243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86.64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930CB3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39.79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FEFF5E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-54.08%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3B8CC3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66.11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37E85F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28.75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7E6FD0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-56.51%</w:t>
            </w:r>
          </w:p>
        </w:tc>
      </w:tr>
      <w:tr w:rsidR="009B08BE" w:rsidRPr="009729E7" w14:paraId="539E9988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72A47848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AA75313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02ACF8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47.06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569314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39.41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F94881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-16.26%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035107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22.88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EC5EE6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10.24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A58270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-55.22%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2DE458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6.34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41E545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A96509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-59.66%</w:t>
            </w:r>
          </w:p>
        </w:tc>
      </w:tr>
      <w:tr w:rsidR="009B08BE" w:rsidRPr="009729E7" w14:paraId="20B37209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0674C6BC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8F8C2FC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A5D093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97.56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E37BB1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58.39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B10D34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-40.15%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F85D23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89.89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BDE3AC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39.41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781EA5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-56.16%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E07E3B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58.82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FB7FB1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24.62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02759F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-58.15%</w:t>
            </w:r>
          </w:p>
        </w:tc>
      </w:tr>
      <w:tr w:rsidR="009B08BE" w:rsidRPr="009729E7" w14:paraId="6CF74775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1F2A8F2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EC364E6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902A43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32.58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561E76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105.92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7F85BE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225.07%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DEB5B5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8.02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91B834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32.82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F87110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309.39%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BA43CA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7.40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6B71AE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15.50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990A42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109.37%</w:t>
            </w:r>
          </w:p>
        </w:tc>
      </w:tr>
      <w:tr w:rsidR="009B08BE" w:rsidRPr="009729E7" w14:paraId="0AF59D0A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657D5008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3743EEA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D9E621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16.60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025BFF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65.04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342DFD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291.87%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7931FD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1.40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2394D0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B4BE74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260.72%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9F5107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1.02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985BED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AF6D92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22.06%</w:t>
            </w:r>
          </w:p>
        </w:tc>
      </w:tr>
      <w:tr w:rsidR="009B08BE" w:rsidRPr="009729E7" w14:paraId="1254C70C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0B964361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EA3A34D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6BC8A4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34.78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A10ABD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112.68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C9C405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223.94%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15D84D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7.17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BBE75F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28.37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4C0453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295.74%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F2D446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6.37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6A6C87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12.14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7653FF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90.66%</w:t>
            </w:r>
          </w:p>
        </w:tc>
      </w:tr>
      <w:tr w:rsidR="009B08BE" w:rsidRPr="009729E7" w14:paraId="35B4D8D1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5964CDAE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lastRenderedPageBreak/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B338081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1D584B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752497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AD9F96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742D39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9BB3D0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F20860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DC3017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D1C88F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ABFA8A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4168FBBE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75EEA9D5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FF63D66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49E56F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97BCEB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DB66C7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A6CFD1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235EA4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969122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EEA987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8E80AE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8F6716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42C4A7E9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738E8FDF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F3254C6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8EB060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B52E2B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5CFFB0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6DDAA4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0DB7B3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F135AC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48F588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A449FD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5B3EE2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61153786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0D6A69A4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66383CE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2C45DC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24DD93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F92984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5E997E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D75D2F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C2AF0D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6677C1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B11745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7A85D7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53928AD6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06000579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9DE94C0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AFD608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56C8ED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0B043F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52D2D1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12849B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1A1A4D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13D830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FD882D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020C0D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408BEC95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37E51D51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BA283A4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4A114E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2ABB22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FDEE3B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4D2403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0F55C7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FE7F6D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0F5CB9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08FF5E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DD8C86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21CFB06A" w14:textId="77777777" w:rsidTr="0087088F">
        <w:tc>
          <w:tcPr>
            <w:tcW w:w="838" w:type="dxa"/>
            <w:shd w:val="clear" w:color="auto" w:fill="auto"/>
            <w:vAlign w:val="center"/>
          </w:tcPr>
          <w:p w14:paraId="52FFE492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DF0AA14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4B9907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1.40%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DE7FED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2.02%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828879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5E6DE6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9.67%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4EF364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22.10%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8028E0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510420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23.47%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BC2781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47.47%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E86BB6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9B08BE" w:rsidRPr="009729E7" w14:paraId="7BAF23F4" w14:textId="77777777" w:rsidTr="0087088F">
        <w:tc>
          <w:tcPr>
            <w:tcW w:w="838" w:type="dxa"/>
            <w:shd w:val="clear" w:color="auto" w:fill="auto"/>
            <w:vAlign w:val="center"/>
          </w:tcPr>
          <w:p w14:paraId="37AF981E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66B86EB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623E54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4.93%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A1F8A9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1.56%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714ACB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F334EA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46.75%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E5D833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19.61%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480667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CE7E32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49.85%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7016B8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27.51%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C866A7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9B08BE" w:rsidRPr="009729E7" w14:paraId="58ACCCB5" w14:textId="77777777" w:rsidTr="0087088F">
        <w:tc>
          <w:tcPr>
            <w:tcW w:w="9611" w:type="dxa"/>
            <w:gridSpan w:val="11"/>
            <w:shd w:val="clear" w:color="auto" w:fill="auto"/>
            <w:vAlign w:val="center"/>
          </w:tcPr>
          <w:p w14:paraId="090347D9" w14:textId="77777777" w:rsidR="009B08BE" w:rsidRPr="005F2CB1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Note:</w:t>
            </w:r>
            <w:r w:rsidRPr="005F2CB1"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5DE7FB37" w14:textId="77777777" w:rsidR="009B08BE" w:rsidRPr="005F2CB1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279D4D5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</w:tc>
      </w:tr>
    </w:tbl>
    <w:p w14:paraId="78362E3E" w14:textId="77777777" w:rsidR="009B08BE" w:rsidRDefault="009B08BE" w:rsidP="009B08BE">
      <w:pPr>
        <w:pStyle w:val="L1bullet"/>
        <w:ind w:left="0" w:firstLine="0"/>
        <w:rPr>
          <w:lang w:eastAsia="zh-CN"/>
        </w:rPr>
      </w:pPr>
    </w:p>
    <w:p w14:paraId="5198EF57" w14:textId="3ED53303" w:rsidR="009B08BE" w:rsidRDefault="009B08BE" w:rsidP="009B08BE">
      <w:pPr>
        <w:pStyle w:val="L1bullet"/>
        <w:ind w:left="0" w:firstLine="0"/>
        <w:rPr>
          <w:lang w:eastAsia="zh-CN"/>
        </w:rPr>
      </w:pPr>
      <w:r w:rsidRPr="009B15BF">
        <w:rPr>
          <w:highlight w:val="yellow"/>
          <w:lang w:val="en-US" w:eastAsia="zh-CN"/>
        </w:rPr>
        <w:t>Symmetric</w:t>
      </w:r>
      <w:r>
        <w:rPr>
          <w:lang w:val="en-US" w:eastAsia="zh-CN"/>
        </w:rPr>
        <w:t xml:space="preserve"> Large</w:t>
      </w:r>
      <w:r w:rsidRPr="00AA79FA">
        <w:rPr>
          <w:lang w:val="en-US" w:eastAsia="zh-CN"/>
        </w:rPr>
        <w:t xml:space="preserve"> Packet Size </w:t>
      </w:r>
      <w:r w:rsidRPr="00FE5A0F">
        <w:rPr>
          <w:lang w:eastAsia="zh-CN"/>
        </w:rPr>
        <w:t>Transparent UL resource muting Scheme1-E-MMSE-IRC without joint reception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5"/>
        <w:gridCol w:w="845"/>
        <w:gridCol w:w="947"/>
        <w:gridCol w:w="845"/>
        <w:gridCol w:w="948"/>
        <w:gridCol w:w="947"/>
        <w:gridCol w:w="885"/>
        <w:gridCol w:w="948"/>
        <w:gridCol w:w="947"/>
      </w:tblGrid>
      <w:tr w:rsidR="009B08BE" w:rsidRPr="009729E7" w14:paraId="4377420E" w14:textId="77777777" w:rsidTr="0087088F">
        <w:tc>
          <w:tcPr>
            <w:tcW w:w="1454" w:type="dxa"/>
            <w:gridSpan w:val="2"/>
            <w:shd w:val="clear" w:color="auto" w:fill="auto"/>
            <w:vAlign w:val="center"/>
          </w:tcPr>
          <w:p w14:paraId="7322CF51" w14:textId="77777777" w:rsidR="009B08BE" w:rsidRPr="009729E7" w:rsidRDefault="009B08BE" w:rsidP="0087088F">
            <w:pPr>
              <w:contextualSpacing/>
              <w:mirrorIndents/>
              <w:rPr>
                <w:i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19785A27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39274A3B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33579EE3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9B08BE" w:rsidRPr="009729E7" w14:paraId="7CB574C3" w14:textId="77777777" w:rsidTr="0087088F">
        <w:tc>
          <w:tcPr>
            <w:tcW w:w="1454" w:type="dxa"/>
            <w:gridSpan w:val="2"/>
            <w:shd w:val="clear" w:color="auto" w:fill="auto"/>
            <w:vAlign w:val="center"/>
          </w:tcPr>
          <w:p w14:paraId="512DF9E3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BD85B65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6371B0A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B153775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7FD61C4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E9C6329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094F643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DB81E10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B662EB7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A1B19B0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9B08BE" w:rsidRPr="009729E7" w14:paraId="6A11F3D1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584D588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A4AC881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1FAC7F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115.50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CD5428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105.24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C6687B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-8.89%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472552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91.77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13A480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82.90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3EA4CF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-9.66%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E96CB4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72.87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A01948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65.91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9ABACD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-9.55%</w:t>
            </w:r>
          </w:p>
        </w:tc>
      </w:tr>
      <w:tr w:rsidR="009B08BE" w:rsidRPr="009729E7" w14:paraId="36DCFC6D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4DC3789C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EF6D0C9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DB4A03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34.19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574093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48.19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F937B7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40.96%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7F5872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19.18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14F096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21.01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029C37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9.49%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D3D55E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9.74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5160B7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11.96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9C287B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22.70%</w:t>
            </w:r>
          </w:p>
        </w:tc>
      </w:tr>
      <w:tr w:rsidR="009B08BE" w:rsidRPr="009729E7" w14:paraId="71ADF544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56CCBB23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73409E1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26BC03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100.00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ABB23F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90.91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86007A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-9.09%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712B01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87.91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2F9559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78.33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25469E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-10.90%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B6F8EA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62.99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1C1287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56.63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A3A17C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-10.10%</w:t>
            </w:r>
          </w:p>
        </w:tc>
      </w:tr>
      <w:tr w:rsidR="009B08BE" w:rsidRPr="009729E7" w14:paraId="0CAC9408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39A72DB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D916A45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EA6BA0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19.65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D3B53A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19.41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80598A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-1.22%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9BDBD6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22.07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F17A23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23.05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8B7A9C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4.41%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8F8B97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22.60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8EFEE5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797267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-1.10%</w:t>
            </w:r>
          </w:p>
        </w:tc>
      </w:tr>
      <w:tr w:rsidR="009B08BE" w:rsidRPr="009729E7" w14:paraId="61DD2B12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53B7ABBB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84400F2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3E51FD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1.27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803C32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1.38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362FB8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8.92%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7571DC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0.77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41EA26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6482E7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15.44%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A2B732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FED9CE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0.93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9A8F57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9.54%</w:t>
            </w:r>
          </w:p>
        </w:tc>
      </w:tr>
      <w:tr w:rsidR="009B08BE" w:rsidRPr="009729E7" w14:paraId="33123758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7CCA39C3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516E114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9C5A43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13.63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E38C33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13.56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2A6FA6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-0.51%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AE0924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24.17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458F10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23.59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3248D8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-2.38%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C57A13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24.02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8D13F0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22.66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E6CE82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-5.66%</w:t>
            </w:r>
          </w:p>
        </w:tc>
      </w:tr>
      <w:tr w:rsidR="009B08BE" w:rsidRPr="009729E7" w14:paraId="6087A646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5CE20076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538925F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65428B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5ABDFE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DB8B94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2A9441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2A5278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4E945D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429627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2B401E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EBA6A2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012BFBC6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4F02B42E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5C72001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323914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689B64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C23697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591A46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F5D5A7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B64468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0F32EF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C5EA0B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548492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7639E6C4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0F6685CB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B276C53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2739E9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898788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C53985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E07691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D5869E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3E2CF9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F43323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FEB529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1CB103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1A0FFB82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2656F6C6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145D049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E546FD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854482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45FE17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D599D6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1F72B1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23DDD1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A568D5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57A583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196322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5EBCF283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72307A2C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8CBE2EB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0CD31C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AFC7CE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350BEA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BAED59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D44383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D2CE79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EBDC82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1B4456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BD753F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2D6FCE8F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11B065E2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7413DDC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CEEE19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35107F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6AB6BB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950354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518D0E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4137EF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AFAC18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0DFB5F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15538C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4E1EAE4A" w14:textId="77777777" w:rsidTr="0087088F">
        <w:tc>
          <w:tcPr>
            <w:tcW w:w="838" w:type="dxa"/>
            <w:shd w:val="clear" w:color="auto" w:fill="auto"/>
            <w:vAlign w:val="center"/>
          </w:tcPr>
          <w:p w14:paraId="35541A7E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68925BE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679DF4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8.11%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C77D7B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7.60%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C9AC23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81ACB0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42.10%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6EB5A7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45.58%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DF9F39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9031E2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63.51%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7A8BBC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69.59%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F3778B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9B08BE" w:rsidRPr="009729E7" w14:paraId="002AFEAA" w14:textId="77777777" w:rsidTr="0087088F">
        <w:tc>
          <w:tcPr>
            <w:tcW w:w="838" w:type="dxa"/>
            <w:shd w:val="clear" w:color="auto" w:fill="auto"/>
            <w:vAlign w:val="center"/>
          </w:tcPr>
          <w:p w14:paraId="0A11345D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1128157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DF8D13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15.80%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D7F8A1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19.65%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0E277E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B1E3B4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39.88%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1D3BC6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43.57%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2F06D1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C95D21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45.51%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AAAF1C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47.67%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B0A960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9B08BE" w:rsidRPr="009729E7" w14:paraId="3871B0E0" w14:textId="77777777" w:rsidTr="0087088F">
        <w:tc>
          <w:tcPr>
            <w:tcW w:w="1454" w:type="dxa"/>
            <w:gridSpan w:val="2"/>
            <w:shd w:val="clear" w:color="auto" w:fill="auto"/>
            <w:vAlign w:val="center"/>
          </w:tcPr>
          <w:p w14:paraId="0C786AFF" w14:textId="77777777" w:rsidR="009B08BE" w:rsidRPr="009729E7" w:rsidRDefault="009B08BE" w:rsidP="0087088F">
            <w:pPr>
              <w:contextualSpacing/>
              <w:mirrorIndents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02AD64B3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50FCE163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105F70A9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9B08BE" w:rsidRPr="009729E7" w14:paraId="5760C813" w14:textId="77777777" w:rsidTr="0087088F">
        <w:tc>
          <w:tcPr>
            <w:tcW w:w="1454" w:type="dxa"/>
            <w:gridSpan w:val="2"/>
            <w:shd w:val="clear" w:color="auto" w:fill="auto"/>
            <w:vAlign w:val="center"/>
          </w:tcPr>
          <w:p w14:paraId="7C9B6507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07FADB5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D37F5CF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6DDE62F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9D466C6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477A1A1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C808650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9AD8953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179FBF7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FC3D8CB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9B08BE" w:rsidRPr="009729E7" w14:paraId="38BA0692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36E86E8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DE4DA8E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FA1453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109.39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8E826D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59.60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D26EF3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-45.51%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9B47E3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86.64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C5A6D9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40.73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42A94B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-52.99%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097208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66.11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0C850F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24.48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FD6A66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-62.97%</w:t>
            </w:r>
          </w:p>
        </w:tc>
      </w:tr>
      <w:tr w:rsidR="009B08BE" w:rsidRPr="009729E7" w14:paraId="51B75F03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539AEA60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91E4ED2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AC2C85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47.06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D8CD42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39.80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EB2A8A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-15.42%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6FC6D5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22.88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CFAE98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9.52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0DD10B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-58.36%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BD648C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6.34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6B35C3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3.25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9E5032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-48.84%</w:t>
            </w:r>
          </w:p>
        </w:tc>
      </w:tr>
      <w:tr w:rsidR="009B08BE" w:rsidRPr="009729E7" w14:paraId="0527892C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02C4E07E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5E4F28D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B39EE9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97.56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8828F1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59.87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3B736D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-38.63%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6BFFB1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89.89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E10C6D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40.11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4AA3C4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-55.38%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1D7D69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58.82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04F8A4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19.09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678036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-67.55%</w:t>
            </w:r>
          </w:p>
        </w:tc>
      </w:tr>
      <w:tr w:rsidR="009B08BE" w:rsidRPr="009729E7" w14:paraId="37E6CD61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58C60F0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13BB2FF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A4EBB9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32.58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97FCA0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82.74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6773D0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153.94%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76CE30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8.02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74E40D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33.81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01A1B8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321.66%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49FA07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7.40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ADC414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EC0721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120.78%</w:t>
            </w:r>
          </w:p>
        </w:tc>
      </w:tr>
      <w:tr w:rsidR="009B08BE" w:rsidRPr="009729E7" w14:paraId="72881B95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2C61CC0B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EDD989D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63497F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16.60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AB71C9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46.51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DD0FE1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180.23%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5AF758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1.40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73D252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8.62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FC6D99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517.26%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A95D42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1.02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0F8269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1.34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AED740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31.10%</w:t>
            </w:r>
          </w:p>
        </w:tc>
      </w:tr>
      <w:tr w:rsidR="009B08BE" w:rsidRPr="009729E7" w14:paraId="734A70E1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6A971F6F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29DCC5A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AB5692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34.78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C90739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86.96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CAFEB1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3DB56E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7.17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0A2C66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30.65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FA2EEA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327.58%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8AB740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6.37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4903E0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13.89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CA8D04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118.06%</w:t>
            </w:r>
          </w:p>
        </w:tc>
      </w:tr>
      <w:tr w:rsidR="009B08BE" w:rsidRPr="009729E7" w14:paraId="6505F6D5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09D96027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34A67BF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87AF15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F89604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43EB30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466A82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14D91C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7DE15F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DFEB2E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F22048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714D39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3C367FF8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30DB4550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6FED22C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8D1C01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1C337F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946604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BE99A4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BD095F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C17294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F98951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B9C61A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95B3CC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3FB48A6F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11D82E6E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D79E391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81BEE9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29D0A8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DAA61B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C73A6E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BD7152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5546C1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2C2804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AC0BF5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F78933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3A937FC0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0C2F9BEB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97D46D0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612552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858BC5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F3E181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C2E226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0EBE97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569799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A696DA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9A00EB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C621A3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7A9E60C9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4798BA32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92BFB03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7497CA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940E9D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A57B3A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193B94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B37A7B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129156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027040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3D28B2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F318A9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24B7EA2B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28F401BC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3F34B29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79730C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E36DD5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9D6426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BBE1D3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772CE5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A62F56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16CB4B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25D19C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8B2F6E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0583A04B" w14:textId="77777777" w:rsidTr="0087088F">
        <w:tc>
          <w:tcPr>
            <w:tcW w:w="838" w:type="dxa"/>
            <w:shd w:val="clear" w:color="auto" w:fill="auto"/>
            <w:vAlign w:val="center"/>
          </w:tcPr>
          <w:p w14:paraId="3E9F4811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F9C82D9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254B46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1.40%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699606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2.56%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513535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170EBE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9.67%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415BDE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21.23%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12406D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E28227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23.47%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4BE91A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55.46%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DE5D75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9B08BE" w:rsidRPr="009729E7" w14:paraId="4F4B3490" w14:textId="77777777" w:rsidTr="0087088F">
        <w:tc>
          <w:tcPr>
            <w:tcW w:w="838" w:type="dxa"/>
            <w:shd w:val="clear" w:color="auto" w:fill="auto"/>
            <w:vAlign w:val="center"/>
          </w:tcPr>
          <w:p w14:paraId="25A915BE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2B3F236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C5FF9C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4.93%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8FF14C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2.27%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CCDC27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CA9CF2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46.75%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97D047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25.90%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C21991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FFA8F8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49.85%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A60D9C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51.04%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0906A4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9B08BE" w:rsidRPr="009729E7" w14:paraId="5744CE53" w14:textId="77777777" w:rsidTr="0087088F">
        <w:tc>
          <w:tcPr>
            <w:tcW w:w="9611" w:type="dxa"/>
            <w:gridSpan w:val="11"/>
            <w:shd w:val="clear" w:color="auto" w:fill="auto"/>
            <w:vAlign w:val="center"/>
          </w:tcPr>
          <w:p w14:paraId="132C4651" w14:textId="77777777" w:rsidR="009B08BE" w:rsidRPr="005F2CB1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Note:</w:t>
            </w:r>
            <w:r w:rsidRPr="005F2CB1"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24924846" w14:textId="77777777" w:rsidR="009B08BE" w:rsidRPr="005F2CB1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1AEB7DC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lastRenderedPageBreak/>
              <w:t>- For RU, the increase can be calculated as: Increase (%) = Target RU (%) - Baseline RU (%)</w:t>
            </w:r>
          </w:p>
        </w:tc>
      </w:tr>
    </w:tbl>
    <w:p w14:paraId="05AC253D" w14:textId="77777777" w:rsidR="009B08BE" w:rsidRDefault="009B08BE" w:rsidP="009B08BE">
      <w:pPr>
        <w:pStyle w:val="L1bullet"/>
        <w:ind w:left="0" w:firstLine="0"/>
        <w:rPr>
          <w:lang w:eastAsia="zh-CN"/>
        </w:rPr>
      </w:pPr>
    </w:p>
    <w:p w14:paraId="381D5BE5" w14:textId="13CA5129" w:rsidR="009B08BE" w:rsidRDefault="009B08BE" w:rsidP="009B08BE">
      <w:pPr>
        <w:pStyle w:val="L1bullet"/>
        <w:ind w:left="0" w:firstLine="0"/>
        <w:rPr>
          <w:lang w:eastAsia="zh-CN"/>
        </w:rPr>
      </w:pPr>
      <w:r w:rsidRPr="009B15BF">
        <w:rPr>
          <w:highlight w:val="yellow"/>
          <w:lang w:val="en-US" w:eastAsia="zh-CN"/>
        </w:rPr>
        <w:t>Symmetric</w:t>
      </w:r>
      <w:r>
        <w:rPr>
          <w:lang w:val="en-US" w:eastAsia="zh-CN"/>
        </w:rPr>
        <w:t xml:space="preserve"> Large</w:t>
      </w:r>
      <w:r w:rsidRPr="00AA79FA">
        <w:rPr>
          <w:lang w:val="en-US" w:eastAsia="zh-CN"/>
        </w:rPr>
        <w:t xml:space="preserve"> Packet Size </w:t>
      </w:r>
      <w:r w:rsidRPr="00FE5A0F">
        <w:rPr>
          <w:lang w:eastAsia="zh-CN"/>
        </w:rPr>
        <w:t>Transparent UL resource muting Scheme2-E-MMSE-IRC without joint reception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5"/>
        <w:gridCol w:w="845"/>
        <w:gridCol w:w="947"/>
        <w:gridCol w:w="845"/>
        <w:gridCol w:w="948"/>
        <w:gridCol w:w="947"/>
        <w:gridCol w:w="885"/>
        <w:gridCol w:w="948"/>
        <w:gridCol w:w="947"/>
      </w:tblGrid>
      <w:tr w:rsidR="009B08BE" w:rsidRPr="009729E7" w14:paraId="424312DD" w14:textId="77777777" w:rsidTr="0087088F">
        <w:tc>
          <w:tcPr>
            <w:tcW w:w="1454" w:type="dxa"/>
            <w:gridSpan w:val="2"/>
            <w:shd w:val="clear" w:color="auto" w:fill="auto"/>
            <w:vAlign w:val="center"/>
          </w:tcPr>
          <w:p w14:paraId="595B25A6" w14:textId="77777777" w:rsidR="009B08BE" w:rsidRPr="009729E7" w:rsidRDefault="009B08BE" w:rsidP="0087088F">
            <w:pPr>
              <w:contextualSpacing/>
              <w:mirrorIndents/>
              <w:rPr>
                <w:i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18C039C2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217482E6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0DCE669B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9B08BE" w:rsidRPr="009729E7" w14:paraId="3E71681F" w14:textId="77777777" w:rsidTr="0087088F">
        <w:tc>
          <w:tcPr>
            <w:tcW w:w="1454" w:type="dxa"/>
            <w:gridSpan w:val="2"/>
            <w:shd w:val="clear" w:color="auto" w:fill="auto"/>
            <w:vAlign w:val="center"/>
          </w:tcPr>
          <w:p w14:paraId="223777DC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4FE0904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0ACACFA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B74DA72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CED2946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1551E73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97DE835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E422F91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C27A03F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73B712B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9B08BE" w:rsidRPr="009729E7" w14:paraId="09BE7FCE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1FB43D8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0A892AB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E0FA04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115.50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884D52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104.62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AF221B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-9.43%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6036C2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91.77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C57E5E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83.45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31AFC4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-9.07%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D4CD5D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72.87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7B516E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63.61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93BE49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-12.71%</w:t>
            </w:r>
          </w:p>
        </w:tc>
      </w:tr>
      <w:tr w:rsidR="009B08BE" w:rsidRPr="009729E7" w14:paraId="710F5875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6C39C5CB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F65F347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532F8C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34.19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F7EF29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46.78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42D4DD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36.84%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91019C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19.18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9B9DDF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A85B53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16.50%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6868A7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9.74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27B2F5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10.17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AD38E8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4.39%</w:t>
            </w:r>
          </w:p>
        </w:tc>
      </w:tr>
      <w:tr w:rsidR="009B08BE" w:rsidRPr="009729E7" w14:paraId="6E46FD87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74C18007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E5992BD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D5F42C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100.00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A9208F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90.91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F6EAD7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-9.09%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400AD5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87.91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90745B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79.82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70A462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-9.20%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032741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62.99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A9BED4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54.07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AEB41C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-14.16%</w:t>
            </w:r>
          </w:p>
        </w:tc>
      </w:tr>
      <w:tr w:rsidR="009B08BE" w:rsidRPr="009729E7" w14:paraId="219810EE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3479118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3A1B6F8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DF4FC8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19.65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A89400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19.30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E6A3D1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-1.81%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CB6481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22.07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7F85EB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23.93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E5578F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8.40%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00DFB8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22.60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376A68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22.29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9DF965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-1.37%</w:t>
            </w:r>
          </w:p>
        </w:tc>
      </w:tr>
      <w:tr w:rsidR="009B08BE" w:rsidRPr="009729E7" w14:paraId="5E3355C1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61CE3534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EDBF551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75EEDB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1.27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FD204F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1.37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714FA6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7.97%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AD8161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0.77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ED553A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8F787C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12.15%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B20FA9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B3970A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0.96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5A2B62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13.62%</w:t>
            </w:r>
          </w:p>
        </w:tc>
      </w:tr>
      <w:tr w:rsidR="009B08BE" w:rsidRPr="009729E7" w14:paraId="35FBD40D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726DA78D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3C1AF46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86E15B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13.63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2445FC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13.59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41C368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963D67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24.17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626965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23.33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161CFF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-3.46%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072DF3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24.02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1EAF1B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22.36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D47C92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-6.92%</w:t>
            </w:r>
          </w:p>
        </w:tc>
      </w:tr>
      <w:tr w:rsidR="009B08BE" w:rsidRPr="009729E7" w14:paraId="764FBA8F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1902D822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D2A48ED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A3C64E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9F772E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4FF7C9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85C0FC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ED77FA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C49AC8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16D403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745512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947107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4F92C86B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6BB50086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9E20932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F87880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D7A253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1F3BE4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ED75BD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6EB543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D09DD3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E77E1F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824A4E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0D752D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55701FE5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4D1F8C6F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E5B56D0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11E574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40655D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21720C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C510A5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C06B79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8BD419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F89364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DF55E5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9315AA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4F718681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498482DC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B9D169F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479D6C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130BA3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5641BA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C86C44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925422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5684C0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D3A862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9399AE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1F858C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7A0D40F6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5141EB03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8E1BE5C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750BB5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F2F01D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966992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00D62C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C93335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624D87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E91E50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E0B875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B5514D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638680E0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69821ACC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F4AE0A5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699004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6AD1BB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A0DB0A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A3E905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D354B9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0A22A8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846B09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AF0B2F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F0EBD7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2C2EA1F2" w14:textId="77777777" w:rsidTr="0087088F">
        <w:tc>
          <w:tcPr>
            <w:tcW w:w="838" w:type="dxa"/>
            <w:shd w:val="clear" w:color="auto" w:fill="auto"/>
            <w:vAlign w:val="center"/>
          </w:tcPr>
          <w:p w14:paraId="3A0AEFA3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0980705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3523D9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8.11%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51247A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9.15%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9531A7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42A664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42.10%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9A263A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45.22%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5D49C9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887E77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63.51%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0C7397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71.81%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5F53CE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9B08BE" w:rsidRPr="009729E7" w14:paraId="629E982E" w14:textId="77777777" w:rsidTr="0087088F">
        <w:tc>
          <w:tcPr>
            <w:tcW w:w="838" w:type="dxa"/>
            <w:shd w:val="clear" w:color="auto" w:fill="auto"/>
            <w:vAlign w:val="center"/>
          </w:tcPr>
          <w:p w14:paraId="14077897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DA9EAC1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A9FED4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15.80%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45E2CF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19.97%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BF08CF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65C121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39.88%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52F68C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44.47%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6D290D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70CB64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45.51%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DB9474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48.32%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7EFB92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9B08BE" w:rsidRPr="009729E7" w14:paraId="4B84C22C" w14:textId="77777777" w:rsidTr="0087088F">
        <w:tc>
          <w:tcPr>
            <w:tcW w:w="1454" w:type="dxa"/>
            <w:gridSpan w:val="2"/>
            <w:shd w:val="clear" w:color="auto" w:fill="auto"/>
            <w:vAlign w:val="center"/>
          </w:tcPr>
          <w:p w14:paraId="79411172" w14:textId="77777777" w:rsidR="009B08BE" w:rsidRPr="009729E7" w:rsidRDefault="009B08BE" w:rsidP="0087088F">
            <w:pPr>
              <w:contextualSpacing/>
              <w:mirrorIndents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50474277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58CDB967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674E8D04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9B08BE" w:rsidRPr="009729E7" w14:paraId="686AB573" w14:textId="77777777" w:rsidTr="0087088F">
        <w:tc>
          <w:tcPr>
            <w:tcW w:w="1454" w:type="dxa"/>
            <w:gridSpan w:val="2"/>
            <w:shd w:val="clear" w:color="auto" w:fill="auto"/>
            <w:vAlign w:val="center"/>
          </w:tcPr>
          <w:p w14:paraId="3F19E528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F78FAD5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F3BAC46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F4CCCAC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054DB1E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266F8D3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36471EC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F733836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240596C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9B323A0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9B08BE" w:rsidRPr="009729E7" w14:paraId="36C33BA1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60BFE52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CC6E3FB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524F3B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109.39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5A6A40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59.30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4EF4D4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-45.79%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B74612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86.64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ABEFBA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BC8957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-53.43%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91A329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66.11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D12E42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24.88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8C69EB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-62.37%</w:t>
            </w:r>
          </w:p>
        </w:tc>
      </w:tr>
      <w:tr w:rsidR="009B08BE" w:rsidRPr="009729E7" w14:paraId="644A8722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7AD359F7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92F47B4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5DE785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47.06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2BA908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39.32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A480B8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-16.44%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8EEE42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22.88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FB3A02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9.53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913FF4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-58.33%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F349A4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6.34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00FC08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2.91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75ADFD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-54.18%</w:t>
            </w:r>
          </w:p>
        </w:tc>
      </w:tr>
      <w:tr w:rsidR="009B08BE" w:rsidRPr="009729E7" w14:paraId="387A881B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1A2F147F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B320A41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9C0295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97.56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BFEE49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59.66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C955E7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-38.85%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9559F4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89.89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4CC021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40.22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178248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-55.25%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91D835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58.82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C45757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18.79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FB7C7D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-68.05%</w:t>
            </w:r>
          </w:p>
        </w:tc>
      </w:tr>
      <w:tr w:rsidR="009B08BE" w:rsidRPr="009729E7" w14:paraId="44AB21D8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4FC4371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58271E8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858911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32.58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8C422D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72.31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778432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121.93%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BB514D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8.02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CED8EF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26.62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092742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231.98%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D7F78A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7.40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E4563A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13.53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70C0F1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82.77%</w:t>
            </w:r>
          </w:p>
        </w:tc>
      </w:tr>
      <w:tr w:rsidR="009B08BE" w:rsidRPr="009729E7" w14:paraId="37F96F49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743E426B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386F2BE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B1B1DD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16.60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A54B18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34.04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E2A40A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105.11%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5FF5FF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1.40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1119F5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C1B666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234.20%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234A9C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1.02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961224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E6C335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47.12%</w:t>
            </w:r>
          </w:p>
        </w:tc>
      </w:tr>
      <w:tr w:rsidR="009B08BE" w:rsidRPr="009729E7" w14:paraId="63122DA9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772F1A95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51BC8E0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5F6383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34.78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1D7F6C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79.21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522940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127.72%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A9657D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7.17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4B4CEE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23.60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771B70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229.20%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086615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6.37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E51982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B47F86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73.48%</w:t>
            </w:r>
          </w:p>
        </w:tc>
      </w:tr>
      <w:tr w:rsidR="009B08BE" w:rsidRPr="009729E7" w14:paraId="29E5EA33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4B6E91D9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BDE096C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01C5B0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ADD4A3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6746FE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BF4CD0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96B3C0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1EB676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EEAF2D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6724DA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A1A316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57309572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74567FB0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56D88FC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62D03B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7F53B7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5F7C50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D4DCA1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C4E076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87EE5B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73F7B8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9724F4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158D00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6F6D3F29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7DE22382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7791E0C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C829AE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97CB8D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0CC5A7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AB8385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8562DA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D226DE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CDE47A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66F8F4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0D7BCA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362D9867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4D1D08B2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DE38355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C32389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DB18AC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F25447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3C14D9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9CAA66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E5F4DC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937D59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E0AA75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9C2EDE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5283B653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0E3C66F6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E46A00B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676941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E1B5AB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A74190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2F25AF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697D18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94EEDA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40115C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8AD975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692A2F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23C4FB65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21F67601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719D4C4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50412D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854497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493B91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22FA2A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87FECF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EB167D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6EA575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726489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2BC102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689A21DC" w14:textId="77777777" w:rsidTr="0087088F">
        <w:tc>
          <w:tcPr>
            <w:tcW w:w="838" w:type="dxa"/>
            <w:shd w:val="clear" w:color="auto" w:fill="auto"/>
            <w:vAlign w:val="center"/>
          </w:tcPr>
          <w:p w14:paraId="56ED06E4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E2E3151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D26DE1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1.40%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724221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2.23%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03D2D4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5FF54A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9.67%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F5FBCF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26.41%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6E2682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6C2F1D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23.47%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FC3C19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55.40%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3E7399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9B08BE" w:rsidRPr="009729E7" w14:paraId="77B0220F" w14:textId="77777777" w:rsidTr="0087088F">
        <w:tc>
          <w:tcPr>
            <w:tcW w:w="838" w:type="dxa"/>
            <w:shd w:val="clear" w:color="auto" w:fill="auto"/>
            <w:vAlign w:val="center"/>
          </w:tcPr>
          <w:p w14:paraId="7C11EF5A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7184841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998C97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4.93%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576C57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2.71%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882F04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249940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46.75%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BC103D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29.90%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6BD68D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B6C8F4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49.85%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EC131B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51.94%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49C352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9B08BE" w:rsidRPr="009729E7" w14:paraId="521CA8D7" w14:textId="77777777" w:rsidTr="0087088F">
        <w:tc>
          <w:tcPr>
            <w:tcW w:w="9611" w:type="dxa"/>
            <w:gridSpan w:val="11"/>
            <w:shd w:val="clear" w:color="auto" w:fill="auto"/>
            <w:vAlign w:val="center"/>
          </w:tcPr>
          <w:p w14:paraId="3B17942F" w14:textId="77777777" w:rsidR="009B08BE" w:rsidRPr="005F2CB1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Note:</w:t>
            </w:r>
            <w:r w:rsidRPr="005F2CB1"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129C96EF" w14:textId="77777777" w:rsidR="009B08BE" w:rsidRPr="005F2CB1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1C5709B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</w:tc>
      </w:tr>
    </w:tbl>
    <w:p w14:paraId="30862782" w14:textId="77777777" w:rsidR="009B08BE" w:rsidRDefault="009B08BE" w:rsidP="009B08BE">
      <w:pPr>
        <w:pStyle w:val="L1bullet"/>
        <w:ind w:left="0" w:firstLine="0"/>
        <w:rPr>
          <w:lang w:eastAsia="zh-CN"/>
        </w:rPr>
      </w:pPr>
    </w:p>
    <w:p w14:paraId="25A6732E" w14:textId="025D1B5D" w:rsidR="009B08BE" w:rsidRDefault="009B08BE" w:rsidP="009B08BE">
      <w:pPr>
        <w:pStyle w:val="L1bullet"/>
        <w:ind w:left="0" w:firstLine="0"/>
        <w:rPr>
          <w:lang w:eastAsia="zh-CN"/>
        </w:rPr>
      </w:pPr>
      <w:r w:rsidRPr="009B15BF">
        <w:rPr>
          <w:highlight w:val="yellow"/>
          <w:lang w:val="en-US" w:eastAsia="zh-CN"/>
        </w:rPr>
        <w:t>Symmetric</w:t>
      </w:r>
      <w:r>
        <w:rPr>
          <w:lang w:val="en-US" w:eastAsia="zh-CN"/>
        </w:rPr>
        <w:t xml:space="preserve"> Large</w:t>
      </w:r>
      <w:r w:rsidRPr="00AA79FA">
        <w:rPr>
          <w:lang w:val="en-US" w:eastAsia="zh-CN"/>
        </w:rPr>
        <w:t xml:space="preserve"> Packet Size </w:t>
      </w:r>
      <w:r w:rsidRPr="00FE5A0F">
        <w:rPr>
          <w:lang w:eastAsia="zh-CN"/>
        </w:rPr>
        <w:t>Non-transparent UL resource muting-E-MMSE-IRC without joint reception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5"/>
        <w:gridCol w:w="845"/>
        <w:gridCol w:w="947"/>
        <w:gridCol w:w="845"/>
        <w:gridCol w:w="948"/>
        <w:gridCol w:w="947"/>
        <w:gridCol w:w="885"/>
        <w:gridCol w:w="948"/>
        <w:gridCol w:w="947"/>
      </w:tblGrid>
      <w:tr w:rsidR="009B08BE" w:rsidRPr="009729E7" w14:paraId="24AC76BA" w14:textId="77777777" w:rsidTr="0087088F">
        <w:tc>
          <w:tcPr>
            <w:tcW w:w="1454" w:type="dxa"/>
            <w:gridSpan w:val="2"/>
            <w:shd w:val="clear" w:color="auto" w:fill="auto"/>
            <w:vAlign w:val="center"/>
          </w:tcPr>
          <w:p w14:paraId="7D9D7417" w14:textId="77777777" w:rsidR="009B08BE" w:rsidRPr="009729E7" w:rsidRDefault="009B08BE" w:rsidP="0087088F">
            <w:pPr>
              <w:contextualSpacing/>
              <w:mirrorIndents/>
              <w:rPr>
                <w:i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1C7B8208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49382122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095BDFFC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9B08BE" w:rsidRPr="009729E7" w14:paraId="1E914580" w14:textId="77777777" w:rsidTr="0087088F">
        <w:tc>
          <w:tcPr>
            <w:tcW w:w="1454" w:type="dxa"/>
            <w:gridSpan w:val="2"/>
            <w:shd w:val="clear" w:color="auto" w:fill="auto"/>
            <w:vAlign w:val="center"/>
          </w:tcPr>
          <w:p w14:paraId="07538F8C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BB69666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6B484CC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657535D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F25D4AC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95CCC08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80C515C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B99F2F6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C0ABE94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33E0D4F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9B08BE" w:rsidRPr="009729E7" w14:paraId="327B12F6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4624030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E9456D0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BD369C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115.50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88D55F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107.52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1272BA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-6.91%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6C1D65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91.77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547D3E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83.25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F99A6D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-9.28%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4A1DF4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72.87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10016C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64.33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B77155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-11.72%</w:t>
            </w:r>
          </w:p>
        </w:tc>
      </w:tr>
      <w:tr w:rsidR="009B08BE" w:rsidRPr="009729E7" w14:paraId="57CFE459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3693251C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603706C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CFCC37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34.19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7E46D9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48.48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14D629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41.82%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0CC3D2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19.18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652FC9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20.69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8B0737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7.87%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44A4A9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9.74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11D2D3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10.58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75CA26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8.60%</w:t>
            </w:r>
          </w:p>
        </w:tc>
      </w:tr>
      <w:tr w:rsidR="009B08BE" w:rsidRPr="009729E7" w14:paraId="27B474C7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5D77FF60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F8CE5EE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B5DD66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100.00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9F7A37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95.24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C47930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-4.76%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0DF67B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87.91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59B26A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79.82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C26DE0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-9.20%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A1FF0E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62.99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669C9A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56.25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368D4B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-10.70%</w:t>
            </w:r>
          </w:p>
        </w:tc>
      </w:tr>
      <w:tr w:rsidR="009B08BE" w:rsidRPr="009729E7" w14:paraId="3A9006E9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50F0AE0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C5194DE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0C8DD5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19.65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4DF500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19.82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60D1F9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0.86%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080B20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22.07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43B754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23.61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80F662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6.94%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1CFEBC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22.60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095B8F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23.12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AE5BCF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2.30%</w:t>
            </w:r>
          </w:p>
        </w:tc>
      </w:tr>
      <w:tr w:rsidR="009B08BE" w:rsidRPr="009729E7" w14:paraId="04DB1C42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4265D9AF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85CDB86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D5E926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1.27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02424E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1.30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5A8B2D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2.25%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3E2DFA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0.77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1AA6D2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229103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8.26%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C609CB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1683CC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0.91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6F01ED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7.71%</w:t>
            </w:r>
          </w:p>
        </w:tc>
      </w:tr>
      <w:tr w:rsidR="009B08BE" w:rsidRPr="009729E7" w14:paraId="7CB15133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64D7CBC4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5B11C75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69D90D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13.63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5C9735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13.74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C5BEE5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0.85%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DD41A0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24.17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CF6AFB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23.94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EBFFC6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-0.94%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64233E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24.02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4CF4D1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24.48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FCD292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1.92%</w:t>
            </w:r>
          </w:p>
        </w:tc>
      </w:tr>
      <w:tr w:rsidR="009B08BE" w:rsidRPr="009729E7" w14:paraId="1D3EDEF2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39851806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1F779D1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E09266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012672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D0D009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6DB7EA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D96037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F0FB45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88530D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8B052E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F69E9E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6D8694B9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0FFB9AFF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275DB23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E64B7E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8EF681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3781D8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211BD9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DA2A21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330551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03C66C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83FFF4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A31A4A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5CD55EE8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5F047949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9ADDDEE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E27C95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7637B8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E85AB2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902CB5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B404F0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D23B76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E3F9C6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95FAE8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6B730B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64A5F35B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00A6D67B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B7EEB40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F13C36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43D156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66A3EA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4F31FC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E17FB1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907EE8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05791B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A7E8C2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3D45AA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2F20091A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4D75E996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F8EFF2D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BE0397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409551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511F22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C838EB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E08014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4264DC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C8363C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796920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66C986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1B7578BD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7B0A082D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AE8AF77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BA051A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069635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613C04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EC3C02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6AE7A2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E90B43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05E3C2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A35A6E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75037B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7DE5BA00" w14:textId="77777777" w:rsidTr="0087088F">
        <w:tc>
          <w:tcPr>
            <w:tcW w:w="838" w:type="dxa"/>
            <w:shd w:val="clear" w:color="auto" w:fill="auto"/>
            <w:vAlign w:val="center"/>
          </w:tcPr>
          <w:p w14:paraId="04A5B2AC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3C412F3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417E36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8.11%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37B81D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8.12%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431018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7146B8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42.10%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56D67C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44.19%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132A89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F7B63C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63.51%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BAFB3D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70.50%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E93245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9B08BE" w:rsidRPr="009729E7" w14:paraId="21C72029" w14:textId="77777777" w:rsidTr="0087088F">
        <w:tc>
          <w:tcPr>
            <w:tcW w:w="838" w:type="dxa"/>
            <w:shd w:val="clear" w:color="auto" w:fill="auto"/>
            <w:vAlign w:val="center"/>
          </w:tcPr>
          <w:p w14:paraId="711D8C21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595D131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F86FA6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15.80%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84009D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16.02%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BC67C8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8A552A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39.88%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9611FF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39.18%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E15441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0E2FB8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45.51%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ED75E1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45.55%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740F36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9B08BE" w:rsidRPr="009729E7" w14:paraId="511AE622" w14:textId="77777777" w:rsidTr="0087088F">
        <w:tc>
          <w:tcPr>
            <w:tcW w:w="1454" w:type="dxa"/>
            <w:gridSpan w:val="2"/>
            <w:shd w:val="clear" w:color="auto" w:fill="auto"/>
            <w:vAlign w:val="center"/>
          </w:tcPr>
          <w:p w14:paraId="6F297D3D" w14:textId="77777777" w:rsidR="009B08BE" w:rsidRPr="009729E7" w:rsidRDefault="009B08BE" w:rsidP="0087088F">
            <w:pPr>
              <w:contextualSpacing/>
              <w:mirrorIndents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25B67DC8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6504156E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68B70A81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9B08BE" w:rsidRPr="009729E7" w14:paraId="701FAE61" w14:textId="77777777" w:rsidTr="0087088F">
        <w:tc>
          <w:tcPr>
            <w:tcW w:w="1454" w:type="dxa"/>
            <w:gridSpan w:val="2"/>
            <w:shd w:val="clear" w:color="auto" w:fill="auto"/>
            <w:vAlign w:val="center"/>
          </w:tcPr>
          <w:p w14:paraId="0FFB7614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CED9AEF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25D891C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961B92F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50A1AE5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FB66D00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480807A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0CD9C3D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AEFBAC8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9DD76B3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9B08BE" w:rsidRPr="009729E7" w14:paraId="12AB53F8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0A71BB0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8208B5A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38EE20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109.39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B82C4D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59.01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2C66E2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-46.05%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17DC12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86.64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067412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39.09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43BE63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-54.88%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8FB8C6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66.11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546C6C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24.80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7458FD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-62.48%</w:t>
            </w:r>
          </w:p>
        </w:tc>
      </w:tr>
      <w:tr w:rsidR="009B08BE" w:rsidRPr="009729E7" w14:paraId="0BC3C6A2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51C0FB0E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36C1722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4C0656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47.06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3FE98D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39.68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93AAFC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-15.68%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B760AD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22.88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A8A674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9.88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AA980E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-56.81%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3C259B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6.34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1F94FE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3.27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47AF2D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-48.49%</w:t>
            </w:r>
          </w:p>
        </w:tc>
      </w:tr>
      <w:tr w:rsidR="009B08BE" w:rsidRPr="009729E7" w14:paraId="24D7852B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70A7DDC3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2F3626B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E13A85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97.56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32D189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59.07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415721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-39.46%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5C67AE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89.89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A66B42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39.59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119549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-55.95%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3D00A3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58.82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F23B6A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19.47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822A9C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-66.90%</w:t>
            </w:r>
          </w:p>
        </w:tc>
      </w:tr>
      <w:tr w:rsidR="009B08BE" w:rsidRPr="009729E7" w14:paraId="0AE1A13A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7B1C889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0B16ED0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1F4E69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32.58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B3E540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99.13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12AFE2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204.25%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9649B3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8.02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3A4968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35.55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C2EABC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343.36%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581C89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7.40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EFA138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21.84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ACB78A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194.98%</w:t>
            </w:r>
          </w:p>
        </w:tc>
      </w:tr>
      <w:tr w:rsidR="009B08BE" w:rsidRPr="009729E7" w14:paraId="6BCC5919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0CF2E4C5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D3F23F8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A53C91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16.60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B567C0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62.99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FE1F2D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279.53%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A2ED09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1.40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105158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6.21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B18ED9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344.74%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65F56C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1.02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290EE7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2.25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D19A49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120.21%</w:t>
            </w:r>
          </w:p>
        </w:tc>
      </w:tr>
      <w:tr w:rsidR="009B08BE" w:rsidRPr="009729E7" w14:paraId="6B47BBC9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1982F3EB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FD43E22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C608E4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34.78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F3FBB5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103.90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B021E1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198.70%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B49485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7.17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56A538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31.62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B144FE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341.10%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54AC26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6.37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011206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19.14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C148BE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200.48%</w:t>
            </w:r>
          </w:p>
        </w:tc>
      </w:tr>
      <w:tr w:rsidR="009B08BE" w:rsidRPr="009729E7" w14:paraId="568B4DC2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39FC07EE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4C8FD52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DAAEDA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16D239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2FA7F8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EFABEE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4795BA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EBD41E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D95EB8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B7A2F5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977733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438EC3D8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3932EA56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154BD6E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AF41D2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20EFBC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3DD7A8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2B33FB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1A0879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67E1DC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F48E2B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A2E44C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C116CF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7A72438D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56FC11DB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F45D6FA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554F52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74EE70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90231B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43B07F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7AD3C3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BEBC74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F48923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E1EDE6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147617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33972316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0C968311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52EECFC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4462FC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3A4A46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E44415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B8C51D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12D9DA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E04ACC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465748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3356E1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3CE120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504CFD4A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4829DCD5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909A90E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2A7311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313F3C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F7B4B9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80FD24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20288E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64B6FC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70BAE9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635780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C4B501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204D0717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349DE5C9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8852B0F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7D1AC8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1D474D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E93F02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C70753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14D742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36EE15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FC80EF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8F2F3D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B81094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512DAFAF" w14:textId="77777777" w:rsidTr="0087088F">
        <w:tc>
          <w:tcPr>
            <w:tcW w:w="838" w:type="dxa"/>
            <w:shd w:val="clear" w:color="auto" w:fill="auto"/>
            <w:vAlign w:val="center"/>
          </w:tcPr>
          <w:p w14:paraId="4615B63A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9FCA3BD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C226D3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1.40%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FC5A65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2.38%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C8BF22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FD5E77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9.67%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C1D685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26.05%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F37CC1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A9D279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23.47%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A05476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55.18%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790984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9B08BE" w:rsidRPr="009729E7" w14:paraId="04436835" w14:textId="77777777" w:rsidTr="0087088F">
        <w:tc>
          <w:tcPr>
            <w:tcW w:w="838" w:type="dxa"/>
            <w:shd w:val="clear" w:color="auto" w:fill="auto"/>
            <w:vAlign w:val="center"/>
          </w:tcPr>
          <w:p w14:paraId="60B99DA5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BE1B14F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C5C12E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4.93%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34DA3F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1.71%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497631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EC0491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46.75%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1C0968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24.47%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45B821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59AD6B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49.85%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02D12F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44.29%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C3D3C6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9B08BE" w:rsidRPr="009729E7" w14:paraId="42022577" w14:textId="77777777" w:rsidTr="0087088F">
        <w:tc>
          <w:tcPr>
            <w:tcW w:w="9611" w:type="dxa"/>
            <w:gridSpan w:val="11"/>
            <w:shd w:val="clear" w:color="auto" w:fill="auto"/>
            <w:vAlign w:val="center"/>
          </w:tcPr>
          <w:p w14:paraId="290167A3" w14:textId="77777777" w:rsidR="009B08BE" w:rsidRPr="005F2CB1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Note:</w:t>
            </w:r>
            <w:r w:rsidRPr="005F2CB1"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35F19C67" w14:textId="77777777" w:rsidR="009B08BE" w:rsidRPr="005F2CB1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1109DA2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</w:tc>
      </w:tr>
    </w:tbl>
    <w:p w14:paraId="67641B46" w14:textId="77777777" w:rsidR="009B08BE" w:rsidRPr="002A3A2D" w:rsidRDefault="009B08BE" w:rsidP="009B08BE">
      <w:pPr>
        <w:pStyle w:val="L1bullet"/>
        <w:ind w:left="0" w:firstLine="0"/>
        <w:rPr>
          <w:lang w:eastAsia="zh-CN"/>
        </w:rPr>
      </w:pPr>
    </w:p>
    <w:p w14:paraId="06772C7E" w14:textId="77777777" w:rsidR="009B08BE" w:rsidRPr="00885540" w:rsidRDefault="009B08BE" w:rsidP="009B08BE">
      <w:pPr>
        <w:numPr>
          <w:ilvl w:val="0"/>
          <w:numId w:val="32"/>
        </w:numPr>
        <w:spacing w:line="252" w:lineRule="auto"/>
        <w:contextualSpacing/>
        <w:jc w:val="both"/>
      </w:pPr>
      <w:r w:rsidRPr="00885540">
        <w:t xml:space="preserve">Source 2 (Nokia, NSB): </w:t>
      </w:r>
    </w:p>
    <w:p w14:paraId="24F28C02" w14:textId="77777777" w:rsidR="009B08BE" w:rsidRPr="002819F4" w:rsidRDefault="009B08BE" w:rsidP="009B08BE">
      <w:pPr>
        <w:spacing w:after="0"/>
        <w:rPr>
          <w:b/>
          <w:bCs/>
          <w:u w:val="single"/>
        </w:rPr>
      </w:pPr>
      <w:r w:rsidRPr="002819F4">
        <w:rPr>
          <w:b/>
          <w:bCs/>
          <w:u w:val="single"/>
        </w:rPr>
        <w:t>2-layer Scenario B (FR1)</w:t>
      </w:r>
    </w:p>
    <w:p w14:paraId="07F1DEFA" w14:textId="77777777" w:rsidR="009B08BE" w:rsidRDefault="009B08BE" w:rsidP="009B08BE">
      <w:pPr>
        <w:pStyle w:val="L1bullet"/>
        <w:ind w:left="0" w:firstLine="0"/>
        <w:rPr>
          <w:lang w:val="en-US" w:eastAsia="zh-CN"/>
        </w:rPr>
      </w:pPr>
    </w:p>
    <w:p w14:paraId="6503E3C7" w14:textId="70EACDAA" w:rsidR="009B08BE" w:rsidRDefault="009B08BE" w:rsidP="009B08BE">
      <w:pPr>
        <w:pStyle w:val="L1bullet"/>
        <w:ind w:left="0" w:firstLine="0"/>
        <w:rPr>
          <w:lang w:val="en-US" w:eastAsia="zh-CN"/>
        </w:rPr>
      </w:pPr>
      <w:r w:rsidRPr="009B15BF">
        <w:rPr>
          <w:iCs/>
          <w:lang w:val="en-US" w:eastAsia="zh-CN"/>
        </w:rPr>
        <w:t xml:space="preserve">Large Packet Size </w:t>
      </w:r>
      <w:r w:rsidRPr="00FE5A0F">
        <w:rPr>
          <w:lang w:val="en-US" w:eastAsia="zh-CN"/>
        </w:rPr>
        <w:t>estimation based on UL DMRS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5"/>
        <w:gridCol w:w="845"/>
        <w:gridCol w:w="947"/>
        <w:gridCol w:w="845"/>
        <w:gridCol w:w="948"/>
        <w:gridCol w:w="947"/>
        <w:gridCol w:w="885"/>
        <w:gridCol w:w="948"/>
        <w:gridCol w:w="947"/>
      </w:tblGrid>
      <w:tr w:rsidR="009B08BE" w:rsidRPr="009729E7" w14:paraId="165F8F0B" w14:textId="77777777" w:rsidTr="0087088F">
        <w:tc>
          <w:tcPr>
            <w:tcW w:w="1454" w:type="dxa"/>
            <w:gridSpan w:val="2"/>
            <w:shd w:val="clear" w:color="auto" w:fill="auto"/>
            <w:vAlign w:val="center"/>
          </w:tcPr>
          <w:p w14:paraId="614623A8" w14:textId="77777777" w:rsidR="009B08BE" w:rsidRPr="009729E7" w:rsidRDefault="009B08BE" w:rsidP="0087088F">
            <w:pPr>
              <w:contextualSpacing/>
              <w:mirrorIndents/>
              <w:rPr>
                <w:i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5AD2C01E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622121CD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2C1AACAF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9B08BE" w:rsidRPr="009729E7" w14:paraId="7D58F515" w14:textId="77777777" w:rsidTr="0087088F">
        <w:tc>
          <w:tcPr>
            <w:tcW w:w="1454" w:type="dxa"/>
            <w:gridSpan w:val="2"/>
            <w:shd w:val="clear" w:color="auto" w:fill="auto"/>
            <w:vAlign w:val="center"/>
          </w:tcPr>
          <w:p w14:paraId="6AFF47D3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E7357A5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9F647A9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827D564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B32439B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25868D4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4BA467C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92EE919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7B14D0E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7E5FE48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9B08BE" w:rsidRPr="009729E7" w14:paraId="39DB5F74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58BF1A2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65BC10F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90A235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339.31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4FA474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339.31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08D28B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25FB79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272.65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D13F8A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272.67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236C06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97F65C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214.67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76FD4D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214.56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844FE4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-0.05%</w:t>
            </w:r>
          </w:p>
        </w:tc>
      </w:tr>
      <w:tr w:rsidR="009B08BE" w:rsidRPr="009729E7" w14:paraId="209911EB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2FE9BC6F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4EEB941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545BEA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234.38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FB0679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234.38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D839C1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D07348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146.63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878198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146.63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277559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71C232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45.05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D7D751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45.75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1010E9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1.55%</w:t>
            </w:r>
          </w:p>
        </w:tc>
      </w:tr>
      <w:tr w:rsidR="009B08BE" w:rsidRPr="009729E7" w14:paraId="7C7B1CD9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2B512928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3A4BF21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245442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354.46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65417D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354.46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324134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A04B28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284.13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142E60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284.10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E7F585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66D95A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224.15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51294B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224.88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4DFE5A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0.33%</w:t>
            </w:r>
          </w:p>
        </w:tc>
      </w:tr>
      <w:tr w:rsidR="009B08BE" w:rsidRPr="009729E7" w14:paraId="4B8A964F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1A0EAC7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FFB1FFB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006B65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40.62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C8E703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34.86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F72C4F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-14.16%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0FA33C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31.09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9A15E8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24.17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EB3C62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-22.25%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1C54B4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22.66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8E530A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15.22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B88D61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-32.82%</w:t>
            </w:r>
          </w:p>
        </w:tc>
      </w:tr>
      <w:tr w:rsidR="009B08BE" w:rsidRPr="009729E7" w14:paraId="5FD05962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1EB54013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A67D78B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CC4C3A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39243B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3.78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D3DAFD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-17.71%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2904A9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2.90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48B2BA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1.90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A16452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-34.48%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36734A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95B6B1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0.66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3293B3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-46.69%</w:t>
            </w:r>
          </w:p>
        </w:tc>
      </w:tr>
      <w:tr w:rsidR="009B08BE" w:rsidRPr="009729E7" w14:paraId="0046A930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5701E03D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E047A9E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CE1064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41.40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FBA5D1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33.45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B92BF0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-19.20%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7B86BA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29.33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906D14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21.74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596F14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-25.89%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AB1EC0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21.48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6B8C93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13.22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A0B584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-38.46%</w:t>
            </w:r>
          </w:p>
        </w:tc>
      </w:tr>
      <w:tr w:rsidR="009B08BE" w:rsidRPr="009729E7" w14:paraId="6089A6CA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31D5408C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D1A17D8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D11B1A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12.21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AD93AF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12.21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AB90E9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872B64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22.82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3C713A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22.78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749324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E19998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36.13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72335B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36.45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CD19D3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0.88%</w:t>
            </w:r>
          </w:p>
        </w:tc>
      </w:tr>
      <w:tr w:rsidR="009B08BE" w:rsidRPr="009729E7" w14:paraId="39ED1184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1BD082BB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933F044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8951A3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10.92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B1CCFE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B60DC2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DE9F0E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2CC6F2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7D0970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83E2D3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45ABDF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835FB0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9B08BE" w:rsidRPr="009729E7" w14:paraId="641F9016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56C5CF17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DA692E6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A5E70D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11.26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41B1E7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11.26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F6C0CD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F35D05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12.72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E85E4C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12.71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1A6A45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0FACBB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18.85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065CA8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18.87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C1671F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0.08%</w:t>
            </w:r>
          </w:p>
        </w:tc>
      </w:tr>
      <w:tr w:rsidR="009B08BE" w:rsidRPr="009729E7" w14:paraId="153CF1F2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29E7856B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1F62327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AAF5B5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50.47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4511AF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63.87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683315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26.56%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208D3B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69.81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7AFBA5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90.74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B8BD2A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29.98%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E1C211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96.64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82F18F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135.27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1DDCE3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39.98%</w:t>
            </w:r>
          </w:p>
        </w:tc>
      </w:tr>
      <w:tr w:rsidR="009B08BE" w:rsidRPr="009729E7" w14:paraId="09D9C57C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5E1A7BD9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90E10BE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BA52BD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A903A7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13.78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A1EB86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0.86%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795E9F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14.32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D3E782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16.55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09584C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15.58%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313C11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17.02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7E3D11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23.64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9DA617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38.93%</w:t>
            </w:r>
          </w:p>
        </w:tc>
      </w:tr>
      <w:tr w:rsidR="009B08BE" w:rsidRPr="009729E7" w14:paraId="1E89CCFF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0279E2D1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8FF2B51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02D8F8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25.15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EE81B5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30.70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96E992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22.07%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2F622E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36.30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7A567B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48.35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F89682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33.20%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56D2CE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49.87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860957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78.33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C5330F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57.07%</w:t>
            </w:r>
          </w:p>
        </w:tc>
      </w:tr>
      <w:tr w:rsidR="009B08BE" w:rsidRPr="009729E7" w14:paraId="249231B8" w14:textId="77777777" w:rsidTr="0087088F">
        <w:tc>
          <w:tcPr>
            <w:tcW w:w="838" w:type="dxa"/>
            <w:shd w:val="clear" w:color="auto" w:fill="auto"/>
            <w:vAlign w:val="center"/>
          </w:tcPr>
          <w:p w14:paraId="278A09B6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5A351FF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58D9D6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5.43%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4DC0BF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5.43%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8C438F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AC9DF4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25.23%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D8688B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25.23%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D36E47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DE76DD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40.05%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26E9FC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40.08%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8F5B0F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9B08BE" w:rsidRPr="009729E7" w14:paraId="15228F9E" w14:textId="77777777" w:rsidTr="0087088F">
        <w:tc>
          <w:tcPr>
            <w:tcW w:w="838" w:type="dxa"/>
            <w:shd w:val="clear" w:color="auto" w:fill="auto"/>
            <w:vAlign w:val="center"/>
          </w:tcPr>
          <w:p w14:paraId="178A38B6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lastRenderedPageBreak/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CAE61EE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8EFA9B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1.66%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D4E016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1.98%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497DFC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1707A3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6.38%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30E185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7.71%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EC821C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EC4082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10.66%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17AE4E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12.97%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2ABD54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9B08BE" w:rsidRPr="009729E7" w14:paraId="355B883F" w14:textId="77777777" w:rsidTr="0087088F">
        <w:tc>
          <w:tcPr>
            <w:tcW w:w="1454" w:type="dxa"/>
            <w:gridSpan w:val="2"/>
            <w:shd w:val="clear" w:color="auto" w:fill="auto"/>
            <w:vAlign w:val="center"/>
          </w:tcPr>
          <w:p w14:paraId="69EC4D0E" w14:textId="77777777" w:rsidR="009B08BE" w:rsidRPr="009729E7" w:rsidRDefault="009B08BE" w:rsidP="0087088F">
            <w:pPr>
              <w:contextualSpacing/>
              <w:mirrorIndents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29550CD2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3ED99BFF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3D4258F5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9B08BE" w:rsidRPr="009729E7" w14:paraId="17939809" w14:textId="77777777" w:rsidTr="0087088F">
        <w:tc>
          <w:tcPr>
            <w:tcW w:w="1454" w:type="dxa"/>
            <w:gridSpan w:val="2"/>
            <w:shd w:val="clear" w:color="auto" w:fill="auto"/>
            <w:vAlign w:val="center"/>
          </w:tcPr>
          <w:p w14:paraId="1386992E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DAF2758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3852633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6173418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3362DBA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084E41B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52FA7BE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042E5E3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17A0258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0B8AB62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9B08BE" w:rsidRPr="009729E7" w14:paraId="79A455A7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143C450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731A48A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682316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303.60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BAE0C2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303.64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F14A51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60EE98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188.12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521CF6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187.70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D1DDFA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-0.22%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E1A100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95.03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8E5371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91.02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C7EDB0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-4.22%</w:t>
            </w:r>
          </w:p>
        </w:tc>
      </w:tr>
      <w:tr w:rsidR="009B08BE" w:rsidRPr="009729E7" w14:paraId="1D5D6770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3076F2E3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E50B4D2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935CBA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174.19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FD1DC8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174.19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106A06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6447C7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C66B98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7.18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BE8CFB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2.87%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D750DD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EA209E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963310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9B08BE" w:rsidRPr="009729E7" w14:paraId="29DFE793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2355F181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31EB615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C3C23C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324.85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A34CB6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324.85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66C06E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951DFF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206.95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50A50A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206.05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7C5515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-0.43%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7CD55C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68.48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B61C7A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58.55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136441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-14.49%</w:t>
            </w:r>
          </w:p>
        </w:tc>
      </w:tr>
      <w:tr w:rsidR="009B08BE" w:rsidRPr="009729E7" w14:paraId="67F2C76E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0DC3C07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9BBEC80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96CBEB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81.14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BDD78F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94.07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A76EA6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15.93%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F0A8A1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31.79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260820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34.42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B6A039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8.28%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D17992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18.65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D5B787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16.58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929140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-11.11%</w:t>
            </w:r>
          </w:p>
        </w:tc>
      </w:tr>
      <w:tr w:rsidR="009B08BE" w:rsidRPr="009729E7" w14:paraId="7F857D26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67D9B434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5E328A7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69B488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22.22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E39AC1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18.34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58CF5A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-17.46%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BB80F8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0.47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F39B44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0.38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3C5944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-19.21%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DD75AF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0.19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9CA6FE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0.19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633E28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-0.28%</w:t>
            </w:r>
          </w:p>
        </w:tc>
      </w:tr>
      <w:tr w:rsidR="009B08BE" w:rsidRPr="009729E7" w14:paraId="68D20762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3F1F1889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6FD11D1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5A154C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72.13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93ECFB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94.10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9B4068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30.45%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A6C7CA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33.52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EF80C2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34.58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CF7386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3.16%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33C2B4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13.40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655046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7.50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697CE4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-44.03%</w:t>
            </w:r>
          </w:p>
        </w:tc>
      </w:tr>
      <w:tr w:rsidR="009B08BE" w:rsidRPr="009729E7" w14:paraId="4277A90A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5C722945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2A620C6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A44043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13.37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E62022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13.37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0FA568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ED685A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39.56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6D3621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39.32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666EC3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-0.60%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57FD37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72.47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3E14B6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74.20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515DAC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2.39%</w:t>
            </w:r>
          </w:p>
        </w:tc>
      </w:tr>
      <w:tr w:rsidR="009B08BE" w:rsidRPr="009729E7" w14:paraId="5274C55F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039CB1D0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D5E2F7D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150875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96589B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760512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514FBD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10E17F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4B9FC5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E11F2B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11.10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1983CE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11.10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865BF9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9B08BE" w:rsidRPr="009729E7" w14:paraId="7112F05A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64C4B775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9BEFD8F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F12530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11.60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D082BF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11.60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D8B058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95F2C3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15.32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32FE13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15.31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EE0E84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-0.03%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53AF28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24.38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17835F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24.63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BBBDCC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1.03%</w:t>
            </w:r>
          </w:p>
        </w:tc>
      </w:tr>
      <w:tr w:rsidR="009B08BE" w:rsidRPr="009729E7" w14:paraId="1D30F678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7E9B9B83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2A9E34E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A8204C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36.12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8FDE6D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43.52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F8C8CF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20.50%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E08733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73.80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538C12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87.37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D56A32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18.38%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FBEBD0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119.95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367956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153.08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7DB900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27.62%</w:t>
            </w:r>
          </w:p>
        </w:tc>
      </w:tr>
      <w:tr w:rsidR="009B08BE" w:rsidRPr="009729E7" w14:paraId="276448A6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7A6C2D96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31DC516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81E9E8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6.93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9B584F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6.16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3BA568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-11.11%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E96B41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14.00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686B20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12.89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868F68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-7.94%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DC5C10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16.12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68A0CC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17.92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919A1E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11.20%</w:t>
            </w:r>
          </w:p>
        </w:tc>
      </w:tr>
      <w:tr w:rsidR="009B08BE" w:rsidRPr="009729E7" w14:paraId="7CB17F5C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4D43D136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DBDD457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687F1A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18.38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84DC08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20.32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9DEB08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10.59%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F266C6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34.42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0198AF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39.70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EF47CE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15.34%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468374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55.02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D1C9F3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78.45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E13E7D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42.59%</w:t>
            </w:r>
          </w:p>
        </w:tc>
      </w:tr>
      <w:tr w:rsidR="009B08BE" w:rsidRPr="009729E7" w14:paraId="668173B1" w14:textId="77777777" w:rsidTr="0087088F">
        <w:tc>
          <w:tcPr>
            <w:tcW w:w="838" w:type="dxa"/>
            <w:shd w:val="clear" w:color="auto" w:fill="auto"/>
            <w:vAlign w:val="center"/>
          </w:tcPr>
          <w:p w14:paraId="406FFA56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2E39048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F22E83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5.78%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934039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5.78%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B7B724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9DB07B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21.57%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2C5060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21.51%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B84F3B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6867DA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42.47%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08F8F7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42.25%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E80992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9B08BE" w:rsidRPr="009729E7" w14:paraId="7C8EF0ED" w14:textId="77777777" w:rsidTr="0087088F">
        <w:tc>
          <w:tcPr>
            <w:tcW w:w="838" w:type="dxa"/>
            <w:shd w:val="clear" w:color="auto" w:fill="auto"/>
            <w:vAlign w:val="center"/>
          </w:tcPr>
          <w:p w14:paraId="0F40426B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F40B2AD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0136C5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2.75%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430291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2.12%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6A5F96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85DC34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18.65%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01952F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17.28%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6915F5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204807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23.44%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1C18E6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25.12%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97FF2B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9B08BE" w:rsidRPr="009729E7" w14:paraId="69640578" w14:textId="77777777" w:rsidTr="0087088F">
        <w:tc>
          <w:tcPr>
            <w:tcW w:w="9611" w:type="dxa"/>
            <w:gridSpan w:val="11"/>
            <w:shd w:val="clear" w:color="auto" w:fill="auto"/>
            <w:vAlign w:val="center"/>
          </w:tcPr>
          <w:p w14:paraId="12BDB8E0" w14:textId="77777777" w:rsidR="009B08BE" w:rsidRPr="005F2CB1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Note:</w:t>
            </w:r>
            <w:r w:rsidRPr="005F2CB1"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136A17C2" w14:textId="77777777" w:rsidR="009B08BE" w:rsidRPr="005F2CB1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681E31A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</w:tc>
      </w:tr>
    </w:tbl>
    <w:p w14:paraId="3D32CE12" w14:textId="77777777" w:rsidR="009B08BE" w:rsidRPr="00FE5A0F" w:rsidRDefault="009B08BE" w:rsidP="009B08BE">
      <w:pPr>
        <w:pStyle w:val="L1bullet"/>
        <w:ind w:left="0" w:firstLine="0"/>
        <w:rPr>
          <w:lang w:eastAsia="zh-CN"/>
        </w:rPr>
      </w:pPr>
    </w:p>
    <w:p w14:paraId="61185D95" w14:textId="3142097B" w:rsidR="009B08BE" w:rsidRDefault="009B08BE" w:rsidP="009B08BE">
      <w:pPr>
        <w:pStyle w:val="L1bullet"/>
        <w:ind w:left="0" w:firstLine="0"/>
        <w:rPr>
          <w:lang w:val="en-US" w:eastAsia="zh-CN"/>
        </w:rPr>
      </w:pPr>
      <w:r w:rsidRPr="009B15BF">
        <w:rPr>
          <w:iCs/>
          <w:lang w:val="en-US" w:eastAsia="zh-CN"/>
        </w:rPr>
        <w:t xml:space="preserve">Large Packet Size </w:t>
      </w:r>
      <w:r w:rsidRPr="00FE5A0F">
        <w:rPr>
          <w:lang w:val="en-US" w:eastAsia="zh-CN"/>
        </w:rPr>
        <w:t>Transparent</w:t>
      </w:r>
      <w:r>
        <w:rPr>
          <w:lang w:val="en-US" w:eastAsia="zh-CN"/>
        </w:rPr>
        <w:t xml:space="preserve"> </w:t>
      </w:r>
      <w:r w:rsidRPr="00FE5A0F">
        <w:rPr>
          <w:lang w:val="en-US" w:eastAsia="zh-CN"/>
        </w:rPr>
        <w:t>UL muting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5"/>
        <w:gridCol w:w="845"/>
        <w:gridCol w:w="947"/>
        <w:gridCol w:w="845"/>
        <w:gridCol w:w="948"/>
        <w:gridCol w:w="947"/>
        <w:gridCol w:w="885"/>
        <w:gridCol w:w="948"/>
        <w:gridCol w:w="947"/>
      </w:tblGrid>
      <w:tr w:rsidR="009B08BE" w:rsidRPr="009729E7" w14:paraId="7CD1F4AE" w14:textId="77777777" w:rsidTr="0087088F">
        <w:tc>
          <w:tcPr>
            <w:tcW w:w="1454" w:type="dxa"/>
            <w:gridSpan w:val="2"/>
            <w:shd w:val="clear" w:color="auto" w:fill="auto"/>
            <w:vAlign w:val="center"/>
          </w:tcPr>
          <w:p w14:paraId="7ECAFD2F" w14:textId="77777777" w:rsidR="009B08BE" w:rsidRPr="009729E7" w:rsidRDefault="009B08BE" w:rsidP="0087088F">
            <w:pPr>
              <w:contextualSpacing/>
              <w:mirrorIndents/>
              <w:rPr>
                <w:i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4C5FEF08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1761E298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213EAF25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9B08BE" w:rsidRPr="009729E7" w14:paraId="2FF8E77B" w14:textId="77777777" w:rsidTr="0087088F">
        <w:tc>
          <w:tcPr>
            <w:tcW w:w="1454" w:type="dxa"/>
            <w:gridSpan w:val="2"/>
            <w:shd w:val="clear" w:color="auto" w:fill="auto"/>
            <w:vAlign w:val="center"/>
          </w:tcPr>
          <w:p w14:paraId="1DA4BA0A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381CACD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54E0B04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E096B8D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A6FC48F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CD46E9A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CA3DCD2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55B13B9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21052DD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74793AC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9B08BE" w:rsidRPr="009729E7" w14:paraId="4FE9437F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7AD523C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DCAC882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77B120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339.31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77022A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339.31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3ED9D9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DC42DB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272.65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A1A4FE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272.69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E77E78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8FABA4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214.67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5CA110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214.63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3FB6F4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-0.02%</w:t>
            </w:r>
          </w:p>
        </w:tc>
      </w:tr>
      <w:tr w:rsidR="009B08BE" w:rsidRPr="009729E7" w14:paraId="7F0ECBD4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42CF4244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42E1075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63A259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234.38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FC181A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234.38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D96BA8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A7FB4D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146.63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049CBD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145.23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A1CC26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-0.95%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C59D89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45.05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DD6B01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45.55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02DFB5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1.11%</w:t>
            </w:r>
          </w:p>
        </w:tc>
      </w:tr>
      <w:tr w:rsidR="009B08BE" w:rsidRPr="009729E7" w14:paraId="64AF08A4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75AE84D1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32A3771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59DCB1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354.46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184C71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354.46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DD6646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4D6428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284.13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AC2BB4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284.13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B96D61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4A0785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224.15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B3573B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223.55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CA5836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-0.27%</w:t>
            </w:r>
          </w:p>
        </w:tc>
      </w:tr>
      <w:tr w:rsidR="009B08BE" w:rsidRPr="009729E7" w14:paraId="18E8F311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29EB6FF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8324DC3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CDE0A2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40.62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D39667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37.98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E1CE8A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-6.49%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617220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31.09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080E63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28.30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C0DBCD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-8.95%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612D95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22.66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C2929B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19.92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232FB8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-12.08%</w:t>
            </w:r>
          </w:p>
        </w:tc>
      </w:tr>
      <w:tr w:rsidR="009B08BE" w:rsidRPr="009729E7" w14:paraId="5554739A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3BC19869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D00C7B1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1F9991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F7294E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9C7D09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-6.82%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199124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2.90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8602D0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CAD291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-10.38%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A0DF0E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3DFCBC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0.98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B9A30F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-20.87%</w:t>
            </w:r>
          </w:p>
        </w:tc>
      </w:tr>
      <w:tr w:rsidR="009B08BE" w:rsidRPr="009729E7" w14:paraId="499A4C5D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23E3C3EC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3DFFA91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29C719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41.40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6BF148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37.40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B84964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-9.66%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886040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29.33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855390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26.75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87A0CD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-8.80%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D4ACC7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21.48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993254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18.61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D0A278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-13.33%</w:t>
            </w:r>
          </w:p>
        </w:tc>
      </w:tr>
      <w:tr w:rsidR="009B08BE" w:rsidRPr="009729E7" w14:paraId="3FEE6C06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3F707715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8953EAA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091D80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12.21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61936F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12.21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05EAB6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AE14F3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22.82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0A842B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22.77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21596D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147AC7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36.13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5B0113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36.41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E9186D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0.76%</w:t>
            </w:r>
          </w:p>
        </w:tc>
      </w:tr>
      <w:tr w:rsidR="009B08BE" w:rsidRPr="009729E7" w14:paraId="72B3EADD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38B3096F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77DA657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A63283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10.92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90B23F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B70A8D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C09B9E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C2D106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7DA4E0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CF1296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ACD543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224A3F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-0.01%</w:t>
            </w:r>
          </w:p>
        </w:tc>
      </w:tr>
      <w:tr w:rsidR="009B08BE" w:rsidRPr="009729E7" w14:paraId="0D1385BB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7B4604D6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8347CF4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0AA762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11.26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6849ED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11.26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8CFBAE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441633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12.72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B8728A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12.71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B2EED3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-0.05%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25089A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18.85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6BD26E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18.87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189587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0.07%</w:t>
            </w:r>
          </w:p>
        </w:tc>
      </w:tr>
      <w:tr w:rsidR="009B08BE" w:rsidRPr="009729E7" w14:paraId="5661B64B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40FE08C3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CA2FE29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3FD60D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50.47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A78A19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54.42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0DD2D3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7.83%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01CC31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69.81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A752BF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75.20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C2457B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7.71%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9457E5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96.64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A0CA34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106.18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1E196C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9.88%</w:t>
            </w:r>
          </w:p>
        </w:tc>
      </w:tr>
      <w:tr w:rsidR="009B08BE" w:rsidRPr="009729E7" w14:paraId="6106E6D6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7D9B33F5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625409B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E2C44D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35AA1D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14.12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7004B0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3.31%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14AA6F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14.32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7F4AC7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15.14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088734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5.74%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DBB009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17.02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A12C1F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19.05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CA780D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11.94%</w:t>
            </w:r>
          </w:p>
        </w:tc>
      </w:tr>
      <w:tr w:rsidR="009B08BE" w:rsidRPr="009729E7" w14:paraId="30937011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60D2900F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8ED7402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8881B1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25.15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883005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27.28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4B0E70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8.45%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19C57E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36.30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5E4262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40.15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C97C68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10.59%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5A93E7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49.87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8CEC90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57.55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003E5C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15.40%</w:t>
            </w:r>
          </w:p>
        </w:tc>
      </w:tr>
      <w:tr w:rsidR="009B08BE" w:rsidRPr="009729E7" w14:paraId="0909B621" w14:textId="77777777" w:rsidTr="0087088F">
        <w:tc>
          <w:tcPr>
            <w:tcW w:w="838" w:type="dxa"/>
            <w:shd w:val="clear" w:color="auto" w:fill="auto"/>
            <w:vAlign w:val="center"/>
          </w:tcPr>
          <w:p w14:paraId="233F156B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62577FC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678D30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5.43%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44498D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5.43%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6A8867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A3C321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25.23%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25A7D8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25.21%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48EE12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860CD6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40.05%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4B54E7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40.06%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A8F5DA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9B08BE" w:rsidRPr="009729E7" w14:paraId="13B373D5" w14:textId="77777777" w:rsidTr="0087088F">
        <w:tc>
          <w:tcPr>
            <w:tcW w:w="838" w:type="dxa"/>
            <w:shd w:val="clear" w:color="auto" w:fill="auto"/>
            <w:vAlign w:val="center"/>
          </w:tcPr>
          <w:p w14:paraId="549CC244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CD57FF9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59B420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1.66%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04201A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1.78%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F474DF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D861FB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6.38%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D7CAC4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6.82%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2E98A4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46B0DC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10.66%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9FC5D6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11.38%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198885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9B08BE" w:rsidRPr="009729E7" w14:paraId="6E8B641D" w14:textId="77777777" w:rsidTr="0087088F">
        <w:tc>
          <w:tcPr>
            <w:tcW w:w="1454" w:type="dxa"/>
            <w:gridSpan w:val="2"/>
            <w:shd w:val="clear" w:color="auto" w:fill="auto"/>
            <w:vAlign w:val="center"/>
          </w:tcPr>
          <w:p w14:paraId="666F8061" w14:textId="77777777" w:rsidR="009B08BE" w:rsidRPr="009729E7" w:rsidRDefault="009B08BE" w:rsidP="0087088F">
            <w:pPr>
              <w:contextualSpacing/>
              <w:mirrorIndents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5E9CE673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4441A21E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24F538A9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9B08BE" w:rsidRPr="009729E7" w14:paraId="1695D591" w14:textId="77777777" w:rsidTr="0087088F">
        <w:tc>
          <w:tcPr>
            <w:tcW w:w="1454" w:type="dxa"/>
            <w:gridSpan w:val="2"/>
            <w:shd w:val="clear" w:color="auto" w:fill="auto"/>
            <w:vAlign w:val="center"/>
          </w:tcPr>
          <w:p w14:paraId="748C99A1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0EEA14F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DAF3C39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6A63F74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2DD42F2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D5E16DA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D9F9A55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EF0B9B8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411B803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6CD21C8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9B08BE" w:rsidRPr="009729E7" w14:paraId="75281005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0D2EE25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AADBBBB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607E18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303.60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762F34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303.68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A1B7CF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B97482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188.12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5B81AB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194.22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2E6E0A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3.24%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E4593F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95.03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E4ABCD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104.18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43AF72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9.64%</w:t>
            </w:r>
          </w:p>
        </w:tc>
      </w:tr>
      <w:tr w:rsidR="009B08BE" w:rsidRPr="009729E7" w14:paraId="1C8343EC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1CFB77E5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6334B34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8D900E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174.19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8037C4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174.19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8C4512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E6AA52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C4DB9E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6.78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CE1C7B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-2.87%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CB8319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15353D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4C3F46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-0.05%</w:t>
            </w:r>
          </w:p>
        </w:tc>
      </w:tr>
      <w:tr w:rsidR="009B08BE" w:rsidRPr="009729E7" w14:paraId="0C1907D3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72D17E89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9F04ABF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27080B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324.85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105D11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324.85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732D0C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37EF93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206.95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92AA36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216.65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3CC18C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4.69%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7E0AE6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68.48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190040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83.25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CF7739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21.58%</w:t>
            </w:r>
          </w:p>
        </w:tc>
      </w:tr>
      <w:tr w:rsidR="009B08BE" w:rsidRPr="009729E7" w14:paraId="547557F4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374DE49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2470FCB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B35B0D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81.14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5CF117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125.50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3DE9DE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54.66%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E5CC1A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31.79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77DB42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63.53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C75148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99.83%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2A09EF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18.65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70008A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30.13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757F59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61.55%</w:t>
            </w:r>
          </w:p>
        </w:tc>
      </w:tr>
      <w:tr w:rsidR="009B08BE" w:rsidRPr="009729E7" w14:paraId="0D7E2A9C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34BC0B06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CFFC7C9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BA0455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22.22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E919E0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18.42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367869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-17.10%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5A272C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0.47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419C05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0.34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AF49C1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-28.17%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5156AC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0.19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1AD821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0.18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864C8F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-9.25%</w:t>
            </w:r>
          </w:p>
        </w:tc>
      </w:tr>
      <w:tr w:rsidR="009B08BE" w:rsidRPr="009729E7" w14:paraId="03A7C295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3C3560B7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6CC0F3D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D71914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72.13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8DFC6E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153.85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BDF8CC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113.29%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A2777F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33.52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73327B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67.35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08836A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100.94%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4A693D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13.40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581944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23.20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721B84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73.13%</w:t>
            </w:r>
          </w:p>
        </w:tc>
      </w:tr>
      <w:tr w:rsidR="009B08BE" w:rsidRPr="009729E7" w14:paraId="76A1073F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55E07D7C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DL Packet-Latency </w:t>
            </w:r>
            <w:r w:rsidRPr="009729E7">
              <w:rPr>
                <w:b/>
                <w:sz w:val="16"/>
                <w:szCs w:val="16"/>
              </w:rPr>
              <w:lastRenderedPageBreak/>
              <w:t>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03AD018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lastRenderedPageBreak/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B4DFE9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13.37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A2CA07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13.37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D1535F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1C365A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39.56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01F57E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39.09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D7B7D5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-1.17%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584B00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72.47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E61B73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69.15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5BE752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-4.58%</w:t>
            </w:r>
          </w:p>
        </w:tc>
      </w:tr>
      <w:tr w:rsidR="009B08BE" w:rsidRPr="009729E7" w14:paraId="6F49F59E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1A9FF0ED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4EA8373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3C193F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456459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CB9A4E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8F7F7F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BF1054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864CF0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E6850E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11.10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2F5BC8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11.10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84EBA3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-0.01%</w:t>
            </w:r>
          </w:p>
        </w:tc>
      </w:tr>
      <w:tr w:rsidR="009B08BE" w:rsidRPr="009729E7" w14:paraId="23CFA2A8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03609CFF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C739A03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9E8217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11.60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95954F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11.60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31D1CB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EE3469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15.32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016D0F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15.11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65C491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-1.34%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D6D90C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24.38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F585FC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23.79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C6041F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-2.44%</w:t>
            </w:r>
          </w:p>
        </w:tc>
      </w:tr>
      <w:tr w:rsidR="009B08BE" w:rsidRPr="009729E7" w14:paraId="29C79008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6F9FDF85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34EDF02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3CE4CE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36.12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C6A344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37.02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165791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CE4333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73.80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98D8B1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68.79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61EB1F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-6.78%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29E808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119.95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5B5006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111.50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BDC341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-7.05%</w:t>
            </w:r>
          </w:p>
        </w:tc>
      </w:tr>
      <w:tr w:rsidR="009B08BE" w:rsidRPr="009729E7" w14:paraId="3F477CA6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67ED3A6D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2E7584B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032EFE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6.93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D2AC67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5.18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D0C90A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-25.20%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61562A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14.00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D77802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7.57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C7C5B4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-45.97%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9C7212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16.12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74F343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13.09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492655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-18.79%</w:t>
            </w:r>
          </w:p>
        </w:tc>
      </w:tr>
      <w:tr w:rsidR="009B08BE" w:rsidRPr="009729E7" w14:paraId="61B5D60C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3485BA4E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9491F8D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54C163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18.38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2FC824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17.63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C1F099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-4.05%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DC0460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34.42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44BD97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26.74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CE21F9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-22.30%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9E2C5C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55.02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BCA995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51.42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66A93D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-6.54%</w:t>
            </w:r>
          </w:p>
        </w:tc>
      </w:tr>
      <w:tr w:rsidR="009B08BE" w:rsidRPr="009729E7" w14:paraId="603DA163" w14:textId="77777777" w:rsidTr="0087088F">
        <w:tc>
          <w:tcPr>
            <w:tcW w:w="838" w:type="dxa"/>
            <w:shd w:val="clear" w:color="auto" w:fill="auto"/>
            <w:vAlign w:val="center"/>
          </w:tcPr>
          <w:p w14:paraId="17E186BE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1FAEE95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29F8F8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5.78%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E51761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5.78%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62B767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C6BA81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21.57%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91C486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21.37%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D13884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160611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42.47%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97A746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42.49%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9D01EE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9B08BE" w:rsidRPr="009729E7" w14:paraId="2D2F945D" w14:textId="77777777" w:rsidTr="0087088F">
        <w:tc>
          <w:tcPr>
            <w:tcW w:w="838" w:type="dxa"/>
            <w:shd w:val="clear" w:color="auto" w:fill="auto"/>
            <w:vAlign w:val="center"/>
          </w:tcPr>
          <w:p w14:paraId="37653246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0468311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C1F02A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2.75%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CB4EA6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1.44%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3922EE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A1DABD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18.65%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F55DD6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10.25%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C1B75C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48270C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23.44%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B2DEE3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17.88%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C1999D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9B08BE" w:rsidRPr="009729E7" w14:paraId="4F22A509" w14:textId="77777777" w:rsidTr="0087088F">
        <w:tc>
          <w:tcPr>
            <w:tcW w:w="9611" w:type="dxa"/>
            <w:gridSpan w:val="11"/>
            <w:shd w:val="clear" w:color="auto" w:fill="auto"/>
            <w:vAlign w:val="center"/>
          </w:tcPr>
          <w:p w14:paraId="155B83BD" w14:textId="77777777" w:rsidR="009B08BE" w:rsidRPr="005F2CB1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Note:</w:t>
            </w:r>
            <w:r w:rsidRPr="005F2CB1"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72D995DD" w14:textId="77777777" w:rsidR="009B08BE" w:rsidRPr="005F2CB1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205745E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</w:tc>
      </w:tr>
    </w:tbl>
    <w:p w14:paraId="7F22217C" w14:textId="77777777" w:rsidR="009B08BE" w:rsidRDefault="009B08BE" w:rsidP="009B08BE">
      <w:pPr>
        <w:pStyle w:val="L1bullet"/>
        <w:ind w:left="0" w:firstLine="0"/>
        <w:rPr>
          <w:lang w:eastAsia="zh-CN"/>
        </w:rPr>
      </w:pPr>
    </w:p>
    <w:p w14:paraId="5B6B7C5E" w14:textId="0E0A804D" w:rsidR="009B08BE" w:rsidRDefault="009B08BE" w:rsidP="009B08BE">
      <w:pPr>
        <w:pStyle w:val="L1bullet"/>
        <w:ind w:left="0" w:firstLine="0"/>
        <w:rPr>
          <w:lang w:eastAsia="zh-CN"/>
        </w:rPr>
      </w:pPr>
      <w:r w:rsidRPr="009B15BF">
        <w:rPr>
          <w:iCs/>
          <w:lang w:val="en-US" w:eastAsia="zh-CN"/>
        </w:rPr>
        <w:t xml:space="preserve">Large Packet Size </w:t>
      </w:r>
      <w:r w:rsidRPr="00FE5A0F">
        <w:rPr>
          <w:lang w:eastAsia="zh-CN"/>
        </w:rPr>
        <w:t>Non-transparent</w:t>
      </w:r>
      <w:r>
        <w:rPr>
          <w:lang w:eastAsia="zh-CN"/>
        </w:rPr>
        <w:t xml:space="preserve"> </w:t>
      </w:r>
      <w:r w:rsidRPr="00FE5A0F">
        <w:rPr>
          <w:lang w:eastAsia="zh-CN"/>
        </w:rPr>
        <w:t>UL muting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5"/>
        <w:gridCol w:w="845"/>
        <w:gridCol w:w="947"/>
        <w:gridCol w:w="845"/>
        <w:gridCol w:w="948"/>
        <w:gridCol w:w="947"/>
        <w:gridCol w:w="885"/>
        <w:gridCol w:w="948"/>
        <w:gridCol w:w="947"/>
      </w:tblGrid>
      <w:tr w:rsidR="009B08BE" w:rsidRPr="009729E7" w14:paraId="18D5E0F2" w14:textId="77777777" w:rsidTr="0087088F">
        <w:tc>
          <w:tcPr>
            <w:tcW w:w="1454" w:type="dxa"/>
            <w:gridSpan w:val="2"/>
            <w:shd w:val="clear" w:color="auto" w:fill="auto"/>
            <w:vAlign w:val="center"/>
          </w:tcPr>
          <w:p w14:paraId="458F18C3" w14:textId="77777777" w:rsidR="009B08BE" w:rsidRPr="009729E7" w:rsidRDefault="009B08BE" w:rsidP="0087088F">
            <w:pPr>
              <w:contextualSpacing/>
              <w:mirrorIndents/>
              <w:rPr>
                <w:i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1DB5B8EC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5F840588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66D51D67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9B08BE" w:rsidRPr="009729E7" w14:paraId="36011672" w14:textId="77777777" w:rsidTr="0087088F">
        <w:tc>
          <w:tcPr>
            <w:tcW w:w="1454" w:type="dxa"/>
            <w:gridSpan w:val="2"/>
            <w:shd w:val="clear" w:color="auto" w:fill="auto"/>
            <w:vAlign w:val="center"/>
          </w:tcPr>
          <w:p w14:paraId="6023664D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9186F44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9714EA2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AE268E8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ADF4DC4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3B74EF6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A5D2FD4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400802E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24225FA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EB7A351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9B08BE" w:rsidRPr="009729E7" w14:paraId="40A46915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62C6D9D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1A029C9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86FB03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339.31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FC8815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339.31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A174EC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B37317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272.65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F70989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272.60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D9A98E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-0.02%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EE954D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214.67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867FA3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214.65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7F8035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-0.01%</w:t>
            </w:r>
          </w:p>
        </w:tc>
      </w:tr>
      <w:tr w:rsidR="009B08BE" w:rsidRPr="009729E7" w14:paraId="4A478D96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7E6033F9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BB6E67F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2B5668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234.38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42B6BC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234.38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0D2EBF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6B241E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146.63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F984F4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145.23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127493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-0.95%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B31843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45.05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5A9669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ED2064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0.67%</w:t>
            </w:r>
          </w:p>
        </w:tc>
      </w:tr>
      <w:tr w:rsidR="009B08BE" w:rsidRPr="009729E7" w14:paraId="32FB88E4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360F8B62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D630AEB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BA6847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354.46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E3440F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354.46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5AE048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FEF6D2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284.13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F3A618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284.10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DBC706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130082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224.15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AB50AD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225.15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E6CE78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0.45%</w:t>
            </w:r>
          </w:p>
        </w:tc>
      </w:tr>
      <w:tr w:rsidR="009B08BE" w:rsidRPr="009729E7" w14:paraId="0F9A7A86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76BF565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5601456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1F8DAB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40.62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2EB968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40.63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2FA1F7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097010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31.09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C0E9A9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31.14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74C9BA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0.17%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0FBE32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22.66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A4643A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22.70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49F555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0.20%</w:t>
            </w:r>
          </w:p>
        </w:tc>
      </w:tr>
      <w:tr w:rsidR="009B08BE" w:rsidRPr="009729E7" w14:paraId="5331DB59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345B20D3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70716B2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5FE6E8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CE3E06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D25A13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7A5CEB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2.90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EF7E3F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6F1A8B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3.42%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FE2457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69040B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70FC62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1.16%</w:t>
            </w:r>
          </w:p>
        </w:tc>
      </w:tr>
      <w:tr w:rsidR="009B08BE" w:rsidRPr="009729E7" w14:paraId="2D7EDCBA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3AB8D7F9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04241D9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8E50C3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41.40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6130A9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40.70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3898CC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-1.69%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EE9C2C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29.33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8E1E6A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29.52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D5B059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0.64%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7F13E2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21.48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CEB2E8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21.85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5648CE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1.75%</w:t>
            </w:r>
          </w:p>
        </w:tc>
      </w:tr>
      <w:tr w:rsidR="009B08BE" w:rsidRPr="009729E7" w14:paraId="6EF22F7E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76E69ED0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8678A33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72D8B1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12.21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93DAC8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12.21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E1163B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C2BD3E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22.82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86E008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22.80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F16A47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2B135C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36.13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368587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36.39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517039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0.71%</w:t>
            </w:r>
          </w:p>
        </w:tc>
      </w:tr>
      <w:tr w:rsidR="009B08BE" w:rsidRPr="009729E7" w14:paraId="1EE41044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5C14DAF9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721795F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A39EF1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10.92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B969E2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C3CF7C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9F9A7E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9AB9F1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802079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0EA49C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71E39C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D9B6E5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-0.01%</w:t>
            </w:r>
          </w:p>
        </w:tc>
      </w:tr>
      <w:tr w:rsidR="009B08BE" w:rsidRPr="009729E7" w14:paraId="3F124263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2E50B754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995D4F3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4175A6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11.26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EF3D90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11.26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BD93FB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86F85B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12.72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96A672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12.71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204CFB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-0.05%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DA152F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18.85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0F852A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18.85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188903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-0.05%</w:t>
            </w:r>
          </w:p>
        </w:tc>
      </w:tr>
      <w:tr w:rsidR="009B08BE" w:rsidRPr="009729E7" w14:paraId="04E8D039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3A899BB8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C27ADD2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944322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50.47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845968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50.46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0ABA88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46C4E4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69.81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A04E05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68.20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81EAFC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-2.31%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C499CF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96.64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F1864E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95.85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5E31D5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-0.82%</w:t>
            </w:r>
          </w:p>
        </w:tc>
      </w:tr>
      <w:tr w:rsidR="009B08BE" w:rsidRPr="009729E7" w14:paraId="1A64DA15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7288D0BA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5BC6E5A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8E2330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8CDA16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3B6269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DF43D5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14.32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DE1E01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14.29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D5E8FA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FB99D4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17.02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ED2D18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16.84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8BD1F4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-1.02%</w:t>
            </w:r>
          </w:p>
        </w:tc>
      </w:tr>
      <w:tr w:rsidR="009B08BE" w:rsidRPr="009729E7" w14:paraId="447E2DFD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2A0F0676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D77A480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1EE8ED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25.15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7EB1E8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20013D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0.80%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806DCC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36.30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A51844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36.37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44D8A6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DC2E11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49.87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842032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50.05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77EBF5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0.36%</w:t>
            </w:r>
          </w:p>
        </w:tc>
      </w:tr>
      <w:tr w:rsidR="009B08BE" w:rsidRPr="009729E7" w14:paraId="15AC15F0" w14:textId="77777777" w:rsidTr="0087088F">
        <w:tc>
          <w:tcPr>
            <w:tcW w:w="838" w:type="dxa"/>
            <w:shd w:val="clear" w:color="auto" w:fill="auto"/>
            <w:vAlign w:val="center"/>
          </w:tcPr>
          <w:p w14:paraId="37B71927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64CC9A2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AE004D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5.43%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F27C19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5.43%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33BA5B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252073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25.23%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FECCF9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25.22%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AE473D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93D3B2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40.05%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D14043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40.06%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3F1934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9B08BE" w:rsidRPr="009729E7" w14:paraId="5A2303C5" w14:textId="77777777" w:rsidTr="0087088F">
        <w:tc>
          <w:tcPr>
            <w:tcW w:w="838" w:type="dxa"/>
            <w:shd w:val="clear" w:color="auto" w:fill="auto"/>
            <w:vAlign w:val="center"/>
          </w:tcPr>
          <w:p w14:paraId="05D25781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173B5FE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F19D21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1.66%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C9D060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1.66%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EFD46B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58F6E5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6.38%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A89DE5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6.38%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623B9C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39AB8A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10.66%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1AB6CD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10.65%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87C0D9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9B08BE" w:rsidRPr="009729E7" w14:paraId="1F444FFB" w14:textId="77777777" w:rsidTr="0087088F">
        <w:tc>
          <w:tcPr>
            <w:tcW w:w="1454" w:type="dxa"/>
            <w:gridSpan w:val="2"/>
            <w:shd w:val="clear" w:color="auto" w:fill="auto"/>
            <w:vAlign w:val="center"/>
          </w:tcPr>
          <w:p w14:paraId="0C547E34" w14:textId="77777777" w:rsidR="009B08BE" w:rsidRPr="009729E7" w:rsidRDefault="009B08BE" w:rsidP="0087088F">
            <w:pPr>
              <w:contextualSpacing/>
              <w:mirrorIndents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207A3801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0BC3512A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5F0D60B8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9B08BE" w:rsidRPr="009729E7" w14:paraId="59A3C6F9" w14:textId="77777777" w:rsidTr="0087088F">
        <w:tc>
          <w:tcPr>
            <w:tcW w:w="1454" w:type="dxa"/>
            <w:gridSpan w:val="2"/>
            <w:shd w:val="clear" w:color="auto" w:fill="auto"/>
            <w:vAlign w:val="center"/>
          </w:tcPr>
          <w:p w14:paraId="1ABD218F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4BD2877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7C63BF1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AF656CF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76CF6E6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A48BC22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3663174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2840575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DD23CEF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5787816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9B08BE" w:rsidRPr="009729E7" w14:paraId="29EDD38E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7B15164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30450C5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79B919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303.60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62C7F8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303.68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4264B8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C2CEF2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188.12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2DECAD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194.38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81750E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3.33%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18852E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95.03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5E0B08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107.01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7E1BBC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12.61%</w:t>
            </w:r>
          </w:p>
        </w:tc>
      </w:tr>
      <w:tr w:rsidR="009B08BE" w:rsidRPr="009729E7" w14:paraId="2D465521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23D9B7A5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266EC3C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181BBF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174.19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914206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174.19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42B37F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90F4CA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AFBC26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6.78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75D1A3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-2.87%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9C3B06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3536C5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270D27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-0.05%</w:t>
            </w:r>
          </w:p>
        </w:tc>
      </w:tr>
      <w:tr w:rsidR="009B08BE" w:rsidRPr="009729E7" w14:paraId="7D66F5B7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7E3CAB2D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87FD588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B2FA9B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324.85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E8F575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324.85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C17118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C084F3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206.95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5D3F5D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217.15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F8AA1B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4.93%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46B42F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68.48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1F6161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89.75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8BA47F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31.07%</w:t>
            </w:r>
          </w:p>
        </w:tc>
      </w:tr>
      <w:tr w:rsidR="009B08BE" w:rsidRPr="009729E7" w14:paraId="7F11295A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71ED666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B7ED0F1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B227EB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81.14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563680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137.20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199B31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69.09%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077A90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31.79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99C7C8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69.82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3626B7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119.63%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1C06F1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18.65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E72C98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34.77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4AA29C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86.41%</w:t>
            </w:r>
          </w:p>
        </w:tc>
      </w:tr>
      <w:tr w:rsidR="009B08BE" w:rsidRPr="009729E7" w14:paraId="213FFC59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506C6A24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A30B813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A12984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22.22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669B54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22.34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05CA04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0.54%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C7D160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0.47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5C24B9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0.44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9DB4B5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-6.04%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CE6B7E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0.19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A2ADF1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0.20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9BCF64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2.00%</w:t>
            </w:r>
          </w:p>
        </w:tc>
      </w:tr>
      <w:tr w:rsidR="009B08BE" w:rsidRPr="009729E7" w14:paraId="5E60541E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2EC0A8EA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01CF6E5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238798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72.13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B9AC45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165.66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B6B6CC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129.66%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3394EC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33.52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89040E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74.63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11777A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122.65%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C55F3F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13.40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87C604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28.30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685998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111.19%</w:t>
            </w:r>
          </w:p>
        </w:tc>
      </w:tr>
      <w:tr w:rsidR="009B08BE" w:rsidRPr="009729E7" w14:paraId="0DBB31F8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3087EEF2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9E690E7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D51E9B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13.37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A7F549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13.37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1DBFEA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FC59E3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39.56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B548C3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39.21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594C03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-0.88%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69F303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72.47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40A4C5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67.73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A2021B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-6.54%</w:t>
            </w:r>
          </w:p>
        </w:tc>
      </w:tr>
      <w:tr w:rsidR="009B08BE" w:rsidRPr="009729E7" w14:paraId="1FF81FC3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6178B68E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F006004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C70720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0D2C0F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041C8E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6C430F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F972ED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5EBB0D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DEBE25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11.10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D56692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11.10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70D300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9B08BE" w:rsidRPr="009729E7" w14:paraId="264E1771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0CE73D8E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E312F87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FF917B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11.60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20EF6B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11.60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31B5EF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C15E74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15.32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F56F46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15.08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5E9CF5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-1.58%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5C3BC2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24.38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11620E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23.53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8F9E83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-3.50%</w:t>
            </w:r>
          </w:p>
        </w:tc>
      </w:tr>
      <w:tr w:rsidR="009B08BE" w:rsidRPr="009729E7" w14:paraId="7E29D401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1CE609F8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019203F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EF6F0B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36.12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27DA8E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34.00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9C5422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-5.87%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F88317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73.80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6DE2B1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64.38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4273C0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-12.76%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0361D4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119.95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70DECA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100.83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C3BD36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-15.94%</w:t>
            </w:r>
          </w:p>
        </w:tc>
      </w:tr>
      <w:tr w:rsidR="009B08BE" w:rsidRPr="009729E7" w14:paraId="4B970FAD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25B73668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0AEF9FE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3B9405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6.93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4E5425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A2FAE0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-33.26%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234C80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14.00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DEB24F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0F6D35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-50.15%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8161A0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16.12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2F24B1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11.81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436F66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-26.73%</w:t>
            </w:r>
          </w:p>
        </w:tc>
      </w:tr>
      <w:tr w:rsidR="009B08BE" w:rsidRPr="009729E7" w14:paraId="59ACD072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7D414645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C31D0E2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E2745D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18.38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3AF3DD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16.61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4E4612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-9.61%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87025A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34.42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160731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23.81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C2D39B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-30.83%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E0CDA9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55.02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E2B491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44.25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D9F0C6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-19.57%</w:t>
            </w:r>
          </w:p>
        </w:tc>
      </w:tr>
      <w:tr w:rsidR="009B08BE" w:rsidRPr="009729E7" w14:paraId="195A6F2E" w14:textId="77777777" w:rsidTr="0087088F">
        <w:tc>
          <w:tcPr>
            <w:tcW w:w="838" w:type="dxa"/>
            <w:shd w:val="clear" w:color="auto" w:fill="auto"/>
            <w:vAlign w:val="center"/>
          </w:tcPr>
          <w:p w14:paraId="55C58240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522AD1D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E57FF8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5.78%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0F307F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5.78%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686008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DCEF47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21.57%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7844BC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21.40%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95BB1A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DBB8C3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42.47%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EFF026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42.37%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80D17E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9B08BE" w:rsidRPr="009729E7" w14:paraId="281F1FF5" w14:textId="77777777" w:rsidTr="0087088F">
        <w:tc>
          <w:tcPr>
            <w:tcW w:w="838" w:type="dxa"/>
            <w:shd w:val="clear" w:color="auto" w:fill="auto"/>
            <w:vAlign w:val="center"/>
          </w:tcPr>
          <w:p w14:paraId="3D67FA06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8EF8880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8548BE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2.75%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E885BA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1.33%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032341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1056FA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18.65%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899724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9.38%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1C2A78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3A1985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23.44%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95D570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16.30%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CE1A90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9B08BE" w:rsidRPr="009729E7" w14:paraId="5317019F" w14:textId="77777777" w:rsidTr="0087088F">
        <w:tc>
          <w:tcPr>
            <w:tcW w:w="9611" w:type="dxa"/>
            <w:gridSpan w:val="11"/>
            <w:shd w:val="clear" w:color="auto" w:fill="auto"/>
            <w:vAlign w:val="center"/>
          </w:tcPr>
          <w:p w14:paraId="4D19B160" w14:textId="77777777" w:rsidR="009B08BE" w:rsidRPr="005F2CB1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Note:</w:t>
            </w:r>
            <w:r w:rsidRPr="005F2CB1"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6DB692A1" w14:textId="77777777" w:rsidR="009B08BE" w:rsidRPr="005F2CB1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102413C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</w:tc>
      </w:tr>
    </w:tbl>
    <w:p w14:paraId="34A60C2D" w14:textId="77777777" w:rsidR="009B08BE" w:rsidRPr="002A3A2D" w:rsidRDefault="009B08BE" w:rsidP="009B08BE">
      <w:pPr>
        <w:pStyle w:val="L1bullet"/>
        <w:ind w:left="0" w:firstLine="0"/>
        <w:rPr>
          <w:lang w:eastAsia="zh-CN"/>
        </w:rPr>
      </w:pPr>
    </w:p>
    <w:p w14:paraId="612DE4E6" w14:textId="77777777" w:rsidR="009B08BE" w:rsidRPr="00116B91" w:rsidRDefault="009B08BE" w:rsidP="009B08BE">
      <w:pPr>
        <w:numPr>
          <w:ilvl w:val="0"/>
          <w:numId w:val="32"/>
        </w:numPr>
        <w:spacing w:line="252" w:lineRule="auto"/>
        <w:contextualSpacing/>
        <w:jc w:val="both"/>
        <w:rPr>
          <w:highlight w:val="yellow"/>
        </w:rPr>
      </w:pPr>
      <w:r w:rsidRPr="00116B91">
        <w:rPr>
          <w:rFonts w:hint="eastAsia"/>
          <w:highlight w:val="yellow"/>
        </w:rPr>
        <w:lastRenderedPageBreak/>
        <w:t>Source 3 (China Unicom)</w:t>
      </w:r>
    </w:p>
    <w:p w14:paraId="38B3417E" w14:textId="77777777" w:rsidR="009B08BE" w:rsidRPr="002819F4" w:rsidRDefault="009B08BE" w:rsidP="009B08BE">
      <w:pPr>
        <w:spacing w:after="0"/>
        <w:rPr>
          <w:b/>
          <w:bCs/>
          <w:u w:val="single"/>
        </w:rPr>
      </w:pPr>
      <w:r w:rsidRPr="002819F4">
        <w:rPr>
          <w:b/>
          <w:bCs/>
          <w:u w:val="single"/>
        </w:rPr>
        <w:t>2-layer Scenario B (FR1)</w:t>
      </w:r>
    </w:p>
    <w:p w14:paraId="4FE454DE" w14:textId="77777777" w:rsidR="009B08BE" w:rsidRDefault="009B08BE" w:rsidP="009B08BE">
      <w:pPr>
        <w:pStyle w:val="L1bullet"/>
        <w:ind w:left="0" w:firstLine="0"/>
        <w:rPr>
          <w:lang w:val="en-US" w:eastAsia="zh-CN"/>
        </w:rPr>
      </w:pPr>
    </w:p>
    <w:p w14:paraId="0598972D" w14:textId="490CE6FE" w:rsidR="009B08BE" w:rsidRDefault="009B08BE" w:rsidP="009B08BE">
      <w:pPr>
        <w:pStyle w:val="L1bullet"/>
        <w:ind w:left="0" w:firstLine="0"/>
        <w:rPr>
          <w:lang w:val="en-US" w:eastAsia="zh-CN"/>
        </w:rPr>
      </w:pPr>
      <w:r w:rsidRPr="00B0440E">
        <w:rPr>
          <w:highlight w:val="yellow"/>
          <w:lang w:val="en-US" w:eastAsia="zh-CN"/>
        </w:rPr>
        <w:t>Symmetric</w:t>
      </w:r>
      <w:r w:rsidRPr="00B0440E">
        <w:rPr>
          <w:lang w:val="en-US" w:eastAsia="zh-CN"/>
        </w:rPr>
        <w:t xml:space="preserve"> Large </w:t>
      </w:r>
      <w:r w:rsidRPr="00B0440E">
        <w:rPr>
          <w:iCs/>
          <w:lang w:val="en-US" w:eastAsia="zh-CN"/>
        </w:rPr>
        <w:t xml:space="preserve">Packet Size </w:t>
      </w:r>
      <w:r w:rsidRPr="00FE5A0F">
        <w:rPr>
          <w:lang w:val="en-US" w:eastAsia="zh-CN"/>
        </w:rPr>
        <w:t>Baseline MMSE-IRC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5"/>
        <w:gridCol w:w="845"/>
        <w:gridCol w:w="947"/>
        <w:gridCol w:w="845"/>
        <w:gridCol w:w="948"/>
        <w:gridCol w:w="947"/>
        <w:gridCol w:w="885"/>
        <w:gridCol w:w="948"/>
        <w:gridCol w:w="947"/>
      </w:tblGrid>
      <w:tr w:rsidR="009B08BE" w:rsidRPr="009729E7" w14:paraId="1CA2B7DB" w14:textId="77777777" w:rsidTr="0087088F">
        <w:tc>
          <w:tcPr>
            <w:tcW w:w="1454" w:type="dxa"/>
            <w:gridSpan w:val="2"/>
            <w:shd w:val="clear" w:color="auto" w:fill="auto"/>
            <w:vAlign w:val="center"/>
          </w:tcPr>
          <w:p w14:paraId="49EC5A9C" w14:textId="77777777" w:rsidR="009B08BE" w:rsidRPr="009729E7" w:rsidRDefault="009B08BE" w:rsidP="0087088F">
            <w:pPr>
              <w:contextualSpacing/>
              <w:mirrorIndents/>
              <w:rPr>
                <w:i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0B5CF488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081DC16D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78923907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9B08BE" w:rsidRPr="009729E7" w14:paraId="210B5BF5" w14:textId="77777777" w:rsidTr="0087088F">
        <w:tc>
          <w:tcPr>
            <w:tcW w:w="1454" w:type="dxa"/>
            <w:gridSpan w:val="2"/>
            <w:shd w:val="clear" w:color="auto" w:fill="auto"/>
            <w:vAlign w:val="center"/>
          </w:tcPr>
          <w:p w14:paraId="29741F35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6DDF524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C124B74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4E59821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709EE8C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311526A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A939961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B6FF527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11CCDFC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916F6EB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9B08BE" w:rsidRPr="009729E7" w14:paraId="09A7A1E9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4BD37D8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B836E60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C2E138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121.69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EB09DF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118.04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8A8670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F85DCD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89.88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D755D9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93.24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A94936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3.74%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0E84BC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65.71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AB1192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62.56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71F5FB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-4.79%</w:t>
            </w:r>
          </w:p>
        </w:tc>
      </w:tr>
      <w:tr w:rsidR="009B08BE" w:rsidRPr="009729E7" w14:paraId="792DA4DD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7EFB248F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3B675A4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9CBD97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47.06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C6174C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54.42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1C8EC7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15.65%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425C2F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17.62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7B651A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26.76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8685E0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51.84%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6EBCF8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7.98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F85C64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A14C09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29.63%</w:t>
            </w:r>
          </w:p>
        </w:tc>
      </w:tr>
      <w:tr w:rsidR="009B08BE" w:rsidRPr="009729E7" w14:paraId="32B56358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671AB914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73B2BC8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40B404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100.00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EAD5BC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119.40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BA6AA6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19.40%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3E4D5D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86.96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CED56F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89.89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82D960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3.37%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7E2282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55.17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A2BE35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54.05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0BD8C1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-2.03%</w:t>
            </w:r>
          </w:p>
        </w:tc>
      </w:tr>
      <w:tr w:rsidR="009B08BE" w:rsidRPr="009729E7" w14:paraId="7BBE6D46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73B0F7F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725A621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A63334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20.68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AB3FFB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20.25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665FB2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-2.06%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160E1A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21.44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CBEBA3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21.77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BFB6A7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1.50%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730029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20.94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7E1217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21.11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2CDC9A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0.84%</w:t>
            </w:r>
          </w:p>
        </w:tc>
      </w:tr>
      <w:tr w:rsidR="009B08BE" w:rsidRPr="009729E7" w14:paraId="7AAED45C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5373138F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0C23BFB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683B64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5F5383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B7B24B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E3BA4D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12FC6A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0E62E1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-2.99%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982442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0.77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57E51C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A15356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3.81%</w:t>
            </w:r>
          </w:p>
        </w:tc>
      </w:tr>
      <w:tr w:rsidR="009B08BE" w:rsidRPr="009729E7" w14:paraId="0880AF4F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2015B7BF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C36EAA2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1D4374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16.26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55A2E8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14.76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FB8F68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-9.23%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5D62C9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23.39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479D31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24.17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0A39CE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3.32%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FC62BD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22.28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08BE71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22.60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22D221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1.41%</w:t>
            </w:r>
          </w:p>
        </w:tc>
      </w:tr>
      <w:tr w:rsidR="009B08BE" w:rsidRPr="009729E7" w14:paraId="5A310FB2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4BD227F7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8540665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A863E7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B1712A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F34609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769A64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B1C67C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BC523E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4FFA8D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EFC277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A834D1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6E081669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2733FD2D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0847534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490F4C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80C3D0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88F211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5F57BD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59CFD6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2B28D3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6E082A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E00E3F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3361D2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713407B2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4750A66A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C0D1C7A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E0A6AB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0AC7B4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402C86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9CF27A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B3124C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75C005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F84F51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ABB997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9FB854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26BC4168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741825E1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D72306F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0B8EA5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103DC0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C1D0E7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1C12F0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B359E5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308736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64023A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5A5042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69D2C6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69309776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1F260727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0ED2AE1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592A6B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611D3E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4FB2BA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2C633E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8C2126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848485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80C0C6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145446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95E13F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03C5A091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082F7492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F97AB54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894886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54113C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C9FD27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A5AFD8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FBCB7C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5E211D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CD293A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577834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4F4F0C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2267C789" w14:textId="77777777" w:rsidTr="0087088F">
        <w:tc>
          <w:tcPr>
            <w:tcW w:w="838" w:type="dxa"/>
            <w:shd w:val="clear" w:color="auto" w:fill="auto"/>
            <w:vAlign w:val="center"/>
          </w:tcPr>
          <w:p w14:paraId="4FAD9CD6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266A67E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70E071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6.44%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031E21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7.49%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4BBF1D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93A6CC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39.24%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16BC6B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37.95%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EB273B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F0ED3E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71.55%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6E33DB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73.76%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6C4AE8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9B08BE" w:rsidRPr="009729E7" w14:paraId="24674DA7" w14:textId="77777777" w:rsidTr="0087088F">
        <w:tc>
          <w:tcPr>
            <w:tcW w:w="838" w:type="dxa"/>
            <w:shd w:val="clear" w:color="auto" w:fill="auto"/>
            <w:vAlign w:val="center"/>
          </w:tcPr>
          <w:p w14:paraId="025E947C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17317FE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76C0E9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777B05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13.90%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5B5581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900692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34.33%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FCFDDD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35.15%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47EF3B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558DFE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50.00%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D9205F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59.28%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5FADFC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9B08BE" w:rsidRPr="009729E7" w14:paraId="71600A33" w14:textId="77777777" w:rsidTr="0087088F">
        <w:tc>
          <w:tcPr>
            <w:tcW w:w="1454" w:type="dxa"/>
            <w:gridSpan w:val="2"/>
            <w:shd w:val="clear" w:color="auto" w:fill="auto"/>
            <w:vAlign w:val="center"/>
          </w:tcPr>
          <w:p w14:paraId="2A1AC547" w14:textId="77777777" w:rsidR="009B08BE" w:rsidRPr="009729E7" w:rsidRDefault="009B08BE" w:rsidP="0087088F">
            <w:pPr>
              <w:contextualSpacing/>
              <w:mirrorIndents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600F04D1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3B389F77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064A7465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9B08BE" w:rsidRPr="009729E7" w14:paraId="0F078A8D" w14:textId="77777777" w:rsidTr="0087088F">
        <w:tc>
          <w:tcPr>
            <w:tcW w:w="1454" w:type="dxa"/>
            <w:gridSpan w:val="2"/>
            <w:shd w:val="clear" w:color="auto" w:fill="auto"/>
            <w:vAlign w:val="center"/>
          </w:tcPr>
          <w:p w14:paraId="0C74399F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1D33C3C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FBAC1D4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AAAE1C5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8A410DE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927E75E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AE3EF5E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562CA68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9FBC8ED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B58216F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9B08BE" w:rsidRPr="009729E7" w14:paraId="33816744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2F5AF3E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F4CA77C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AC2187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100.31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3314D9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59.72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57A9B2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-40.47%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BA0212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77.20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925CA0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40.50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9C3A8E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-47.54%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234BC7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54.32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C2F84A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14.61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60045C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-73.11%</w:t>
            </w:r>
          </w:p>
        </w:tc>
      </w:tr>
      <w:tr w:rsidR="009B08BE" w:rsidRPr="009729E7" w14:paraId="3B428A23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0663673C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E7C1FDF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ADF74E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72.07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994489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34.78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8B182C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-51.74%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CF2CF6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15.50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A0C7F3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8.23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C7902C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-46.91%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96C3CB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8615F8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A9B1A0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-63.78%</w:t>
            </w:r>
          </w:p>
        </w:tc>
      </w:tr>
      <w:tr w:rsidR="009B08BE" w:rsidRPr="009729E7" w14:paraId="7DC820D8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02BA2368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9ECF338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23B8C2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93.02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17C98B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58.39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3FBC1E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-37.23%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C4AACC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74.07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7D45EA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40.61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93F5A1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-45.18%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E70447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46.24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3FFDC8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9.82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9BC099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-78.77%</w:t>
            </w:r>
          </w:p>
        </w:tc>
      </w:tr>
      <w:tr w:rsidR="009B08BE" w:rsidRPr="009729E7" w14:paraId="1428223C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01A0F38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6AA9194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89F9BF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41.70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E2EC60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111.46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36FEFB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167.28%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84B462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38.21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ACE6CF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82.36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C37236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115.56%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A5556C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19.96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6EE9A2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32.67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A9DD60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63.72%</w:t>
            </w:r>
          </w:p>
        </w:tc>
      </w:tr>
      <w:tr w:rsidR="009B08BE" w:rsidRPr="009729E7" w14:paraId="7599C9D2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62B6160F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E793B7A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BEBA51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37.38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A29413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81.63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BB8B1D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118.37%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78BD93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27.21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B19688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47.62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8CBD07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75.00%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E08713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3.29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4ED2A7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9831A6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111.76%</w:t>
            </w:r>
          </w:p>
        </w:tc>
      </w:tr>
      <w:tr w:rsidR="009B08BE" w:rsidRPr="009729E7" w14:paraId="0D01ED60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27E071A8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874F0F4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94C9FF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42.33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BA108E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119.40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BDFD87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182.09%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58036C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39.60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2C3540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81.63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A7C610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106.12%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0A3D98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21.39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8DD1E0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31.01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5D5FAC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44.96%</w:t>
            </w:r>
          </w:p>
        </w:tc>
      </w:tr>
      <w:tr w:rsidR="009B08BE" w:rsidRPr="009729E7" w14:paraId="16E42925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1DFC29E2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DDF8ACE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3DCFA8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F83998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6A6C33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69CCF2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8C3FCC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1C4866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B64F4C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B0F94E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FD0C36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54E506C9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4A0B402A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CA96F4A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B1F302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687A3A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C9D58B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B62313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107BE3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11806C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1C9349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EF2A01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CF3ED5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4A773767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7142213C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102014C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4F875E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ACF3E9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B9FDD8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F0234E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2B41F8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329DB2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7C8423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8A2731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B26CC4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3F7D7EC1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5A953711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96E8069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F4111F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E59FD3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D5385A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83A9E9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BE237A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07E021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D23394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B59E5B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2CE4D7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5F3D0FEF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4C748D61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E6095DC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A61E7A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90187A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ABDE72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259F36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FDB724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0BC396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FF2169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5590B8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41BF2C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31ADDCE1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44992FA5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3C5B564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2CC9F1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F00D09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D4ED50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44FFCF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BA7331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85EEFA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D1C1F9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AF5133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6EDF3C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1C73E10B" w14:textId="77777777" w:rsidTr="0087088F">
        <w:tc>
          <w:tcPr>
            <w:tcW w:w="838" w:type="dxa"/>
            <w:shd w:val="clear" w:color="auto" w:fill="auto"/>
            <w:vAlign w:val="center"/>
          </w:tcPr>
          <w:p w14:paraId="75FF776E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495B30A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E027F0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1.17%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0D09ED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2.99%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E6B644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8F278B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27.60%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90CFF0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15.94%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2A0C2E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C62E2F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56.54%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8A970D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74.16%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75B165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9B08BE" w:rsidRPr="009729E7" w14:paraId="06480A39" w14:textId="77777777" w:rsidTr="0087088F">
        <w:tc>
          <w:tcPr>
            <w:tcW w:w="838" w:type="dxa"/>
            <w:shd w:val="clear" w:color="auto" w:fill="auto"/>
            <w:vAlign w:val="center"/>
          </w:tcPr>
          <w:p w14:paraId="248D1EA4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4DD4388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7749CF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22.97%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FB65A1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11.59%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1AA09B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3431BD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42.34%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08F5AF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36.93%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6A1DCD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AA1406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50.00%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72F85D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59.28%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52EFA6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9B08BE" w:rsidRPr="009729E7" w14:paraId="0BC178F7" w14:textId="77777777" w:rsidTr="0087088F">
        <w:tc>
          <w:tcPr>
            <w:tcW w:w="9611" w:type="dxa"/>
            <w:gridSpan w:val="11"/>
            <w:shd w:val="clear" w:color="auto" w:fill="auto"/>
            <w:vAlign w:val="center"/>
          </w:tcPr>
          <w:p w14:paraId="14BCDBEA" w14:textId="77777777" w:rsidR="009B08BE" w:rsidRPr="005F2CB1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Note:</w:t>
            </w:r>
            <w:r w:rsidRPr="005F2CB1"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2C4D641F" w14:textId="77777777" w:rsidR="009B08BE" w:rsidRPr="005F2CB1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3006B10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</w:tc>
      </w:tr>
    </w:tbl>
    <w:p w14:paraId="184A4A0A" w14:textId="77777777" w:rsidR="009B08BE" w:rsidRDefault="009B08BE" w:rsidP="009B08BE">
      <w:pPr>
        <w:pStyle w:val="L1bullet"/>
        <w:ind w:left="0" w:firstLine="0"/>
        <w:rPr>
          <w:lang w:eastAsia="zh-CN"/>
        </w:rPr>
      </w:pPr>
    </w:p>
    <w:p w14:paraId="75071ED9" w14:textId="1D8F8150" w:rsidR="009B08BE" w:rsidRDefault="009B08BE" w:rsidP="009B08BE">
      <w:pPr>
        <w:pStyle w:val="L1bullet"/>
        <w:ind w:left="0" w:firstLine="0"/>
        <w:rPr>
          <w:lang w:eastAsia="zh-CN"/>
        </w:rPr>
      </w:pPr>
      <w:r w:rsidRPr="00B0440E">
        <w:rPr>
          <w:highlight w:val="yellow"/>
          <w:lang w:val="en-US" w:eastAsia="zh-CN"/>
        </w:rPr>
        <w:t>Symmetric</w:t>
      </w:r>
      <w:r w:rsidRPr="00B0440E">
        <w:rPr>
          <w:lang w:val="en-US" w:eastAsia="zh-CN"/>
        </w:rPr>
        <w:t xml:space="preserve"> Large </w:t>
      </w:r>
      <w:r w:rsidRPr="00B0440E">
        <w:rPr>
          <w:iCs/>
          <w:lang w:val="en-US" w:eastAsia="zh-CN"/>
        </w:rPr>
        <w:t xml:space="preserve">Packet Size </w:t>
      </w:r>
      <w:r w:rsidRPr="00FE5A0F">
        <w:rPr>
          <w:lang w:eastAsia="zh-CN"/>
        </w:rPr>
        <w:t>Transparent UL resource muting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5"/>
        <w:gridCol w:w="845"/>
        <w:gridCol w:w="947"/>
        <w:gridCol w:w="845"/>
        <w:gridCol w:w="948"/>
        <w:gridCol w:w="947"/>
        <w:gridCol w:w="885"/>
        <w:gridCol w:w="948"/>
        <w:gridCol w:w="947"/>
      </w:tblGrid>
      <w:tr w:rsidR="009B08BE" w:rsidRPr="009729E7" w14:paraId="216109C4" w14:textId="77777777" w:rsidTr="0087088F">
        <w:tc>
          <w:tcPr>
            <w:tcW w:w="1454" w:type="dxa"/>
            <w:gridSpan w:val="2"/>
            <w:shd w:val="clear" w:color="auto" w:fill="auto"/>
            <w:vAlign w:val="center"/>
          </w:tcPr>
          <w:p w14:paraId="2D375408" w14:textId="77777777" w:rsidR="009B08BE" w:rsidRPr="009729E7" w:rsidRDefault="009B08BE" w:rsidP="0087088F">
            <w:pPr>
              <w:contextualSpacing/>
              <w:mirrorIndents/>
              <w:rPr>
                <w:i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3E9F91A5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0AA33F83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33C82C87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9B08BE" w:rsidRPr="009729E7" w14:paraId="4BEC4D14" w14:textId="77777777" w:rsidTr="0087088F">
        <w:tc>
          <w:tcPr>
            <w:tcW w:w="1454" w:type="dxa"/>
            <w:gridSpan w:val="2"/>
            <w:shd w:val="clear" w:color="auto" w:fill="auto"/>
            <w:vAlign w:val="center"/>
          </w:tcPr>
          <w:p w14:paraId="22C06C10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AFE5CB5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B375CC1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5EE1927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A47BA1F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CBBFFA4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34B2240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46DCBD8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331C1BD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6E21FD7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9B08BE" w:rsidRPr="009729E7" w14:paraId="664568DA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4355DE2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038F2A9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3C20B7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121.69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63EDEC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106.01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4F5262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-12.88%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BC55FE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89.88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DFE55C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84.61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12C7F6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-5.86%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31FF49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65.71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BF7605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53.88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C37730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-17.99%</w:t>
            </w:r>
          </w:p>
        </w:tc>
      </w:tr>
      <w:tr w:rsidR="009B08BE" w:rsidRPr="009729E7" w14:paraId="298C04AD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0FD456B4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00EF342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89709D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47.06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5612EF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37.91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C5258A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-19.43%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E1F994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17.62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D47B20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26.23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286693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48.85%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97F9B1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7.98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F6D335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7.75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B57921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-2.98%</w:t>
            </w:r>
          </w:p>
        </w:tc>
      </w:tr>
      <w:tr w:rsidR="009B08BE" w:rsidRPr="009729E7" w14:paraId="24AEA628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7B9C1A8A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EB31B17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8231E0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100.00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64459E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90.91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73A88F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-9.09%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BA5BB4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86.96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00E988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80.81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AFEC8B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-7.07%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B67D5F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55.17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989819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43.88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B3D2B2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-20.46%</w:t>
            </w:r>
          </w:p>
        </w:tc>
      </w:tr>
      <w:tr w:rsidR="009B08BE" w:rsidRPr="009729E7" w14:paraId="3B096FC5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5B291E9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</w:t>
            </w:r>
            <w:r w:rsidRPr="009729E7">
              <w:rPr>
                <w:b/>
                <w:sz w:val="16"/>
                <w:szCs w:val="16"/>
              </w:rPr>
              <w:lastRenderedPageBreak/>
              <w:t>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386E9A2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lastRenderedPageBreak/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9BDCBD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20.68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1419E5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21.10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D655CE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4A910A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21.44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4F1F2E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22.39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101306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4.43%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5AAFC7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20.94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BA456A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19.84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A9CC39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-5.23%</w:t>
            </w:r>
          </w:p>
        </w:tc>
      </w:tr>
      <w:tr w:rsidR="009B08BE" w:rsidRPr="009729E7" w14:paraId="28423522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7411BD91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7A25E2E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B040A5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50C85B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1.37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C72917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3.29%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243C08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C3EA2C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9F7D06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2.90%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30237D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0.77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725E13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33DE33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9.56%</w:t>
            </w:r>
          </w:p>
        </w:tc>
      </w:tr>
      <w:tr w:rsidR="009B08BE" w:rsidRPr="009729E7" w14:paraId="481F6787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0EFD1AEB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EFE5A60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EDDE6C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16.26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1EB01D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14.48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FB33D2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-5.75%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A3DA7A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23.39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A56A62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24.37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930641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4.20%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07C4B8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22.28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B6A41F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20.93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671D5A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-6.08%</w:t>
            </w:r>
          </w:p>
        </w:tc>
      </w:tr>
      <w:tr w:rsidR="009B08BE" w:rsidRPr="009729E7" w14:paraId="60E27E91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77D36E6C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54010E9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5D56EE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80B2BA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F96092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9E8BC3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08A18B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CE248C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00E7AD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68A882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B9727E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72A8F243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6C1E5C9C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3D3C801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EACA79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0A6A59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42BB29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B6EA2F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E6FD23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2DFC5E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DB7B41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B849E4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9B93EB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3F67C4F1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5662DC1D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9A33468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51E348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2D1E21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8DBEF2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872F16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CA4D44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A6FFD3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552BA0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1B80A4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C6EBD7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4F3E7019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0AFB204E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F130023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6F93A9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248D68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F5B74B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299E26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4906E2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3DE9FF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EACAB3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132267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BF98A6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309363A1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295F4627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712FC31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E61BC3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67E70B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BB6AAB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9C01BF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9FD21A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F00DE7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F63F43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89CD28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34531C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75574E76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2161E424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37A0BF3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C293F1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5656E8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F4F0F5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70C103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4D7BE6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3B0C29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F25419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353176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5B67FF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547CDFF5" w14:textId="77777777" w:rsidTr="0087088F">
        <w:tc>
          <w:tcPr>
            <w:tcW w:w="838" w:type="dxa"/>
            <w:shd w:val="clear" w:color="auto" w:fill="auto"/>
            <w:vAlign w:val="center"/>
          </w:tcPr>
          <w:p w14:paraId="316A0645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B7F5337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EA8502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6.44%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A16D21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7.84%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886769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97FC46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39.24%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59ED64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39.20%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98F050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EC005C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71.55%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7AB6EC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78.27%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6C591F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9B08BE" w:rsidRPr="009729E7" w14:paraId="332E4911" w14:textId="77777777" w:rsidTr="0087088F">
        <w:tc>
          <w:tcPr>
            <w:tcW w:w="838" w:type="dxa"/>
            <w:shd w:val="clear" w:color="auto" w:fill="auto"/>
            <w:vAlign w:val="center"/>
          </w:tcPr>
          <w:p w14:paraId="55A89B2F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0564A78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973A2C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43792B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17.02%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3035C3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2F510E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34.33%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E95675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38.29%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4AA927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EC25EA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50.00%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1B65B6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47.73%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BDD485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9B08BE" w:rsidRPr="009729E7" w14:paraId="614125F2" w14:textId="77777777" w:rsidTr="0087088F">
        <w:tc>
          <w:tcPr>
            <w:tcW w:w="1454" w:type="dxa"/>
            <w:gridSpan w:val="2"/>
            <w:shd w:val="clear" w:color="auto" w:fill="auto"/>
            <w:vAlign w:val="center"/>
          </w:tcPr>
          <w:p w14:paraId="11B5E1E0" w14:textId="77777777" w:rsidR="009B08BE" w:rsidRPr="009729E7" w:rsidRDefault="009B08BE" w:rsidP="0087088F">
            <w:pPr>
              <w:contextualSpacing/>
              <w:mirrorIndents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09A719E8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6A99905A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2043B9F1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9B08BE" w:rsidRPr="009729E7" w14:paraId="3751357C" w14:textId="77777777" w:rsidTr="0087088F">
        <w:tc>
          <w:tcPr>
            <w:tcW w:w="1454" w:type="dxa"/>
            <w:gridSpan w:val="2"/>
            <w:shd w:val="clear" w:color="auto" w:fill="auto"/>
            <w:vAlign w:val="center"/>
          </w:tcPr>
          <w:p w14:paraId="1B599520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6BAA8CB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1EA481D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3DD6E9B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0E903A2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63D10BB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FB79638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10AE832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A7ABEE0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1F962D3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9B08BE" w:rsidRPr="009729E7" w14:paraId="76ECCB8E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417DA10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B9842BF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B4556C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100.31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E1DFAE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58.21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F2EA91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-41.97%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C1A7E6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77.20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F70DA9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38.74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77F89B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-49.82%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2D3BCD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54.32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FFFC81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14.51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2ABE13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-73.29%</w:t>
            </w:r>
          </w:p>
        </w:tc>
      </w:tr>
      <w:tr w:rsidR="009B08BE" w:rsidRPr="009729E7" w14:paraId="3CB1A2C3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754A0417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38BC9C9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4C8FF5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72.07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DF9300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33.85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BB3906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-53.04%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2B8550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15.50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4A2C68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8.09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3A82DB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-47.83%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5EDE60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29E3E4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1.33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BC842A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-68.63%</w:t>
            </w:r>
          </w:p>
        </w:tc>
      </w:tr>
      <w:tr w:rsidR="009B08BE" w:rsidRPr="009729E7" w14:paraId="4A0B33F2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05BDDF1F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025584A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3B8F94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93.02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A40164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59.07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7A444F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-36.50%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3F68C0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74.07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466A94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37.93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179069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-48.79%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AFEF47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46.24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1F4A39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8.98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1349A2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-80.58%</w:t>
            </w:r>
          </w:p>
        </w:tc>
      </w:tr>
      <w:tr w:rsidR="009B08BE" w:rsidRPr="009729E7" w14:paraId="7D2285BD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2AD499F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9236469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DCFD52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41.70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9311E2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96.05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C5F522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130.34%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FDE952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38.21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90CD90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89.36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CEDBB2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133.87%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730AA9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19.96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10C64C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61.93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381FF0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210.32%</w:t>
            </w:r>
          </w:p>
        </w:tc>
      </w:tr>
      <w:tr w:rsidR="009B08BE" w:rsidRPr="009729E7" w14:paraId="1F3ECCAB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307192B5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015E4BA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2F4652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37.38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4DA2C4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86.02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0E0FA0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130.11%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1E4C9C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27.21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11D3B4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62.50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977A29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129.69%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DA5D45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3.29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DD125F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20.89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BAA4C5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534.73%</w:t>
            </w:r>
          </w:p>
        </w:tc>
      </w:tr>
      <w:tr w:rsidR="009B08BE" w:rsidRPr="009729E7" w14:paraId="7F28D83B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473E7EA8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38DD842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3AE450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42.33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F9AEA5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97.56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51D12C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130.49%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76629D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39.60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5601D3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94.12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34E518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137.65%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E99790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21.39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0C435F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64.52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2562DD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201.61%</w:t>
            </w:r>
          </w:p>
        </w:tc>
      </w:tr>
      <w:tr w:rsidR="009B08BE" w:rsidRPr="009729E7" w14:paraId="60A0AAA8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5CFC54CE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74E48F6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151F54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03CBFC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595F44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4CA4B6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FBB539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082589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38C798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F20367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1D76DE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76F123A1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0EBFEA84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3948A9D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4969FE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1800B2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838822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AE6DC3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59B7BC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8E871E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866D1B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B87F35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98ED0E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36EE0779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1BF0BF1E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DE09D77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D05C79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1C6619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29ABC1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52F91B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CF5992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5025E0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6DE87C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20C284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771E1B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1202FA56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64A17171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089D6A4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2FC1C3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CD2F3C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3DFAB1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6B313A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F06C5E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1E280F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97B367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6E6255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632480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48005C25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174A6007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B52BB85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FF0A20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D84AFA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6543E1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8DFB63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95DB04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A41316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211BF9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DF00F5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D8A919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5B11C09A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50DBCEE2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B9C8CF8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FD8C9E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AC68B8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DE336A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0B537A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324F35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B97F2C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2F49692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E54B59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2C8592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117F1354" w14:textId="77777777" w:rsidTr="0087088F">
        <w:tc>
          <w:tcPr>
            <w:tcW w:w="838" w:type="dxa"/>
            <w:shd w:val="clear" w:color="auto" w:fill="auto"/>
            <w:vAlign w:val="center"/>
          </w:tcPr>
          <w:p w14:paraId="5316C90F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C2C319F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6786D3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1.17%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501AEC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3.78%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C9A775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CE1DC4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27.60%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FCDC57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22.47%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41CA54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9FD0F7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56.54%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C4772C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82.16%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C0AB2E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9B08BE" w:rsidRPr="009729E7" w14:paraId="2CB86DAC" w14:textId="77777777" w:rsidTr="0087088F">
        <w:tc>
          <w:tcPr>
            <w:tcW w:w="838" w:type="dxa"/>
            <w:shd w:val="clear" w:color="auto" w:fill="auto"/>
            <w:vAlign w:val="center"/>
          </w:tcPr>
          <w:p w14:paraId="53154033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14CD7B0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BFB821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22.97%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ABB39B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12.67%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BA247F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BAFE62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42.34%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61D906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34.96%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739B3A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BAD1D3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50.00%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B46151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57.61%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AA37B2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9B08BE" w:rsidRPr="009729E7" w14:paraId="03517CB2" w14:textId="77777777" w:rsidTr="0087088F">
        <w:tc>
          <w:tcPr>
            <w:tcW w:w="9611" w:type="dxa"/>
            <w:gridSpan w:val="11"/>
            <w:shd w:val="clear" w:color="auto" w:fill="auto"/>
            <w:vAlign w:val="center"/>
          </w:tcPr>
          <w:p w14:paraId="3A54258B" w14:textId="77777777" w:rsidR="009B08BE" w:rsidRPr="005F2CB1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Note:</w:t>
            </w:r>
            <w:r w:rsidRPr="005F2CB1"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493118F7" w14:textId="77777777" w:rsidR="009B08BE" w:rsidRPr="005F2CB1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7B97A2E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</w:tc>
      </w:tr>
    </w:tbl>
    <w:p w14:paraId="6829670B" w14:textId="77777777" w:rsidR="009B08BE" w:rsidRDefault="009B08BE" w:rsidP="009B08BE">
      <w:pPr>
        <w:pStyle w:val="L1bullet"/>
        <w:ind w:left="0" w:firstLine="0"/>
        <w:rPr>
          <w:lang w:eastAsia="zh-CN"/>
        </w:rPr>
      </w:pPr>
    </w:p>
    <w:p w14:paraId="1762FB8D" w14:textId="451354FE" w:rsidR="009B08BE" w:rsidRDefault="009B08BE" w:rsidP="009B08BE">
      <w:pPr>
        <w:pStyle w:val="L1bullet"/>
        <w:ind w:left="0" w:firstLine="0"/>
        <w:rPr>
          <w:lang w:eastAsia="zh-CN"/>
        </w:rPr>
      </w:pPr>
      <w:r w:rsidRPr="00B0440E">
        <w:rPr>
          <w:highlight w:val="yellow"/>
          <w:lang w:val="en-US" w:eastAsia="zh-CN"/>
        </w:rPr>
        <w:t>Symmetric</w:t>
      </w:r>
      <w:r w:rsidRPr="00B0440E">
        <w:rPr>
          <w:lang w:val="en-US" w:eastAsia="zh-CN"/>
        </w:rPr>
        <w:t xml:space="preserve"> Large </w:t>
      </w:r>
      <w:r w:rsidRPr="00B0440E">
        <w:rPr>
          <w:iCs/>
          <w:lang w:val="en-US" w:eastAsia="zh-CN"/>
        </w:rPr>
        <w:t xml:space="preserve">Packet Size </w:t>
      </w:r>
      <w:r w:rsidRPr="00FE5A0F">
        <w:rPr>
          <w:lang w:eastAsia="zh-CN"/>
        </w:rPr>
        <w:t>Non-transparent UL resource muting based MMSE-IRC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5"/>
        <w:gridCol w:w="845"/>
        <w:gridCol w:w="947"/>
        <w:gridCol w:w="845"/>
        <w:gridCol w:w="948"/>
        <w:gridCol w:w="947"/>
        <w:gridCol w:w="885"/>
        <w:gridCol w:w="948"/>
        <w:gridCol w:w="947"/>
      </w:tblGrid>
      <w:tr w:rsidR="009B08BE" w:rsidRPr="009729E7" w14:paraId="1FCF138B" w14:textId="77777777" w:rsidTr="0087088F">
        <w:tc>
          <w:tcPr>
            <w:tcW w:w="1454" w:type="dxa"/>
            <w:gridSpan w:val="2"/>
            <w:shd w:val="clear" w:color="auto" w:fill="auto"/>
            <w:vAlign w:val="center"/>
          </w:tcPr>
          <w:p w14:paraId="4B58FF94" w14:textId="77777777" w:rsidR="009B08BE" w:rsidRPr="009729E7" w:rsidRDefault="009B08BE" w:rsidP="0087088F">
            <w:pPr>
              <w:contextualSpacing/>
              <w:mirrorIndents/>
              <w:rPr>
                <w:i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3051A2D0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46DFDB6E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14F1EAF2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9B08BE" w:rsidRPr="009729E7" w14:paraId="309073DC" w14:textId="77777777" w:rsidTr="0087088F">
        <w:tc>
          <w:tcPr>
            <w:tcW w:w="1454" w:type="dxa"/>
            <w:gridSpan w:val="2"/>
            <w:shd w:val="clear" w:color="auto" w:fill="auto"/>
            <w:vAlign w:val="center"/>
          </w:tcPr>
          <w:p w14:paraId="662D75DD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90F8C3A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4839151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66AC132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8825CCD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C2F02CE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28B8CF9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EAC1B47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B9F3F12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7436BEF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9B08BE" w:rsidRPr="009729E7" w14:paraId="1829785B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30B9961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ABEC72B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3EB90E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121.69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F23481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104.47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792319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-14.15%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E862CE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89.88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C755DB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80.75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D99913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-10.16%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765EE3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65.71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C705CA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53.98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D9FD7E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-17.85%</w:t>
            </w:r>
          </w:p>
        </w:tc>
      </w:tr>
      <w:tr w:rsidR="009B08BE" w:rsidRPr="009729E7" w14:paraId="048529C7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09FAF595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BAC0348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106DD2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47.06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F5F5F6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49.38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8DC201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4.94%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FC860E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17.62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53B825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21.62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7045BC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22.70%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D42047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7.98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8B2FA6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7.91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53D878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-0.89%</w:t>
            </w:r>
          </w:p>
        </w:tc>
      </w:tr>
      <w:tr w:rsidR="009B08BE" w:rsidRPr="009729E7" w14:paraId="0CBDDEF7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03A061B5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AD108E3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04EC5C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100.00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90650E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90.91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25AF0E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-9.09%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5D7E81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86.96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6EF99F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77.67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0F269E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-10.68%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ED4ABB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55.17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FCC503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44.35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C2D310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-19.62%</w:t>
            </w:r>
          </w:p>
        </w:tc>
      </w:tr>
      <w:tr w:rsidR="009B08BE" w:rsidRPr="009729E7" w14:paraId="2B182F29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6B1F56E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C5616CA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DB51DD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20.68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845E45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19.89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C55E2E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-3.78%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5EE971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21.44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D26A7F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22.68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F06966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5.75%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AC5E2C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20.94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49A174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21.46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67BEBF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2.48%</w:t>
            </w:r>
          </w:p>
        </w:tc>
      </w:tr>
      <w:tr w:rsidR="009B08BE" w:rsidRPr="009729E7" w14:paraId="4027436A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59D5F5DC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045DB15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2F2662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845E8D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1.34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D02864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3.90%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4E6661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5E6D2A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32C0BC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3.14%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BCD03E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0.77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31C4FC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02D2D1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9.42%</w:t>
            </w:r>
          </w:p>
        </w:tc>
      </w:tr>
      <w:tr w:rsidR="009B08BE" w:rsidRPr="009729E7" w14:paraId="13EFDEF9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3D52099B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F475FD2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033ACF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16.26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97F69F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15.48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8118B6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-4.81%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41D408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23.39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142A7D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24.40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52E6AB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4.29%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0C055A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22.28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DA3C95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22.40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F6F828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0.50%</w:t>
            </w:r>
          </w:p>
        </w:tc>
      </w:tr>
      <w:tr w:rsidR="009B08BE" w:rsidRPr="009729E7" w14:paraId="44BAC760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7449AD14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981C210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1FECBF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6E26DC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79A895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E92C56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FAC36F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CC4A7A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F614F7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33199B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0E2B80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5A88A894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4C7F77D4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124E492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F6185B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B546F3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13A61D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7C9954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B6FD86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CCC94B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F72396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C0FEC5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9E9D47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036FA6B0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47B81D51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D49874F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8D8EE9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544F6B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1BA5DC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5AC0F6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4D6DAA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18EE70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7242A1E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14A265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4AE729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6910AB3B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6D5A6F03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161A9B5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AB85E4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E063F6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0BB62A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FC493D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368333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F80917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25A50D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DDB79C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7DCB4C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7569A809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3F85EE65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0176B1E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D7509E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E08EE7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7B1B45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75FFDF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89DD11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96BC87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6F60D9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8733E1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8216D4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0A996F53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71605568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7B9659A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E7B914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581EDF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493296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CA6F90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CAC616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C2085E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6BEBE1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E8EA4B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152A53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76F3C2ED" w14:textId="77777777" w:rsidTr="0087088F">
        <w:tc>
          <w:tcPr>
            <w:tcW w:w="838" w:type="dxa"/>
            <w:shd w:val="clear" w:color="auto" w:fill="auto"/>
            <w:vAlign w:val="center"/>
          </w:tcPr>
          <w:p w14:paraId="3B50811E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A763E0F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53776F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6.44%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BDC312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6.98%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955B6C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8529B0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39.24%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412637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40.57%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07E92E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2D5F35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71.55%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4E456F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79.52%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6EA560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9B08BE" w:rsidRPr="009729E7" w14:paraId="66702C01" w14:textId="77777777" w:rsidTr="0087088F">
        <w:tc>
          <w:tcPr>
            <w:tcW w:w="838" w:type="dxa"/>
            <w:shd w:val="clear" w:color="auto" w:fill="auto"/>
            <w:vAlign w:val="center"/>
          </w:tcPr>
          <w:p w14:paraId="008A03A0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9B9B89D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4EC2E4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3B978B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13.81%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D5A0E8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2EC346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34.33%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AA3015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33.90%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A779A6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96C6BC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50.00%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F6F171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44.43%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3D4D15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9B08BE" w:rsidRPr="009729E7" w14:paraId="75DC4FF9" w14:textId="77777777" w:rsidTr="0087088F">
        <w:tc>
          <w:tcPr>
            <w:tcW w:w="1454" w:type="dxa"/>
            <w:gridSpan w:val="2"/>
            <w:shd w:val="clear" w:color="auto" w:fill="auto"/>
            <w:vAlign w:val="center"/>
          </w:tcPr>
          <w:p w14:paraId="7855190C" w14:textId="77777777" w:rsidR="009B08BE" w:rsidRPr="009729E7" w:rsidRDefault="009B08BE" w:rsidP="0087088F">
            <w:pPr>
              <w:contextualSpacing/>
              <w:mirrorIndents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73AED6C5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157235AF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598246A0" w14:textId="77777777" w:rsidR="009B08BE" w:rsidRPr="009729E7" w:rsidRDefault="009B08BE" w:rsidP="0087088F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9B08BE" w:rsidRPr="009729E7" w14:paraId="5E8933DA" w14:textId="77777777" w:rsidTr="0087088F">
        <w:tc>
          <w:tcPr>
            <w:tcW w:w="1454" w:type="dxa"/>
            <w:gridSpan w:val="2"/>
            <w:shd w:val="clear" w:color="auto" w:fill="auto"/>
            <w:vAlign w:val="center"/>
          </w:tcPr>
          <w:p w14:paraId="1FF4FA38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4300C70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259F337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FD4463F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D979A62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C0A5D9F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4B66332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408451E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C503C1B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D1EB818" w14:textId="77777777" w:rsidR="009B08BE" w:rsidRPr="009729E7" w:rsidRDefault="009B08BE" w:rsidP="0087088F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9B08BE" w:rsidRPr="009729E7" w14:paraId="2A5203B3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509728C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2055548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1A57AF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100.31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46ACDA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60.18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05FCEB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-40.01%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68B116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77.20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027C07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37.93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00E621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-50.87%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2D5677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54.32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FF0188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14.28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8E9BF0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-73.71%</w:t>
            </w:r>
          </w:p>
        </w:tc>
      </w:tr>
      <w:tr w:rsidR="009B08BE" w:rsidRPr="009729E7" w14:paraId="458BBF1D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2764BE8C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EEED680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BA7DDF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72.07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1FA408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35.49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88ACDB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-50.76%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003C32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15.50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B633DF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7.81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94CCB1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-49.60%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217877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BB4F23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1.41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7BC155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-66.93%</w:t>
            </w:r>
          </w:p>
        </w:tc>
      </w:tr>
      <w:tr w:rsidR="009B08BE" w:rsidRPr="009729E7" w14:paraId="16ADC980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1D2F95D4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59394C5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9BF309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93.02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6B807B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59.87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D0BEE4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-35.64%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DC1505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74.07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C331F8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38.56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04E1BE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-47.95%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F90F87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46.24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798794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9.21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F72157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-80.08%</w:t>
            </w:r>
          </w:p>
        </w:tc>
      </w:tr>
      <w:tr w:rsidR="009B08BE" w:rsidRPr="009729E7" w14:paraId="2A24010F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2417FC7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73DD160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9962FC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41.70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1B3F8A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112.47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057E9B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169.70%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7AD649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38.21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1F939F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107.20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1329B3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180.59%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D7973E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19.96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761615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82.42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DDFB4B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312.98%</w:t>
            </w:r>
          </w:p>
        </w:tc>
      </w:tr>
      <w:tr w:rsidR="009B08BE" w:rsidRPr="009729E7" w14:paraId="0826BE82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4249619C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4326A40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D22E52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37.38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EBDE31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103.90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5BD754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177.92%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048AD6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27.21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F316AB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82.47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5D7B29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203.09%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EEB28F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3.29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E8F6AF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33.06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F075A7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904.56%</w:t>
            </w:r>
          </w:p>
        </w:tc>
      </w:tr>
      <w:tr w:rsidR="009B08BE" w:rsidRPr="009729E7" w14:paraId="56182ED3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51674017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1129B69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1E0B19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42.33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40981F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112.68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BCAAD3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166.20%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96375A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39.60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7A4CE9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111.11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895A78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180.56%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047F25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21.39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329558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87.91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3C2753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310.99%</w:t>
            </w:r>
          </w:p>
        </w:tc>
      </w:tr>
      <w:tr w:rsidR="009B08BE" w:rsidRPr="009729E7" w14:paraId="21ED054F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78C93F0C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B84ACDD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BE87DB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12BB0B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4284C0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8F89A4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4428BE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7FED48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162CC35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E4EE18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32FF59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436B4D43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1CF179AC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6D58A61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92AB5B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7689AE01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1AE540B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7EFA88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021484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47DE30E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206931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145A14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74955B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1EE1CFD0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067FEB1F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46BA753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0FF1BA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5D4C34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E54BDC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400871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34AEEA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CB2FF3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9F6E7A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7021F4B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1B604C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38586AE7" w14:textId="77777777" w:rsidTr="0087088F">
        <w:tc>
          <w:tcPr>
            <w:tcW w:w="838" w:type="dxa"/>
            <w:vMerge w:val="restart"/>
            <w:shd w:val="clear" w:color="auto" w:fill="auto"/>
            <w:vAlign w:val="center"/>
          </w:tcPr>
          <w:p w14:paraId="57EE14A9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39B76C7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E2892E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5985CE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513080C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CC925F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BC330A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A2D628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6A29F7A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70E083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05D5A2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00B492C3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3309E680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DDC9A63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31B924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3C8284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70BE0E3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6357AA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CAF249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361ACEF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D823F4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8C2826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9125E32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02F79B23" w14:textId="77777777" w:rsidTr="0087088F">
        <w:tc>
          <w:tcPr>
            <w:tcW w:w="838" w:type="dxa"/>
            <w:vMerge/>
            <w:shd w:val="clear" w:color="auto" w:fill="auto"/>
            <w:vAlign w:val="center"/>
          </w:tcPr>
          <w:p w14:paraId="2A6EFA37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E81CC5F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48A4D4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8C3D9F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C8E8B0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378C71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B7A89B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6701C21D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4980B8D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6A3EDB1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8676E1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</w:p>
        </w:tc>
      </w:tr>
      <w:tr w:rsidR="009B08BE" w:rsidRPr="009729E7" w14:paraId="0BA37EF3" w14:textId="77777777" w:rsidTr="0087088F">
        <w:tc>
          <w:tcPr>
            <w:tcW w:w="838" w:type="dxa"/>
            <w:shd w:val="clear" w:color="auto" w:fill="auto"/>
            <w:vAlign w:val="center"/>
          </w:tcPr>
          <w:p w14:paraId="70075053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3A16C59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2C68E57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1.17%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64F6AAF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2.60%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FBC9590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0C294E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27.60%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3D7F2E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27.92%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E8D971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8E99EF9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56.54%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584A5F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80.07%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CDF3FE8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9B08BE" w:rsidRPr="009729E7" w14:paraId="70DFD701" w14:textId="77777777" w:rsidTr="0087088F">
        <w:tc>
          <w:tcPr>
            <w:tcW w:w="838" w:type="dxa"/>
            <w:shd w:val="clear" w:color="auto" w:fill="auto"/>
            <w:vAlign w:val="center"/>
          </w:tcPr>
          <w:p w14:paraId="1A49F7B0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2AFD263" w14:textId="77777777" w:rsidR="009B08BE" w:rsidRPr="009729E7" w:rsidRDefault="009B08BE" w:rsidP="0087088F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E26E35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22.97%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4EBCC4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9.82%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509AE6B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F750FCA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42.34%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8EBBF2E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31.10%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71218DC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C507EE6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50.00%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7210244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53.06%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860B3D5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9B08BE" w:rsidRPr="009729E7" w14:paraId="4C3A8955" w14:textId="77777777" w:rsidTr="0087088F">
        <w:tc>
          <w:tcPr>
            <w:tcW w:w="9611" w:type="dxa"/>
            <w:gridSpan w:val="11"/>
            <w:shd w:val="clear" w:color="auto" w:fill="auto"/>
            <w:vAlign w:val="center"/>
          </w:tcPr>
          <w:p w14:paraId="56483F64" w14:textId="77777777" w:rsidR="009B08BE" w:rsidRPr="005F2CB1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Note:</w:t>
            </w:r>
            <w:r w:rsidRPr="005F2CB1"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2CB4CD40" w14:textId="77777777" w:rsidR="009B08BE" w:rsidRPr="005F2CB1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2F32D5A3" w14:textId="77777777" w:rsidR="009B08BE" w:rsidRPr="009729E7" w:rsidRDefault="009B08BE" w:rsidP="0087088F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</w:tc>
      </w:tr>
    </w:tbl>
    <w:p w14:paraId="7CB367C7" w14:textId="77777777" w:rsidR="009B08BE" w:rsidRPr="002A3A2D" w:rsidRDefault="009B08BE" w:rsidP="009B08BE">
      <w:pPr>
        <w:pStyle w:val="L1bullet"/>
        <w:ind w:left="0" w:firstLine="0"/>
        <w:rPr>
          <w:lang w:eastAsia="zh-CN"/>
        </w:rPr>
      </w:pPr>
    </w:p>
    <w:p w14:paraId="712A1E68" w14:textId="16974FA0" w:rsidR="00D4552A" w:rsidRDefault="00885540">
      <w:pPr>
        <w:pStyle w:val="31"/>
      </w:pPr>
      <w:r>
        <w:t>B.4.</w:t>
      </w:r>
      <w:r w:rsidR="006643DA">
        <w:t>2A</w:t>
      </w:r>
      <w:r>
        <w:tab/>
        <w:t xml:space="preserve">Inter-gNB CLI scheme </w:t>
      </w:r>
      <w:r w:rsidR="006643DA">
        <w:t>2A</w:t>
      </w:r>
      <w:r>
        <w:t xml:space="preserve">: </w:t>
      </w:r>
      <w:bookmarkEnd w:id="15"/>
      <w:bookmarkEnd w:id="16"/>
      <w:r>
        <w:rPr>
          <w:lang w:val="en-US" w:eastAsia="zh-CN"/>
        </w:rPr>
        <w:t>Time Domain Scheme using UL slot(s) aligned between gNBs</w:t>
      </w:r>
      <w:bookmarkEnd w:id="17"/>
      <w:bookmarkEnd w:id="18"/>
    </w:p>
    <w:p w14:paraId="3FEEBC2E" w14:textId="77910897" w:rsidR="00CD6A5F" w:rsidRPr="00885540" w:rsidRDefault="00CD6A5F">
      <w:pPr>
        <w:numPr>
          <w:ilvl w:val="0"/>
          <w:numId w:val="32"/>
        </w:numPr>
        <w:spacing w:line="252" w:lineRule="auto"/>
        <w:contextualSpacing/>
        <w:jc w:val="both"/>
      </w:pPr>
      <w:r w:rsidRPr="00885540">
        <w:rPr>
          <w:rFonts w:hint="eastAsia"/>
        </w:rPr>
        <w:t>S</w:t>
      </w:r>
      <w:r w:rsidRPr="00885540">
        <w:t>ource 1 (Ericsson)</w:t>
      </w:r>
    </w:p>
    <w:p w14:paraId="1808F17A" w14:textId="26B0A146" w:rsidR="00CD6A5F" w:rsidRDefault="00CD6A5F" w:rsidP="00CD6A5F">
      <w:pPr>
        <w:spacing w:after="0"/>
        <w:rPr>
          <w:b/>
          <w:bCs/>
          <w:u w:val="single"/>
        </w:rPr>
      </w:pPr>
      <w:r w:rsidRPr="002819F4">
        <w:rPr>
          <w:b/>
          <w:bCs/>
          <w:u w:val="single"/>
        </w:rPr>
        <w:t>Urband Macro (FR1)</w:t>
      </w:r>
    </w:p>
    <w:p w14:paraId="7A6CE08F" w14:textId="2EE64220" w:rsidR="00380045" w:rsidRDefault="00380045" w:rsidP="00380045">
      <w:pPr>
        <w:pStyle w:val="L1bullet"/>
        <w:ind w:left="0" w:firstLine="0"/>
        <w:rPr>
          <w:lang w:val="en-US" w:eastAsia="zh-CN"/>
        </w:rPr>
      </w:pPr>
    </w:p>
    <w:p w14:paraId="528398F2" w14:textId="3D76DA2D" w:rsidR="009B08BE" w:rsidRDefault="009B08BE" w:rsidP="00380045">
      <w:pPr>
        <w:pStyle w:val="L1bullet"/>
        <w:ind w:left="0" w:firstLine="0"/>
        <w:rPr>
          <w:lang w:val="en-US" w:eastAsia="zh-CN"/>
        </w:rPr>
      </w:pPr>
      <w:r w:rsidRPr="009B15BF">
        <w:rPr>
          <w:iCs/>
          <w:lang w:val="en-US" w:eastAsia="zh-CN"/>
        </w:rPr>
        <w:t>Large Packet Size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1169"/>
        <w:gridCol w:w="754"/>
        <w:gridCol w:w="897"/>
        <w:gridCol w:w="897"/>
        <w:gridCol w:w="955"/>
        <w:gridCol w:w="821"/>
        <w:gridCol w:w="821"/>
        <w:gridCol w:w="858"/>
        <w:gridCol w:w="821"/>
        <w:gridCol w:w="821"/>
        <w:gridCol w:w="817"/>
      </w:tblGrid>
      <w:tr w:rsidR="00380045" w:rsidRPr="009729E7" w14:paraId="4C2C013E" w14:textId="77777777" w:rsidTr="004D3896">
        <w:tc>
          <w:tcPr>
            <w:tcW w:w="19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766EB" w14:textId="77777777" w:rsidR="00380045" w:rsidRPr="009729E7" w:rsidRDefault="00380045" w:rsidP="00BE64EE">
            <w:pPr>
              <w:contextualSpacing/>
              <w:mirrorIndents/>
              <w:rPr>
                <w:i/>
                <w:sz w:val="16"/>
                <w:szCs w:val="16"/>
              </w:rPr>
            </w:pPr>
          </w:p>
        </w:tc>
        <w:tc>
          <w:tcPr>
            <w:tcW w:w="2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41CD1" w14:textId="77777777" w:rsidR="00380045" w:rsidRPr="005F2CB1" w:rsidRDefault="00380045" w:rsidP="00BE64EE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2306D" w14:textId="77777777" w:rsidR="00380045" w:rsidRPr="005F2CB1" w:rsidRDefault="00380045" w:rsidP="00BE64EE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8AFC5" w14:textId="77777777" w:rsidR="00380045" w:rsidRPr="005F2CB1" w:rsidRDefault="00380045" w:rsidP="00BE64EE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BE64EE" w:rsidRPr="009729E7" w14:paraId="7C90B213" w14:textId="77777777" w:rsidTr="004D3896">
        <w:tc>
          <w:tcPr>
            <w:tcW w:w="19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877EC" w14:textId="77777777" w:rsidR="00BE64EE" w:rsidRPr="009729E7" w:rsidRDefault="00BE64EE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D6EC1" w14:textId="37E5BB9B" w:rsidR="00BE64EE" w:rsidRPr="005F2CB1" w:rsidRDefault="00BE64EE" w:rsidP="00BE64EE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EA9AB" w14:textId="47C58899" w:rsidR="00BE64EE" w:rsidRPr="005F2CB1" w:rsidRDefault="00BE64EE" w:rsidP="00BE64EE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FF0DE" w14:textId="77777777" w:rsidR="00BE64EE" w:rsidRPr="005F2CB1" w:rsidRDefault="00BE64EE" w:rsidP="00BE64EE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85621" w14:textId="49B44C0B" w:rsidR="00BE64EE" w:rsidRPr="005F2CB1" w:rsidRDefault="00BE64EE" w:rsidP="00BE64EE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D15E5" w14:textId="467DA0D3" w:rsidR="00BE64EE" w:rsidRPr="005F2CB1" w:rsidRDefault="00BE64EE" w:rsidP="00BE64EE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DA6DF" w14:textId="77777777" w:rsidR="00BE64EE" w:rsidRPr="005F2CB1" w:rsidRDefault="00BE64EE" w:rsidP="00BE64EE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760B9" w14:textId="50662694" w:rsidR="00BE64EE" w:rsidRPr="005F2CB1" w:rsidRDefault="00BE64EE" w:rsidP="00BE64EE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67D63" w14:textId="0D32381B" w:rsidR="00BE64EE" w:rsidRPr="005F2CB1" w:rsidRDefault="00BE64EE" w:rsidP="00BE64EE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51343" w14:textId="77777777" w:rsidR="00BE64EE" w:rsidRPr="009729E7" w:rsidRDefault="00BE64EE" w:rsidP="00BE64EE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9729E7">
              <w:rPr>
                <w:sz w:val="16"/>
                <w:szCs w:val="16"/>
              </w:rPr>
              <w:t>Gain /Increase</w:t>
            </w:r>
          </w:p>
        </w:tc>
      </w:tr>
      <w:tr w:rsidR="00BE64EE" w:rsidRPr="009729E7" w14:paraId="0B1A461C" w14:textId="77777777" w:rsidTr="004D3896"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C80B5" w14:textId="77777777" w:rsidR="00BE64EE" w:rsidRPr="009729E7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278B2" w14:textId="77777777" w:rsidR="00BE64EE" w:rsidRPr="009729E7" w:rsidRDefault="00BE64EE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D0F72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606.03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64688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502.71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C9924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-17.05%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BA35E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494.42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703D9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376.60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B663C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-23.83%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DF3CC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EB772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259.57 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05E30" w14:textId="77777777" w:rsidR="00BE64EE" w:rsidRPr="009729E7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NaN%</w:t>
            </w:r>
          </w:p>
        </w:tc>
      </w:tr>
      <w:tr w:rsidR="00BE64EE" w:rsidRPr="009729E7" w14:paraId="59700B37" w14:textId="77777777" w:rsidTr="004D3896"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05E84" w14:textId="77777777" w:rsidR="00BE64EE" w:rsidRPr="009729E7" w:rsidRDefault="00BE64EE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6A639" w14:textId="77777777" w:rsidR="00BE64EE" w:rsidRPr="009729E7" w:rsidRDefault="00BE64EE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3C25C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277.68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3FB3E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227.06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A5FBB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-18.23%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7331E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0E9DA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165.54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835E0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NaN%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79881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28DAA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77.15 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195E3" w14:textId="77777777" w:rsidR="00BE64EE" w:rsidRPr="009729E7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NaN%</w:t>
            </w:r>
          </w:p>
        </w:tc>
      </w:tr>
      <w:tr w:rsidR="00BE64EE" w:rsidRPr="009729E7" w14:paraId="4FB31060" w14:textId="77777777" w:rsidTr="004D3896"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B3072" w14:textId="77777777" w:rsidR="00BE64EE" w:rsidRPr="009729E7" w:rsidRDefault="00BE64EE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E5BBB" w14:textId="77777777" w:rsidR="00BE64EE" w:rsidRPr="009729E7" w:rsidRDefault="00BE64EE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1F85D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652.17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1E30D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539.08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02657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-17.34%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BAF6C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513.38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59795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383.98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4DE56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-25.21%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24D59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E53D0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251.58 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1FC27" w14:textId="77777777" w:rsidR="00BE64EE" w:rsidRPr="009729E7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NaN%</w:t>
            </w:r>
          </w:p>
        </w:tc>
      </w:tr>
      <w:tr w:rsidR="00BE64EE" w:rsidRPr="009729E7" w14:paraId="308B5CF9" w14:textId="77777777" w:rsidTr="004D3896"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8132A" w14:textId="77777777" w:rsidR="00BE64EE" w:rsidRPr="009729E7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3E609" w14:textId="77777777" w:rsidR="00BE64EE" w:rsidRPr="009729E7" w:rsidRDefault="00BE64EE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CAE73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58.16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D610C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64.07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0D916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10.18%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4DEA9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1.76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EBFAD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30.38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C3839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1630.98%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5BD85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0.04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476D9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21.69 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05360" w14:textId="77777777" w:rsidR="00BE64EE" w:rsidRPr="009729E7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NaN%</w:t>
            </w:r>
          </w:p>
        </w:tc>
      </w:tr>
      <w:tr w:rsidR="00BE64EE" w:rsidRPr="009729E7" w14:paraId="0D5812EA" w14:textId="77777777" w:rsidTr="004D3896"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A80CA" w14:textId="77777777" w:rsidR="00BE64EE" w:rsidRPr="009729E7" w:rsidRDefault="00BE64EE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BB867" w14:textId="77777777" w:rsidR="00BE64EE" w:rsidRPr="009729E7" w:rsidRDefault="00BE64EE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DF400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0.61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680C2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1.21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68DBB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97.08%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8377F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5C094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0.45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9C583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NaN%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ADA9A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11FA3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0.29 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73F4" w14:textId="77777777" w:rsidR="00BE64EE" w:rsidRPr="009729E7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NaN%</w:t>
            </w:r>
          </w:p>
        </w:tc>
      </w:tr>
      <w:tr w:rsidR="00BE64EE" w:rsidRPr="009729E7" w14:paraId="757DE4E9" w14:textId="77777777" w:rsidTr="004D3896"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4220" w14:textId="77777777" w:rsidR="00BE64EE" w:rsidRPr="009729E7" w:rsidRDefault="00BE64EE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7720E" w14:textId="77777777" w:rsidR="00BE64EE" w:rsidRPr="009729E7" w:rsidRDefault="00BE64EE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F7846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53.23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5F290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61.37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7760C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15.28%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88E3D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0.48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598F1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28.19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94D24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5770.71%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10DA8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5CCFB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18.16 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5B497" w14:textId="77777777" w:rsidR="00BE64EE" w:rsidRPr="009729E7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NaN%</w:t>
            </w:r>
          </w:p>
        </w:tc>
      </w:tr>
      <w:tr w:rsidR="00BE64EE" w:rsidRPr="009729E7" w14:paraId="735D5CFC" w14:textId="77777777" w:rsidTr="004D3896"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3B999" w14:textId="77777777" w:rsidR="00BE64EE" w:rsidRPr="009729E7" w:rsidRDefault="00BE64EE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25A1" w14:textId="77777777" w:rsidR="00BE64EE" w:rsidRPr="009729E7" w:rsidRDefault="00BE64EE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485D9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8.21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FD968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10.21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44320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24.27%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FDC05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11.52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88AE6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16.53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586A7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43.56%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B7A20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18.08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90614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44.66 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AE8B0" w14:textId="77777777" w:rsidR="00BE64EE" w:rsidRPr="009729E7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NaN%</w:t>
            </w:r>
          </w:p>
        </w:tc>
      </w:tr>
      <w:tr w:rsidR="00BE64EE" w:rsidRPr="009729E7" w14:paraId="00AD8663" w14:textId="77777777" w:rsidTr="004D3896"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52076" w14:textId="77777777" w:rsidR="00BE64EE" w:rsidRPr="009729E7" w:rsidRDefault="00BE64EE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B44E2" w14:textId="77777777" w:rsidR="00BE64EE" w:rsidRPr="009729E7" w:rsidRDefault="00BE64EE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E48CD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4.67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BAAE0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5.48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73B60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17.29%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DB035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4.88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DD565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5.90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04BFF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20.89%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05A57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5.22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69A3E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6.65 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7FFCF" w14:textId="77777777" w:rsidR="00BE64EE" w:rsidRPr="009729E7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NaN%</w:t>
            </w:r>
          </w:p>
        </w:tc>
      </w:tr>
      <w:tr w:rsidR="00BE64EE" w:rsidRPr="009729E7" w14:paraId="3BA9C478" w14:textId="77777777" w:rsidTr="004D3896"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943CE" w14:textId="77777777" w:rsidR="00BE64EE" w:rsidRPr="009729E7" w:rsidRDefault="00BE64EE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B0663" w14:textId="77777777" w:rsidR="00BE64EE" w:rsidRPr="009729E7" w:rsidRDefault="00BE64EE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0CD0F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6.28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7866A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7.57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C5717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20.56%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5EB3D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7.99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E73DA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10.89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F533A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36.25%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8BA87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10.90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89A71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18.01 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D33D" w14:textId="77777777" w:rsidR="00BE64EE" w:rsidRPr="009729E7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NaN%</w:t>
            </w:r>
          </w:p>
        </w:tc>
      </w:tr>
      <w:tr w:rsidR="00BE64EE" w:rsidRPr="009729E7" w14:paraId="5FB4B37B" w14:textId="77777777" w:rsidTr="004D3896"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30C6D" w14:textId="77777777" w:rsidR="00BE64EE" w:rsidRPr="009729E7" w:rsidRDefault="00BE64EE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0B3D2" w14:textId="77777777" w:rsidR="00BE64EE" w:rsidRPr="009729E7" w:rsidRDefault="00BE64EE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F73CD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95.12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A6AB3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77.89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C05BA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-18.12%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4B352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729.68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02947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124.32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C767D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-82.96%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A7040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1160.17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13518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171.05 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EBEA5" w14:textId="77777777" w:rsidR="00BE64EE" w:rsidRPr="009729E7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NaN%</w:t>
            </w:r>
          </w:p>
        </w:tc>
      </w:tr>
      <w:tr w:rsidR="00BE64EE" w:rsidRPr="009729E7" w14:paraId="31CC27E3" w14:textId="77777777" w:rsidTr="004D3896"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652F8" w14:textId="77777777" w:rsidR="00BE64EE" w:rsidRPr="009729E7" w:rsidRDefault="00BE64EE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9D367" w14:textId="77777777" w:rsidR="00BE64EE" w:rsidRPr="009729E7" w:rsidRDefault="00BE64EE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FF20E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5.02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5E28C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5.27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0D811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4.90%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E01C1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78.47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6336F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13.67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01FEF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-82.58%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60258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212.32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4C0BC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15.46 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D32C" w14:textId="77777777" w:rsidR="00BE64EE" w:rsidRPr="009729E7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NaN%</w:t>
            </w:r>
          </w:p>
        </w:tc>
      </w:tr>
      <w:tr w:rsidR="00BE64EE" w:rsidRPr="009729E7" w14:paraId="27FB1498" w14:textId="77777777" w:rsidTr="004D3896"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EE55" w14:textId="77777777" w:rsidR="00BE64EE" w:rsidRPr="009729E7" w:rsidRDefault="00BE64EE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DF590" w14:textId="77777777" w:rsidR="00BE64EE" w:rsidRPr="009729E7" w:rsidRDefault="00BE64EE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2887B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26.55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A9F83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18.45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653B6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-30.52%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62EE8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603.65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24031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36.62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55D56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-93.93%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A754C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1235.33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2C245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61.56 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3ACDB" w14:textId="77777777" w:rsidR="00BE64EE" w:rsidRPr="009729E7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NaN%</w:t>
            </w:r>
          </w:p>
        </w:tc>
      </w:tr>
      <w:tr w:rsidR="00BE64EE" w:rsidRPr="009729E7" w14:paraId="0297805A" w14:textId="77777777" w:rsidTr="004D3896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1C62F" w14:textId="77777777" w:rsidR="00BE64EE" w:rsidRPr="009729E7" w:rsidRDefault="00BE64EE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CF767" w14:textId="77777777" w:rsidR="00BE64EE" w:rsidRPr="009729E7" w:rsidRDefault="00BE64EE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C0DB2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5.37%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6595C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5.49%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EBCEC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25A71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19.61%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46294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21.93%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67181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D1C02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37.18%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850C5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42.03%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F5973" w14:textId="77777777" w:rsidR="00BE64EE" w:rsidRPr="009729E7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BE64EE" w:rsidRPr="009729E7" w14:paraId="6AECADAA" w14:textId="77777777" w:rsidTr="004D3896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39BA5" w14:textId="77777777" w:rsidR="00BE64EE" w:rsidRPr="009729E7" w:rsidRDefault="00BE64EE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6BD18" w14:textId="77777777" w:rsidR="00BE64EE" w:rsidRPr="009729E7" w:rsidRDefault="00BE64EE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11C60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1.68%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A5130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1.54%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96EC3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AFDE3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4.80%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ADF82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6.73%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D4362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EF98B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1.31%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8158C" w14:textId="77777777" w:rsidR="00BE64EE" w:rsidRPr="005F2CB1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12.91%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F83B6" w14:textId="77777777" w:rsidR="00BE64EE" w:rsidRPr="009729E7" w:rsidRDefault="00BE64EE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20F6C1E5" w14:textId="77777777" w:rsidTr="004D3896"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2D335" w14:textId="77777777" w:rsidR="00522EF7" w:rsidRPr="005F2CB1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Note:</w:t>
            </w:r>
            <w:r w:rsidRPr="005F2CB1"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297D8700" w14:textId="77777777" w:rsidR="00522EF7" w:rsidRPr="005F2CB1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0ABA1CFD" w14:textId="4FB0D04F" w:rsidR="00522EF7" w:rsidRPr="009729E7" w:rsidRDefault="00522EF7" w:rsidP="00522EF7">
            <w:pPr>
              <w:contextualSpacing/>
              <w:mirrorIndents/>
              <w:rPr>
                <w:strike/>
              </w:rPr>
            </w:pPr>
            <w:r w:rsidRPr="005F2CB1"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</w:tc>
      </w:tr>
    </w:tbl>
    <w:p w14:paraId="12B40177" w14:textId="77777777" w:rsidR="00885540" w:rsidRDefault="00885540" w:rsidP="00CD6A5F">
      <w:pPr>
        <w:pStyle w:val="L1bullet"/>
        <w:ind w:left="0" w:firstLine="0"/>
        <w:rPr>
          <w:lang w:val="en-US" w:eastAsia="zh-CN"/>
        </w:rPr>
      </w:pPr>
    </w:p>
    <w:p w14:paraId="5D2A5515" w14:textId="244B3B51" w:rsidR="00CD6A5F" w:rsidRPr="00885540" w:rsidRDefault="00CD6A5F">
      <w:pPr>
        <w:numPr>
          <w:ilvl w:val="0"/>
          <w:numId w:val="32"/>
        </w:numPr>
        <w:spacing w:line="252" w:lineRule="auto"/>
        <w:contextualSpacing/>
        <w:jc w:val="both"/>
      </w:pPr>
      <w:r w:rsidRPr="00885540">
        <w:rPr>
          <w:rFonts w:hint="eastAsia"/>
        </w:rPr>
        <w:t>S</w:t>
      </w:r>
      <w:r w:rsidRPr="00885540">
        <w:t>ource 2 (ZTE)</w:t>
      </w:r>
    </w:p>
    <w:p w14:paraId="0766A38F" w14:textId="2428EDCB" w:rsidR="00CD6A5F" w:rsidRDefault="00CD6A5F" w:rsidP="00CD6A5F">
      <w:pPr>
        <w:spacing w:after="0"/>
        <w:rPr>
          <w:b/>
          <w:bCs/>
          <w:u w:val="single"/>
        </w:rPr>
      </w:pPr>
      <w:r w:rsidRPr="002819F4">
        <w:rPr>
          <w:b/>
          <w:bCs/>
          <w:u w:val="single"/>
        </w:rPr>
        <w:t>2-layer Scenario B (FR1)</w:t>
      </w:r>
    </w:p>
    <w:p w14:paraId="2A66630D" w14:textId="6018025F" w:rsidR="001728D8" w:rsidRDefault="001728D8" w:rsidP="001728D8">
      <w:pPr>
        <w:pStyle w:val="L1bullet"/>
        <w:ind w:left="0" w:firstLine="0"/>
        <w:rPr>
          <w:lang w:val="en-US" w:eastAsia="zh-CN"/>
        </w:rPr>
      </w:pPr>
    </w:p>
    <w:p w14:paraId="141FCE8E" w14:textId="1140BE47" w:rsidR="009B08BE" w:rsidRDefault="009B08BE" w:rsidP="001728D8">
      <w:pPr>
        <w:pStyle w:val="L1bullet"/>
        <w:ind w:left="0" w:firstLine="0"/>
        <w:rPr>
          <w:lang w:val="en-US" w:eastAsia="zh-CN"/>
        </w:rPr>
      </w:pPr>
      <w:r w:rsidRPr="009B15BF">
        <w:rPr>
          <w:iCs/>
          <w:lang w:val="en-US" w:eastAsia="zh-CN"/>
        </w:rPr>
        <w:t>Large Packet Size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"/>
        <w:gridCol w:w="616"/>
        <w:gridCol w:w="847"/>
        <w:gridCol w:w="847"/>
        <w:gridCol w:w="949"/>
        <w:gridCol w:w="847"/>
        <w:gridCol w:w="951"/>
        <w:gridCol w:w="949"/>
        <w:gridCol w:w="886"/>
        <w:gridCol w:w="951"/>
        <w:gridCol w:w="949"/>
      </w:tblGrid>
      <w:tr w:rsidR="001728D8" w:rsidRPr="009729E7" w14:paraId="608FFEDF" w14:textId="77777777" w:rsidTr="00E313C5">
        <w:tc>
          <w:tcPr>
            <w:tcW w:w="1455" w:type="dxa"/>
            <w:gridSpan w:val="2"/>
            <w:shd w:val="clear" w:color="auto" w:fill="auto"/>
            <w:vAlign w:val="center"/>
          </w:tcPr>
          <w:p w14:paraId="3B4DD0D6" w14:textId="451CBC31" w:rsidR="001728D8" w:rsidRPr="005F2CB1" w:rsidRDefault="00522EF7" w:rsidP="00522EF7">
            <w:pPr>
              <w:contextualSpacing/>
              <w:mirrorIndents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43" w:type="dxa"/>
            <w:gridSpan w:val="3"/>
            <w:shd w:val="clear" w:color="auto" w:fill="auto"/>
            <w:vAlign w:val="center"/>
          </w:tcPr>
          <w:p w14:paraId="33516A59" w14:textId="77777777" w:rsidR="001728D8" w:rsidRPr="005F2CB1" w:rsidRDefault="001728D8" w:rsidP="00BE64EE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7" w:type="dxa"/>
            <w:gridSpan w:val="3"/>
            <w:shd w:val="clear" w:color="auto" w:fill="auto"/>
            <w:vAlign w:val="center"/>
          </w:tcPr>
          <w:p w14:paraId="5569B28B" w14:textId="77777777" w:rsidR="001728D8" w:rsidRPr="005F2CB1" w:rsidRDefault="001728D8" w:rsidP="00BE64EE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6" w:type="dxa"/>
            <w:gridSpan w:val="3"/>
            <w:shd w:val="clear" w:color="auto" w:fill="auto"/>
            <w:vAlign w:val="center"/>
          </w:tcPr>
          <w:p w14:paraId="52F37302" w14:textId="77777777" w:rsidR="001728D8" w:rsidRPr="005F2CB1" w:rsidRDefault="001728D8" w:rsidP="00BE64EE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BE64EE" w:rsidRPr="009729E7" w14:paraId="054F4C64" w14:textId="77777777" w:rsidTr="00E313C5">
        <w:tc>
          <w:tcPr>
            <w:tcW w:w="1455" w:type="dxa"/>
            <w:gridSpan w:val="2"/>
            <w:shd w:val="clear" w:color="auto" w:fill="auto"/>
            <w:vAlign w:val="center"/>
          </w:tcPr>
          <w:p w14:paraId="0F31A77A" w14:textId="77777777" w:rsidR="00BE64EE" w:rsidRPr="005F2CB1" w:rsidRDefault="00BE64EE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7EF2AD76" w14:textId="27A095E4" w:rsidR="00BE64EE" w:rsidRPr="005F2CB1" w:rsidRDefault="00BE64EE" w:rsidP="00BE64EE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EF58646" w14:textId="4773CD23" w:rsidR="00BE64EE" w:rsidRPr="005F2CB1" w:rsidRDefault="00BE64EE" w:rsidP="00BE64EE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C2CEF63" w14:textId="2DD42BE0" w:rsidR="00BE64EE" w:rsidRPr="005F2CB1" w:rsidRDefault="00BE64EE" w:rsidP="00BE64EE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2E89F81" w14:textId="1395ECBE" w:rsidR="00BE64EE" w:rsidRPr="005F2CB1" w:rsidRDefault="00BE64EE" w:rsidP="00BE64EE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13BD921" w14:textId="39054E61" w:rsidR="00BE64EE" w:rsidRPr="005F2CB1" w:rsidRDefault="00BE64EE" w:rsidP="00BE64EE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005827B" w14:textId="674F7C1B" w:rsidR="00BE64EE" w:rsidRPr="005F2CB1" w:rsidRDefault="00BE64EE" w:rsidP="00BE64EE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E6B8B11" w14:textId="46F84867" w:rsidR="00BE64EE" w:rsidRPr="005F2CB1" w:rsidRDefault="00BE64EE" w:rsidP="00BE64EE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EC2DD3A" w14:textId="6351D968" w:rsidR="00BE64EE" w:rsidRPr="005F2CB1" w:rsidRDefault="00BE64EE" w:rsidP="00BE64EE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4ADA993" w14:textId="018FDE35" w:rsidR="00BE64EE" w:rsidRPr="005F2CB1" w:rsidRDefault="00BE64EE" w:rsidP="00BE64EE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1728D8" w:rsidRPr="009729E7" w14:paraId="19124ACA" w14:textId="77777777" w:rsidTr="00E313C5">
        <w:tc>
          <w:tcPr>
            <w:tcW w:w="839" w:type="dxa"/>
            <w:vMerge w:val="restart"/>
            <w:shd w:val="clear" w:color="auto" w:fill="auto"/>
            <w:vAlign w:val="center"/>
          </w:tcPr>
          <w:p w14:paraId="4E323F97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8BE6496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B25BB70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486.30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19495B9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474.47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C40B279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-2.43%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90BA4BF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448.64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EBC1697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421.00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0BB8B93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-6.16%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65E675BE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346.75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53FF73A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312.43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1FC59EB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-9.90%</w:t>
            </w:r>
          </w:p>
        </w:tc>
      </w:tr>
      <w:tr w:rsidR="001728D8" w:rsidRPr="009729E7" w14:paraId="294CB497" w14:textId="77777777" w:rsidTr="00E313C5">
        <w:tc>
          <w:tcPr>
            <w:tcW w:w="839" w:type="dxa"/>
            <w:vMerge/>
            <w:shd w:val="clear" w:color="auto" w:fill="auto"/>
            <w:vAlign w:val="center"/>
          </w:tcPr>
          <w:p w14:paraId="6DCBE69F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25B474A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2CAC084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197.16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7487199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189.85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13AFF22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-3.71%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F5A7B44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175.05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D37B739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153.41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D7CBF2E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-12.36%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5BF0767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95.23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C8BBD08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72.06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7DFA1BE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-24.33%</w:t>
            </w:r>
          </w:p>
        </w:tc>
      </w:tr>
      <w:tr w:rsidR="001728D8" w:rsidRPr="009729E7" w14:paraId="0F4196F6" w14:textId="77777777" w:rsidTr="00E313C5">
        <w:tc>
          <w:tcPr>
            <w:tcW w:w="839" w:type="dxa"/>
            <w:vMerge/>
            <w:shd w:val="clear" w:color="auto" w:fill="auto"/>
            <w:vAlign w:val="center"/>
          </w:tcPr>
          <w:p w14:paraId="7EB8D207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35E5A32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5B6E930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600.24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51C92AD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574.25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433F88C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-4.33%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8D2FCE2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527.02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13C44C5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491.22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026E4CD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-6.79%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F245EE4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383.21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159498A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320.82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966FE96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-16.28%</w:t>
            </w:r>
          </w:p>
        </w:tc>
      </w:tr>
      <w:tr w:rsidR="001728D8" w:rsidRPr="009729E7" w14:paraId="00169DEE" w14:textId="77777777" w:rsidTr="00E313C5">
        <w:tc>
          <w:tcPr>
            <w:tcW w:w="839" w:type="dxa"/>
            <w:vMerge w:val="restart"/>
            <w:shd w:val="clear" w:color="auto" w:fill="auto"/>
            <w:vAlign w:val="center"/>
          </w:tcPr>
          <w:p w14:paraId="6249265E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B51DD89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EAC8E22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139.38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CD5A57D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139.85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B3A7F0E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0.34%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E292356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125.81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B3D7FC5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126.02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15B8721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0.17%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F5BB94D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101.70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CE0C7A3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102.32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657C468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0.61%</w:t>
            </w:r>
          </w:p>
        </w:tc>
      </w:tr>
      <w:tr w:rsidR="001728D8" w:rsidRPr="009729E7" w14:paraId="011C9330" w14:textId="77777777" w:rsidTr="00E313C5">
        <w:tc>
          <w:tcPr>
            <w:tcW w:w="839" w:type="dxa"/>
            <w:vMerge/>
            <w:shd w:val="clear" w:color="auto" w:fill="auto"/>
            <w:vAlign w:val="center"/>
          </w:tcPr>
          <w:p w14:paraId="7EB56642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020F807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BD7E402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100.13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452F4CD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100.13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D86084D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9F97C25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84.22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31C48D2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85.71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F226EAA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1.77%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6FC4973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20.63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79A8483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23.33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DDA7739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13.09%</w:t>
            </w:r>
          </w:p>
        </w:tc>
      </w:tr>
      <w:tr w:rsidR="001728D8" w:rsidRPr="009729E7" w14:paraId="79626315" w14:textId="77777777" w:rsidTr="00E313C5">
        <w:tc>
          <w:tcPr>
            <w:tcW w:w="839" w:type="dxa"/>
            <w:vMerge/>
            <w:shd w:val="clear" w:color="auto" w:fill="auto"/>
            <w:vAlign w:val="center"/>
          </w:tcPr>
          <w:p w14:paraId="404744DF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929EDD7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8961358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142.93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070E053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142.76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55AA353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-0.12%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1387275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129.79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D8BBB0A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130.23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4931B84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0.34%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A936939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110.12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4389A7A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110.78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A8B344D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0.60%</w:t>
            </w:r>
          </w:p>
        </w:tc>
      </w:tr>
      <w:tr w:rsidR="001728D8" w:rsidRPr="009729E7" w14:paraId="23BBC136" w14:textId="77777777" w:rsidTr="00E313C5">
        <w:tc>
          <w:tcPr>
            <w:tcW w:w="839" w:type="dxa"/>
            <w:vMerge w:val="restart"/>
            <w:shd w:val="clear" w:color="auto" w:fill="auto"/>
            <w:vAlign w:val="center"/>
          </w:tcPr>
          <w:p w14:paraId="4E801929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3520F8A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E2AEC37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10.67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FB4AD9A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174F2EC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E97F284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12.58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63FA74B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13.86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301B87E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10.17%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40FA838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22.51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7B53C4C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26.50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ED6DBD1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17.73%</w:t>
            </w:r>
          </w:p>
        </w:tc>
      </w:tr>
      <w:tr w:rsidR="001728D8" w:rsidRPr="009729E7" w14:paraId="1FB4DA58" w14:textId="77777777" w:rsidTr="00E313C5">
        <w:tc>
          <w:tcPr>
            <w:tcW w:w="839" w:type="dxa"/>
            <w:vMerge/>
            <w:shd w:val="clear" w:color="auto" w:fill="auto"/>
            <w:vAlign w:val="center"/>
          </w:tcPr>
          <w:p w14:paraId="74EFF7C0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500775D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DEFF2F0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5.98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947DE52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6.02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528B074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0.67%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506229D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5.98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76ABE06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6.02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508AF9D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0.67%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69460628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6.05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E670A91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6.09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20D34F2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0.66%</w:t>
            </w:r>
          </w:p>
        </w:tc>
      </w:tr>
      <w:tr w:rsidR="001728D8" w:rsidRPr="009729E7" w14:paraId="29FB040A" w14:textId="77777777" w:rsidTr="00E313C5">
        <w:tc>
          <w:tcPr>
            <w:tcW w:w="839" w:type="dxa"/>
            <w:vMerge/>
            <w:shd w:val="clear" w:color="auto" w:fill="auto"/>
            <w:vAlign w:val="center"/>
          </w:tcPr>
          <w:p w14:paraId="78291ECF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C8FD7EB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55B41CB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6.70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8F7C00A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6.80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38F41CA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1.49%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9DB830E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53F6B0D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9.09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CFAD00D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30.79%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D0C6601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13.27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FB201B0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14.38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AF7A82A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8.36%</w:t>
            </w:r>
          </w:p>
        </w:tc>
      </w:tr>
      <w:tr w:rsidR="001728D8" w:rsidRPr="009729E7" w14:paraId="3ED965B1" w14:textId="77777777" w:rsidTr="00E313C5">
        <w:tc>
          <w:tcPr>
            <w:tcW w:w="839" w:type="dxa"/>
            <w:vMerge w:val="restart"/>
            <w:shd w:val="clear" w:color="auto" w:fill="auto"/>
            <w:vAlign w:val="center"/>
          </w:tcPr>
          <w:p w14:paraId="1DD6B0A0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042BE6B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B8FF5F9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8.03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CDC28E6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7.88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519D86C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-1.87%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B906B0C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10.32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E676D99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10.09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0E44FF0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-2.23%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61DB7D5B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33.24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C64FDBA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32.18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966911B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-3.19%</w:t>
            </w:r>
          </w:p>
        </w:tc>
      </w:tr>
      <w:tr w:rsidR="001728D8" w:rsidRPr="009729E7" w14:paraId="1BDC2DCC" w14:textId="77777777" w:rsidTr="00E313C5">
        <w:tc>
          <w:tcPr>
            <w:tcW w:w="839" w:type="dxa"/>
            <w:vMerge/>
            <w:shd w:val="clear" w:color="auto" w:fill="auto"/>
            <w:vAlign w:val="center"/>
          </w:tcPr>
          <w:p w14:paraId="351F0993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2BF10D1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6F4CF2E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5.59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8BD0CD4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5.59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7A1E7D2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9475615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5.63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0BE2198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5.63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91BA65F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34CA88C4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5.70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8EDA397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5.70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FA9B046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1728D8" w:rsidRPr="009729E7" w14:paraId="207E04CB" w14:textId="77777777" w:rsidTr="00E313C5">
        <w:tc>
          <w:tcPr>
            <w:tcW w:w="839" w:type="dxa"/>
            <w:vMerge/>
            <w:shd w:val="clear" w:color="auto" w:fill="auto"/>
            <w:vAlign w:val="center"/>
          </w:tcPr>
          <w:p w14:paraId="68D59FB5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65CD039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1AD0303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6.98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5593793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AB5BFB2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987D977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7.34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BAEA737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7.34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6519B8F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3C987BA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9.41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568CF0C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9.45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0DBEF74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0.43%</w:t>
            </w:r>
          </w:p>
        </w:tc>
      </w:tr>
      <w:tr w:rsidR="001728D8" w:rsidRPr="009729E7" w14:paraId="597B7123" w14:textId="77777777" w:rsidTr="00E313C5">
        <w:tc>
          <w:tcPr>
            <w:tcW w:w="839" w:type="dxa"/>
            <w:shd w:val="clear" w:color="auto" w:fill="auto"/>
            <w:vAlign w:val="center"/>
          </w:tcPr>
          <w:p w14:paraId="1D8A9672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8BA5DD1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0AE02ED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3.79%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EB31C6F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3.89%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8569C19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DAF59C1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12.35%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B12FF87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13.27%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2E1C3A5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0A1B7679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36.16%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A9CB827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39.55%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95192D9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1728D8" w:rsidRPr="009729E7" w14:paraId="3DF02DF5" w14:textId="77777777" w:rsidTr="00E313C5">
        <w:tc>
          <w:tcPr>
            <w:tcW w:w="839" w:type="dxa"/>
            <w:shd w:val="clear" w:color="auto" w:fill="auto"/>
            <w:vAlign w:val="center"/>
          </w:tcPr>
          <w:p w14:paraId="6FB0318A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5697591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9D00E06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2.64%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DB6C78F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2.57%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8128872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A0972E6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6.68%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789DA90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6.53%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E92ADA3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3C1C3290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11.98%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0CC8AD1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11.69%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1F638DC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1728D8" w:rsidRPr="009729E7" w14:paraId="48325712" w14:textId="77777777" w:rsidTr="00E313C5">
        <w:tc>
          <w:tcPr>
            <w:tcW w:w="1455" w:type="dxa"/>
            <w:gridSpan w:val="2"/>
            <w:shd w:val="clear" w:color="auto" w:fill="auto"/>
            <w:vAlign w:val="center"/>
          </w:tcPr>
          <w:p w14:paraId="5D1174CF" w14:textId="104999B4" w:rsidR="001728D8" w:rsidRPr="005F2CB1" w:rsidRDefault="00E313C5" w:rsidP="00BE64EE">
            <w:pPr>
              <w:contextualSpacing/>
              <w:mirrorIndents/>
              <w:rPr>
                <w:i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43" w:type="dxa"/>
            <w:gridSpan w:val="3"/>
            <w:shd w:val="clear" w:color="auto" w:fill="auto"/>
            <w:vAlign w:val="center"/>
          </w:tcPr>
          <w:p w14:paraId="01BB04FE" w14:textId="77777777" w:rsidR="001728D8" w:rsidRPr="005F2CB1" w:rsidRDefault="001728D8" w:rsidP="00BE64EE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7" w:type="dxa"/>
            <w:gridSpan w:val="3"/>
            <w:shd w:val="clear" w:color="auto" w:fill="auto"/>
            <w:vAlign w:val="center"/>
          </w:tcPr>
          <w:p w14:paraId="7EBB24F0" w14:textId="77777777" w:rsidR="001728D8" w:rsidRPr="005F2CB1" w:rsidRDefault="001728D8" w:rsidP="00BE64EE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6" w:type="dxa"/>
            <w:gridSpan w:val="3"/>
            <w:shd w:val="clear" w:color="auto" w:fill="auto"/>
            <w:vAlign w:val="center"/>
          </w:tcPr>
          <w:p w14:paraId="6C8512E2" w14:textId="77777777" w:rsidR="001728D8" w:rsidRPr="005F2CB1" w:rsidRDefault="001728D8" w:rsidP="00BE64EE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E313C5" w:rsidRPr="009729E7" w14:paraId="560BBC0D" w14:textId="77777777" w:rsidTr="00E313C5">
        <w:tc>
          <w:tcPr>
            <w:tcW w:w="1455" w:type="dxa"/>
            <w:gridSpan w:val="2"/>
            <w:shd w:val="clear" w:color="auto" w:fill="auto"/>
            <w:vAlign w:val="center"/>
          </w:tcPr>
          <w:p w14:paraId="4E4327D4" w14:textId="77777777" w:rsidR="00E313C5" w:rsidRPr="005F2CB1" w:rsidRDefault="00E313C5" w:rsidP="00E313C5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015BC523" w14:textId="44A31A07" w:rsidR="00E313C5" w:rsidRPr="005F2CB1" w:rsidRDefault="00E313C5" w:rsidP="00E313C5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8A69061" w14:textId="32514780" w:rsidR="00E313C5" w:rsidRPr="005F2CB1" w:rsidRDefault="00E313C5" w:rsidP="00E313C5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8FDA9B6" w14:textId="32090F36" w:rsidR="00E313C5" w:rsidRPr="005F2CB1" w:rsidRDefault="00E313C5" w:rsidP="00E313C5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6649391" w14:textId="3628BFC4" w:rsidR="00E313C5" w:rsidRPr="005F2CB1" w:rsidRDefault="00E313C5" w:rsidP="00E313C5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B7E0375" w14:textId="578BFE4F" w:rsidR="00E313C5" w:rsidRPr="005F2CB1" w:rsidRDefault="00E313C5" w:rsidP="00E313C5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C577AEA" w14:textId="3756560C" w:rsidR="00E313C5" w:rsidRPr="005F2CB1" w:rsidRDefault="00E313C5" w:rsidP="00E313C5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31353EC" w14:textId="73B1A875" w:rsidR="00E313C5" w:rsidRPr="005F2CB1" w:rsidRDefault="00E313C5" w:rsidP="00E313C5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7877ABF" w14:textId="55AC3939" w:rsidR="00E313C5" w:rsidRPr="005F2CB1" w:rsidRDefault="00E313C5" w:rsidP="00E313C5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37CCE86" w14:textId="11BEF978" w:rsidR="00E313C5" w:rsidRPr="005F2CB1" w:rsidRDefault="00E313C5" w:rsidP="00E313C5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E313C5" w:rsidRPr="009729E7" w14:paraId="3E783AAE" w14:textId="77777777" w:rsidTr="00E313C5">
        <w:tc>
          <w:tcPr>
            <w:tcW w:w="839" w:type="dxa"/>
            <w:vMerge w:val="restart"/>
            <w:shd w:val="clear" w:color="auto" w:fill="auto"/>
            <w:vAlign w:val="center"/>
          </w:tcPr>
          <w:p w14:paraId="1B3A229B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04E4CA8" w14:textId="77777777" w:rsidR="00E313C5" w:rsidRPr="009729E7" w:rsidRDefault="00E313C5" w:rsidP="00E313C5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6DF9348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428.93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A223195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96.62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CD507DC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-77.47%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39B3798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384.31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4B0B6A8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56.56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A5C2F37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-85.28%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D8BFED6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250.49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EBC37E0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31.38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5B867EF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-87.47%</w:t>
            </w:r>
          </w:p>
        </w:tc>
      </w:tr>
      <w:tr w:rsidR="00E313C5" w:rsidRPr="009729E7" w14:paraId="6656A73D" w14:textId="77777777" w:rsidTr="00E313C5">
        <w:tc>
          <w:tcPr>
            <w:tcW w:w="839" w:type="dxa"/>
            <w:vMerge/>
            <w:shd w:val="clear" w:color="auto" w:fill="auto"/>
            <w:vAlign w:val="center"/>
          </w:tcPr>
          <w:p w14:paraId="256FEC9F" w14:textId="77777777" w:rsidR="00E313C5" w:rsidRPr="009729E7" w:rsidRDefault="00E313C5" w:rsidP="00E313C5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1D54735" w14:textId="77777777" w:rsidR="00E313C5" w:rsidRPr="009729E7" w:rsidRDefault="00E313C5" w:rsidP="00E313C5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E19A5F9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200.68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9014CF9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36.00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1F2CEB1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-82.06%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AF014CC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161.66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75AAE4D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8.63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CDDA8CB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-94.66%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EA1785E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62.85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3939B77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4.38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0C024F6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-93.03%</w:t>
            </w:r>
          </w:p>
        </w:tc>
      </w:tr>
      <w:tr w:rsidR="00E313C5" w:rsidRPr="009729E7" w14:paraId="313C2095" w14:textId="77777777" w:rsidTr="00E313C5">
        <w:tc>
          <w:tcPr>
            <w:tcW w:w="839" w:type="dxa"/>
            <w:vMerge/>
            <w:shd w:val="clear" w:color="auto" w:fill="auto"/>
            <w:vAlign w:val="center"/>
          </w:tcPr>
          <w:p w14:paraId="255AC001" w14:textId="77777777" w:rsidR="00E313C5" w:rsidRPr="009729E7" w:rsidRDefault="00E313C5" w:rsidP="00E313C5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584BA6F" w14:textId="77777777" w:rsidR="00E313C5" w:rsidRPr="009729E7" w:rsidRDefault="00E313C5" w:rsidP="00E313C5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FF10685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498.57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C940020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98.82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4D57D01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-80.18%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D295DBD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443.71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6FDF55A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52.69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7BA416D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-88.13%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3F6CFA98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222.36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2D666C5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18.43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6316D56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-91.71%</w:t>
            </w:r>
          </w:p>
        </w:tc>
      </w:tr>
      <w:tr w:rsidR="00E313C5" w:rsidRPr="009729E7" w14:paraId="69C0309C" w14:textId="77777777" w:rsidTr="00E313C5">
        <w:tc>
          <w:tcPr>
            <w:tcW w:w="839" w:type="dxa"/>
            <w:vMerge w:val="restart"/>
            <w:shd w:val="clear" w:color="auto" w:fill="auto"/>
            <w:vAlign w:val="center"/>
          </w:tcPr>
          <w:p w14:paraId="6ABAD1A3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C094E6E" w14:textId="77777777" w:rsidR="00E313C5" w:rsidRPr="009729E7" w:rsidRDefault="00E313C5" w:rsidP="00E313C5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C12A13D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142.87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1C05B61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413.91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B7E7740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189.71%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DB19204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132.91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03B6D09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417.99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2D2B3FB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214.49%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84F897C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113.16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E5A4A11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400.27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8D836EF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253.72%</w:t>
            </w:r>
          </w:p>
        </w:tc>
      </w:tr>
      <w:tr w:rsidR="00E313C5" w:rsidRPr="009729E7" w14:paraId="10E4EF19" w14:textId="77777777" w:rsidTr="00E313C5">
        <w:tc>
          <w:tcPr>
            <w:tcW w:w="839" w:type="dxa"/>
            <w:vMerge/>
            <w:shd w:val="clear" w:color="auto" w:fill="auto"/>
            <w:vAlign w:val="center"/>
          </w:tcPr>
          <w:p w14:paraId="0D15BCF2" w14:textId="77777777" w:rsidR="00E313C5" w:rsidRPr="009729E7" w:rsidRDefault="00E313C5" w:rsidP="00E313C5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5FE5573" w14:textId="77777777" w:rsidR="00E313C5" w:rsidRPr="009729E7" w:rsidRDefault="00E313C5" w:rsidP="00E313C5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920E5D5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123.09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E1DFA0A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246.14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F0E2D6C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99.97%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DF14F45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108.53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D7AC509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369.20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9E5C23B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240.18%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E595B13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64.04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507DBAB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353.53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982FB06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452.05%</w:t>
            </w:r>
          </w:p>
        </w:tc>
      </w:tr>
      <w:tr w:rsidR="00E313C5" w:rsidRPr="009729E7" w14:paraId="3F78C86E" w14:textId="77777777" w:rsidTr="00E313C5">
        <w:tc>
          <w:tcPr>
            <w:tcW w:w="839" w:type="dxa"/>
            <w:vMerge/>
            <w:shd w:val="clear" w:color="auto" w:fill="auto"/>
            <w:vAlign w:val="center"/>
          </w:tcPr>
          <w:p w14:paraId="39B5445C" w14:textId="77777777" w:rsidR="00E313C5" w:rsidRPr="009729E7" w:rsidRDefault="00E313C5" w:rsidP="00E313C5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A0C52B0" w14:textId="77777777" w:rsidR="00E313C5" w:rsidRPr="009729E7" w:rsidRDefault="00E313C5" w:rsidP="00E313C5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5CD1EE7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144.14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9274C39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429.07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3A40B6A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197.68%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75699C7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134.87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05650F2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420.77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A6C0BBD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211.98%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6E0B117F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116.84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9AB3A6D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400.38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8ED378B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242.67%</w:t>
            </w:r>
          </w:p>
        </w:tc>
      </w:tr>
      <w:tr w:rsidR="00E313C5" w:rsidRPr="009729E7" w14:paraId="00E9CBED" w14:textId="77777777" w:rsidTr="00E313C5">
        <w:tc>
          <w:tcPr>
            <w:tcW w:w="839" w:type="dxa"/>
            <w:vMerge w:val="restart"/>
            <w:shd w:val="clear" w:color="auto" w:fill="auto"/>
            <w:vAlign w:val="center"/>
          </w:tcPr>
          <w:p w14:paraId="17AE0465" w14:textId="77777777" w:rsidR="00E313C5" w:rsidRPr="009729E7" w:rsidRDefault="00E313C5" w:rsidP="00E313C5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9EB67C4" w14:textId="77777777" w:rsidR="00E313C5" w:rsidRPr="009729E7" w:rsidRDefault="00E313C5" w:rsidP="00E313C5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6F89236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12.12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90DEA73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61.19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5E80689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404.87%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14F7790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14.91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0AA6EDB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158.30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56BB376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961.70%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0FD06407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31.36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89A0FD3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318.66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95DDCBB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916.14%</w:t>
            </w:r>
          </w:p>
        </w:tc>
      </w:tr>
      <w:tr w:rsidR="00E313C5" w:rsidRPr="009729E7" w14:paraId="4262C32E" w14:textId="77777777" w:rsidTr="00E313C5">
        <w:tc>
          <w:tcPr>
            <w:tcW w:w="839" w:type="dxa"/>
            <w:vMerge/>
            <w:shd w:val="clear" w:color="auto" w:fill="auto"/>
            <w:vAlign w:val="center"/>
          </w:tcPr>
          <w:p w14:paraId="2440FC58" w14:textId="77777777" w:rsidR="00E313C5" w:rsidRPr="009729E7" w:rsidRDefault="00E313C5" w:rsidP="00E313C5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C1D8D1D" w14:textId="77777777" w:rsidR="00E313C5" w:rsidRPr="009729E7" w:rsidRDefault="00E313C5" w:rsidP="00E313C5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4BB9260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6.02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AEB4045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23.63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E0D7746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292.52%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5A59AF6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6.02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D36A3BC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24.48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434515E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306.64%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622568B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6.30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E5EF2B3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25.98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B91C5ED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312.38%</w:t>
            </w:r>
          </w:p>
        </w:tc>
      </w:tr>
      <w:tr w:rsidR="00E313C5" w:rsidRPr="009729E7" w14:paraId="5CB5AB6D" w14:textId="77777777" w:rsidTr="00E313C5">
        <w:tc>
          <w:tcPr>
            <w:tcW w:w="839" w:type="dxa"/>
            <w:vMerge/>
            <w:shd w:val="clear" w:color="auto" w:fill="auto"/>
            <w:vAlign w:val="center"/>
          </w:tcPr>
          <w:p w14:paraId="61E68A62" w14:textId="77777777" w:rsidR="00E313C5" w:rsidRPr="009729E7" w:rsidRDefault="00E313C5" w:rsidP="00E313C5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457C72A" w14:textId="77777777" w:rsidR="00E313C5" w:rsidRPr="009729E7" w:rsidRDefault="00E313C5" w:rsidP="00E313C5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6806FE0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7.20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850A124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51.91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842C7D5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620.97%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4F9037B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12.38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0075C01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79.41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5614F6E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541.44%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1310A39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19.30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1621D54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206.55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C0BD34B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970.21%</w:t>
            </w:r>
          </w:p>
        </w:tc>
      </w:tr>
      <w:tr w:rsidR="00E313C5" w:rsidRPr="009729E7" w14:paraId="388420FB" w14:textId="77777777" w:rsidTr="00E313C5">
        <w:tc>
          <w:tcPr>
            <w:tcW w:w="839" w:type="dxa"/>
            <w:vMerge w:val="restart"/>
            <w:shd w:val="clear" w:color="auto" w:fill="auto"/>
            <w:vAlign w:val="center"/>
          </w:tcPr>
          <w:p w14:paraId="407E6F5E" w14:textId="77777777" w:rsidR="00E313C5" w:rsidRPr="009729E7" w:rsidRDefault="00E313C5" w:rsidP="00E313C5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D83478F" w14:textId="77777777" w:rsidR="00E313C5" w:rsidRPr="009729E7" w:rsidRDefault="00E313C5" w:rsidP="00E313C5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05D0DB2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8.91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CE329D9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3.17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1C94EE9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-64.42%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2E51BC1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9.82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A66B686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4.33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174EC60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-55.91%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D9CF379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13.49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9351F35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2.79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5FAFB35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-79.32%</w:t>
            </w:r>
          </w:p>
        </w:tc>
      </w:tr>
      <w:tr w:rsidR="00E313C5" w:rsidRPr="009729E7" w14:paraId="159B6360" w14:textId="77777777" w:rsidTr="00E313C5">
        <w:tc>
          <w:tcPr>
            <w:tcW w:w="839" w:type="dxa"/>
            <w:vMerge/>
            <w:shd w:val="clear" w:color="auto" w:fill="auto"/>
            <w:vAlign w:val="center"/>
          </w:tcPr>
          <w:p w14:paraId="3FF2196C" w14:textId="77777777" w:rsidR="00E313C5" w:rsidRPr="009729E7" w:rsidRDefault="00E313C5" w:rsidP="00E313C5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5C60EB7" w14:textId="77777777" w:rsidR="00E313C5" w:rsidRPr="009729E7" w:rsidRDefault="00E313C5" w:rsidP="00E313C5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A2F4B16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5.55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3606534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4177068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-72.07%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2400A92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5.63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DE22CC6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8DC8870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-72.47%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F6B08BB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5.66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83AB1D2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EC48E7F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-71.91%</w:t>
            </w:r>
          </w:p>
        </w:tc>
      </w:tr>
      <w:tr w:rsidR="00E313C5" w:rsidRPr="009729E7" w14:paraId="3B24C094" w14:textId="77777777" w:rsidTr="00E313C5">
        <w:tc>
          <w:tcPr>
            <w:tcW w:w="839" w:type="dxa"/>
            <w:vMerge/>
            <w:shd w:val="clear" w:color="auto" w:fill="auto"/>
            <w:vAlign w:val="center"/>
          </w:tcPr>
          <w:p w14:paraId="05400710" w14:textId="77777777" w:rsidR="00E313C5" w:rsidRPr="009729E7" w:rsidRDefault="00E313C5" w:rsidP="00E313C5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45B923C" w14:textId="77777777" w:rsidR="00E313C5" w:rsidRPr="009729E7" w:rsidRDefault="00E313C5" w:rsidP="00E313C5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805BBB9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6.80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EFF7D54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A77C02E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-62.50%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F14752E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7.13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EE0690F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22B4E54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-64.24%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26892F4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7.84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0DA7B74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8BECF55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-66.96%</w:t>
            </w:r>
          </w:p>
        </w:tc>
      </w:tr>
      <w:tr w:rsidR="00E313C5" w:rsidRPr="009729E7" w14:paraId="7391F806" w14:textId="77777777" w:rsidTr="00E313C5">
        <w:tc>
          <w:tcPr>
            <w:tcW w:w="839" w:type="dxa"/>
            <w:shd w:val="clear" w:color="auto" w:fill="auto"/>
            <w:vAlign w:val="center"/>
          </w:tcPr>
          <w:p w14:paraId="0BFCB94C" w14:textId="77777777" w:rsidR="00E313C5" w:rsidRPr="009729E7" w:rsidRDefault="00E313C5" w:rsidP="00E313C5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95D4FAE" w14:textId="77777777" w:rsidR="00E313C5" w:rsidRPr="009729E7" w:rsidRDefault="00E313C5" w:rsidP="00E313C5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BC6B376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0DF630C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4.58%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4E7B180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7917C26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14.02%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354B95D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14.46%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457EC7F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3C187118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44.23%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0B77EF6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19.61%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A8E63A7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E313C5" w:rsidRPr="009729E7" w14:paraId="63ED0CA5" w14:textId="77777777" w:rsidTr="00E313C5">
        <w:tc>
          <w:tcPr>
            <w:tcW w:w="839" w:type="dxa"/>
            <w:shd w:val="clear" w:color="auto" w:fill="auto"/>
            <w:vAlign w:val="center"/>
          </w:tcPr>
          <w:p w14:paraId="41E4EFC5" w14:textId="77777777" w:rsidR="00E313C5" w:rsidRPr="009729E7" w:rsidRDefault="00E313C5" w:rsidP="00E313C5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6CF407F" w14:textId="77777777" w:rsidR="00E313C5" w:rsidRPr="009729E7" w:rsidRDefault="00E313C5" w:rsidP="00E313C5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7E9F924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2.64%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607ABFA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3.90%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F5D5DC1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BE276FA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5.99%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9FB21B3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6.76%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2489171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500657B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10.57%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B41F9D3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10.16%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D19DAD5" w14:textId="77777777" w:rsidR="00E313C5" w:rsidRPr="009729E7" w:rsidRDefault="00E313C5" w:rsidP="00E313C5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3A3E973A" w14:textId="77777777" w:rsidTr="00BE64EE">
        <w:tc>
          <w:tcPr>
            <w:tcW w:w="9631" w:type="dxa"/>
            <w:gridSpan w:val="11"/>
            <w:shd w:val="clear" w:color="auto" w:fill="auto"/>
            <w:vAlign w:val="center"/>
          </w:tcPr>
          <w:p w14:paraId="28D6C7DB" w14:textId="77777777" w:rsidR="00522EF7" w:rsidRPr="005F2CB1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Note:</w:t>
            </w:r>
            <w:r w:rsidRPr="005F2CB1"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52BDE071" w14:textId="77777777" w:rsidR="00522EF7" w:rsidRPr="005F2CB1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6BA1D393" w14:textId="59583E9E" w:rsidR="00522EF7" w:rsidRPr="005F2CB1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</w:tc>
      </w:tr>
    </w:tbl>
    <w:p w14:paraId="57275735" w14:textId="77777777" w:rsidR="00CD6A5F" w:rsidRPr="00DC20BB" w:rsidRDefault="00CD6A5F" w:rsidP="00CD6A5F">
      <w:pPr>
        <w:pStyle w:val="L1bullet"/>
        <w:ind w:left="0" w:firstLine="0"/>
        <w:rPr>
          <w:lang w:val="en-US" w:eastAsia="zh-CN"/>
        </w:rPr>
      </w:pPr>
    </w:p>
    <w:p w14:paraId="314EC5AF" w14:textId="323F28EF" w:rsidR="00D4552A" w:rsidRDefault="00885540">
      <w:pPr>
        <w:pStyle w:val="31"/>
      </w:pPr>
      <w:bookmarkStart w:id="20" w:name="_Toc9570"/>
      <w:bookmarkStart w:id="21" w:name="_Toc17249"/>
      <w:r>
        <w:t>B.4.</w:t>
      </w:r>
      <w:r>
        <w:rPr>
          <w:lang w:val="en-US"/>
        </w:rPr>
        <w:t>2</w:t>
      </w:r>
      <w:r w:rsidR="006643DA">
        <w:rPr>
          <w:lang w:val="en-US"/>
        </w:rPr>
        <w:t>B</w:t>
      </w:r>
      <w:r>
        <w:tab/>
        <w:t xml:space="preserve">Inter-gNB CLI scheme </w:t>
      </w:r>
      <w:r w:rsidR="006643DA">
        <w:t>2B</w:t>
      </w:r>
      <w:r>
        <w:t xml:space="preserve">: </w:t>
      </w:r>
      <w:r>
        <w:rPr>
          <w:lang w:val="en-US" w:eastAsia="zh-CN"/>
        </w:rPr>
        <w:t>Frequency Domain Coordination Scheme</w:t>
      </w:r>
      <w:bookmarkEnd w:id="20"/>
      <w:bookmarkEnd w:id="21"/>
    </w:p>
    <w:p w14:paraId="17A0887E" w14:textId="77777777" w:rsidR="00CD6A5F" w:rsidRPr="00885540" w:rsidRDefault="00CD6A5F">
      <w:pPr>
        <w:numPr>
          <w:ilvl w:val="0"/>
          <w:numId w:val="32"/>
        </w:numPr>
        <w:spacing w:line="252" w:lineRule="auto"/>
        <w:contextualSpacing/>
        <w:jc w:val="both"/>
      </w:pPr>
      <w:r>
        <w:t>Source 1 (Qualcomm)</w:t>
      </w:r>
      <w:r w:rsidRPr="00885540">
        <w:t>:</w:t>
      </w:r>
    </w:p>
    <w:p w14:paraId="06619FFB" w14:textId="1F872C03" w:rsidR="00CD6A5F" w:rsidRDefault="00CD6A5F" w:rsidP="00CD6A5F">
      <w:pPr>
        <w:spacing w:after="0"/>
        <w:rPr>
          <w:b/>
          <w:bCs/>
          <w:u w:val="single"/>
        </w:rPr>
      </w:pPr>
      <w:r w:rsidRPr="001C7A07">
        <w:rPr>
          <w:b/>
          <w:bCs/>
          <w:u w:val="single"/>
        </w:rPr>
        <w:t>Indoor Office (FR1)</w:t>
      </w:r>
    </w:p>
    <w:p w14:paraId="716ACA1D" w14:textId="77777777" w:rsidR="00380045" w:rsidRDefault="00380045" w:rsidP="00CD6A5F">
      <w:pPr>
        <w:pStyle w:val="L1bullet"/>
        <w:ind w:left="0" w:firstLine="0"/>
        <w:rPr>
          <w:lang w:val="en-US" w:eastAsia="zh-CN"/>
        </w:rPr>
      </w:pPr>
    </w:p>
    <w:p w14:paraId="3B06A80A" w14:textId="77777777" w:rsidR="001728D8" w:rsidRPr="008C125C" w:rsidRDefault="001728D8" w:rsidP="001728D8">
      <w:pPr>
        <w:pStyle w:val="L1bullet"/>
        <w:ind w:left="0" w:firstLine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S</w:t>
      </w:r>
      <w:r>
        <w:rPr>
          <w:rFonts w:eastAsia="맑은 고딕" w:hint="eastAsia"/>
          <w:lang w:eastAsia="ko-KR"/>
        </w:rPr>
        <w:t xml:space="preserve">mall </w:t>
      </w:r>
      <w:r>
        <w:rPr>
          <w:rFonts w:eastAsia="맑은 고딕"/>
          <w:lang w:eastAsia="ko-KR"/>
        </w:rPr>
        <w:t>packet size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1196"/>
        <w:gridCol w:w="765"/>
        <w:gridCol w:w="887"/>
        <w:gridCol w:w="892"/>
        <w:gridCol w:w="969"/>
        <w:gridCol w:w="821"/>
        <w:gridCol w:w="821"/>
        <w:gridCol w:w="815"/>
        <w:gridCol w:w="821"/>
        <w:gridCol w:w="821"/>
        <w:gridCol w:w="823"/>
      </w:tblGrid>
      <w:tr w:rsidR="005F2CB1" w:rsidRPr="009729E7" w14:paraId="7D2F5ADE" w14:textId="77777777" w:rsidTr="00522EF7">
        <w:tc>
          <w:tcPr>
            <w:tcW w:w="1961" w:type="dxa"/>
            <w:gridSpan w:val="2"/>
            <w:vMerge w:val="restart"/>
            <w:vAlign w:val="center"/>
          </w:tcPr>
          <w:p w14:paraId="5E05A2C7" w14:textId="77777777" w:rsidR="005F2CB1" w:rsidRPr="009729E7" w:rsidRDefault="005F2CB1" w:rsidP="005F2CB1">
            <w:pPr>
              <w:contextualSpacing/>
              <w:mirrorIndents/>
              <w:rPr>
                <w:i/>
                <w:sz w:val="16"/>
                <w:szCs w:val="16"/>
              </w:rPr>
            </w:pPr>
          </w:p>
        </w:tc>
        <w:tc>
          <w:tcPr>
            <w:tcW w:w="2748" w:type="dxa"/>
            <w:gridSpan w:val="3"/>
            <w:vAlign w:val="center"/>
          </w:tcPr>
          <w:p w14:paraId="1942865C" w14:textId="68C8036F" w:rsidR="005F2CB1" w:rsidRPr="009729E7" w:rsidRDefault="005F2CB1" w:rsidP="005F2CB1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457" w:type="dxa"/>
            <w:gridSpan w:val="3"/>
            <w:vAlign w:val="center"/>
          </w:tcPr>
          <w:p w14:paraId="282937A3" w14:textId="045DE24F" w:rsidR="005F2CB1" w:rsidRPr="009729E7" w:rsidRDefault="005F2CB1" w:rsidP="005F2CB1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465" w:type="dxa"/>
            <w:gridSpan w:val="3"/>
            <w:vAlign w:val="center"/>
          </w:tcPr>
          <w:p w14:paraId="5048353E" w14:textId="73606023" w:rsidR="005F2CB1" w:rsidRPr="009729E7" w:rsidRDefault="005F2CB1" w:rsidP="005F2CB1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5F2CB1" w:rsidRPr="009729E7" w14:paraId="28A2F08E" w14:textId="77777777" w:rsidTr="00522EF7">
        <w:tc>
          <w:tcPr>
            <w:tcW w:w="1961" w:type="dxa"/>
            <w:gridSpan w:val="2"/>
            <w:vMerge/>
            <w:vAlign w:val="center"/>
          </w:tcPr>
          <w:p w14:paraId="1CBE0491" w14:textId="77777777" w:rsidR="005F2CB1" w:rsidRPr="009729E7" w:rsidRDefault="005F2CB1" w:rsidP="005F2CB1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87" w:type="dxa"/>
            <w:vAlign w:val="center"/>
          </w:tcPr>
          <w:p w14:paraId="40C1E35A" w14:textId="0236FEA4" w:rsidR="005F2CB1" w:rsidRPr="004E0805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  <w:highlight w:val="yellow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92" w:type="dxa"/>
            <w:vAlign w:val="center"/>
          </w:tcPr>
          <w:p w14:paraId="693BC1C5" w14:textId="59303FC0" w:rsidR="005F2CB1" w:rsidRPr="004E0805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  <w:highlight w:val="yellow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69" w:type="dxa"/>
            <w:vAlign w:val="center"/>
          </w:tcPr>
          <w:p w14:paraId="348586BF" w14:textId="4EBC1B75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018F219C" w14:textId="4D361B50" w:rsidR="005F2CB1" w:rsidRPr="004E0805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  <w:highlight w:val="yellow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6B091770" w14:textId="5C5A3E72" w:rsidR="005F2CB1" w:rsidRPr="004E0805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  <w:highlight w:val="yellow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815" w:type="dxa"/>
            <w:vAlign w:val="center"/>
          </w:tcPr>
          <w:p w14:paraId="56D5259D" w14:textId="4EAEA6A4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4A10DC10" w14:textId="19DC2F2A" w:rsidR="005F2CB1" w:rsidRPr="004E0805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  <w:highlight w:val="yellow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03D73E76" w14:textId="30C4660E" w:rsidR="005F2CB1" w:rsidRPr="004E0805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  <w:highlight w:val="yellow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823" w:type="dxa"/>
            <w:vAlign w:val="center"/>
          </w:tcPr>
          <w:p w14:paraId="7383F6E0" w14:textId="0A825BFB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1728D8" w:rsidRPr="009729E7" w14:paraId="400860C7" w14:textId="77777777" w:rsidTr="00522EF7">
        <w:tc>
          <w:tcPr>
            <w:tcW w:w="1196" w:type="dxa"/>
            <w:vMerge w:val="restart"/>
            <w:vAlign w:val="center"/>
          </w:tcPr>
          <w:p w14:paraId="0DF330C2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765" w:type="dxa"/>
            <w:vAlign w:val="center"/>
          </w:tcPr>
          <w:p w14:paraId="45A24CA8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87" w:type="dxa"/>
            <w:vAlign w:val="center"/>
          </w:tcPr>
          <w:p w14:paraId="7E639C20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43.09 </w:t>
            </w:r>
          </w:p>
        </w:tc>
        <w:tc>
          <w:tcPr>
            <w:tcW w:w="892" w:type="dxa"/>
            <w:vAlign w:val="center"/>
          </w:tcPr>
          <w:p w14:paraId="4E696253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42.61 </w:t>
            </w:r>
          </w:p>
        </w:tc>
        <w:tc>
          <w:tcPr>
            <w:tcW w:w="969" w:type="dxa"/>
            <w:vAlign w:val="center"/>
          </w:tcPr>
          <w:p w14:paraId="3BEDD6CE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-1.13%</w:t>
            </w:r>
          </w:p>
        </w:tc>
        <w:tc>
          <w:tcPr>
            <w:tcW w:w="821" w:type="dxa"/>
            <w:vAlign w:val="center"/>
          </w:tcPr>
          <w:p w14:paraId="2E566FB5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42.11 </w:t>
            </w:r>
          </w:p>
        </w:tc>
        <w:tc>
          <w:tcPr>
            <w:tcW w:w="821" w:type="dxa"/>
            <w:vAlign w:val="center"/>
          </w:tcPr>
          <w:p w14:paraId="4508488C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41.79 </w:t>
            </w:r>
          </w:p>
        </w:tc>
        <w:tc>
          <w:tcPr>
            <w:tcW w:w="815" w:type="dxa"/>
            <w:vAlign w:val="center"/>
          </w:tcPr>
          <w:p w14:paraId="69D3FBDF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-0.76%</w:t>
            </w:r>
          </w:p>
        </w:tc>
        <w:tc>
          <w:tcPr>
            <w:tcW w:w="821" w:type="dxa"/>
            <w:vAlign w:val="center"/>
          </w:tcPr>
          <w:p w14:paraId="04729220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41.40 </w:t>
            </w:r>
          </w:p>
        </w:tc>
        <w:tc>
          <w:tcPr>
            <w:tcW w:w="821" w:type="dxa"/>
            <w:vAlign w:val="center"/>
          </w:tcPr>
          <w:p w14:paraId="3A5C8F9F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41.25 </w:t>
            </w:r>
          </w:p>
        </w:tc>
        <w:tc>
          <w:tcPr>
            <w:tcW w:w="823" w:type="dxa"/>
            <w:vAlign w:val="center"/>
          </w:tcPr>
          <w:p w14:paraId="0BFE90DF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-0.36%</w:t>
            </w:r>
          </w:p>
        </w:tc>
      </w:tr>
      <w:tr w:rsidR="001728D8" w:rsidRPr="009729E7" w14:paraId="4F07B85D" w14:textId="77777777" w:rsidTr="00522EF7">
        <w:tc>
          <w:tcPr>
            <w:tcW w:w="1196" w:type="dxa"/>
            <w:vMerge/>
            <w:vAlign w:val="center"/>
          </w:tcPr>
          <w:p w14:paraId="1C757AC0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14:paraId="61F2E406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87" w:type="dxa"/>
            <w:vAlign w:val="center"/>
          </w:tcPr>
          <w:p w14:paraId="3E22B6F0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41.76 </w:t>
            </w:r>
          </w:p>
        </w:tc>
        <w:tc>
          <w:tcPr>
            <w:tcW w:w="892" w:type="dxa"/>
            <w:vAlign w:val="center"/>
          </w:tcPr>
          <w:p w14:paraId="54D0D939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41.15 </w:t>
            </w:r>
          </w:p>
        </w:tc>
        <w:tc>
          <w:tcPr>
            <w:tcW w:w="969" w:type="dxa"/>
            <w:vAlign w:val="center"/>
          </w:tcPr>
          <w:p w14:paraId="6B2A36D9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-1.47%</w:t>
            </w:r>
          </w:p>
        </w:tc>
        <w:tc>
          <w:tcPr>
            <w:tcW w:w="821" w:type="dxa"/>
            <w:vAlign w:val="center"/>
          </w:tcPr>
          <w:p w14:paraId="4D870630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41.22 </w:t>
            </w:r>
          </w:p>
        </w:tc>
        <w:tc>
          <w:tcPr>
            <w:tcW w:w="821" w:type="dxa"/>
            <w:vAlign w:val="center"/>
          </w:tcPr>
          <w:p w14:paraId="500533E2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41.02 </w:t>
            </w:r>
          </w:p>
        </w:tc>
        <w:tc>
          <w:tcPr>
            <w:tcW w:w="815" w:type="dxa"/>
            <w:vAlign w:val="center"/>
          </w:tcPr>
          <w:p w14:paraId="72A433C6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-0.48%</w:t>
            </w:r>
          </w:p>
        </w:tc>
        <w:tc>
          <w:tcPr>
            <w:tcW w:w="821" w:type="dxa"/>
            <w:vAlign w:val="center"/>
          </w:tcPr>
          <w:p w14:paraId="2063287F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40.78 </w:t>
            </w:r>
          </w:p>
        </w:tc>
        <w:tc>
          <w:tcPr>
            <w:tcW w:w="821" w:type="dxa"/>
            <w:vAlign w:val="center"/>
          </w:tcPr>
          <w:p w14:paraId="17154377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40.40 </w:t>
            </w:r>
          </w:p>
        </w:tc>
        <w:tc>
          <w:tcPr>
            <w:tcW w:w="823" w:type="dxa"/>
            <w:vAlign w:val="center"/>
          </w:tcPr>
          <w:p w14:paraId="25C9EFF8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-0.94%</w:t>
            </w:r>
          </w:p>
        </w:tc>
      </w:tr>
      <w:tr w:rsidR="001728D8" w:rsidRPr="009729E7" w14:paraId="4239188D" w14:textId="77777777" w:rsidTr="00522EF7">
        <w:tc>
          <w:tcPr>
            <w:tcW w:w="1196" w:type="dxa"/>
            <w:vMerge/>
            <w:vAlign w:val="center"/>
          </w:tcPr>
          <w:p w14:paraId="76389542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14:paraId="73C2FE22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87" w:type="dxa"/>
            <w:vAlign w:val="center"/>
          </w:tcPr>
          <w:p w14:paraId="1A9C539E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43.08 </w:t>
            </w:r>
          </w:p>
        </w:tc>
        <w:tc>
          <w:tcPr>
            <w:tcW w:w="892" w:type="dxa"/>
            <w:vAlign w:val="center"/>
          </w:tcPr>
          <w:p w14:paraId="7A409236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42.55 </w:t>
            </w:r>
          </w:p>
        </w:tc>
        <w:tc>
          <w:tcPr>
            <w:tcW w:w="969" w:type="dxa"/>
            <w:vAlign w:val="center"/>
          </w:tcPr>
          <w:p w14:paraId="1A361C34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-1.23%</w:t>
            </w:r>
          </w:p>
        </w:tc>
        <w:tc>
          <w:tcPr>
            <w:tcW w:w="821" w:type="dxa"/>
            <w:vAlign w:val="center"/>
          </w:tcPr>
          <w:p w14:paraId="28E4B0A9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41.91 </w:t>
            </w:r>
          </w:p>
        </w:tc>
        <w:tc>
          <w:tcPr>
            <w:tcW w:w="821" w:type="dxa"/>
            <w:vAlign w:val="center"/>
          </w:tcPr>
          <w:p w14:paraId="685A1EF4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41.63 </w:t>
            </w:r>
          </w:p>
        </w:tc>
        <w:tc>
          <w:tcPr>
            <w:tcW w:w="815" w:type="dxa"/>
            <w:vAlign w:val="center"/>
          </w:tcPr>
          <w:p w14:paraId="6462757E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-0.65%</w:t>
            </w:r>
          </w:p>
        </w:tc>
        <w:tc>
          <w:tcPr>
            <w:tcW w:w="821" w:type="dxa"/>
            <w:vAlign w:val="center"/>
          </w:tcPr>
          <w:p w14:paraId="30425078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41.37 </w:t>
            </w:r>
          </w:p>
        </w:tc>
        <w:tc>
          <w:tcPr>
            <w:tcW w:w="821" w:type="dxa"/>
            <w:vAlign w:val="center"/>
          </w:tcPr>
          <w:p w14:paraId="7B15E26F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41.31 </w:t>
            </w:r>
          </w:p>
        </w:tc>
        <w:tc>
          <w:tcPr>
            <w:tcW w:w="823" w:type="dxa"/>
            <w:vAlign w:val="center"/>
          </w:tcPr>
          <w:p w14:paraId="119CAA2C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-0.16%</w:t>
            </w:r>
          </w:p>
        </w:tc>
      </w:tr>
      <w:tr w:rsidR="001728D8" w:rsidRPr="009729E7" w14:paraId="76BD765A" w14:textId="77777777" w:rsidTr="00522EF7">
        <w:tc>
          <w:tcPr>
            <w:tcW w:w="1196" w:type="dxa"/>
            <w:vMerge w:val="restart"/>
            <w:vAlign w:val="center"/>
          </w:tcPr>
          <w:p w14:paraId="236FA667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765" w:type="dxa"/>
            <w:vAlign w:val="center"/>
          </w:tcPr>
          <w:p w14:paraId="0D4F7458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87" w:type="dxa"/>
            <w:vAlign w:val="center"/>
          </w:tcPr>
          <w:p w14:paraId="3C2F0CEA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4.25 </w:t>
            </w:r>
          </w:p>
        </w:tc>
        <w:tc>
          <w:tcPr>
            <w:tcW w:w="892" w:type="dxa"/>
            <w:vAlign w:val="center"/>
          </w:tcPr>
          <w:p w14:paraId="740F48A4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4.27 </w:t>
            </w:r>
          </w:p>
        </w:tc>
        <w:tc>
          <w:tcPr>
            <w:tcW w:w="969" w:type="dxa"/>
            <w:vAlign w:val="center"/>
          </w:tcPr>
          <w:p w14:paraId="0962C167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0.52%</w:t>
            </w:r>
          </w:p>
        </w:tc>
        <w:tc>
          <w:tcPr>
            <w:tcW w:w="821" w:type="dxa"/>
            <w:vAlign w:val="center"/>
          </w:tcPr>
          <w:p w14:paraId="2CA24FC8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4.23 </w:t>
            </w:r>
          </w:p>
        </w:tc>
        <w:tc>
          <w:tcPr>
            <w:tcW w:w="821" w:type="dxa"/>
            <w:vAlign w:val="center"/>
          </w:tcPr>
          <w:p w14:paraId="69DB6A72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4.26 </w:t>
            </w:r>
          </w:p>
        </w:tc>
        <w:tc>
          <w:tcPr>
            <w:tcW w:w="815" w:type="dxa"/>
            <w:vAlign w:val="center"/>
          </w:tcPr>
          <w:p w14:paraId="218F797F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0.65%</w:t>
            </w:r>
          </w:p>
        </w:tc>
        <w:tc>
          <w:tcPr>
            <w:tcW w:w="821" w:type="dxa"/>
            <w:vAlign w:val="center"/>
          </w:tcPr>
          <w:p w14:paraId="1834CE10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3.95 </w:t>
            </w:r>
          </w:p>
        </w:tc>
        <w:tc>
          <w:tcPr>
            <w:tcW w:w="821" w:type="dxa"/>
            <w:vAlign w:val="center"/>
          </w:tcPr>
          <w:p w14:paraId="3CD1F5E2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4.21 </w:t>
            </w:r>
          </w:p>
        </w:tc>
        <w:tc>
          <w:tcPr>
            <w:tcW w:w="823" w:type="dxa"/>
            <w:vAlign w:val="center"/>
          </w:tcPr>
          <w:p w14:paraId="5DD2B02C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6.59%</w:t>
            </w:r>
          </w:p>
        </w:tc>
      </w:tr>
      <w:tr w:rsidR="001728D8" w:rsidRPr="009729E7" w14:paraId="1FED107B" w14:textId="77777777" w:rsidTr="00522EF7">
        <w:tc>
          <w:tcPr>
            <w:tcW w:w="1196" w:type="dxa"/>
            <w:vMerge/>
            <w:vAlign w:val="center"/>
          </w:tcPr>
          <w:p w14:paraId="5D7249E3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14:paraId="04897896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87" w:type="dxa"/>
            <w:vAlign w:val="center"/>
          </w:tcPr>
          <w:p w14:paraId="28E3D448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4.19 </w:t>
            </w:r>
          </w:p>
        </w:tc>
        <w:tc>
          <w:tcPr>
            <w:tcW w:w="892" w:type="dxa"/>
            <w:vAlign w:val="center"/>
          </w:tcPr>
          <w:p w14:paraId="47539410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4.20 </w:t>
            </w:r>
          </w:p>
        </w:tc>
        <w:tc>
          <w:tcPr>
            <w:tcW w:w="969" w:type="dxa"/>
            <w:vAlign w:val="center"/>
          </w:tcPr>
          <w:p w14:paraId="6C6415B5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0.37%</w:t>
            </w:r>
          </w:p>
        </w:tc>
        <w:tc>
          <w:tcPr>
            <w:tcW w:w="821" w:type="dxa"/>
            <w:vAlign w:val="center"/>
          </w:tcPr>
          <w:p w14:paraId="56A1B02C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4.20 </w:t>
            </w:r>
          </w:p>
        </w:tc>
        <w:tc>
          <w:tcPr>
            <w:tcW w:w="821" w:type="dxa"/>
            <w:vAlign w:val="center"/>
          </w:tcPr>
          <w:p w14:paraId="13F065B9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4.21 </w:t>
            </w:r>
          </w:p>
        </w:tc>
        <w:tc>
          <w:tcPr>
            <w:tcW w:w="815" w:type="dxa"/>
            <w:vAlign w:val="center"/>
          </w:tcPr>
          <w:p w14:paraId="087B269A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0.35%</w:t>
            </w:r>
          </w:p>
        </w:tc>
        <w:tc>
          <w:tcPr>
            <w:tcW w:w="821" w:type="dxa"/>
            <w:vAlign w:val="center"/>
          </w:tcPr>
          <w:p w14:paraId="7784A4DA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2.54 </w:t>
            </w:r>
          </w:p>
        </w:tc>
        <w:tc>
          <w:tcPr>
            <w:tcW w:w="821" w:type="dxa"/>
            <w:vAlign w:val="center"/>
          </w:tcPr>
          <w:p w14:paraId="36B54744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4.01 </w:t>
            </w:r>
          </w:p>
        </w:tc>
        <w:tc>
          <w:tcPr>
            <w:tcW w:w="823" w:type="dxa"/>
            <w:vAlign w:val="center"/>
          </w:tcPr>
          <w:p w14:paraId="637BD025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58.13%</w:t>
            </w:r>
          </w:p>
        </w:tc>
      </w:tr>
      <w:tr w:rsidR="001728D8" w:rsidRPr="009729E7" w14:paraId="4DF815D2" w14:textId="77777777" w:rsidTr="00522EF7">
        <w:tc>
          <w:tcPr>
            <w:tcW w:w="1196" w:type="dxa"/>
            <w:vMerge/>
            <w:vAlign w:val="center"/>
          </w:tcPr>
          <w:p w14:paraId="649E0DE2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14:paraId="1E8770B8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87" w:type="dxa"/>
            <w:vAlign w:val="center"/>
          </w:tcPr>
          <w:p w14:paraId="4CFBFF9C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4.25 </w:t>
            </w:r>
          </w:p>
        </w:tc>
        <w:tc>
          <w:tcPr>
            <w:tcW w:w="892" w:type="dxa"/>
            <w:vAlign w:val="center"/>
          </w:tcPr>
          <w:p w14:paraId="7A89E96C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4.26 </w:t>
            </w:r>
          </w:p>
        </w:tc>
        <w:tc>
          <w:tcPr>
            <w:tcW w:w="969" w:type="dxa"/>
            <w:vAlign w:val="center"/>
          </w:tcPr>
          <w:p w14:paraId="17CCC7B4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0.40%</w:t>
            </w:r>
          </w:p>
        </w:tc>
        <w:tc>
          <w:tcPr>
            <w:tcW w:w="821" w:type="dxa"/>
            <w:vAlign w:val="center"/>
          </w:tcPr>
          <w:p w14:paraId="2615F46C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4.23 </w:t>
            </w:r>
          </w:p>
        </w:tc>
        <w:tc>
          <w:tcPr>
            <w:tcW w:w="821" w:type="dxa"/>
            <w:vAlign w:val="center"/>
          </w:tcPr>
          <w:p w14:paraId="334E9745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4.26 </w:t>
            </w:r>
          </w:p>
        </w:tc>
        <w:tc>
          <w:tcPr>
            <w:tcW w:w="815" w:type="dxa"/>
            <w:vAlign w:val="center"/>
          </w:tcPr>
          <w:p w14:paraId="690E0935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0.58%</w:t>
            </w:r>
          </w:p>
        </w:tc>
        <w:tc>
          <w:tcPr>
            <w:tcW w:w="821" w:type="dxa"/>
            <w:vAlign w:val="center"/>
          </w:tcPr>
          <w:p w14:paraId="5A84199C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4.21 </w:t>
            </w:r>
          </w:p>
        </w:tc>
        <w:tc>
          <w:tcPr>
            <w:tcW w:w="821" w:type="dxa"/>
            <w:vAlign w:val="center"/>
          </w:tcPr>
          <w:p w14:paraId="18D749F8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4.24 </w:t>
            </w:r>
          </w:p>
        </w:tc>
        <w:tc>
          <w:tcPr>
            <w:tcW w:w="823" w:type="dxa"/>
            <w:vAlign w:val="center"/>
          </w:tcPr>
          <w:p w14:paraId="163D6FD6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0.72%</w:t>
            </w:r>
          </w:p>
        </w:tc>
      </w:tr>
      <w:tr w:rsidR="001728D8" w:rsidRPr="009729E7" w14:paraId="03B1AC29" w14:textId="77777777" w:rsidTr="00522EF7">
        <w:tc>
          <w:tcPr>
            <w:tcW w:w="1196" w:type="dxa"/>
            <w:vMerge w:val="restart"/>
            <w:vAlign w:val="center"/>
          </w:tcPr>
          <w:p w14:paraId="4169F227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765" w:type="dxa"/>
            <w:vAlign w:val="center"/>
          </w:tcPr>
          <w:p w14:paraId="187BAC58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87" w:type="dxa"/>
            <w:vAlign w:val="center"/>
          </w:tcPr>
          <w:p w14:paraId="5B8F6E34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1.14 </w:t>
            </w:r>
          </w:p>
        </w:tc>
        <w:tc>
          <w:tcPr>
            <w:tcW w:w="892" w:type="dxa"/>
            <w:vAlign w:val="center"/>
          </w:tcPr>
          <w:p w14:paraId="2883B09C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2.07 </w:t>
            </w:r>
          </w:p>
        </w:tc>
        <w:tc>
          <w:tcPr>
            <w:tcW w:w="969" w:type="dxa"/>
            <w:vAlign w:val="center"/>
          </w:tcPr>
          <w:p w14:paraId="5F1B23D7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81.25%</w:t>
            </w:r>
          </w:p>
        </w:tc>
        <w:tc>
          <w:tcPr>
            <w:tcW w:w="821" w:type="dxa"/>
            <w:vAlign w:val="center"/>
          </w:tcPr>
          <w:p w14:paraId="2F3AE0C6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1.24 </w:t>
            </w:r>
          </w:p>
        </w:tc>
        <w:tc>
          <w:tcPr>
            <w:tcW w:w="821" w:type="dxa"/>
            <w:vAlign w:val="center"/>
          </w:tcPr>
          <w:p w14:paraId="00CDD477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1.40 </w:t>
            </w:r>
          </w:p>
        </w:tc>
        <w:tc>
          <w:tcPr>
            <w:tcW w:w="815" w:type="dxa"/>
            <w:vAlign w:val="center"/>
          </w:tcPr>
          <w:p w14:paraId="735C861C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12.83%</w:t>
            </w:r>
          </w:p>
        </w:tc>
        <w:tc>
          <w:tcPr>
            <w:tcW w:w="821" w:type="dxa"/>
            <w:vAlign w:val="center"/>
          </w:tcPr>
          <w:p w14:paraId="3F91D8CF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1.23 </w:t>
            </w:r>
          </w:p>
        </w:tc>
        <w:tc>
          <w:tcPr>
            <w:tcW w:w="821" w:type="dxa"/>
            <w:vAlign w:val="center"/>
          </w:tcPr>
          <w:p w14:paraId="59374D26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1.25 </w:t>
            </w:r>
          </w:p>
        </w:tc>
        <w:tc>
          <w:tcPr>
            <w:tcW w:w="823" w:type="dxa"/>
            <w:vAlign w:val="center"/>
          </w:tcPr>
          <w:p w14:paraId="39977D60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1.98%</w:t>
            </w:r>
          </w:p>
        </w:tc>
      </w:tr>
      <w:tr w:rsidR="001728D8" w:rsidRPr="009729E7" w14:paraId="72037250" w14:textId="77777777" w:rsidTr="00522EF7">
        <w:tc>
          <w:tcPr>
            <w:tcW w:w="1196" w:type="dxa"/>
            <w:vMerge/>
            <w:vAlign w:val="center"/>
          </w:tcPr>
          <w:p w14:paraId="52266408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14:paraId="25D85728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87" w:type="dxa"/>
            <w:vAlign w:val="center"/>
          </w:tcPr>
          <w:p w14:paraId="7794619C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892" w:type="dxa"/>
            <w:vAlign w:val="center"/>
          </w:tcPr>
          <w:p w14:paraId="127193D6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69" w:type="dxa"/>
            <w:vAlign w:val="center"/>
          </w:tcPr>
          <w:p w14:paraId="2A413D74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23DF5446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821" w:type="dxa"/>
            <w:vAlign w:val="center"/>
          </w:tcPr>
          <w:p w14:paraId="49B0BFB2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0.52 </w:t>
            </w:r>
          </w:p>
        </w:tc>
        <w:tc>
          <w:tcPr>
            <w:tcW w:w="815" w:type="dxa"/>
            <w:vAlign w:val="center"/>
          </w:tcPr>
          <w:p w14:paraId="1CB6E755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-3.33%</w:t>
            </w:r>
          </w:p>
        </w:tc>
        <w:tc>
          <w:tcPr>
            <w:tcW w:w="821" w:type="dxa"/>
            <w:vAlign w:val="center"/>
          </w:tcPr>
          <w:p w14:paraId="2FD56F49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0.55 </w:t>
            </w:r>
          </w:p>
        </w:tc>
        <w:tc>
          <w:tcPr>
            <w:tcW w:w="821" w:type="dxa"/>
            <w:vAlign w:val="center"/>
          </w:tcPr>
          <w:p w14:paraId="2A1B2155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823" w:type="dxa"/>
            <w:vAlign w:val="center"/>
          </w:tcPr>
          <w:p w14:paraId="6DDA7D3D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-3.23%</w:t>
            </w:r>
          </w:p>
        </w:tc>
      </w:tr>
      <w:tr w:rsidR="001728D8" w:rsidRPr="009729E7" w14:paraId="64108333" w14:textId="77777777" w:rsidTr="00522EF7">
        <w:tc>
          <w:tcPr>
            <w:tcW w:w="1196" w:type="dxa"/>
            <w:vMerge/>
            <w:vAlign w:val="center"/>
          </w:tcPr>
          <w:p w14:paraId="0945494C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14:paraId="4219A12E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87" w:type="dxa"/>
            <w:vAlign w:val="center"/>
          </w:tcPr>
          <w:p w14:paraId="6C4940DE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0.80 </w:t>
            </w:r>
          </w:p>
        </w:tc>
        <w:tc>
          <w:tcPr>
            <w:tcW w:w="892" w:type="dxa"/>
            <w:vAlign w:val="center"/>
          </w:tcPr>
          <w:p w14:paraId="514A78B6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0.82 </w:t>
            </w:r>
          </w:p>
        </w:tc>
        <w:tc>
          <w:tcPr>
            <w:tcW w:w="969" w:type="dxa"/>
            <w:vAlign w:val="center"/>
          </w:tcPr>
          <w:p w14:paraId="3105C5E5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2.22%</w:t>
            </w:r>
          </w:p>
        </w:tc>
        <w:tc>
          <w:tcPr>
            <w:tcW w:w="821" w:type="dxa"/>
            <w:vAlign w:val="center"/>
          </w:tcPr>
          <w:p w14:paraId="4585AB9F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0.84 </w:t>
            </w:r>
          </w:p>
        </w:tc>
        <w:tc>
          <w:tcPr>
            <w:tcW w:w="821" w:type="dxa"/>
            <w:vAlign w:val="center"/>
          </w:tcPr>
          <w:p w14:paraId="3415CCE7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0.82 </w:t>
            </w:r>
          </w:p>
        </w:tc>
        <w:tc>
          <w:tcPr>
            <w:tcW w:w="815" w:type="dxa"/>
            <w:vAlign w:val="center"/>
          </w:tcPr>
          <w:p w14:paraId="4362811A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-2.13%</w:t>
            </w:r>
          </w:p>
        </w:tc>
        <w:tc>
          <w:tcPr>
            <w:tcW w:w="821" w:type="dxa"/>
            <w:vAlign w:val="center"/>
          </w:tcPr>
          <w:p w14:paraId="34FF8B5A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0.88 </w:t>
            </w:r>
          </w:p>
        </w:tc>
        <w:tc>
          <w:tcPr>
            <w:tcW w:w="821" w:type="dxa"/>
            <w:vAlign w:val="center"/>
          </w:tcPr>
          <w:p w14:paraId="4A91CB6B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0.88 </w:t>
            </w:r>
          </w:p>
        </w:tc>
        <w:tc>
          <w:tcPr>
            <w:tcW w:w="823" w:type="dxa"/>
            <w:vAlign w:val="center"/>
          </w:tcPr>
          <w:p w14:paraId="5635ABE6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1728D8" w:rsidRPr="009729E7" w14:paraId="5149DD11" w14:textId="77777777" w:rsidTr="00522EF7">
        <w:tc>
          <w:tcPr>
            <w:tcW w:w="1196" w:type="dxa"/>
            <w:vMerge w:val="restart"/>
            <w:vAlign w:val="center"/>
          </w:tcPr>
          <w:p w14:paraId="688623E6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765" w:type="dxa"/>
            <w:vAlign w:val="center"/>
          </w:tcPr>
          <w:p w14:paraId="7D1C2FBA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87" w:type="dxa"/>
            <w:vAlign w:val="center"/>
          </w:tcPr>
          <w:p w14:paraId="3D5FF878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2.21 </w:t>
            </w:r>
          </w:p>
        </w:tc>
        <w:tc>
          <w:tcPr>
            <w:tcW w:w="892" w:type="dxa"/>
            <w:vAlign w:val="center"/>
          </w:tcPr>
          <w:p w14:paraId="25CBDDDA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2.27 </w:t>
            </w:r>
          </w:p>
        </w:tc>
        <w:tc>
          <w:tcPr>
            <w:tcW w:w="969" w:type="dxa"/>
            <w:vAlign w:val="center"/>
          </w:tcPr>
          <w:p w14:paraId="190AA7E6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3.15%</w:t>
            </w:r>
          </w:p>
        </w:tc>
        <w:tc>
          <w:tcPr>
            <w:tcW w:w="821" w:type="dxa"/>
            <w:vAlign w:val="center"/>
          </w:tcPr>
          <w:p w14:paraId="48D7E2C5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4.17 </w:t>
            </w:r>
          </w:p>
        </w:tc>
        <w:tc>
          <w:tcPr>
            <w:tcW w:w="821" w:type="dxa"/>
            <w:vAlign w:val="center"/>
          </w:tcPr>
          <w:p w14:paraId="1D236C98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2.28 </w:t>
            </w:r>
          </w:p>
        </w:tc>
        <w:tc>
          <w:tcPr>
            <w:tcW w:w="815" w:type="dxa"/>
            <w:vAlign w:val="center"/>
          </w:tcPr>
          <w:p w14:paraId="7309D291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-45.47%</w:t>
            </w:r>
          </w:p>
        </w:tc>
        <w:tc>
          <w:tcPr>
            <w:tcW w:w="821" w:type="dxa"/>
            <w:vAlign w:val="center"/>
          </w:tcPr>
          <w:p w14:paraId="5ADFEC3A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45.40 </w:t>
            </w:r>
          </w:p>
        </w:tc>
        <w:tc>
          <w:tcPr>
            <w:tcW w:w="821" w:type="dxa"/>
            <w:vAlign w:val="center"/>
          </w:tcPr>
          <w:p w14:paraId="5B76481B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2.41 </w:t>
            </w:r>
          </w:p>
        </w:tc>
        <w:tc>
          <w:tcPr>
            <w:tcW w:w="823" w:type="dxa"/>
            <w:vAlign w:val="center"/>
          </w:tcPr>
          <w:p w14:paraId="63B9283F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-94.70%</w:t>
            </w:r>
          </w:p>
        </w:tc>
      </w:tr>
      <w:tr w:rsidR="001728D8" w:rsidRPr="009729E7" w14:paraId="163FB403" w14:textId="77777777" w:rsidTr="00522EF7">
        <w:tc>
          <w:tcPr>
            <w:tcW w:w="1196" w:type="dxa"/>
            <w:vMerge/>
            <w:vAlign w:val="center"/>
          </w:tcPr>
          <w:p w14:paraId="19B2A966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14:paraId="761967D2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87" w:type="dxa"/>
            <w:vAlign w:val="center"/>
          </w:tcPr>
          <w:p w14:paraId="47B0E537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1.61 </w:t>
            </w:r>
          </w:p>
        </w:tc>
        <w:tc>
          <w:tcPr>
            <w:tcW w:w="892" w:type="dxa"/>
            <w:vAlign w:val="center"/>
          </w:tcPr>
          <w:p w14:paraId="6856479E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1.61 </w:t>
            </w:r>
          </w:p>
        </w:tc>
        <w:tc>
          <w:tcPr>
            <w:tcW w:w="969" w:type="dxa"/>
            <w:vAlign w:val="center"/>
          </w:tcPr>
          <w:p w14:paraId="51067408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7F9E2581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1.60 </w:t>
            </w:r>
          </w:p>
        </w:tc>
        <w:tc>
          <w:tcPr>
            <w:tcW w:w="821" w:type="dxa"/>
            <w:vAlign w:val="center"/>
          </w:tcPr>
          <w:p w14:paraId="7111B474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1.59 </w:t>
            </w:r>
          </w:p>
        </w:tc>
        <w:tc>
          <w:tcPr>
            <w:tcW w:w="815" w:type="dxa"/>
            <w:vAlign w:val="center"/>
          </w:tcPr>
          <w:p w14:paraId="4F44CA3D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-0.89%</w:t>
            </w:r>
          </w:p>
        </w:tc>
        <w:tc>
          <w:tcPr>
            <w:tcW w:w="821" w:type="dxa"/>
            <w:vAlign w:val="center"/>
          </w:tcPr>
          <w:p w14:paraId="1D0F68FE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1.63 </w:t>
            </w:r>
          </w:p>
        </w:tc>
        <w:tc>
          <w:tcPr>
            <w:tcW w:w="821" w:type="dxa"/>
            <w:vAlign w:val="center"/>
          </w:tcPr>
          <w:p w14:paraId="733BA226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1.59 </w:t>
            </w:r>
          </w:p>
        </w:tc>
        <w:tc>
          <w:tcPr>
            <w:tcW w:w="823" w:type="dxa"/>
            <w:vAlign w:val="center"/>
          </w:tcPr>
          <w:p w14:paraId="51C88FC1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-2.20%</w:t>
            </w:r>
          </w:p>
        </w:tc>
      </w:tr>
      <w:tr w:rsidR="001728D8" w:rsidRPr="009729E7" w14:paraId="538815A1" w14:textId="77777777" w:rsidTr="00522EF7">
        <w:tc>
          <w:tcPr>
            <w:tcW w:w="1196" w:type="dxa"/>
            <w:vMerge/>
            <w:vAlign w:val="center"/>
          </w:tcPr>
          <w:p w14:paraId="24E982DA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5" w:type="dxa"/>
            <w:vAlign w:val="center"/>
          </w:tcPr>
          <w:p w14:paraId="2D4D9BAB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87" w:type="dxa"/>
            <w:vAlign w:val="center"/>
          </w:tcPr>
          <w:p w14:paraId="1559CAFC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1.88 </w:t>
            </w:r>
          </w:p>
        </w:tc>
        <w:tc>
          <w:tcPr>
            <w:tcW w:w="892" w:type="dxa"/>
            <w:vAlign w:val="center"/>
          </w:tcPr>
          <w:p w14:paraId="30CCF38C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1.89 </w:t>
            </w:r>
          </w:p>
        </w:tc>
        <w:tc>
          <w:tcPr>
            <w:tcW w:w="969" w:type="dxa"/>
            <w:vAlign w:val="center"/>
          </w:tcPr>
          <w:p w14:paraId="41A81F12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0.95%</w:t>
            </w:r>
          </w:p>
        </w:tc>
        <w:tc>
          <w:tcPr>
            <w:tcW w:w="821" w:type="dxa"/>
            <w:vAlign w:val="center"/>
          </w:tcPr>
          <w:p w14:paraId="69BCCDE1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1.91 </w:t>
            </w:r>
          </w:p>
        </w:tc>
        <w:tc>
          <w:tcPr>
            <w:tcW w:w="821" w:type="dxa"/>
            <w:vAlign w:val="center"/>
          </w:tcPr>
          <w:p w14:paraId="0B331080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1.89 </w:t>
            </w:r>
          </w:p>
        </w:tc>
        <w:tc>
          <w:tcPr>
            <w:tcW w:w="815" w:type="dxa"/>
            <w:vAlign w:val="center"/>
          </w:tcPr>
          <w:p w14:paraId="410CB739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-0.93%</w:t>
            </w:r>
          </w:p>
        </w:tc>
        <w:tc>
          <w:tcPr>
            <w:tcW w:w="821" w:type="dxa"/>
            <w:vAlign w:val="center"/>
          </w:tcPr>
          <w:p w14:paraId="1FDDCC71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1.96 </w:t>
            </w:r>
          </w:p>
        </w:tc>
        <w:tc>
          <w:tcPr>
            <w:tcW w:w="821" w:type="dxa"/>
            <w:vAlign w:val="center"/>
          </w:tcPr>
          <w:p w14:paraId="1AF8D083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1.95 </w:t>
            </w:r>
          </w:p>
        </w:tc>
        <w:tc>
          <w:tcPr>
            <w:tcW w:w="823" w:type="dxa"/>
            <w:vAlign w:val="center"/>
          </w:tcPr>
          <w:p w14:paraId="5663F3AD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-0.91%</w:t>
            </w:r>
          </w:p>
        </w:tc>
      </w:tr>
      <w:tr w:rsidR="001728D8" w:rsidRPr="009729E7" w14:paraId="45B22E4E" w14:textId="77777777" w:rsidTr="00522EF7">
        <w:tc>
          <w:tcPr>
            <w:tcW w:w="1196" w:type="dxa"/>
            <w:vAlign w:val="center"/>
          </w:tcPr>
          <w:p w14:paraId="26B29CE7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765" w:type="dxa"/>
            <w:vAlign w:val="center"/>
          </w:tcPr>
          <w:p w14:paraId="2D3A1479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87" w:type="dxa"/>
            <w:vAlign w:val="center"/>
          </w:tcPr>
          <w:p w14:paraId="28303588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3.55%</w:t>
            </w:r>
          </w:p>
        </w:tc>
        <w:tc>
          <w:tcPr>
            <w:tcW w:w="892" w:type="dxa"/>
            <w:vAlign w:val="center"/>
          </w:tcPr>
          <w:p w14:paraId="5C82787F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20.42%</w:t>
            </w:r>
          </w:p>
        </w:tc>
        <w:tc>
          <w:tcPr>
            <w:tcW w:w="969" w:type="dxa"/>
            <w:vAlign w:val="center"/>
          </w:tcPr>
          <w:p w14:paraId="14559507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3242EECF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23.29%</w:t>
            </w:r>
          </w:p>
        </w:tc>
        <w:tc>
          <w:tcPr>
            <w:tcW w:w="821" w:type="dxa"/>
            <w:vAlign w:val="center"/>
          </w:tcPr>
          <w:p w14:paraId="4CD036B1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33.79%</w:t>
            </w:r>
          </w:p>
        </w:tc>
        <w:tc>
          <w:tcPr>
            <w:tcW w:w="815" w:type="dxa"/>
            <w:vAlign w:val="center"/>
          </w:tcPr>
          <w:p w14:paraId="6ACF06AE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23402E02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49.12%</w:t>
            </w:r>
          </w:p>
        </w:tc>
        <w:tc>
          <w:tcPr>
            <w:tcW w:w="821" w:type="dxa"/>
            <w:vAlign w:val="center"/>
          </w:tcPr>
          <w:p w14:paraId="7031D2AC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50.15%</w:t>
            </w:r>
          </w:p>
        </w:tc>
        <w:tc>
          <w:tcPr>
            <w:tcW w:w="823" w:type="dxa"/>
            <w:vAlign w:val="center"/>
          </w:tcPr>
          <w:p w14:paraId="426C096B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1728D8" w:rsidRPr="009729E7" w14:paraId="646E36BB" w14:textId="77777777" w:rsidTr="00522EF7">
        <w:tc>
          <w:tcPr>
            <w:tcW w:w="1196" w:type="dxa"/>
            <w:vAlign w:val="center"/>
          </w:tcPr>
          <w:p w14:paraId="5FA73768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765" w:type="dxa"/>
            <w:vAlign w:val="center"/>
          </w:tcPr>
          <w:p w14:paraId="2D057F27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87" w:type="dxa"/>
            <w:vAlign w:val="center"/>
          </w:tcPr>
          <w:p w14:paraId="46EBC400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1.71%</w:t>
            </w:r>
          </w:p>
        </w:tc>
        <w:tc>
          <w:tcPr>
            <w:tcW w:w="892" w:type="dxa"/>
            <w:vAlign w:val="center"/>
          </w:tcPr>
          <w:p w14:paraId="5DCAFCC1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1.33%</w:t>
            </w:r>
          </w:p>
        </w:tc>
        <w:tc>
          <w:tcPr>
            <w:tcW w:w="969" w:type="dxa"/>
            <w:vAlign w:val="center"/>
          </w:tcPr>
          <w:p w14:paraId="4F4F6043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332CD69D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14.68%</w:t>
            </w:r>
          </w:p>
        </w:tc>
        <w:tc>
          <w:tcPr>
            <w:tcW w:w="821" w:type="dxa"/>
            <w:vAlign w:val="center"/>
          </w:tcPr>
          <w:p w14:paraId="5A320A91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7.05%</w:t>
            </w:r>
          </w:p>
        </w:tc>
        <w:tc>
          <w:tcPr>
            <w:tcW w:w="815" w:type="dxa"/>
            <w:vAlign w:val="center"/>
          </w:tcPr>
          <w:p w14:paraId="4CCC4C18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54901261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39.61%</w:t>
            </w:r>
          </w:p>
        </w:tc>
        <w:tc>
          <w:tcPr>
            <w:tcW w:w="821" w:type="dxa"/>
            <w:vAlign w:val="center"/>
          </w:tcPr>
          <w:p w14:paraId="361DEF07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12.83%</w:t>
            </w:r>
          </w:p>
        </w:tc>
        <w:tc>
          <w:tcPr>
            <w:tcW w:w="823" w:type="dxa"/>
            <w:vAlign w:val="center"/>
          </w:tcPr>
          <w:p w14:paraId="3567A693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60E1D315" w14:textId="77777777" w:rsidTr="00BE64EE">
        <w:tc>
          <w:tcPr>
            <w:tcW w:w="0" w:type="auto"/>
            <w:gridSpan w:val="11"/>
            <w:vAlign w:val="center"/>
          </w:tcPr>
          <w:p w14:paraId="529AB05F" w14:textId="77777777" w:rsidR="00522EF7" w:rsidRPr="005F2CB1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Note:</w:t>
            </w:r>
            <w:r w:rsidRPr="005F2CB1"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136D005C" w14:textId="77777777" w:rsidR="00522EF7" w:rsidRPr="005F2CB1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0325EC2B" w14:textId="57B386B6" w:rsidR="00522EF7" w:rsidRPr="009729E7" w:rsidRDefault="00522EF7" w:rsidP="00522EF7">
            <w:pPr>
              <w:contextualSpacing/>
              <w:mirrorIndents/>
              <w:rPr>
                <w:strike/>
              </w:rPr>
            </w:pPr>
            <w:r w:rsidRPr="005F2CB1"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</w:tc>
      </w:tr>
    </w:tbl>
    <w:p w14:paraId="526BC5F0" w14:textId="513326EB" w:rsidR="001728D8" w:rsidRDefault="001728D8" w:rsidP="001728D8">
      <w:pPr>
        <w:pStyle w:val="L1bullet"/>
        <w:ind w:left="0" w:firstLine="0"/>
        <w:rPr>
          <w:lang w:eastAsia="zh-CN"/>
        </w:rPr>
      </w:pPr>
    </w:p>
    <w:p w14:paraId="5DABD27F" w14:textId="7322AF20" w:rsidR="009B08BE" w:rsidRPr="008C125C" w:rsidRDefault="009B08BE" w:rsidP="009B08BE">
      <w:pPr>
        <w:pStyle w:val="L1bullet"/>
        <w:ind w:left="0" w:firstLine="0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L</w:t>
      </w:r>
      <w:r>
        <w:rPr>
          <w:rFonts w:eastAsia="맑은 고딕" w:hint="eastAsia"/>
          <w:lang w:val="en-US" w:eastAsia="ko-KR"/>
        </w:rPr>
        <w:t xml:space="preserve">arge </w:t>
      </w:r>
      <w:r>
        <w:rPr>
          <w:rFonts w:eastAsia="맑은 고딕"/>
          <w:lang w:val="en-US" w:eastAsia="ko-KR"/>
        </w:rPr>
        <w:t>packet size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1200"/>
        <w:gridCol w:w="766"/>
        <w:gridCol w:w="891"/>
        <w:gridCol w:w="893"/>
        <w:gridCol w:w="970"/>
        <w:gridCol w:w="821"/>
        <w:gridCol w:w="821"/>
        <w:gridCol w:w="808"/>
        <w:gridCol w:w="821"/>
        <w:gridCol w:w="821"/>
        <w:gridCol w:w="819"/>
      </w:tblGrid>
      <w:tr w:rsidR="009B08BE" w:rsidRPr="009729E7" w14:paraId="654FFC68" w14:textId="77777777" w:rsidTr="009009BC">
        <w:tc>
          <w:tcPr>
            <w:tcW w:w="1966" w:type="dxa"/>
            <w:gridSpan w:val="2"/>
            <w:vMerge w:val="restart"/>
            <w:vAlign w:val="center"/>
          </w:tcPr>
          <w:p w14:paraId="23B7290E" w14:textId="77777777" w:rsidR="009B08BE" w:rsidRPr="009729E7" w:rsidRDefault="009B08BE" w:rsidP="009009BC">
            <w:pPr>
              <w:contextualSpacing/>
              <w:mirrorIndents/>
              <w:rPr>
                <w:i/>
                <w:sz w:val="16"/>
                <w:szCs w:val="16"/>
              </w:rPr>
            </w:pPr>
          </w:p>
        </w:tc>
        <w:tc>
          <w:tcPr>
            <w:tcW w:w="2754" w:type="dxa"/>
            <w:gridSpan w:val="3"/>
            <w:vAlign w:val="center"/>
          </w:tcPr>
          <w:p w14:paraId="44AECC89" w14:textId="77777777" w:rsidR="009B08BE" w:rsidRPr="009729E7" w:rsidRDefault="009B08BE" w:rsidP="009009BC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450" w:type="dxa"/>
            <w:gridSpan w:val="3"/>
            <w:vAlign w:val="center"/>
          </w:tcPr>
          <w:p w14:paraId="00E9846E" w14:textId="77777777" w:rsidR="009B08BE" w:rsidRPr="009729E7" w:rsidRDefault="009B08BE" w:rsidP="009009BC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461" w:type="dxa"/>
            <w:gridSpan w:val="3"/>
            <w:vAlign w:val="center"/>
          </w:tcPr>
          <w:p w14:paraId="198A2F94" w14:textId="77777777" w:rsidR="009B08BE" w:rsidRPr="009729E7" w:rsidRDefault="009B08BE" w:rsidP="009009BC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9B08BE" w:rsidRPr="009729E7" w14:paraId="78907E92" w14:textId="77777777" w:rsidTr="009009BC">
        <w:tc>
          <w:tcPr>
            <w:tcW w:w="1966" w:type="dxa"/>
            <w:gridSpan w:val="2"/>
            <w:vMerge/>
            <w:vAlign w:val="center"/>
          </w:tcPr>
          <w:p w14:paraId="48931D9A" w14:textId="77777777" w:rsidR="009B08BE" w:rsidRPr="009729E7" w:rsidRDefault="009B08BE" w:rsidP="009009BC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91" w:type="dxa"/>
            <w:vAlign w:val="center"/>
          </w:tcPr>
          <w:p w14:paraId="4EE369D2" w14:textId="77777777" w:rsidR="009B08BE" w:rsidRPr="004E0805" w:rsidRDefault="009B08BE" w:rsidP="009009BC">
            <w:pPr>
              <w:contextualSpacing/>
              <w:mirrorIndents/>
              <w:jc w:val="center"/>
              <w:rPr>
                <w:sz w:val="16"/>
                <w:szCs w:val="16"/>
                <w:highlight w:val="yellow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93" w:type="dxa"/>
            <w:vAlign w:val="center"/>
          </w:tcPr>
          <w:p w14:paraId="055F8512" w14:textId="77777777" w:rsidR="009B08BE" w:rsidRPr="004E0805" w:rsidRDefault="009B08BE" w:rsidP="009009BC">
            <w:pPr>
              <w:contextualSpacing/>
              <w:mirrorIndents/>
              <w:jc w:val="center"/>
              <w:rPr>
                <w:sz w:val="16"/>
                <w:szCs w:val="16"/>
                <w:highlight w:val="yellow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70" w:type="dxa"/>
            <w:vAlign w:val="center"/>
          </w:tcPr>
          <w:p w14:paraId="3C80A69B" w14:textId="77777777" w:rsidR="009B08BE" w:rsidRPr="009729E7" w:rsidRDefault="009B08BE" w:rsidP="009009BC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2E846273" w14:textId="77777777" w:rsidR="009B08BE" w:rsidRPr="004E0805" w:rsidRDefault="009B08BE" w:rsidP="009009BC">
            <w:pPr>
              <w:contextualSpacing/>
              <w:mirrorIndents/>
              <w:jc w:val="center"/>
              <w:rPr>
                <w:sz w:val="16"/>
                <w:szCs w:val="16"/>
                <w:highlight w:val="yellow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27C19CF6" w14:textId="77777777" w:rsidR="009B08BE" w:rsidRPr="004E0805" w:rsidRDefault="009B08BE" w:rsidP="009009BC">
            <w:pPr>
              <w:contextualSpacing/>
              <w:mirrorIndents/>
              <w:jc w:val="center"/>
              <w:rPr>
                <w:sz w:val="16"/>
                <w:szCs w:val="16"/>
                <w:highlight w:val="yellow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808" w:type="dxa"/>
            <w:vAlign w:val="center"/>
          </w:tcPr>
          <w:p w14:paraId="49AF5246" w14:textId="77777777" w:rsidR="009B08BE" w:rsidRPr="009729E7" w:rsidRDefault="009B08BE" w:rsidP="009009BC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65F41727" w14:textId="77777777" w:rsidR="009B08BE" w:rsidRPr="004E0805" w:rsidRDefault="009B08BE" w:rsidP="009009BC">
            <w:pPr>
              <w:contextualSpacing/>
              <w:mirrorIndents/>
              <w:jc w:val="center"/>
              <w:rPr>
                <w:sz w:val="16"/>
                <w:szCs w:val="16"/>
                <w:highlight w:val="yellow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60291732" w14:textId="77777777" w:rsidR="009B08BE" w:rsidRPr="004E0805" w:rsidRDefault="009B08BE" w:rsidP="009009BC">
            <w:pPr>
              <w:contextualSpacing/>
              <w:mirrorIndents/>
              <w:jc w:val="center"/>
              <w:rPr>
                <w:sz w:val="16"/>
                <w:szCs w:val="16"/>
                <w:highlight w:val="yellow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819" w:type="dxa"/>
            <w:vAlign w:val="center"/>
          </w:tcPr>
          <w:p w14:paraId="236BC5D0" w14:textId="77777777" w:rsidR="009B08BE" w:rsidRPr="009729E7" w:rsidRDefault="009B08BE" w:rsidP="009009BC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9729E7">
              <w:rPr>
                <w:sz w:val="16"/>
                <w:szCs w:val="16"/>
              </w:rPr>
              <w:t>Gain /Increase</w:t>
            </w:r>
          </w:p>
        </w:tc>
      </w:tr>
      <w:tr w:rsidR="009B08BE" w:rsidRPr="009729E7" w14:paraId="70C2E607" w14:textId="77777777" w:rsidTr="009009BC">
        <w:tc>
          <w:tcPr>
            <w:tcW w:w="1200" w:type="dxa"/>
            <w:vMerge w:val="restart"/>
            <w:vAlign w:val="center"/>
          </w:tcPr>
          <w:p w14:paraId="5A54A837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766" w:type="dxa"/>
            <w:vAlign w:val="center"/>
          </w:tcPr>
          <w:p w14:paraId="7CC62583" w14:textId="77777777" w:rsidR="009B08BE" w:rsidRPr="009729E7" w:rsidRDefault="009B08BE" w:rsidP="009009BC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1" w:type="dxa"/>
            <w:vAlign w:val="center"/>
          </w:tcPr>
          <w:p w14:paraId="589A0322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965.40 </w:t>
            </w:r>
          </w:p>
        </w:tc>
        <w:tc>
          <w:tcPr>
            <w:tcW w:w="893" w:type="dxa"/>
            <w:vAlign w:val="center"/>
          </w:tcPr>
          <w:p w14:paraId="27770299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735.54 </w:t>
            </w:r>
          </w:p>
        </w:tc>
        <w:tc>
          <w:tcPr>
            <w:tcW w:w="970" w:type="dxa"/>
            <w:vAlign w:val="center"/>
          </w:tcPr>
          <w:p w14:paraId="1BAB79DB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-23.81%</w:t>
            </w:r>
          </w:p>
        </w:tc>
        <w:tc>
          <w:tcPr>
            <w:tcW w:w="821" w:type="dxa"/>
            <w:vAlign w:val="center"/>
          </w:tcPr>
          <w:p w14:paraId="1C6E8AF8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579.11 </w:t>
            </w:r>
          </w:p>
        </w:tc>
        <w:tc>
          <w:tcPr>
            <w:tcW w:w="821" w:type="dxa"/>
            <w:vAlign w:val="center"/>
          </w:tcPr>
          <w:p w14:paraId="57D61FB6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463.84 </w:t>
            </w:r>
          </w:p>
        </w:tc>
        <w:tc>
          <w:tcPr>
            <w:tcW w:w="808" w:type="dxa"/>
            <w:vAlign w:val="center"/>
          </w:tcPr>
          <w:p w14:paraId="4C8B7E3B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-19.90%</w:t>
            </w:r>
          </w:p>
        </w:tc>
        <w:tc>
          <w:tcPr>
            <w:tcW w:w="821" w:type="dxa"/>
            <w:vAlign w:val="center"/>
          </w:tcPr>
          <w:p w14:paraId="1E76739A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443.87 </w:t>
            </w:r>
          </w:p>
        </w:tc>
        <w:tc>
          <w:tcPr>
            <w:tcW w:w="821" w:type="dxa"/>
            <w:vAlign w:val="center"/>
          </w:tcPr>
          <w:p w14:paraId="413DB070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364.00 </w:t>
            </w:r>
          </w:p>
        </w:tc>
        <w:tc>
          <w:tcPr>
            <w:tcW w:w="819" w:type="dxa"/>
            <w:vAlign w:val="center"/>
          </w:tcPr>
          <w:p w14:paraId="76A69C30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-17.99%</w:t>
            </w:r>
          </w:p>
        </w:tc>
      </w:tr>
      <w:tr w:rsidR="009B08BE" w:rsidRPr="009729E7" w14:paraId="2D8CCD6B" w14:textId="77777777" w:rsidTr="009009BC">
        <w:tc>
          <w:tcPr>
            <w:tcW w:w="1200" w:type="dxa"/>
            <w:vMerge/>
            <w:vAlign w:val="center"/>
          </w:tcPr>
          <w:p w14:paraId="7FFF9FD6" w14:textId="77777777" w:rsidR="009B08BE" w:rsidRPr="009729E7" w:rsidRDefault="009B08BE" w:rsidP="009009BC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0CA3DA58" w14:textId="77777777" w:rsidR="009B08BE" w:rsidRPr="009729E7" w:rsidRDefault="009B08BE" w:rsidP="009009BC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1" w:type="dxa"/>
            <w:vAlign w:val="center"/>
          </w:tcPr>
          <w:p w14:paraId="04FC105A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680.10 </w:t>
            </w:r>
          </w:p>
        </w:tc>
        <w:tc>
          <w:tcPr>
            <w:tcW w:w="893" w:type="dxa"/>
            <w:vAlign w:val="center"/>
          </w:tcPr>
          <w:p w14:paraId="550C10E1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505.27 </w:t>
            </w:r>
          </w:p>
        </w:tc>
        <w:tc>
          <w:tcPr>
            <w:tcW w:w="970" w:type="dxa"/>
            <w:vAlign w:val="center"/>
          </w:tcPr>
          <w:p w14:paraId="4AF06CD1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-25.71%</w:t>
            </w:r>
          </w:p>
        </w:tc>
        <w:tc>
          <w:tcPr>
            <w:tcW w:w="821" w:type="dxa"/>
            <w:vAlign w:val="center"/>
          </w:tcPr>
          <w:p w14:paraId="048B690B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363.91 </w:t>
            </w:r>
          </w:p>
        </w:tc>
        <w:tc>
          <w:tcPr>
            <w:tcW w:w="821" w:type="dxa"/>
            <w:vAlign w:val="center"/>
          </w:tcPr>
          <w:p w14:paraId="734979AC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288.96 </w:t>
            </w:r>
          </w:p>
        </w:tc>
        <w:tc>
          <w:tcPr>
            <w:tcW w:w="808" w:type="dxa"/>
            <w:vAlign w:val="center"/>
          </w:tcPr>
          <w:p w14:paraId="64CDC1E7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-20.60%</w:t>
            </w:r>
          </w:p>
        </w:tc>
        <w:tc>
          <w:tcPr>
            <w:tcW w:w="821" w:type="dxa"/>
            <w:vAlign w:val="center"/>
          </w:tcPr>
          <w:p w14:paraId="4494B606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258.74 </w:t>
            </w:r>
          </w:p>
        </w:tc>
        <w:tc>
          <w:tcPr>
            <w:tcW w:w="821" w:type="dxa"/>
            <w:vAlign w:val="center"/>
          </w:tcPr>
          <w:p w14:paraId="1817EEBB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203.95 </w:t>
            </w:r>
          </w:p>
        </w:tc>
        <w:tc>
          <w:tcPr>
            <w:tcW w:w="819" w:type="dxa"/>
            <w:vAlign w:val="center"/>
          </w:tcPr>
          <w:p w14:paraId="692E3AA5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-21.17%</w:t>
            </w:r>
          </w:p>
        </w:tc>
      </w:tr>
      <w:tr w:rsidR="009B08BE" w:rsidRPr="009729E7" w14:paraId="1A6CA2A8" w14:textId="77777777" w:rsidTr="009009BC">
        <w:tc>
          <w:tcPr>
            <w:tcW w:w="1200" w:type="dxa"/>
            <w:vMerge/>
            <w:vAlign w:val="center"/>
          </w:tcPr>
          <w:p w14:paraId="0DB156EB" w14:textId="77777777" w:rsidR="009B08BE" w:rsidRPr="009729E7" w:rsidRDefault="009B08BE" w:rsidP="009009BC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67602F10" w14:textId="77777777" w:rsidR="009B08BE" w:rsidRPr="009729E7" w:rsidRDefault="009B08BE" w:rsidP="009009BC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1" w:type="dxa"/>
            <w:vAlign w:val="center"/>
          </w:tcPr>
          <w:p w14:paraId="6FFA73C4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951.37 </w:t>
            </w:r>
          </w:p>
        </w:tc>
        <w:tc>
          <w:tcPr>
            <w:tcW w:w="893" w:type="dxa"/>
            <w:vAlign w:val="center"/>
          </w:tcPr>
          <w:p w14:paraId="7638292D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732.87 </w:t>
            </w:r>
          </w:p>
        </w:tc>
        <w:tc>
          <w:tcPr>
            <w:tcW w:w="970" w:type="dxa"/>
            <w:vAlign w:val="center"/>
          </w:tcPr>
          <w:p w14:paraId="639090AB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-22.97%</w:t>
            </w:r>
          </w:p>
        </w:tc>
        <w:tc>
          <w:tcPr>
            <w:tcW w:w="821" w:type="dxa"/>
            <w:vAlign w:val="center"/>
          </w:tcPr>
          <w:p w14:paraId="3C0ACA8F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557.41 </w:t>
            </w:r>
          </w:p>
        </w:tc>
        <w:tc>
          <w:tcPr>
            <w:tcW w:w="821" w:type="dxa"/>
            <w:vAlign w:val="center"/>
          </w:tcPr>
          <w:p w14:paraId="0509B302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452.15 </w:t>
            </w:r>
          </w:p>
        </w:tc>
        <w:tc>
          <w:tcPr>
            <w:tcW w:w="808" w:type="dxa"/>
            <w:vAlign w:val="center"/>
          </w:tcPr>
          <w:p w14:paraId="60250C25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-18.88%</w:t>
            </w:r>
          </w:p>
        </w:tc>
        <w:tc>
          <w:tcPr>
            <w:tcW w:w="821" w:type="dxa"/>
            <w:vAlign w:val="center"/>
          </w:tcPr>
          <w:p w14:paraId="084FDF08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411.05 </w:t>
            </w:r>
          </w:p>
        </w:tc>
        <w:tc>
          <w:tcPr>
            <w:tcW w:w="821" w:type="dxa"/>
            <w:vAlign w:val="center"/>
          </w:tcPr>
          <w:p w14:paraId="7B2BE57C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347.50 </w:t>
            </w:r>
          </w:p>
        </w:tc>
        <w:tc>
          <w:tcPr>
            <w:tcW w:w="819" w:type="dxa"/>
            <w:vAlign w:val="center"/>
          </w:tcPr>
          <w:p w14:paraId="5E0FACFF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-15.46%</w:t>
            </w:r>
          </w:p>
        </w:tc>
      </w:tr>
      <w:tr w:rsidR="009B08BE" w:rsidRPr="009729E7" w14:paraId="2B117738" w14:textId="77777777" w:rsidTr="009009BC">
        <w:tc>
          <w:tcPr>
            <w:tcW w:w="1200" w:type="dxa"/>
            <w:vMerge w:val="restart"/>
            <w:vAlign w:val="center"/>
          </w:tcPr>
          <w:p w14:paraId="54A8CFB6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766" w:type="dxa"/>
            <w:vAlign w:val="center"/>
          </w:tcPr>
          <w:p w14:paraId="6B355A4C" w14:textId="77777777" w:rsidR="009B08BE" w:rsidRPr="009729E7" w:rsidRDefault="009B08BE" w:rsidP="009009BC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1" w:type="dxa"/>
            <w:vAlign w:val="center"/>
          </w:tcPr>
          <w:p w14:paraId="78D60600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291.13 </w:t>
            </w:r>
          </w:p>
        </w:tc>
        <w:tc>
          <w:tcPr>
            <w:tcW w:w="893" w:type="dxa"/>
            <w:vAlign w:val="center"/>
          </w:tcPr>
          <w:p w14:paraId="45B11986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125.51 </w:t>
            </w:r>
          </w:p>
        </w:tc>
        <w:tc>
          <w:tcPr>
            <w:tcW w:w="970" w:type="dxa"/>
            <w:vAlign w:val="center"/>
          </w:tcPr>
          <w:p w14:paraId="362CF655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-56.89%</w:t>
            </w:r>
          </w:p>
        </w:tc>
        <w:tc>
          <w:tcPr>
            <w:tcW w:w="821" w:type="dxa"/>
            <w:vAlign w:val="center"/>
          </w:tcPr>
          <w:p w14:paraId="75F2EDBF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132.35 </w:t>
            </w:r>
          </w:p>
        </w:tc>
        <w:tc>
          <w:tcPr>
            <w:tcW w:w="821" w:type="dxa"/>
            <w:vAlign w:val="center"/>
          </w:tcPr>
          <w:p w14:paraId="0397B48C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91.23 </w:t>
            </w:r>
          </w:p>
        </w:tc>
        <w:tc>
          <w:tcPr>
            <w:tcW w:w="808" w:type="dxa"/>
            <w:vAlign w:val="center"/>
          </w:tcPr>
          <w:p w14:paraId="6DF61195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-31.07%</w:t>
            </w:r>
          </w:p>
        </w:tc>
        <w:tc>
          <w:tcPr>
            <w:tcW w:w="821" w:type="dxa"/>
            <w:vAlign w:val="center"/>
          </w:tcPr>
          <w:p w14:paraId="140D8036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92.82 </w:t>
            </w:r>
          </w:p>
        </w:tc>
        <w:tc>
          <w:tcPr>
            <w:tcW w:w="821" w:type="dxa"/>
            <w:vAlign w:val="center"/>
          </w:tcPr>
          <w:p w14:paraId="64FC4D7D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69.45 </w:t>
            </w:r>
          </w:p>
        </w:tc>
        <w:tc>
          <w:tcPr>
            <w:tcW w:w="819" w:type="dxa"/>
            <w:vAlign w:val="center"/>
          </w:tcPr>
          <w:p w14:paraId="3E35A541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-25.18%</w:t>
            </w:r>
          </w:p>
        </w:tc>
      </w:tr>
      <w:tr w:rsidR="009B08BE" w:rsidRPr="009729E7" w14:paraId="4E4F9A9A" w14:textId="77777777" w:rsidTr="009009BC">
        <w:tc>
          <w:tcPr>
            <w:tcW w:w="1200" w:type="dxa"/>
            <w:vMerge/>
            <w:vAlign w:val="center"/>
          </w:tcPr>
          <w:p w14:paraId="5817798E" w14:textId="77777777" w:rsidR="009B08BE" w:rsidRPr="009729E7" w:rsidRDefault="009B08BE" w:rsidP="009009BC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179F311A" w14:textId="77777777" w:rsidR="009B08BE" w:rsidRPr="009729E7" w:rsidRDefault="009B08BE" w:rsidP="009009BC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1" w:type="dxa"/>
            <w:vAlign w:val="center"/>
          </w:tcPr>
          <w:p w14:paraId="512B773B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231.38 </w:t>
            </w:r>
          </w:p>
        </w:tc>
        <w:tc>
          <w:tcPr>
            <w:tcW w:w="893" w:type="dxa"/>
            <w:vAlign w:val="center"/>
          </w:tcPr>
          <w:p w14:paraId="0B89E289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106.59 </w:t>
            </w:r>
          </w:p>
        </w:tc>
        <w:tc>
          <w:tcPr>
            <w:tcW w:w="970" w:type="dxa"/>
            <w:vAlign w:val="center"/>
          </w:tcPr>
          <w:p w14:paraId="43C45BEA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-53.93%</w:t>
            </w:r>
          </w:p>
        </w:tc>
        <w:tc>
          <w:tcPr>
            <w:tcW w:w="821" w:type="dxa"/>
            <w:vAlign w:val="center"/>
          </w:tcPr>
          <w:p w14:paraId="5F06F80C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67.53 </w:t>
            </w:r>
          </w:p>
        </w:tc>
        <w:tc>
          <w:tcPr>
            <w:tcW w:w="821" w:type="dxa"/>
            <w:vAlign w:val="center"/>
          </w:tcPr>
          <w:p w14:paraId="2966CE9C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61.67 </w:t>
            </w:r>
          </w:p>
        </w:tc>
        <w:tc>
          <w:tcPr>
            <w:tcW w:w="808" w:type="dxa"/>
            <w:vAlign w:val="center"/>
          </w:tcPr>
          <w:p w14:paraId="6810FFE0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-8.67%</w:t>
            </w:r>
          </w:p>
        </w:tc>
        <w:tc>
          <w:tcPr>
            <w:tcW w:w="821" w:type="dxa"/>
            <w:vAlign w:val="center"/>
          </w:tcPr>
          <w:p w14:paraId="6F351FF8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26.95 </w:t>
            </w:r>
          </w:p>
        </w:tc>
        <w:tc>
          <w:tcPr>
            <w:tcW w:w="821" w:type="dxa"/>
            <w:vAlign w:val="center"/>
          </w:tcPr>
          <w:p w14:paraId="64186700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35.69 </w:t>
            </w:r>
          </w:p>
        </w:tc>
        <w:tc>
          <w:tcPr>
            <w:tcW w:w="819" w:type="dxa"/>
            <w:vAlign w:val="center"/>
          </w:tcPr>
          <w:p w14:paraId="17345939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32.45%</w:t>
            </w:r>
          </w:p>
        </w:tc>
      </w:tr>
      <w:tr w:rsidR="009B08BE" w:rsidRPr="009729E7" w14:paraId="755C80B4" w14:textId="77777777" w:rsidTr="009009BC">
        <w:tc>
          <w:tcPr>
            <w:tcW w:w="1200" w:type="dxa"/>
            <w:vMerge/>
            <w:vAlign w:val="center"/>
          </w:tcPr>
          <w:p w14:paraId="5EEAD6F1" w14:textId="77777777" w:rsidR="009B08BE" w:rsidRPr="009729E7" w:rsidRDefault="009B08BE" w:rsidP="009009BC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7244C2F3" w14:textId="77777777" w:rsidR="009B08BE" w:rsidRPr="009729E7" w:rsidRDefault="009B08BE" w:rsidP="009009BC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1" w:type="dxa"/>
            <w:vAlign w:val="center"/>
          </w:tcPr>
          <w:p w14:paraId="52F7D797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292.47 </w:t>
            </w:r>
          </w:p>
        </w:tc>
        <w:tc>
          <w:tcPr>
            <w:tcW w:w="893" w:type="dxa"/>
            <w:vAlign w:val="center"/>
          </w:tcPr>
          <w:p w14:paraId="0916AAAE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128.16 </w:t>
            </w:r>
          </w:p>
        </w:tc>
        <w:tc>
          <w:tcPr>
            <w:tcW w:w="970" w:type="dxa"/>
            <w:vAlign w:val="center"/>
          </w:tcPr>
          <w:p w14:paraId="459E7B20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-56.18%</w:t>
            </w:r>
          </w:p>
        </w:tc>
        <w:tc>
          <w:tcPr>
            <w:tcW w:w="821" w:type="dxa"/>
            <w:vAlign w:val="center"/>
          </w:tcPr>
          <w:p w14:paraId="6BE65104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129.13 </w:t>
            </w:r>
          </w:p>
        </w:tc>
        <w:tc>
          <w:tcPr>
            <w:tcW w:w="821" w:type="dxa"/>
            <w:vAlign w:val="center"/>
          </w:tcPr>
          <w:p w14:paraId="7DBEF0D9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89.53 </w:t>
            </w:r>
          </w:p>
        </w:tc>
        <w:tc>
          <w:tcPr>
            <w:tcW w:w="808" w:type="dxa"/>
            <w:vAlign w:val="center"/>
          </w:tcPr>
          <w:p w14:paraId="212AB257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-30.66%</w:t>
            </w:r>
          </w:p>
        </w:tc>
        <w:tc>
          <w:tcPr>
            <w:tcW w:w="821" w:type="dxa"/>
            <w:vAlign w:val="center"/>
          </w:tcPr>
          <w:p w14:paraId="7E0870AB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86.65 </w:t>
            </w:r>
          </w:p>
        </w:tc>
        <w:tc>
          <w:tcPr>
            <w:tcW w:w="821" w:type="dxa"/>
            <w:vAlign w:val="center"/>
          </w:tcPr>
          <w:p w14:paraId="24D751C0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66.09 </w:t>
            </w:r>
          </w:p>
        </w:tc>
        <w:tc>
          <w:tcPr>
            <w:tcW w:w="819" w:type="dxa"/>
            <w:vAlign w:val="center"/>
          </w:tcPr>
          <w:p w14:paraId="7367EF84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-23.72%</w:t>
            </w:r>
          </w:p>
        </w:tc>
      </w:tr>
      <w:tr w:rsidR="009B08BE" w:rsidRPr="009729E7" w14:paraId="305AF680" w14:textId="77777777" w:rsidTr="009009BC">
        <w:tc>
          <w:tcPr>
            <w:tcW w:w="1200" w:type="dxa"/>
            <w:vMerge w:val="restart"/>
            <w:vAlign w:val="center"/>
          </w:tcPr>
          <w:p w14:paraId="78C26D00" w14:textId="77777777" w:rsidR="009B08BE" w:rsidRPr="009729E7" w:rsidRDefault="009B08BE" w:rsidP="009009BC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766" w:type="dxa"/>
            <w:vAlign w:val="center"/>
          </w:tcPr>
          <w:p w14:paraId="55DCA3B1" w14:textId="77777777" w:rsidR="009B08BE" w:rsidRPr="009729E7" w:rsidRDefault="009B08BE" w:rsidP="009009BC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1" w:type="dxa"/>
            <w:vAlign w:val="center"/>
          </w:tcPr>
          <w:p w14:paraId="0C809F89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4.68 </w:t>
            </w:r>
          </w:p>
        </w:tc>
        <w:tc>
          <w:tcPr>
            <w:tcW w:w="893" w:type="dxa"/>
            <w:vAlign w:val="center"/>
          </w:tcPr>
          <w:p w14:paraId="3D750344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17.01 </w:t>
            </w:r>
          </w:p>
        </w:tc>
        <w:tc>
          <w:tcPr>
            <w:tcW w:w="970" w:type="dxa"/>
            <w:vAlign w:val="center"/>
          </w:tcPr>
          <w:p w14:paraId="4D0B1FE5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263.34%</w:t>
            </w:r>
          </w:p>
        </w:tc>
        <w:tc>
          <w:tcPr>
            <w:tcW w:w="821" w:type="dxa"/>
            <w:vAlign w:val="center"/>
          </w:tcPr>
          <w:p w14:paraId="3ED36603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8.24 </w:t>
            </w:r>
          </w:p>
        </w:tc>
        <w:tc>
          <w:tcPr>
            <w:tcW w:w="821" w:type="dxa"/>
            <w:vAlign w:val="center"/>
          </w:tcPr>
          <w:p w14:paraId="4EFD686A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12.41 </w:t>
            </w:r>
          </w:p>
        </w:tc>
        <w:tc>
          <w:tcPr>
            <w:tcW w:w="808" w:type="dxa"/>
            <w:vAlign w:val="center"/>
          </w:tcPr>
          <w:p w14:paraId="6A9B96DA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50.67%</w:t>
            </w:r>
          </w:p>
        </w:tc>
        <w:tc>
          <w:tcPr>
            <w:tcW w:w="821" w:type="dxa"/>
            <w:vAlign w:val="center"/>
          </w:tcPr>
          <w:p w14:paraId="6DF71C0F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11.38 </w:t>
            </w:r>
          </w:p>
        </w:tc>
        <w:tc>
          <w:tcPr>
            <w:tcW w:w="821" w:type="dxa"/>
            <w:vAlign w:val="center"/>
          </w:tcPr>
          <w:p w14:paraId="3BFC56BF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14.87 </w:t>
            </w:r>
          </w:p>
        </w:tc>
        <w:tc>
          <w:tcPr>
            <w:tcW w:w="819" w:type="dxa"/>
            <w:vAlign w:val="center"/>
          </w:tcPr>
          <w:p w14:paraId="5A98BB6C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30.63%</w:t>
            </w:r>
          </w:p>
        </w:tc>
      </w:tr>
      <w:tr w:rsidR="009B08BE" w:rsidRPr="009729E7" w14:paraId="1B020D65" w14:textId="77777777" w:rsidTr="009009BC">
        <w:tc>
          <w:tcPr>
            <w:tcW w:w="1200" w:type="dxa"/>
            <w:vMerge/>
            <w:vAlign w:val="center"/>
          </w:tcPr>
          <w:p w14:paraId="2CAF654B" w14:textId="77777777" w:rsidR="009B08BE" w:rsidRPr="009729E7" w:rsidRDefault="009B08BE" w:rsidP="009009BC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5FCDAB16" w14:textId="77777777" w:rsidR="009B08BE" w:rsidRPr="009729E7" w:rsidRDefault="009B08BE" w:rsidP="009009BC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1" w:type="dxa"/>
            <w:vAlign w:val="center"/>
          </w:tcPr>
          <w:p w14:paraId="702957B6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2.77 </w:t>
            </w:r>
          </w:p>
        </w:tc>
        <w:tc>
          <w:tcPr>
            <w:tcW w:w="893" w:type="dxa"/>
            <w:vAlign w:val="center"/>
          </w:tcPr>
          <w:p w14:paraId="7D16D075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3.55 </w:t>
            </w:r>
          </w:p>
        </w:tc>
        <w:tc>
          <w:tcPr>
            <w:tcW w:w="970" w:type="dxa"/>
            <w:vAlign w:val="center"/>
          </w:tcPr>
          <w:p w14:paraId="6F4815B5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28.39%</w:t>
            </w:r>
          </w:p>
        </w:tc>
        <w:tc>
          <w:tcPr>
            <w:tcW w:w="821" w:type="dxa"/>
            <w:vAlign w:val="center"/>
          </w:tcPr>
          <w:p w14:paraId="3B75AEAD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4.08 </w:t>
            </w:r>
          </w:p>
        </w:tc>
        <w:tc>
          <w:tcPr>
            <w:tcW w:w="821" w:type="dxa"/>
            <w:vAlign w:val="center"/>
          </w:tcPr>
          <w:p w14:paraId="2CBAE84F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4.93 </w:t>
            </w:r>
          </w:p>
        </w:tc>
        <w:tc>
          <w:tcPr>
            <w:tcW w:w="808" w:type="dxa"/>
            <w:vAlign w:val="center"/>
          </w:tcPr>
          <w:p w14:paraId="196EE0CA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20.59%</w:t>
            </w:r>
          </w:p>
        </w:tc>
        <w:tc>
          <w:tcPr>
            <w:tcW w:w="821" w:type="dxa"/>
            <w:vAlign w:val="center"/>
          </w:tcPr>
          <w:p w14:paraId="4DB260CD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4.83 </w:t>
            </w:r>
          </w:p>
        </w:tc>
        <w:tc>
          <w:tcPr>
            <w:tcW w:w="821" w:type="dxa"/>
            <w:vAlign w:val="center"/>
          </w:tcPr>
          <w:p w14:paraId="4F3873E2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5.71 </w:t>
            </w:r>
          </w:p>
        </w:tc>
        <w:tc>
          <w:tcPr>
            <w:tcW w:w="819" w:type="dxa"/>
            <w:vAlign w:val="center"/>
          </w:tcPr>
          <w:p w14:paraId="43C29605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18.41%</w:t>
            </w:r>
          </w:p>
        </w:tc>
      </w:tr>
      <w:tr w:rsidR="009B08BE" w:rsidRPr="009729E7" w14:paraId="43FBF18A" w14:textId="77777777" w:rsidTr="009009BC">
        <w:tc>
          <w:tcPr>
            <w:tcW w:w="1200" w:type="dxa"/>
            <w:vMerge/>
            <w:vAlign w:val="center"/>
          </w:tcPr>
          <w:p w14:paraId="38C88B6C" w14:textId="77777777" w:rsidR="009B08BE" w:rsidRPr="009729E7" w:rsidRDefault="009B08BE" w:rsidP="009009BC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00997CC3" w14:textId="77777777" w:rsidR="009B08BE" w:rsidRPr="009729E7" w:rsidRDefault="009B08BE" w:rsidP="009009BC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1" w:type="dxa"/>
            <w:vAlign w:val="center"/>
          </w:tcPr>
          <w:p w14:paraId="1B54061B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3.95 </w:t>
            </w:r>
          </w:p>
        </w:tc>
        <w:tc>
          <w:tcPr>
            <w:tcW w:w="893" w:type="dxa"/>
            <w:vAlign w:val="center"/>
          </w:tcPr>
          <w:p w14:paraId="017AF54F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4.88 </w:t>
            </w:r>
          </w:p>
        </w:tc>
        <w:tc>
          <w:tcPr>
            <w:tcW w:w="970" w:type="dxa"/>
            <w:vAlign w:val="center"/>
          </w:tcPr>
          <w:p w14:paraId="652178DA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23.53%</w:t>
            </w:r>
          </w:p>
        </w:tc>
        <w:tc>
          <w:tcPr>
            <w:tcW w:w="821" w:type="dxa"/>
            <w:vAlign w:val="center"/>
          </w:tcPr>
          <w:p w14:paraId="50263EA4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7.08 </w:t>
            </w:r>
          </w:p>
        </w:tc>
        <w:tc>
          <w:tcPr>
            <w:tcW w:w="821" w:type="dxa"/>
            <w:vAlign w:val="center"/>
          </w:tcPr>
          <w:p w14:paraId="663DF570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8.66 </w:t>
            </w:r>
          </w:p>
        </w:tc>
        <w:tc>
          <w:tcPr>
            <w:tcW w:w="808" w:type="dxa"/>
            <w:vAlign w:val="center"/>
          </w:tcPr>
          <w:p w14:paraId="71FDBE0C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22.32%</w:t>
            </w:r>
          </w:p>
        </w:tc>
        <w:tc>
          <w:tcPr>
            <w:tcW w:w="821" w:type="dxa"/>
            <w:vAlign w:val="center"/>
          </w:tcPr>
          <w:p w14:paraId="2E70D5EF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9.57 </w:t>
            </w:r>
          </w:p>
        </w:tc>
        <w:tc>
          <w:tcPr>
            <w:tcW w:w="821" w:type="dxa"/>
            <w:vAlign w:val="center"/>
          </w:tcPr>
          <w:p w14:paraId="39CC0A2A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11.54 </w:t>
            </w:r>
          </w:p>
        </w:tc>
        <w:tc>
          <w:tcPr>
            <w:tcW w:w="819" w:type="dxa"/>
            <w:vAlign w:val="center"/>
          </w:tcPr>
          <w:p w14:paraId="63AECD04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20.52%</w:t>
            </w:r>
          </w:p>
        </w:tc>
      </w:tr>
      <w:tr w:rsidR="009B08BE" w:rsidRPr="009729E7" w14:paraId="03110671" w14:textId="77777777" w:rsidTr="009009BC">
        <w:tc>
          <w:tcPr>
            <w:tcW w:w="1200" w:type="dxa"/>
            <w:vMerge w:val="restart"/>
            <w:vAlign w:val="center"/>
          </w:tcPr>
          <w:p w14:paraId="336E01DE" w14:textId="77777777" w:rsidR="009B08BE" w:rsidRPr="009729E7" w:rsidRDefault="009B08BE" w:rsidP="009009BC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766" w:type="dxa"/>
            <w:vAlign w:val="center"/>
          </w:tcPr>
          <w:p w14:paraId="1E4A671C" w14:textId="77777777" w:rsidR="009B08BE" w:rsidRPr="009729E7" w:rsidRDefault="009B08BE" w:rsidP="009009BC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1" w:type="dxa"/>
            <w:vAlign w:val="center"/>
          </w:tcPr>
          <w:p w14:paraId="27625F43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3.85 </w:t>
            </w:r>
          </w:p>
        </w:tc>
        <w:tc>
          <w:tcPr>
            <w:tcW w:w="893" w:type="dxa"/>
            <w:vAlign w:val="center"/>
          </w:tcPr>
          <w:p w14:paraId="03ED48C3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8.15 </w:t>
            </w:r>
          </w:p>
        </w:tc>
        <w:tc>
          <w:tcPr>
            <w:tcW w:w="970" w:type="dxa"/>
            <w:vAlign w:val="center"/>
          </w:tcPr>
          <w:p w14:paraId="410D15E4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111.51%</w:t>
            </w:r>
          </w:p>
        </w:tc>
        <w:tc>
          <w:tcPr>
            <w:tcW w:w="821" w:type="dxa"/>
            <w:vAlign w:val="center"/>
          </w:tcPr>
          <w:p w14:paraId="2E0D9662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12.60 </w:t>
            </w:r>
          </w:p>
        </w:tc>
        <w:tc>
          <w:tcPr>
            <w:tcW w:w="821" w:type="dxa"/>
            <w:vAlign w:val="center"/>
          </w:tcPr>
          <w:p w14:paraId="5A4EFD2D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12.41 </w:t>
            </w:r>
          </w:p>
        </w:tc>
        <w:tc>
          <w:tcPr>
            <w:tcW w:w="808" w:type="dxa"/>
            <w:vAlign w:val="center"/>
          </w:tcPr>
          <w:p w14:paraId="23537D71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-1.58%</w:t>
            </w:r>
          </w:p>
        </w:tc>
        <w:tc>
          <w:tcPr>
            <w:tcW w:w="821" w:type="dxa"/>
            <w:vAlign w:val="center"/>
          </w:tcPr>
          <w:p w14:paraId="55002693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28.25 </w:t>
            </w:r>
          </w:p>
        </w:tc>
        <w:tc>
          <w:tcPr>
            <w:tcW w:w="821" w:type="dxa"/>
            <w:vAlign w:val="center"/>
          </w:tcPr>
          <w:p w14:paraId="01D4BD08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18.99 </w:t>
            </w:r>
          </w:p>
        </w:tc>
        <w:tc>
          <w:tcPr>
            <w:tcW w:w="819" w:type="dxa"/>
            <w:vAlign w:val="center"/>
          </w:tcPr>
          <w:p w14:paraId="59649766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-32.78%</w:t>
            </w:r>
          </w:p>
        </w:tc>
      </w:tr>
      <w:tr w:rsidR="009B08BE" w:rsidRPr="009729E7" w14:paraId="6946513E" w14:textId="77777777" w:rsidTr="009009BC">
        <w:tc>
          <w:tcPr>
            <w:tcW w:w="1200" w:type="dxa"/>
            <w:vMerge/>
            <w:vAlign w:val="center"/>
          </w:tcPr>
          <w:p w14:paraId="3F30D420" w14:textId="77777777" w:rsidR="009B08BE" w:rsidRPr="009729E7" w:rsidRDefault="009B08BE" w:rsidP="009009BC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4F469682" w14:textId="77777777" w:rsidR="009B08BE" w:rsidRPr="009729E7" w:rsidRDefault="009B08BE" w:rsidP="009009BC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1" w:type="dxa"/>
            <w:vAlign w:val="center"/>
          </w:tcPr>
          <w:p w14:paraId="6208E39F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2.64 </w:t>
            </w:r>
          </w:p>
        </w:tc>
        <w:tc>
          <w:tcPr>
            <w:tcW w:w="893" w:type="dxa"/>
            <w:vAlign w:val="center"/>
          </w:tcPr>
          <w:p w14:paraId="0A114845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7.11 </w:t>
            </w:r>
          </w:p>
        </w:tc>
        <w:tc>
          <w:tcPr>
            <w:tcW w:w="970" w:type="dxa"/>
            <w:vAlign w:val="center"/>
          </w:tcPr>
          <w:p w14:paraId="540E3C0F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168.92%</w:t>
            </w:r>
          </w:p>
        </w:tc>
        <w:tc>
          <w:tcPr>
            <w:tcW w:w="821" w:type="dxa"/>
            <w:vAlign w:val="center"/>
          </w:tcPr>
          <w:p w14:paraId="4122DFBE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3.91 </w:t>
            </w:r>
          </w:p>
        </w:tc>
        <w:tc>
          <w:tcPr>
            <w:tcW w:w="821" w:type="dxa"/>
            <w:vAlign w:val="center"/>
          </w:tcPr>
          <w:p w14:paraId="71EE631F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7.24 </w:t>
            </w:r>
          </w:p>
        </w:tc>
        <w:tc>
          <w:tcPr>
            <w:tcW w:w="808" w:type="dxa"/>
            <w:vAlign w:val="center"/>
          </w:tcPr>
          <w:p w14:paraId="615D9A11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85.48%</w:t>
            </w:r>
          </w:p>
        </w:tc>
        <w:tc>
          <w:tcPr>
            <w:tcW w:w="821" w:type="dxa"/>
            <w:vAlign w:val="center"/>
          </w:tcPr>
          <w:p w14:paraId="5EEC571D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4.97 </w:t>
            </w:r>
          </w:p>
        </w:tc>
        <w:tc>
          <w:tcPr>
            <w:tcW w:w="821" w:type="dxa"/>
            <w:vAlign w:val="center"/>
          </w:tcPr>
          <w:p w14:paraId="2BD6E4AE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7.78 </w:t>
            </w:r>
          </w:p>
        </w:tc>
        <w:tc>
          <w:tcPr>
            <w:tcW w:w="819" w:type="dxa"/>
            <w:vAlign w:val="center"/>
          </w:tcPr>
          <w:p w14:paraId="6E0FA553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56.51%</w:t>
            </w:r>
          </w:p>
        </w:tc>
      </w:tr>
      <w:tr w:rsidR="009B08BE" w:rsidRPr="009729E7" w14:paraId="2729EC32" w14:textId="77777777" w:rsidTr="009009BC">
        <w:tc>
          <w:tcPr>
            <w:tcW w:w="1200" w:type="dxa"/>
            <w:vMerge/>
            <w:vAlign w:val="center"/>
          </w:tcPr>
          <w:p w14:paraId="49A7AD89" w14:textId="77777777" w:rsidR="009B08BE" w:rsidRPr="009729E7" w:rsidRDefault="009B08BE" w:rsidP="009009BC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40B93DD5" w14:textId="77777777" w:rsidR="009B08BE" w:rsidRPr="009729E7" w:rsidRDefault="009B08BE" w:rsidP="009009BC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1" w:type="dxa"/>
            <w:vAlign w:val="center"/>
          </w:tcPr>
          <w:p w14:paraId="1D85DEC9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3.07 </w:t>
            </w:r>
          </w:p>
        </w:tc>
        <w:tc>
          <w:tcPr>
            <w:tcW w:w="893" w:type="dxa"/>
            <w:vAlign w:val="center"/>
          </w:tcPr>
          <w:p w14:paraId="33C086A8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7.42 </w:t>
            </w:r>
          </w:p>
        </w:tc>
        <w:tc>
          <w:tcPr>
            <w:tcW w:w="970" w:type="dxa"/>
            <w:vAlign w:val="center"/>
          </w:tcPr>
          <w:p w14:paraId="7BFAB95D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141.57%</w:t>
            </w:r>
          </w:p>
        </w:tc>
        <w:tc>
          <w:tcPr>
            <w:tcW w:w="821" w:type="dxa"/>
            <w:vAlign w:val="center"/>
          </w:tcPr>
          <w:p w14:paraId="5CA618EC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7.48 </w:t>
            </w:r>
          </w:p>
        </w:tc>
        <w:tc>
          <w:tcPr>
            <w:tcW w:w="821" w:type="dxa"/>
            <w:vAlign w:val="center"/>
          </w:tcPr>
          <w:p w14:paraId="6B17048D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10.59 </w:t>
            </w:r>
          </w:p>
        </w:tc>
        <w:tc>
          <w:tcPr>
            <w:tcW w:w="808" w:type="dxa"/>
            <w:vAlign w:val="center"/>
          </w:tcPr>
          <w:p w14:paraId="6D1687DC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41.56%</w:t>
            </w:r>
          </w:p>
        </w:tc>
        <w:tc>
          <w:tcPr>
            <w:tcW w:w="821" w:type="dxa"/>
            <w:vAlign w:val="center"/>
          </w:tcPr>
          <w:p w14:paraId="1466FFD5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10.80 </w:t>
            </w:r>
          </w:p>
        </w:tc>
        <w:tc>
          <w:tcPr>
            <w:tcW w:w="821" w:type="dxa"/>
            <w:vAlign w:val="center"/>
          </w:tcPr>
          <w:p w14:paraId="4E713A10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14.11 </w:t>
            </w:r>
          </w:p>
        </w:tc>
        <w:tc>
          <w:tcPr>
            <w:tcW w:w="819" w:type="dxa"/>
            <w:vAlign w:val="center"/>
          </w:tcPr>
          <w:p w14:paraId="68CD4DAE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30.58%</w:t>
            </w:r>
          </w:p>
        </w:tc>
      </w:tr>
      <w:tr w:rsidR="009B08BE" w:rsidRPr="009729E7" w14:paraId="44EE13A7" w14:textId="77777777" w:rsidTr="009009BC">
        <w:tc>
          <w:tcPr>
            <w:tcW w:w="1200" w:type="dxa"/>
            <w:vAlign w:val="center"/>
          </w:tcPr>
          <w:p w14:paraId="0E5707CB" w14:textId="77777777" w:rsidR="009B08BE" w:rsidRPr="009729E7" w:rsidRDefault="009B08BE" w:rsidP="009009BC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766" w:type="dxa"/>
            <w:vAlign w:val="center"/>
          </w:tcPr>
          <w:p w14:paraId="3BD2B11E" w14:textId="77777777" w:rsidR="009B08BE" w:rsidRPr="009729E7" w:rsidRDefault="009B08BE" w:rsidP="009009BC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91" w:type="dxa"/>
            <w:vAlign w:val="center"/>
          </w:tcPr>
          <w:p w14:paraId="1CE1927C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3.58%</w:t>
            </w:r>
          </w:p>
        </w:tc>
        <w:tc>
          <w:tcPr>
            <w:tcW w:w="893" w:type="dxa"/>
            <w:vAlign w:val="center"/>
          </w:tcPr>
          <w:p w14:paraId="14BD5692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78.34%</w:t>
            </w:r>
          </w:p>
        </w:tc>
        <w:tc>
          <w:tcPr>
            <w:tcW w:w="970" w:type="dxa"/>
            <w:vAlign w:val="center"/>
          </w:tcPr>
          <w:p w14:paraId="3EAEE95E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573B9C2E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25.29%</w:t>
            </w:r>
          </w:p>
        </w:tc>
        <w:tc>
          <w:tcPr>
            <w:tcW w:w="821" w:type="dxa"/>
            <w:vAlign w:val="center"/>
          </w:tcPr>
          <w:p w14:paraId="24E3732B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78.96%</w:t>
            </w:r>
          </w:p>
        </w:tc>
        <w:tc>
          <w:tcPr>
            <w:tcW w:w="808" w:type="dxa"/>
            <w:vAlign w:val="center"/>
          </w:tcPr>
          <w:p w14:paraId="44C60606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7BE1E001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46.52%</w:t>
            </w:r>
          </w:p>
        </w:tc>
        <w:tc>
          <w:tcPr>
            <w:tcW w:w="821" w:type="dxa"/>
            <w:vAlign w:val="center"/>
          </w:tcPr>
          <w:p w14:paraId="235B7FAD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79.30%</w:t>
            </w:r>
          </w:p>
        </w:tc>
        <w:tc>
          <w:tcPr>
            <w:tcW w:w="819" w:type="dxa"/>
            <w:vAlign w:val="center"/>
          </w:tcPr>
          <w:p w14:paraId="083DC653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9B08BE" w:rsidRPr="009729E7" w14:paraId="02E625DB" w14:textId="77777777" w:rsidTr="009009BC">
        <w:tc>
          <w:tcPr>
            <w:tcW w:w="1200" w:type="dxa"/>
            <w:vAlign w:val="center"/>
          </w:tcPr>
          <w:p w14:paraId="7C74BBAA" w14:textId="77777777" w:rsidR="009B08BE" w:rsidRPr="009729E7" w:rsidRDefault="009B08BE" w:rsidP="009009BC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766" w:type="dxa"/>
            <w:vAlign w:val="center"/>
          </w:tcPr>
          <w:p w14:paraId="25506C55" w14:textId="77777777" w:rsidR="009B08BE" w:rsidRPr="009729E7" w:rsidRDefault="009B08BE" w:rsidP="009009BC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91" w:type="dxa"/>
            <w:vAlign w:val="center"/>
          </w:tcPr>
          <w:p w14:paraId="1958D139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1.74%</w:t>
            </w:r>
          </w:p>
        </w:tc>
        <w:tc>
          <w:tcPr>
            <w:tcW w:w="893" w:type="dxa"/>
            <w:vAlign w:val="center"/>
          </w:tcPr>
          <w:p w14:paraId="7F5F3119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1.04%</w:t>
            </w:r>
          </w:p>
        </w:tc>
        <w:tc>
          <w:tcPr>
            <w:tcW w:w="970" w:type="dxa"/>
            <w:vAlign w:val="center"/>
          </w:tcPr>
          <w:p w14:paraId="01EB9189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453AD537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22.11%</w:t>
            </w:r>
          </w:p>
        </w:tc>
        <w:tc>
          <w:tcPr>
            <w:tcW w:w="821" w:type="dxa"/>
            <w:vAlign w:val="center"/>
          </w:tcPr>
          <w:p w14:paraId="7D126B68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5.70%</w:t>
            </w:r>
          </w:p>
        </w:tc>
        <w:tc>
          <w:tcPr>
            <w:tcW w:w="808" w:type="dxa"/>
            <w:vAlign w:val="center"/>
          </w:tcPr>
          <w:p w14:paraId="46AF701D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536CE1C6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46.93%</w:t>
            </w:r>
          </w:p>
        </w:tc>
        <w:tc>
          <w:tcPr>
            <w:tcW w:w="821" w:type="dxa"/>
            <w:vAlign w:val="center"/>
          </w:tcPr>
          <w:p w14:paraId="131E4F96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10.48%</w:t>
            </w:r>
          </w:p>
        </w:tc>
        <w:tc>
          <w:tcPr>
            <w:tcW w:w="819" w:type="dxa"/>
            <w:vAlign w:val="center"/>
          </w:tcPr>
          <w:p w14:paraId="0CDFDB21" w14:textId="77777777" w:rsidR="009B08BE" w:rsidRPr="009729E7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9B08BE" w:rsidRPr="009729E7" w14:paraId="06AF7032" w14:textId="77777777" w:rsidTr="009009BC">
        <w:tc>
          <w:tcPr>
            <w:tcW w:w="0" w:type="auto"/>
            <w:gridSpan w:val="11"/>
            <w:vAlign w:val="center"/>
          </w:tcPr>
          <w:p w14:paraId="5247041F" w14:textId="77777777" w:rsidR="009B08BE" w:rsidRPr="005F2CB1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Note:</w:t>
            </w:r>
            <w:r w:rsidRPr="005F2CB1"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0975F0A2" w14:textId="77777777" w:rsidR="009B08BE" w:rsidRPr="005F2CB1" w:rsidRDefault="009B08BE" w:rsidP="009009BC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0C9D3964" w14:textId="77777777" w:rsidR="009B08BE" w:rsidRPr="009729E7" w:rsidRDefault="009B08BE" w:rsidP="009009BC">
            <w:pPr>
              <w:contextualSpacing/>
              <w:mirrorIndents/>
              <w:rPr>
                <w:strike/>
              </w:rPr>
            </w:pPr>
            <w:r w:rsidRPr="005F2CB1"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</w:tc>
      </w:tr>
    </w:tbl>
    <w:p w14:paraId="3268EBE0" w14:textId="55A1C916" w:rsidR="009B08BE" w:rsidRPr="009B08BE" w:rsidRDefault="009B08BE" w:rsidP="001728D8">
      <w:pPr>
        <w:pStyle w:val="L1bullet"/>
        <w:ind w:left="0" w:firstLine="0"/>
        <w:rPr>
          <w:rFonts w:eastAsia="맑은 고딕"/>
          <w:lang w:eastAsia="ko-KR"/>
        </w:rPr>
      </w:pPr>
    </w:p>
    <w:p w14:paraId="283EB5F9" w14:textId="6AA97D2E" w:rsidR="00CD6A5F" w:rsidRDefault="00CD6A5F" w:rsidP="00CD6A5F">
      <w:pPr>
        <w:spacing w:after="0"/>
        <w:rPr>
          <w:b/>
          <w:bCs/>
          <w:u w:val="single"/>
        </w:rPr>
      </w:pPr>
      <w:bookmarkStart w:id="22" w:name="_Hlk142594480"/>
      <w:r w:rsidRPr="002819F4">
        <w:rPr>
          <w:b/>
          <w:bCs/>
          <w:u w:val="single"/>
        </w:rPr>
        <w:t>Urband Macro (FR1)</w:t>
      </w:r>
    </w:p>
    <w:bookmarkEnd w:id="22"/>
    <w:p w14:paraId="29E1BEFD" w14:textId="77777777" w:rsidR="00596BF4" w:rsidRDefault="00596BF4" w:rsidP="001728D8">
      <w:pPr>
        <w:pStyle w:val="L1bullet"/>
        <w:ind w:left="0" w:firstLine="0"/>
        <w:rPr>
          <w:rFonts w:eastAsia="맑은 고딕"/>
          <w:lang w:val="en-US" w:eastAsia="ko-KR"/>
        </w:rPr>
      </w:pPr>
    </w:p>
    <w:p w14:paraId="4923E4F1" w14:textId="0C761A75" w:rsidR="001728D8" w:rsidRPr="00F85DB0" w:rsidRDefault="001728D8" w:rsidP="001728D8">
      <w:pPr>
        <w:pStyle w:val="L1bullet"/>
        <w:ind w:left="0" w:firstLine="0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S</w:t>
      </w:r>
      <w:r>
        <w:rPr>
          <w:rFonts w:eastAsia="맑은 고딕" w:hint="eastAsia"/>
          <w:lang w:val="en-US" w:eastAsia="ko-KR"/>
        </w:rPr>
        <w:t xml:space="preserve">mall </w:t>
      </w:r>
      <w:r>
        <w:rPr>
          <w:rFonts w:eastAsia="맑은 고딕"/>
          <w:lang w:val="en-US" w:eastAsia="ko-KR"/>
        </w:rPr>
        <w:t>packet size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1154"/>
        <w:gridCol w:w="747"/>
        <w:gridCol w:w="870"/>
        <w:gridCol w:w="870"/>
        <w:gridCol w:w="947"/>
        <w:gridCol w:w="821"/>
        <w:gridCol w:w="821"/>
        <w:gridCol w:w="939"/>
        <w:gridCol w:w="821"/>
        <w:gridCol w:w="821"/>
        <w:gridCol w:w="820"/>
      </w:tblGrid>
      <w:tr w:rsidR="005F2CB1" w:rsidRPr="009729E7" w14:paraId="1AC4EE76" w14:textId="77777777" w:rsidTr="00522EF7">
        <w:tc>
          <w:tcPr>
            <w:tcW w:w="1901" w:type="dxa"/>
            <w:gridSpan w:val="2"/>
            <w:vMerge w:val="restart"/>
            <w:vAlign w:val="center"/>
          </w:tcPr>
          <w:p w14:paraId="34A4BF07" w14:textId="77777777" w:rsidR="005F2CB1" w:rsidRPr="009729E7" w:rsidRDefault="005F2CB1" w:rsidP="005F2CB1">
            <w:pPr>
              <w:contextualSpacing/>
              <w:mirrorIndents/>
              <w:rPr>
                <w:i/>
                <w:sz w:val="16"/>
                <w:szCs w:val="16"/>
              </w:rPr>
            </w:pPr>
          </w:p>
        </w:tc>
        <w:tc>
          <w:tcPr>
            <w:tcW w:w="2687" w:type="dxa"/>
            <w:gridSpan w:val="3"/>
            <w:vAlign w:val="center"/>
          </w:tcPr>
          <w:p w14:paraId="2F4150BA" w14:textId="62E22113" w:rsidR="005F2CB1" w:rsidRPr="009729E7" w:rsidRDefault="005F2CB1" w:rsidP="005F2CB1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581" w:type="dxa"/>
            <w:gridSpan w:val="3"/>
            <w:vAlign w:val="center"/>
          </w:tcPr>
          <w:p w14:paraId="77C2B999" w14:textId="7E847765" w:rsidR="005F2CB1" w:rsidRPr="009729E7" w:rsidRDefault="005F2CB1" w:rsidP="005F2CB1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462" w:type="dxa"/>
            <w:gridSpan w:val="3"/>
            <w:vAlign w:val="center"/>
          </w:tcPr>
          <w:p w14:paraId="04570E1C" w14:textId="0B5B9702" w:rsidR="005F2CB1" w:rsidRPr="009729E7" w:rsidRDefault="005F2CB1" w:rsidP="005F2CB1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5F2CB1" w:rsidRPr="009729E7" w14:paraId="71FE3C80" w14:textId="77777777" w:rsidTr="00522EF7">
        <w:tc>
          <w:tcPr>
            <w:tcW w:w="1901" w:type="dxa"/>
            <w:gridSpan w:val="2"/>
            <w:vMerge/>
            <w:vAlign w:val="center"/>
          </w:tcPr>
          <w:p w14:paraId="0FFCF7BE" w14:textId="77777777" w:rsidR="005F2CB1" w:rsidRPr="009729E7" w:rsidRDefault="005F2CB1" w:rsidP="005F2CB1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70" w:type="dxa"/>
            <w:vAlign w:val="center"/>
          </w:tcPr>
          <w:p w14:paraId="76B8E373" w14:textId="11F82B9F" w:rsidR="005F2CB1" w:rsidRPr="004E0805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  <w:highlight w:val="yellow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70" w:type="dxa"/>
            <w:vAlign w:val="center"/>
          </w:tcPr>
          <w:p w14:paraId="2DFAB228" w14:textId="4E9B85B3" w:rsidR="005F2CB1" w:rsidRPr="004E0805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  <w:highlight w:val="yellow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vAlign w:val="center"/>
          </w:tcPr>
          <w:p w14:paraId="05917A48" w14:textId="203281E9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390CD627" w14:textId="5D7F5CE1" w:rsidR="005F2CB1" w:rsidRPr="004E0805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  <w:highlight w:val="yellow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3C806046" w14:textId="7B30C965" w:rsidR="005F2CB1" w:rsidRPr="004E0805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  <w:highlight w:val="yellow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39" w:type="dxa"/>
            <w:vAlign w:val="center"/>
          </w:tcPr>
          <w:p w14:paraId="23FA298F" w14:textId="575CBFF8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4F191B67" w14:textId="7DE72ADC" w:rsidR="005F2CB1" w:rsidRPr="004E0805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  <w:highlight w:val="yellow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113D3110" w14:textId="26872146" w:rsidR="005F2CB1" w:rsidRPr="004E0805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  <w:highlight w:val="yellow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820" w:type="dxa"/>
            <w:vAlign w:val="center"/>
          </w:tcPr>
          <w:p w14:paraId="738FE2D7" w14:textId="0B7BD20B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1728D8" w:rsidRPr="009729E7" w14:paraId="435D6527" w14:textId="77777777" w:rsidTr="00522EF7">
        <w:tc>
          <w:tcPr>
            <w:tcW w:w="1154" w:type="dxa"/>
            <w:vMerge w:val="restart"/>
            <w:vAlign w:val="center"/>
          </w:tcPr>
          <w:p w14:paraId="4163F801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747" w:type="dxa"/>
            <w:vAlign w:val="center"/>
          </w:tcPr>
          <w:p w14:paraId="332E21CB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70" w:type="dxa"/>
            <w:vAlign w:val="center"/>
          </w:tcPr>
          <w:p w14:paraId="0BD34403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38.52 </w:t>
            </w:r>
          </w:p>
        </w:tc>
        <w:tc>
          <w:tcPr>
            <w:tcW w:w="870" w:type="dxa"/>
            <w:vAlign w:val="center"/>
          </w:tcPr>
          <w:p w14:paraId="42E4E3B5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40.16 </w:t>
            </w:r>
          </w:p>
        </w:tc>
        <w:tc>
          <w:tcPr>
            <w:tcW w:w="947" w:type="dxa"/>
            <w:vAlign w:val="center"/>
          </w:tcPr>
          <w:p w14:paraId="62006E91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4.27%</w:t>
            </w:r>
          </w:p>
        </w:tc>
        <w:tc>
          <w:tcPr>
            <w:tcW w:w="821" w:type="dxa"/>
            <w:vAlign w:val="center"/>
          </w:tcPr>
          <w:p w14:paraId="459EAC62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37.38 </w:t>
            </w:r>
          </w:p>
        </w:tc>
        <w:tc>
          <w:tcPr>
            <w:tcW w:w="821" w:type="dxa"/>
            <w:vAlign w:val="center"/>
          </w:tcPr>
          <w:p w14:paraId="7348012B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37.38 </w:t>
            </w:r>
          </w:p>
        </w:tc>
        <w:tc>
          <w:tcPr>
            <w:tcW w:w="939" w:type="dxa"/>
            <w:vAlign w:val="center"/>
          </w:tcPr>
          <w:p w14:paraId="2C61B919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3C06ABE7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33.55 </w:t>
            </w:r>
          </w:p>
        </w:tc>
        <w:tc>
          <w:tcPr>
            <w:tcW w:w="821" w:type="dxa"/>
            <w:vAlign w:val="center"/>
          </w:tcPr>
          <w:p w14:paraId="66FDA31E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30.68 </w:t>
            </w:r>
          </w:p>
        </w:tc>
        <w:tc>
          <w:tcPr>
            <w:tcW w:w="820" w:type="dxa"/>
            <w:vAlign w:val="center"/>
          </w:tcPr>
          <w:p w14:paraId="2B67ACD0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-8.56%</w:t>
            </w:r>
          </w:p>
        </w:tc>
      </w:tr>
      <w:tr w:rsidR="001728D8" w:rsidRPr="009729E7" w14:paraId="5BE8BE91" w14:textId="77777777" w:rsidTr="00522EF7">
        <w:tc>
          <w:tcPr>
            <w:tcW w:w="1154" w:type="dxa"/>
            <w:vMerge/>
            <w:vAlign w:val="center"/>
          </w:tcPr>
          <w:p w14:paraId="70FE6ED8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47" w:type="dxa"/>
            <w:vAlign w:val="center"/>
          </w:tcPr>
          <w:p w14:paraId="6BEF40F6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70" w:type="dxa"/>
            <w:vAlign w:val="center"/>
          </w:tcPr>
          <w:p w14:paraId="549C1E2B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35.88 </w:t>
            </w:r>
          </w:p>
        </w:tc>
        <w:tc>
          <w:tcPr>
            <w:tcW w:w="870" w:type="dxa"/>
            <w:vAlign w:val="center"/>
          </w:tcPr>
          <w:p w14:paraId="043E3AC1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28.33 </w:t>
            </w:r>
          </w:p>
        </w:tc>
        <w:tc>
          <w:tcPr>
            <w:tcW w:w="947" w:type="dxa"/>
            <w:vAlign w:val="center"/>
          </w:tcPr>
          <w:p w14:paraId="6260BD80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-21.03%</w:t>
            </w:r>
          </w:p>
        </w:tc>
        <w:tc>
          <w:tcPr>
            <w:tcW w:w="821" w:type="dxa"/>
            <w:vAlign w:val="center"/>
          </w:tcPr>
          <w:p w14:paraId="3452CAF7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30.45 </w:t>
            </w:r>
          </w:p>
        </w:tc>
        <w:tc>
          <w:tcPr>
            <w:tcW w:w="821" w:type="dxa"/>
            <w:vAlign w:val="center"/>
          </w:tcPr>
          <w:p w14:paraId="67413C0C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12.08 </w:t>
            </w:r>
          </w:p>
        </w:tc>
        <w:tc>
          <w:tcPr>
            <w:tcW w:w="939" w:type="dxa"/>
            <w:vAlign w:val="center"/>
          </w:tcPr>
          <w:p w14:paraId="4CA97BCA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-60.33%</w:t>
            </w:r>
          </w:p>
        </w:tc>
        <w:tc>
          <w:tcPr>
            <w:tcW w:w="821" w:type="dxa"/>
            <w:vAlign w:val="center"/>
          </w:tcPr>
          <w:p w14:paraId="1CFECFA6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6.93 </w:t>
            </w:r>
          </w:p>
        </w:tc>
        <w:tc>
          <w:tcPr>
            <w:tcW w:w="821" w:type="dxa"/>
            <w:vAlign w:val="center"/>
          </w:tcPr>
          <w:p w14:paraId="7670CFEB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0.08 </w:t>
            </w:r>
          </w:p>
        </w:tc>
        <w:tc>
          <w:tcPr>
            <w:tcW w:w="820" w:type="dxa"/>
            <w:vAlign w:val="center"/>
          </w:tcPr>
          <w:p w14:paraId="60E5688C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-98.78%</w:t>
            </w:r>
          </w:p>
        </w:tc>
      </w:tr>
      <w:tr w:rsidR="001728D8" w:rsidRPr="009729E7" w14:paraId="0C268799" w14:textId="77777777" w:rsidTr="00522EF7">
        <w:tc>
          <w:tcPr>
            <w:tcW w:w="1154" w:type="dxa"/>
            <w:vMerge/>
            <w:vAlign w:val="center"/>
          </w:tcPr>
          <w:p w14:paraId="0AE3963F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47" w:type="dxa"/>
            <w:vAlign w:val="center"/>
          </w:tcPr>
          <w:p w14:paraId="5807B2FF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70" w:type="dxa"/>
            <w:vAlign w:val="center"/>
          </w:tcPr>
          <w:p w14:paraId="3A6ABEBF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39.08 </w:t>
            </w:r>
          </w:p>
        </w:tc>
        <w:tc>
          <w:tcPr>
            <w:tcW w:w="870" w:type="dxa"/>
            <w:vAlign w:val="center"/>
          </w:tcPr>
          <w:p w14:paraId="2C24849F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41.53 </w:t>
            </w:r>
          </w:p>
        </w:tc>
        <w:tc>
          <w:tcPr>
            <w:tcW w:w="947" w:type="dxa"/>
            <w:vAlign w:val="center"/>
          </w:tcPr>
          <w:p w14:paraId="10009C6F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6.26%</w:t>
            </w:r>
          </w:p>
        </w:tc>
        <w:tc>
          <w:tcPr>
            <w:tcW w:w="821" w:type="dxa"/>
            <w:vAlign w:val="center"/>
          </w:tcPr>
          <w:p w14:paraId="027E0B8B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38.45 </w:t>
            </w:r>
          </w:p>
        </w:tc>
        <w:tc>
          <w:tcPr>
            <w:tcW w:w="821" w:type="dxa"/>
            <w:vAlign w:val="center"/>
          </w:tcPr>
          <w:p w14:paraId="388D9655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40.51 </w:t>
            </w:r>
          </w:p>
        </w:tc>
        <w:tc>
          <w:tcPr>
            <w:tcW w:w="939" w:type="dxa"/>
            <w:vAlign w:val="center"/>
          </w:tcPr>
          <w:p w14:paraId="2ACD159F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5.35%</w:t>
            </w:r>
          </w:p>
        </w:tc>
        <w:tc>
          <w:tcPr>
            <w:tcW w:w="821" w:type="dxa"/>
            <w:vAlign w:val="center"/>
          </w:tcPr>
          <w:p w14:paraId="18C33DF8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37.38 </w:t>
            </w:r>
          </w:p>
        </w:tc>
        <w:tc>
          <w:tcPr>
            <w:tcW w:w="821" w:type="dxa"/>
            <w:vAlign w:val="center"/>
          </w:tcPr>
          <w:p w14:paraId="152D1855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38.13 </w:t>
            </w:r>
          </w:p>
        </w:tc>
        <w:tc>
          <w:tcPr>
            <w:tcW w:w="820" w:type="dxa"/>
            <w:vAlign w:val="center"/>
          </w:tcPr>
          <w:p w14:paraId="7E0B220F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2.01%</w:t>
            </w:r>
          </w:p>
        </w:tc>
      </w:tr>
      <w:tr w:rsidR="001728D8" w:rsidRPr="009729E7" w14:paraId="320165AB" w14:textId="77777777" w:rsidTr="00522EF7">
        <w:tc>
          <w:tcPr>
            <w:tcW w:w="1154" w:type="dxa"/>
            <w:vMerge w:val="restart"/>
            <w:vAlign w:val="center"/>
          </w:tcPr>
          <w:p w14:paraId="3D2CACA8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747" w:type="dxa"/>
            <w:vAlign w:val="center"/>
          </w:tcPr>
          <w:p w14:paraId="75E88C15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70" w:type="dxa"/>
            <w:vAlign w:val="center"/>
          </w:tcPr>
          <w:p w14:paraId="755306C6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2.71 </w:t>
            </w:r>
          </w:p>
        </w:tc>
        <w:tc>
          <w:tcPr>
            <w:tcW w:w="870" w:type="dxa"/>
            <w:vAlign w:val="center"/>
          </w:tcPr>
          <w:p w14:paraId="0D37D198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3.63 </w:t>
            </w:r>
          </w:p>
        </w:tc>
        <w:tc>
          <w:tcPr>
            <w:tcW w:w="947" w:type="dxa"/>
            <w:vAlign w:val="center"/>
          </w:tcPr>
          <w:p w14:paraId="31706AD8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34.24%</w:t>
            </w:r>
          </w:p>
        </w:tc>
        <w:tc>
          <w:tcPr>
            <w:tcW w:w="821" w:type="dxa"/>
            <w:vAlign w:val="center"/>
          </w:tcPr>
          <w:p w14:paraId="40BFA3E8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2.26 </w:t>
            </w:r>
          </w:p>
        </w:tc>
        <w:tc>
          <w:tcPr>
            <w:tcW w:w="821" w:type="dxa"/>
            <w:vAlign w:val="center"/>
          </w:tcPr>
          <w:p w14:paraId="12FFC10B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3.50 </w:t>
            </w:r>
          </w:p>
        </w:tc>
        <w:tc>
          <w:tcPr>
            <w:tcW w:w="939" w:type="dxa"/>
            <w:vAlign w:val="center"/>
          </w:tcPr>
          <w:p w14:paraId="789D7A97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54.77%</w:t>
            </w:r>
          </w:p>
        </w:tc>
        <w:tc>
          <w:tcPr>
            <w:tcW w:w="821" w:type="dxa"/>
            <w:vAlign w:val="center"/>
          </w:tcPr>
          <w:p w14:paraId="4C74EA84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1.63 </w:t>
            </w:r>
          </w:p>
        </w:tc>
        <w:tc>
          <w:tcPr>
            <w:tcW w:w="821" w:type="dxa"/>
            <w:vAlign w:val="center"/>
          </w:tcPr>
          <w:p w14:paraId="3C55A6F1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3.32 </w:t>
            </w:r>
          </w:p>
        </w:tc>
        <w:tc>
          <w:tcPr>
            <w:tcW w:w="820" w:type="dxa"/>
            <w:vAlign w:val="center"/>
          </w:tcPr>
          <w:p w14:paraId="3CF22EFD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103.83%</w:t>
            </w:r>
          </w:p>
        </w:tc>
      </w:tr>
      <w:tr w:rsidR="001728D8" w:rsidRPr="009729E7" w14:paraId="14C859B9" w14:textId="77777777" w:rsidTr="00522EF7">
        <w:tc>
          <w:tcPr>
            <w:tcW w:w="1154" w:type="dxa"/>
            <w:vMerge/>
            <w:vAlign w:val="center"/>
          </w:tcPr>
          <w:p w14:paraId="7AA62F14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47" w:type="dxa"/>
            <w:vAlign w:val="center"/>
          </w:tcPr>
          <w:p w14:paraId="546909ED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70" w:type="dxa"/>
            <w:vAlign w:val="center"/>
          </w:tcPr>
          <w:p w14:paraId="5CAEA615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0.11 </w:t>
            </w:r>
          </w:p>
        </w:tc>
        <w:tc>
          <w:tcPr>
            <w:tcW w:w="870" w:type="dxa"/>
            <w:vAlign w:val="center"/>
          </w:tcPr>
          <w:p w14:paraId="33265D6E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0.39 </w:t>
            </w:r>
          </w:p>
        </w:tc>
        <w:tc>
          <w:tcPr>
            <w:tcW w:w="947" w:type="dxa"/>
            <w:vAlign w:val="center"/>
          </w:tcPr>
          <w:p w14:paraId="61DB0AB8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265.84%</w:t>
            </w:r>
          </w:p>
        </w:tc>
        <w:tc>
          <w:tcPr>
            <w:tcW w:w="821" w:type="dxa"/>
            <w:vAlign w:val="center"/>
          </w:tcPr>
          <w:p w14:paraId="2B3712CE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821" w:type="dxa"/>
            <w:vAlign w:val="center"/>
          </w:tcPr>
          <w:p w14:paraId="7AD93A21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0.19 </w:t>
            </w:r>
          </w:p>
        </w:tc>
        <w:tc>
          <w:tcPr>
            <w:tcW w:w="939" w:type="dxa"/>
            <w:vAlign w:val="center"/>
          </w:tcPr>
          <w:p w14:paraId="7A980742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95803.92%</w:t>
            </w:r>
          </w:p>
        </w:tc>
        <w:tc>
          <w:tcPr>
            <w:tcW w:w="821" w:type="dxa"/>
            <w:vAlign w:val="center"/>
          </w:tcPr>
          <w:p w14:paraId="355B782C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821" w:type="dxa"/>
            <w:vAlign w:val="center"/>
          </w:tcPr>
          <w:p w14:paraId="111DF9F1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0.01 </w:t>
            </w:r>
          </w:p>
        </w:tc>
        <w:tc>
          <w:tcPr>
            <w:tcW w:w="820" w:type="dxa"/>
            <w:vAlign w:val="center"/>
          </w:tcPr>
          <w:p w14:paraId="460A50BE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NAN</w:t>
            </w:r>
          </w:p>
        </w:tc>
      </w:tr>
      <w:tr w:rsidR="001728D8" w:rsidRPr="009729E7" w14:paraId="6D2765B0" w14:textId="77777777" w:rsidTr="00522EF7">
        <w:tc>
          <w:tcPr>
            <w:tcW w:w="1154" w:type="dxa"/>
            <w:vMerge/>
            <w:vAlign w:val="center"/>
          </w:tcPr>
          <w:p w14:paraId="6526D9BC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47" w:type="dxa"/>
            <w:vAlign w:val="center"/>
          </w:tcPr>
          <w:p w14:paraId="1E7BDEBC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70" w:type="dxa"/>
            <w:vAlign w:val="center"/>
          </w:tcPr>
          <w:p w14:paraId="111C992F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3.27 </w:t>
            </w:r>
          </w:p>
        </w:tc>
        <w:tc>
          <w:tcPr>
            <w:tcW w:w="870" w:type="dxa"/>
            <w:vAlign w:val="center"/>
          </w:tcPr>
          <w:p w14:paraId="112D4D1C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4.34 </w:t>
            </w:r>
          </w:p>
        </w:tc>
        <w:tc>
          <w:tcPr>
            <w:tcW w:w="947" w:type="dxa"/>
            <w:vAlign w:val="center"/>
          </w:tcPr>
          <w:p w14:paraId="11F3E505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32.70%</w:t>
            </w:r>
          </w:p>
        </w:tc>
        <w:tc>
          <w:tcPr>
            <w:tcW w:w="821" w:type="dxa"/>
            <w:vAlign w:val="center"/>
          </w:tcPr>
          <w:p w14:paraId="54A5ACFC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2.83 </w:t>
            </w:r>
          </w:p>
        </w:tc>
        <w:tc>
          <w:tcPr>
            <w:tcW w:w="821" w:type="dxa"/>
            <w:vAlign w:val="center"/>
          </w:tcPr>
          <w:p w14:paraId="72EA13EA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4.29 </w:t>
            </w:r>
          </w:p>
        </w:tc>
        <w:tc>
          <w:tcPr>
            <w:tcW w:w="939" w:type="dxa"/>
            <w:vAlign w:val="center"/>
          </w:tcPr>
          <w:p w14:paraId="190AE615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51.75%</w:t>
            </w:r>
          </w:p>
        </w:tc>
        <w:tc>
          <w:tcPr>
            <w:tcW w:w="821" w:type="dxa"/>
            <w:vAlign w:val="center"/>
          </w:tcPr>
          <w:p w14:paraId="522960A9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1.47 </w:t>
            </w:r>
          </w:p>
        </w:tc>
        <w:tc>
          <w:tcPr>
            <w:tcW w:w="821" w:type="dxa"/>
            <w:vAlign w:val="center"/>
          </w:tcPr>
          <w:p w14:paraId="186E139B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4.22 </w:t>
            </w:r>
          </w:p>
        </w:tc>
        <w:tc>
          <w:tcPr>
            <w:tcW w:w="820" w:type="dxa"/>
            <w:vAlign w:val="center"/>
          </w:tcPr>
          <w:p w14:paraId="51F2DD7A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185.86%</w:t>
            </w:r>
          </w:p>
        </w:tc>
      </w:tr>
      <w:tr w:rsidR="001728D8" w:rsidRPr="009729E7" w14:paraId="2AD0985F" w14:textId="77777777" w:rsidTr="00522EF7">
        <w:tc>
          <w:tcPr>
            <w:tcW w:w="1154" w:type="dxa"/>
            <w:vMerge w:val="restart"/>
            <w:vAlign w:val="center"/>
          </w:tcPr>
          <w:p w14:paraId="1B74FF02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747" w:type="dxa"/>
            <w:vAlign w:val="center"/>
          </w:tcPr>
          <w:p w14:paraId="7267C31E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70" w:type="dxa"/>
            <w:vAlign w:val="center"/>
          </w:tcPr>
          <w:p w14:paraId="11B55C79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1.41 </w:t>
            </w:r>
          </w:p>
        </w:tc>
        <w:tc>
          <w:tcPr>
            <w:tcW w:w="870" w:type="dxa"/>
            <w:vAlign w:val="center"/>
          </w:tcPr>
          <w:p w14:paraId="75A94A1F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1.61 </w:t>
            </w:r>
          </w:p>
        </w:tc>
        <w:tc>
          <w:tcPr>
            <w:tcW w:w="947" w:type="dxa"/>
            <w:vAlign w:val="center"/>
          </w:tcPr>
          <w:p w14:paraId="7A8D81FE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13.82%</w:t>
            </w:r>
          </w:p>
        </w:tc>
        <w:tc>
          <w:tcPr>
            <w:tcW w:w="821" w:type="dxa"/>
            <w:vAlign w:val="center"/>
          </w:tcPr>
          <w:p w14:paraId="21C0DB7F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1.58 </w:t>
            </w:r>
          </w:p>
        </w:tc>
        <w:tc>
          <w:tcPr>
            <w:tcW w:w="821" w:type="dxa"/>
            <w:vAlign w:val="center"/>
          </w:tcPr>
          <w:p w14:paraId="7EB1521A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10.94 </w:t>
            </w:r>
          </w:p>
        </w:tc>
        <w:tc>
          <w:tcPr>
            <w:tcW w:w="939" w:type="dxa"/>
            <w:vAlign w:val="center"/>
          </w:tcPr>
          <w:p w14:paraId="73A7ADC6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592.54%</w:t>
            </w:r>
          </w:p>
        </w:tc>
        <w:tc>
          <w:tcPr>
            <w:tcW w:w="821" w:type="dxa"/>
            <w:vAlign w:val="center"/>
          </w:tcPr>
          <w:p w14:paraId="02C2685D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8.11 </w:t>
            </w:r>
          </w:p>
        </w:tc>
        <w:tc>
          <w:tcPr>
            <w:tcW w:w="821" w:type="dxa"/>
            <w:vAlign w:val="center"/>
          </w:tcPr>
          <w:p w14:paraId="772A6CC2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19.40 </w:t>
            </w:r>
          </w:p>
        </w:tc>
        <w:tc>
          <w:tcPr>
            <w:tcW w:w="820" w:type="dxa"/>
            <w:vAlign w:val="center"/>
          </w:tcPr>
          <w:p w14:paraId="319B386E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139.23%</w:t>
            </w:r>
          </w:p>
        </w:tc>
      </w:tr>
      <w:tr w:rsidR="001728D8" w:rsidRPr="009729E7" w14:paraId="438F42E0" w14:textId="77777777" w:rsidTr="00522EF7">
        <w:tc>
          <w:tcPr>
            <w:tcW w:w="1154" w:type="dxa"/>
            <w:vMerge/>
            <w:vAlign w:val="center"/>
          </w:tcPr>
          <w:p w14:paraId="1F724822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47" w:type="dxa"/>
            <w:vAlign w:val="center"/>
          </w:tcPr>
          <w:p w14:paraId="7E460F19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70" w:type="dxa"/>
            <w:vAlign w:val="center"/>
          </w:tcPr>
          <w:p w14:paraId="60BE2E9C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0.55 </w:t>
            </w:r>
          </w:p>
        </w:tc>
        <w:tc>
          <w:tcPr>
            <w:tcW w:w="870" w:type="dxa"/>
            <w:vAlign w:val="center"/>
          </w:tcPr>
          <w:p w14:paraId="7B0F12AD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0.55 </w:t>
            </w:r>
          </w:p>
        </w:tc>
        <w:tc>
          <w:tcPr>
            <w:tcW w:w="947" w:type="dxa"/>
            <w:vAlign w:val="center"/>
          </w:tcPr>
          <w:p w14:paraId="0C4C684B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6A49B905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0.55 </w:t>
            </w:r>
          </w:p>
        </w:tc>
        <w:tc>
          <w:tcPr>
            <w:tcW w:w="821" w:type="dxa"/>
            <w:vAlign w:val="center"/>
          </w:tcPr>
          <w:p w14:paraId="294BE25D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0.57 </w:t>
            </w:r>
          </w:p>
        </w:tc>
        <w:tc>
          <w:tcPr>
            <w:tcW w:w="939" w:type="dxa"/>
            <w:vAlign w:val="center"/>
          </w:tcPr>
          <w:p w14:paraId="5F37D2B0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3.23%</w:t>
            </w:r>
          </w:p>
        </w:tc>
        <w:tc>
          <w:tcPr>
            <w:tcW w:w="821" w:type="dxa"/>
            <w:vAlign w:val="center"/>
          </w:tcPr>
          <w:p w14:paraId="7B9AA005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0.57 </w:t>
            </w:r>
          </w:p>
        </w:tc>
        <w:tc>
          <w:tcPr>
            <w:tcW w:w="821" w:type="dxa"/>
            <w:vAlign w:val="center"/>
          </w:tcPr>
          <w:p w14:paraId="75F9EA35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0.57 </w:t>
            </w:r>
          </w:p>
        </w:tc>
        <w:tc>
          <w:tcPr>
            <w:tcW w:w="820" w:type="dxa"/>
            <w:vAlign w:val="center"/>
          </w:tcPr>
          <w:p w14:paraId="0F9ADFFA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1728D8" w:rsidRPr="009729E7" w14:paraId="2CD40C7B" w14:textId="77777777" w:rsidTr="00522EF7">
        <w:tc>
          <w:tcPr>
            <w:tcW w:w="1154" w:type="dxa"/>
            <w:vMerge/>
            <w:vAlign w:val="center"/>
          </w:tcPr>
          <w:p w14:paraId="6A056908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47" w:type="dxa"/>
            <w:vAlign w:val="center"/>
          </w:tcPr>
          <w:p w14:paraId="6C9B5A0E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70" w:type="dxa"/>
            <w:vAlign w:val="center"/>
          </w:tcPr>
          <w:p w14:paraId="1EDAB87C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0.92 </w:t>
            </w:r>
          </w:p>
        </w:tc>
        <w:tc>
          <w:tcPr>
            <w:tcW w:w="870" w:type="dxa"/>
            <w:vAlign w:val="center"/>
          </w:tcPr>
          <w:p w14:paraId="47E42804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0.86 </w:t>
            </w:r>
          </w:p>
        </w:tc>
        <w:tc>
          <w:tcPr>
            <w:tcW w:w="947" w:type="dxa"/>
            <w:vAlign w:val="center"/>
          </w:tcPr>
          <w:p w14:paraId="16DFF96C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-6.80%</w:t>
            </w:r>
          </w:p>
        </w:tc>
        <w:tc>
          <w:tcPr>
            <w:tcW w:w="821" w:type="dxa"/>
            <w:vAlign w:val="center"/>
          </w:tcPr>
          <w:p w14:paraId="29706127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0.88 </w:t>
            </w:r>
          </w:p>
        </w:tc>
        <w:tc>
          <w:tcPr>
            <w:tcW w:w="821" w:type="dxa"/>
            <w:vAlign w:val="center"/>
          </w:tcPr>
          <w:p w14:paraId="574BE27E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0.88 </w:t>
            </w:r>
          </w:p>
        </w:tc>
        <w:tc>
          <w:tcPr>
            <w:tcW w:w="939" w:type="dxa"/>
            <w:vAlign w:val="center"/>
          </w:tcPr>
          <w:p w14:paraId="153CE700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5C769BB4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0.93 </w:t>
            </w:r>
          </w:p>
        </w:tc>
        <w:tc>
          <w:tcPr>
            <w:tcW w:w="821" w:type="dxa"/>
            <w:vAlign w:val="center"/>
          </w:tcPr>
          <w:p w14:paraId="4D4024C7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0.95 </w:t>
            </w:r>
          </w:p>
        </w:tc>
        <w:tc>
          <w:tcPr>
            <w:tcW w:w="820" w:type="dxa"/>
            <w:vAlign w:val="center"/>
          </w:tcPr>
          <w:p w14:paraId="30CFBEB6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1.92%</w:t>
            </w:r>
          </w:p>
        </w:tc>
      </w:tr>
      <w:tr w:rsidR="001728D8" w:rsidRPr="009729E7" w14:paraId="125C30CA" w14:textId="77777777" w:rsidTr="00522EF7">
        <w:tc>
          <w:tcPr>
            <w:tcW w:w="1154" w:type="dxa"/>
            <w:vMerge w:val="restart"/>
            <w:vAlign w:val="center"/>
          </w:tcPr>
          <w:p w14:paraId="5DEFA5A5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747" w:type="dxa"/>
            <w:vAlign w:val="center"/>
          </w:tcPr>
          <w:p w14:paraId="4DB29869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70" w:type="dxa"/>
            <w:vAlign w:val="center"/>
          </w:tcPr>
          <w:p w14:paraId="578DDC72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30.44 </w:t>
            </w:r>
          </w:p>
        </w:tc>
        <w:tc>
          <w:tcPr>
            <w:tcW w:w="870" w:type="dxa"/>
            <w:vAlign w:val="center"/>
          </w:tcPr>
          <w:p w14:paraId="784ED541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11.56 </w:t>
            </w:r>
          </w:p>
        </w:tc>
        <w:tc>
          <w:tcPr>
            <w:tcW w:w="947" w:type="dxa"/>
            <w:vAlign w:val="center"/>
          </w:tcPr>
          <w:p w14:paraId="035828A3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-62.03%</w:t>
            </w:r>
          </w:p>
        </w:tc>
        <w:tc>
          <w:tcPr>
            <w:tcW w:w="821" w:type="dxa"/>
            <w:vAlign w:val="center"/>
          </w:tcPr>
          <w:p w14:paraId="681B98CE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24.25 </w:t>
            </w:r>
          </w:p>
        </w:tc>
        <w:tc>
          <w:tcPr>
            <w:tcW w:w="821" w:type="dxa"/>
            <w:vAlign w:val="center"/>
          </w:tcPr>
          <w:p w14:paraId="05C1FB65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22.02 </w:t>
            </w:r>
          </w:p>
        </w:tc>
        <w:tc>
          <w:tcPr>
            <w:tcW w:w="939" w:type="dxa"/>
            <w:vAlign w:val="center"/>
          </w:tcPr>
          <w:p w14:paraId="7DD5FC06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-9.21%</w:t>
            </w:r>
          </w:p>
        </w:tc>
        <w:tc>
          <w:tcPr>
            <w:tcW w:w="821" w:type="dxa"/>
            <w:vAlign w:val="center"/>
          </w:tcPr>
          <w:p w14:paraId="15326413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9.14 </w:t>
            </w:r>
          </w:p>
        </w:tc>
        <w:tc>
          <w:tcPr>
            <w:tcW w:w="821" w:type="dxa"/>
            <w:vAlign w:val="center"/>
          </w:tcPr>
          <w:p w14:paraId="4935E3F9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16.27 </w:t>
            </w:r>
          </w:p>
        </w:tc>
        <w:tc>
          <w:tcPr>
            <w:tcW w:w="820" w:type="dxa"/>
            <w:vAlign w:val="center"/>
          </w:tcPr>
          <w:p w14:paraId="3377B4B4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77.87%</w:t>
            </w:r>
          </w:p>
        </w:tc>
      </w:tr>
      <w:tr w:rsidR="001728D8" w:rsidRPr="009729E7" w14:paraId="7F30F56F" w14:textId="77777777" w:rsidTr="00522EF7">
        <w:tc>
          <w:tcPr>
            <w:tcW w:w="1154" w:type="dxa"/>
            <w:vMerge/>
            <w:vAlign w:val="center"/>
          </w:tcPr>
          <w:p w14:paraId="75C86F39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47" w:type="dxa"/>
            <w:vAlign w:val="center"/>
          </w:tcPr>
          <w:p w14:paraId="255FE69A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70" w:type="dxa"/>
            <w:vAlign w:val="center"/>
          </w:tcPr>
          <w:p w14:paraId="6B1E7663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1.74 </w:t>
            </w:r>
          </w:p>
        </w:tc>
        <w:tc>
          <w:tcPr>
            <w:tcW w:w="870" w:type="dxa"/>
            <w:vAlign w:val="center"/>
          </w:tcPr>
          <w:p w14:paraId="0AB0A902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1.61 </w:t>
            </w:r>
          </w:p>
        </w:tc>
        <w:tc>
          <w:tcPr>
            <w:tcW w:w="947" w:type="dxa"/>
            <w:vAlign w:val="center"/>
          </w:tcPr>
          <w:p w14:paraId="36505AB7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-7.79%</w:t>
            </w:r>
          </w:p>
        </w:tc>
        <w:tc>
          <w:tcPr>
            <w:tcW w:w="821" w:type="dxa"/>
            <w:vAlign w:val="center"/>
          </w:tcPr>
          <w:p w14:paraId="43B4DFAB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1.74 </w:t>
            </w:r>
          </w:p>
        </w:tc>
        <w:tc>
          <w:tcPr>
            <w:tcW w:w="821" w:type="dxa"/>
            <w:vAlign w:val="center"/>
          </w:tcPr>
          <w:p w14:paraId="0CF57E03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39" w:type="dxa"/>
            <w:vAlign w:val="center"/>
          </w:tcPr>
          <w:p w14:paraId="40EFF93B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-5.60%</w:t>
            </w:r>
          </w:p>
        </w:tc>
        <w:tc>
          <w:tcPr>
            <w:tcW w:w="821" w:type="dxa"/>
            <w:vAlign w:val="center"/>
          </w:tcPr>
          <w:p w14:paraId="5139127E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1.71 </w:t>
            </w:r>
          </w:p>
        </w:tc>
        <w:tc>
          <w:tcPr>
            <w:tcW w:w="821" w:type="dxa"/>
            <w:vAlign w:val="center"/>
          </w:tcPr>
          <w:p w14:paraId="15873F3F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1.63 </w:t>
            </w:r>
          </w:p>
        </w:tc>
        <w:tc>
          <w:tcPr>
            <w:tcW w:w="820" w:type="dxa"/>
            <w:vAlign w:val="center"/>
          </w:tcPr>
          <w:p w14:paraId="009214B4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-5.16%</w:t>
            </w:r>
          </w:p>
        </w:tc>
      </w:tr>
      <w:tr w:rsidR="001728D8" w:rsidRPr="009729E7" w14:paraId="4A6B553D" w14:textId="77777777" w:rsidTr="00522EF7">
        <w:tc>
          <w:tcPr>
            <w:tcW w:w="1154" w:type="dxa"/>
            <w:vMerge/>
            <w:vAlign w:val="center"/>
          </w:tcPr>
          <w:p w14:paraId="14449E70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47" w:type="dxa"/>
            <w:vAlign w:val="center"/>
          </w:tcPr>
          <w:p w14:paraId="277ED820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70" w:type="dxa"/>
            <w:vAlign w:val="center"/>
          </w:tcPr>
          <w:p w14:paraId="48360842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2.96 </w:t>
            </w:r>
          </w:p>
        </w:tc>
        <w:tc>
          <w:tcPr>
            <w:tcW w:w="870" w:type="dxa"/>
            <w:vAlign w:val="center"/>
          </w:tcPr>
          <w:p w14:paraId="5BE7B480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2.03 </w:t>
            </w:r>
          </w:p>
        </w:tc>
        <w:tc>
          <w:tcPr>
            <w:tcW w:w="947" w:type="dxa"/>
            <w:vAlign w:val="center"/>
          </w:tcPr>
          <w:p w14:paraId="63047B3F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-31.63%</w:t>
            </w:r>
          </w:p>
        </w:tc>
        <w:tc>
          <w:tcPr>
            <w:tcW w:w="821" w:type="dxa"/>
            <w:vAlign w:val="center"/>
          </w:tcPr>
          <w:p w14:paraId="3DF91D8B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2.88 </w:t>
            </w:r>
          </w:p>
        </w:tc>
        <w:tc>
          <w:tcPr>
            <w:tcW w:w="821" w:type="dxa"/>
            <w:vAlign w:val="center"/>
          </w:tcPr>
          <w:p w14:paraId="18EF286D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2.02 </w:t>
            </w:r>
          </w:p>
        </w:tc>
        <w:tc>
          <w:tcPr>
            <w:tcW w:w="939" w:type="dxa"/>
            <w:vAlign w:val="center"/>
          </w:tcPr>
          <w:p w14:paraId="29EEA9A7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-29.81%</w:t>
            </w:r>
          </w:p>
        </w:tc>
        <w:tc>
          <w:tcPr>
            <w:tcW w:w="821" w:type="dxa"/>
            <w:vAlign w:val="center"/>
          </w:tcPr>
          <w:p w14:paraId="43EF2D28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2.86 </w:t>
            </w:r>
          </w:p>
        </w:tc>
        <w:tc>
          <w:tcPr>
            <w:tcW w:w="821" w:type="dxa"/>
            <w:vAlign w:val="center"/>
          </w:tcPr>
          <w:p w14:paraId="49A427EE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2.05 </w:t>
            </w:r>
          </w:p>
        </w:tc>
        <w:tc>
          <w:tcPr>
            <w:tcW w:w="820" w:type="dxa"/>
            <w:vAlign w:val="center"/>
          </w:tcPr>
          <w:p w14:paraId="399CAB7B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-28.38%</w:t>
            </w:r>
          </w:p>
        </w:tc>
      </w:tr>
      <w:tr w:rsidR="001728D8" w:rsidRPr="009729E7" w14:paraId="09A7B92E" w14:textId="77777777" w:rsidTr="00522EF7">
        <w:tc>
          <w:tcPr>
            <w:tcW w:w="1154" w:type="dxa"/>
            <w:vAlign w:val="center"/>
          </w:tcPr>
          <w:p w14:paraId="12B1F0E9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747" w:type="dxa"/>
            <w:vAlign w:val="center"/>
          </w:tcPr>
          <w:p w14:paraId="4F73D5C3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70" w:type="dxa"/>
            <w:vAlign w:val="center"/>
          </w:tcPr>
          <w:p w14:paraId="29DC7FBE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6.46%</w:t>
            </w:r>
          </w:p>
        </w:tc>
        <w:tc>
          <w:tcPr>
            <w:tcW w:w="870" w:type="dxa"/>
            <w:vAlign w:val="center"/>
          </w:tcPr>
          <w:p w14:paraId="0B1D7711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9.05%</w:t>
            </w:r>
          </w:p>
        </w:tc>
        <w:tc>
          <w:tcPr>
            <w:tcW w:w="947" w:type="dxa"/>
            <w:vAlign w:val="center"/>
          </w:tcPr>
          <w:p w14:paraId="046D6EE4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7543DEA4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17.96%</w:t>
            </w:r>
          </w:p>
        </w:tc>
        <w:tc>
          <w:tcPr>
            <w:tcW w:w="821" w:type="dxa"/>
            <w:vAlign w:val="center"/>
          </w:tcPr>
          <w:p w14:paraId="47C13429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28.41%</w:t>
            </w:r>
          </w:p>
        </w:tc>
        <w:tc>
          <w:tcPr>
            <w:tcW w:w="939" w:type="dxa"/>
            <w:vAlign w:val="center"/>
          </w:tcPr>
          <w:p w14:paraId="59FAE907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09CA8D1C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40.97%</w:t>
            </w:r>
          </w:p>
        </w:tc>
        <w:tc>
          <w:tcPr>
            <w:tcW w:w="821" w:type="dxa"/>
            <w:vAlign w:val="center"/>
          </w:tcPr>
          <w:p w14:paraId="3A941D4D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50.72%</w:t>
            </w:r>
          </w:p>
        </w:tc>
        <w:tc>
          <w:tcPr>
            <w:tcW w:w="820" w:type="dxa"/>
            <w:vAlign w:val="center"/>
          </w:tcPr>
          <w:p w14:paraId="5F34DA4E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1728D8" w:rsidRPr="009729E7" w14:paraId="442F0C6B" w14:textId="77777777" w:rsidTr="00522EF7">
        <w:tc>
          <w:tcPr>
            <w:tcW w:w="1154" w:type="dxa"/>
            <w:vAlign w:val="center"/>
          </w:tcPr>
          <w:p w14:paraId="0277E132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747" w:type="dxa"/>
            <w:vAlign w:val="center"/>
          </w:tcPr>
          <w:p w14:paraId="4C06F994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70" w:type="dxa"/>
            <w:vAlign w:val="center"/>
          </w:tcPr>
          <w:p w14:paraId="42A1885F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3.00%</w:t>
            </w:r>
          </w:p>
        </w:tc>
        <w:tc>
          <w:tcPr>
            <w:tcW w:w="870" w:type="dxa"/>
            <w:vAlign w:val="center"/>
          </w:tcPr>
          <w:p w14:paraId="49F97AAE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2.10%</w:t>
            </w:r>
          </w:p>
        </w:tc>
        <w:tc>
          <w:tcPr>
            <w:tcW w:w="947" w:type="dxa"/>
            <w:vAlign w:val="center"/>
          </w:tcPr>
          <w:p w14:paraId="02E43AB5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08ACEEE6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8.76%</w:t>
            </w:r>
          </w:p>
        </w:tc>
        <w:tc>
          <w:tcPr>
            <w:tcW w:w="821" w:type="dxa"/>
            <w:vAlign w:val="center"/>
          </w:tcPr>
          <w:p w14:paraId="6D55A96C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5.58%</w:t>
            </w:r>
          </w:p>
        </w:tc>
        <w:tc>
          <w:tcPr>
            <w:tcW w:w="939" w:type="dxa"/>
            <w:vAlign w:val="center"/>
          </w:tcPr>
          <w:p w14:paraId="0A518A17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752B5444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16.73%</w:t>
            </w:r>
          </w:p>
        </w:tc>
        <w:tc>
          <w:tcPr>
            <w:tcW w:w="821" w:type="dxa"/>
            <w:vAlign w:val="center"/>
          </w:tcPr>
          <w:p w14:paraId="1A4CB296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9.65%</w:t>
            </w:r>
          </w:p>
        </w:tc>
        <w:tc>
          <w:tcPr>
            <w:tcW w:w="820" w:type="dxa"/>
            <w:vAlign w:val="center"/>
          </w:tcPr>
          <w:p w14:paraId="0B6BDDF7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0551EE31" w14:textId="77777777" w:rsidTr="00BE64EE">
        <w:tc>
          <w:tcPr>
            <w:tcW w:w="0" w:type="auto"/>
            <w:gridSpan w:val="11"/>
            <w:vAlign w:val="center"/>
          </w:tcPr>
          <w:p w14:paraId="1B4816EC" w14:textId="77777777" w:rsidR="00522EF7" w:rsidRPr="005F2CB1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Note:</w:t>
            </w:r>
            <w:r w:rsidRPr="005F2CB1"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37A41C40" w14:textId="77777777" w:rsidR="00522EF7" w:rsidRPr="005F2CB1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2487B5B0" w14:textId="2DDC85CA" w:rsidR="00522EF7" w:rsidRPr="009729E7" w:rsidRDefault="00522EF7" w:rsidP="00522EF7">
            <w:pPr>
              <w:contextualSpacing/>
              <w:mirrorIndents/>
              <w:rPr>
                <w:strike/>
              </w:rPr>
            </w:pPr>
            <w:r w:rsidRPr="005F2CB1"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</w:tc>
      </w:tr>
    </w:tbl>
    <w:p w14:paraId="332B8BB1" w14:textId="77777777" w:rsidR="001728D8" w:rsidRPr="008C125C" w:rsidRDefault="001728D8" w:rsidP="001728D8">
      <w:pPr>
        <w:pStyle w:val="L1bullet"/>
        <w:ind w:left="0" w:firstLine="0"/>
        <w:rPr>
          <w:lang w:eastAsia="zh-CN"/>
        </w:rPr>
      </w:pPr>
    </w:p>
    <w:p w14:paraId="289AE07E" w14:textId="77777777" w:rsidR="001728D8" w:rsidRDefault="001728D8" w:rsidP="001728D8">
      <w:pPr>
        <w:pStyle w:val="L1bullet"/>
        <w:ind w:left="0" w:firstLine="0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L</w:t>
      </w:r>
      <w:r>
        <w:rPr>
          <w:rFonts w:eastAsia="맑은 고딕" w:hint="eastAsia"/>
          <w:lang w:val="en-US" w:eastAsia="ko-KR"/>
        </w:rPr>
        <w:t xml:space="preserve">arge </w:t>
      </w:r>
      <w:r>
        <w:rPr>
          <w:rFonts w:eastAsia="맑은 고딕"/>
          <w:lang w:val="en-US" w:eastAsia="ko-KR"/>
        </w:rPr>
        <w:t>packet size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1194"/>
        <w:gridCol w:w="764"/>
        <w:gridCol w:w="897"/>
        <w:gridCol w:w="880"/>
        <w:gridCol w:w="969"/>
        <w:gridCol w:w="821"/>
        <w:gridCol w:w="821"/>
        <w:gridCol w:w="819"/>
        <w:gridCol w:w="821"/>
        <w:gridCol w:w="821"/>
        <w:gridCol w:w="824"/>
      </w:tblGrid>
      <w:tr w:rsidR="005F2CB1" w:rsidRPr="009729E7" w14:paraId="3F8401EE" w14:textId="77777777" w:rsidTr="00522EF7">
        <w:tc>
          <w:tcPr>
            <w:tcW w:w="1958" w:type="dxa"/>
            <w:gridSpan w:val="2"/>
            <w:vMerge w:val="restart"/>
            <w:vAlign w:val="center"/>
          </w:tcPr>
          <w:p w14:paraId="19F94932" w14:textId="77777777" w:rsidR="005F2CB1" w:rsidRPr="009729E7" w:rsidRDefault="005F2CB1" w:rsidP="005F2CB1">
            <w:pPr>
              <w:contextualSpacing/>
              <w:mirrorIndents/>
              <w:rPr>
                <w:i/>
                <w:sz w:val="16"/>
                <w:szCs w:val="16"/>
              </w:rPr>
            </w:pPr>
          </w:p>
        </w:tc>
        <w:tc>
          <w:tcPr>
            <w:tcW w:w="2746" w:type="dxa"/>
            <w:gridSpan w:val="3"/>
            <w:vAlign w:val="center"/>
          </w:tcPr>
          <w:p w14:paraId="0B79CA46" w14:textId="2DD3E097" w:rsidR="005F2CB1" w:rsidRPr="009729E7" w:rsidRDefault="005F2CB1" w:rsidP="005F2CB1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461" w:type="dxa"/>
            <w:gridSpan w:val="3"/>
            <w:vAlign w:val="center"/>
          </w:tcPr>
          <w:p w14:paraId="5A51A15E" w14:textId="42073A2A" w:rsidR="005F2CB1" w:rsidRPr="009729E7" w:rsidRDefault="005F2CB1" w:rsidP="005F2CB1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466" w:type="dxa"/>
            <w:gridSpan w:val="3"/>
            <w:vAlign w:val="center"/>
          </w:tcPr>
          <w:p w14:paraId="08A866FF" w14:textId="3CE1C1AB" w:rsidR="005F2CB1" w:rsidRPr="009729E7" w:rsidRDefault="005F2CB1" w:rsidP="005F2CB1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5F2CB1" w:rsidRPr="009729E7" w14:paraId="510442F9" w14:textId="77777777" w:rsidTr="00522EF7">
        <w:tc>
          <w:tcPr>
            <w:tcW w:w="1958" w:type="dxa"/>
            <w:gridSpan w:val="2"/>
            <w:vMerge/>
            <w:vAlign w:val="center"/>
          </w:tcPr>
          <w:p w14:paraId="464AD144" w14:textId="77777777" w:rsidR="005F2CB1" w:rsidRPr="009729E7" w:rsidRDefault="005F2CB1" w:rsidP="005F2CB1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97" w:type="dxa"/>
            <w:vAlign w:val="center"/>
          </w:tcPr>
          <w:p w14:paraId="3F4AF452" w14:textId="23A046E8" w:rsidR="005F2CB1" w:rsidRPr="004E0805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  <w:highlight w:val="yellow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80" w:type="dxa"/>
            <w:vAlign w:val="center"/>
          </w:tcPr>
          <w:p w14:paraId="398BC6BB" w14:textId="104EB5DB" w:rsidR="005F2CB1" w:rsidRPr="004E0805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  <w:highlight w:val="yellow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69" w:type="dxa"/>
            <w:vAlign w:val="center"/>
          </w:tcPr>
          <w:p w14:paraId="4253BEB6" w14:textId="30B71976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21C83099" w14:textId="0E4E60F8" w:rsidR="005F2CB1" w:rsidRPr="004E0805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  <w:highlight w:val="yellow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17FD2750" w14:textId="1B775BB7" w:rsidR="005F2CB1" w:rsidRPr="004E0805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  <w:highlight w:val="yellow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819" w:type="dxa"/>
            <w:vAlign w:val="center"/>
          </w:tcPr>
          <w:p w14:paraId="65D9F7B6" w14:textId="0138BF32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7600DE2D" w14:textId="4EB94D93" w:rsidR="005F2CB1" w:rsidRPr="004E0805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  <w:highlight w:val="yellow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1A58551E" w14:textId="3638FA48" w:rsidR="005F2CB1" w:rsidRPr="004E0805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  <w:highlight w:val="yellow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824" w:type="dxa"/>
            <w:vAlign w:val="center"/>
          </w:tcPr>
          <w:p w14:paraId="49C6219C" w14:textId="1B192E0A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1728D8" w:rsidRPr="009729E7" w14:paraId="6643E20B" w14:textId="77777777" w:rsidTr="00522EF7">
        <w:tc>
          <w:tcPr>
            <w:tcW w:w="1194" w:type="dxa"/>
            <w:vMerge w:val="restart"/>
            <w:vAlign w:val="center"/>
          </w:tcPr>
          <w:p w14:paraId="2B8A3A7A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764" w:type="dxa"/>
            <w:vAlign w:val="center"/>
          </w:tcPr>
          <w:p w14:paraId="70F22300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7" w:type="dxa"/>
            <w:vAlign w:val="center"/>
          </w:tcPr>
          <w:p w14:paraId="1435982F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6.37%</w:t>
            </w:r>
          </w:p>
        </w:tc>
        <w:tc>
          <w:tcPr>
            <w:tcW w:w="880" w:type="dxa"/>
            <w:vAlign w:val="center"/>
          </w:tcPr>
          <w:p w14:paraId="671C0D2D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20.73%</w:t>
            </w:r>
          </w:p>
        </w:tc>
        <w:tc>
          <w:tcPr>
            <w:tcW w:w="969" w:type="dxa"/>
            <w:vAlign w:val="center"/>
          </w:tcPr>
          <w:p w14:paraId="3A3269D7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41.76%</w:t>
            </w:r>
          </w:p>
        </w:tc>
        <w:tc>
          <w:tcPr>
            <w:tcW w:w="821" w:type="dxa"/>
            <w:vAlign w:val="center"/>
          </w:tcPr>
          <w:p w14:paraId="3B132590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6.37%</w:t>
            </w:r>
          </w:p>
        </w:tc>
        <w:tc>
          <w:tcPr>
            <w:tcW w:w="821" w:type="dxa"/>
            <w:vAlign w:val="center"/>
          </w:tcPr>
          <w:p w14:paraId="6894D196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20.73%</w:t>
            </w:r>
          </w:p>
        </w:tc>
        <w:tc>
          <w:tcPr>
            <w:tcW w:w="819" w:type="dxa"/>
            <w:vAlign w:val="center"/>
          </w:tcPr>
          <w:p w14:paraId="30396440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41.76%</w:t>
            </w:r>
          </w:p>
        </w:tc>
        <w:tc>
          <w:tcPr>
            <w:tcW w:w="821" w:type="dxa"/>
            <w:vAlign w:val="center"/>
          </w:tcPr>
          <w:p w14:paraId="24C7AF49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6.37%</w:t>
            </w:r>
          </w:p>
        </w:tc>
        <w:tc>
          <w:tcPr>
            <w:tcW w:w="821" w:type="dxa"/>
            <w:vAlign w:val="center"/>
          </w:tcPr>
          <w:p w14:paraId="1B9C5AAA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20.73%</w:t>
            </w:r>
          </w:p>
        </w:tc>
        <w:tc>
          <w:tcPr>
            <w:tcW w:w="824" w:type="dxa"/>
            <w:vAlign w:val="center"/>
          </w:tcPr>
          <w:p w14:paraId="584EE8C0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41.76%</w:t>
            </w:r>
          </w:p>
        </w:tc>
      </w:tr>
      <w:tr w:rsidR="001728D8" w:rsidRPr="009729E7" w14:paraId="10575AA5" w14:textId="77777777" w:rsidTr="00522EF7">
        <w:tc>
          <w:tcPr>
            <w:tcW w:w="1194" w:type="dxa"/>
            <w:vMerge/>
            <w:vAlign w:val="center"/>
          </w:tcPr>
          <w:p w14:paraId="5543A719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4" w:type="dxa"/>
            <w:vAlign w:val="center"/>
          </w:tcPr>
          <w:p w14:paraId="1F6E4187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7" w:type="dxa"/>
            <w:vAlign w:val="center"/>
          </w:tcPr>
          <w:p w14:paraId="63D48A8B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1.08%</w:t>
            </w:r>
          </w:p>
        </w:tc>
        <w:tc>
          <w:tcPr>
            <w:tcW w:w="880" w:type="dxa"/>
            <w:vAlign w:val="center"/>
          </w:tcPr>
          <w:p w14:paraId="6BD3E0AB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2.30%</w:t>
            </w:r>
          </w:p>
        </w:tc>
        <w:tc>
          <w:tcPr>
            <w:tcW w:w="969" w:type="dxa"/>
            <w:vAlign w:val="center"/>
          </w:tcPr>
          <w:p w14:paraId="3A5EE8B9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2.57%</w:t>
            </w:r>
          </w:p>
        </w:tc>
        <w:tc>
          <w:tcPr>
            <w:tcW w:w="821" w:type="dxa"/>
            <w:vAlign w:val="center"/>
          </w:tcPr>
          <w:p w14:paraId="6612CA8F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1.08%</w:t>
            </w:r>
          </w:p>
        </w:tc>
        <w:tc>
          <w:tcPr>
            <w:tcW w:w="821" w:type="dxa"/>
            <w:vAlign w:val="center"/>
          </w:tcPr>
          <w:p w14:paraId="79F1C97B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2.30%</w:t>
            </w:r>
          </w:p>
        </w:tc>
        <w:tc>
          <w:tcPr>
            <w:tcW w:w="819" w:type="dxa"/>
            <w:vAlign w:val="center"/>
          </w:tcPr>
          <w:p w14:paraId="4BCB6559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2.57%</w:t>
            </w:r>
          </w:p>
        </w:tc>
        <w:tc>
          <w:tcPr>
            <w:tcW w:w="821" w:type="dxa"/>
            <w:vAlign w:val="center"/>
          </w:tcPr>
          <w:p w14:paraId="54FBF64D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1.08%</w:t>
            </w:r>
          </w:p>
        </w:tc>
        <w:tc>
          <w:tcPr>
            <w:tcW w:w="821" w:type="dxa"/>
            <w:vAlign w:val="center"/>
          </w:tcPr>
          <w:p w14:paraId="6124C22F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2.30%</w:t>
            </w:r>
          </w:p>
        </w:tc>
        <w:tc>
          <w:tcPr>
            <w:tcW w:w="824" w:type="dxa"/>
            <w:vAlign w:val="center"/>
          </w:tcPr>
          <w:p w14:paraId="5A3A7996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2.57%</w:t>
            </w:r>
          </w:p>
        </w:tc>
      </w:tr>
      <w:tr w:rsidR="001728D8" w:rsidRPr="009729E7" w14:paraId="12F86782" w14:textId="77777777" w:rsidTr="00522EF7">
        <w:tc>
          <w:tcPr>
            <w:tcW w:w="1194" w:type="dxa"/>
            <w:vMerge/>
            <w:vAlign w:val="center"/>
          </w:tcPr>
          <w:p w14:paraId="023D15AE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4" w:type="dxa"/>
            <w:vAlign w:val="center"/>
          </w:tcPr>
          <w:p w14:paraId="7C756E5A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7" w:type="dxa"/>
            <w:vAlign w:val="center"/>
          </w:tcPr>
          <w:p w14:paraId="4017711A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3.28%</w:t>
            </w:r>
          </w:p>
        </w:tc>
        <w:tc>
          <w:tcPr>
            <w:tcW w:w="880" w:type="dxa"/>
            <w:vAlign w:val="center"/>
          </w:tcPr>
          <w:p w14:paraId="5E5ACD55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7.35%</w:t>
            </w:r>
          </w:p>
        </w:tc>
        <w:tc>
          <w:tcPr>
            <w:tcW w:w="969" w:type="dxa"/>
            <w:vAlign w:val="center"/>
          </w:tcPr>
          <w:p w14:paraId="5C841C61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12.46%</w:t>
            </w:r>
          </w:p>
        </w:tc>
        <w:tc>
          <w:tcPr>
            <w:tcW w:w="821" w:type="dxa"/>
            <w:vAlign w:val="center"/>
          </w:tcPr>
          <w:p w14:paraId="5341A1A9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3.28%</w:t>
            </w:r>
          </w:p>
        </w:tc>
        <w:tc>
          <w:tcPr>
            <w:tcW w:w="821" w:type="dxa"/>
            <w:vAlign w:val="center"/>
          </w:tcPr>
          <w:p w14:paraId="17E3A3DE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7.35%</w:t>
            </w:r>
          </w:p>
        </w:tc>
        <w:tc>
          <w:tcPr>
            <w:tcW w:w="819" w:type="dxa"/>
            <w:vAlign w:val="center"/>
          </w:tcPr>
          <w:p w14:paraId="13123C77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12.46%</w:t>
            </w:r>
          </w:p>
        </w:tc>
        <w:tc>
          <w:tcPr>
            <w:tcW w:w="821" w:type="dxa"/>
            <w:vAlign w:val="center"/>
          </w:tcPr>
          <w:p w14:paraId="3DA65947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3.28%</w:t>
            </w:r>
          </w:p>
        </w:tc>
        <w:tc>
          <w:tcPr>
            <w:tcW w:w="821" w:type="dxa"/>
            <w:vAlign w:val="center"/>
          </w:tcPr>
          <w:p w14:paraId="31BBCD8A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7.35%</w:t>
            </w:r>
          </w:p>
        </w:tc>
        <w:tc>
          <w:tcPr>
            <w:tcW w:w="824" w:type="dxa"/>
            <w:vAlign w:val="center"/>
          </w:tcPr>
          <w:p w14:paraId="0CC8EB52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12.46%</w:t>
            </w:r>
          </w:p>
        </w:tc>
      </w:tr>
      <w:tr w:rsidR="001728D8" w:rsidRPr="009729E7" w14:paraId="6887B3ED" w14:textId="77777777" w:rsidTr="00522EF7">
        <w:tc>
          <w:tcPr>
            <w:tcW w:w="1194" w:type="dxa"/>
            <w:vMerge w:val="restart"/>
            <w:vAlign w:val="center"/>
          </w:tcPr>
          <w:p w14:paraId="5EA79AF9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764" w:type="dxa"/>
            <w:vAlign w:val="center"/>
          </w:tcPr>
          <w:p w14:paraId="5EF13DDD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7" w:type="dxa"/>
            <w:vAlign w:val="center"/>
          </w:tcPr>
          <w:p w14:paraId="67DF2757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25.22%</w:t>
            </w:r>
          </w:p>
        </w:tc>
        <w:tc>
          <w:tcPr>
            <w:tcW w:w="880" w:type="dxa"/>
            <w:vAlign w:val="center"/>
          </w:tcPr>
          <w:p w14:paraId="76F52F8F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41.17%</w:t>
            </w:r>
          </w:p>
        </w:tc>
        <w:tc>
          <w:tcPr>
            <w:tcW w:w="969" w:type="dxa"/>
            <w:vAlign w:val="center"/>
          </w:tcPr>
          <w:p w14:paraId="372E83ED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38.74%</w:t>
            </w:r>
          </w:p>
        </w:tc>
        <w:tc>
          <w:tcPr>
            <w:tcW w:w="821" w:type="dxa"/>
            <w:vAlign w:val="center"/>
          </w:tcPr>
          <w:p w14:paraId="0E87E20F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25.22%</w:t>
            </w:r>
          </w:p>
        </w:tc>
        <w:tc>
          <w:tcPr>
            <w:tcW w:w="821" w:type="dxa"/>
            <w:vAlign w:val="center"/>
          </w:tcPr>
          <w:p w14:paraId="0DF80D74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41.17%</w:t>
            </w:r>
          </w:p>
        </w:tc>
        <w:tc>
          <w:tcPr>
            <w:tcW w:w="819" w:type="dxa"/>
            <w:vAlign w:val="center"/>
          </w:tcPr>
          <w:p w14:paraId="0028D0DE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38.74%</w:t>
            </w:r>
          </w:p>
        </w:tc>
        <w:tc>
          <w:tcPr>
            <w:tcW w:w="821" w:type="dxa"/>
            <w:vAlign w:val="center"/>
          </w:tcPr>
          <w:p w14:paraId="38E19131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25.22%</w:t>
            </w:r>
          </w:p>
        </w:tc>
        <w:tc>
          <w:tcPr>
            <w:tcW w:w="821" w:type="dxa"/>
            <w:vAlign w:val="center"/>
          </w:tcPr>
          <w:p w14:paraId="408BD5A6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41.17%</w:t>
            </w:r>
          </w:p>
        </w:tc>
        <w:tc>
          <w:tcPr>
            <w:tcW w:w="824" w:type="dxa"/>
            <w:vAlign w:val="center"/>
          </w:tcPr>
          <w:p w14:paraId="4F902928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38.74%</w:t>
            </w:r>
          </w:p>
        </w:tc>
      </w:tr>
      <w:tr w:rsidR="001728D8" w:rsidRPr="009729E7" w14:paraId="2456B4E6" w14:textId="77777777" w:rsidTr="00522EF7">
        <w:tc>
          <w:tcPr>
            <w:tcW w:w="1194" w:type="dxa"/>
            <w:vMerge/>
            <w:vAlign w:val="center"/>
          </w:tcPr>
          <w:p w14:paraId="390E877B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4" w:type="dxa"/>
            <w:vAlign w:val="center"/>
          </w:tcPr>
          <w:p w14:paraId="7D70413D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7" w:type="dxa"/>
            <w:vAlign w:val="center"/>
          </w:tcPr>
          <w:p w14:paraId="5683ACE8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9.72%</w:t>
            </w:r>
          </w:p>
        </w:tc>
        <w:tc>
          <w:tcPr>
            <w:tcW w:w="880" w:type="dxa"/>
            <w:vAlign w:val="center"/>
          </w:tcPr>
          <w:p w14:paraId="148D21EA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27.55%</w:t>
            </w:r>
          </w:p>
        </w:tc>
        <w:tc>
          <w:tcPr>
            <w:tcW w:w="969" w:type="dxa"/>
            <w:vAlign w:val="center"/>
          </w:tcPr>
          <w:p w14:paraId="055ADB7D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50.11%</w:t>
            </w:r>
          </w:p>
        </w:tc>
        <w:tc>
          <w:tcPr>
            <w:tcW w:w="821" w:type="dxa"/>
            <w:vAlign w:val="center"/>
          </w:tcPr>
          <w:p w14:paraId="09A2F6D9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9.72%</w:t>
            </w:r>
          </w:p>
        </w:tc>
        <w:tc>
          <w:tcPr>
            <w:tcW w:w="821" w:type="dxa"/>
            <w:vAlign w:val="center"/>
          </w:tcPr>
          <w:p w14:paraId="4BE48B4B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27.55%</w:t>
            </w:r>
          </w:p>
        </w:tc>
        <w:tc>
          <w:tcPr>
            <w:tcW w:w="819" w:type="dxa"/>
            <w:vAlign w:val="center"/>
          </w:tcPr>
          <w:p w14:paraId="19C09962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50.11%</w:t>
            </w:r>
          </w:p>
        </w:tc>
        <w:tc>
          <w:tcPr>
            <w:tcW w:w="821" w:type="dxa"/>
            <w:vAlign w:val="center"/>
          </w:tcPr>
          <w:p w14:paraId="0CC915FA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9.72%</w:t>
            </w:r>
          </w:p>
        </w:tc>
        <w:tc>
          <w:tcPr>
            <w:tcW w:w="821" w:type="dxa"/>
            <w:vAlign w:val="center"/>
          </w:tcPr>
          <w:p w14:paraId="195CD557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27.55%</w:t>
            </w:r>
          </w:p>
        </w:tc>
        <w:tc>
          <w:tcPr>
            <w:tcW w:w="824" w:type="dxa"/>
            <w:vAlign w:val="center"/>
          </w:tcPr>
          <w:p w14:paraId="197122F4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50.11%</w:t>
            </w:r>
          </w:p>
        </w:tc>
      </w:tr>
      <w:tr w:rsidR="001728D8" w:rsidRPr="009729E7" w14:paraId="7D262B53" w14:textId="77777777" w:rsidTr="00522EF7">
        <w:tc>
          <w:tcPr>
            <w:tcW w:w="1194" w:type="dxa"/>
            <w:vMerge/>
            <w:vAlign w:val="center"/>
          </w:tcPr>
          <w:p w14:paraId="2D668F42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4" w:type="dxa"/>
            <w:vAlign w:val="center"/>
          </w:tcPr>
          <w:p w14:paraId="52929730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7" w:type="dxa"/>
            <w:vAlign w:val="center"/>
          </w:tcPr>
          <w:p w14:paraId="5CBEFFD3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2.65%</w:t>
            </w:r>
          </w:p>
        </w:tc>
        <w:tc>
          <w:tcPr>
            <w:tcW w:w="880" w:type="dxa"/>
            <w:vAlign w:val="center"/>
          </w:tcPr>
          <w:p w14:paraId="2669375E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4.11%</w:t>
            </w:r>
          </w:p>
        </w:tc>
        <w:tc>
          <w:tcPr>
            <w:tcW w:w="969" w:type="dxa"/>
            <w:vAlign w:val="center"/>
          </w:tcPr>
          <w:p w14:paraId="2D7DD256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4.45%</w:t>
            </w:r>
          </w:p>
        </w:tc>
        <w:tc>
          <w:tcPr>
            <w:tcW w:w="821" w:type="dxa"/>
            <w:vAlign w:val="center"/>
          </w:tcPr>
          <w:p w14:paraId="4EFB0821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2.65%</w:t>
            </w:r>
          </w:p>
        </w:tc>
        <w:tc>
          <w:tcPr>
            <w:tcW w:w="821" w:type="dxa"/>
            <w:vAlign w:val="center"/>
          </w:tcPr>
          <w:p w14:paraId="0F73C07E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4.11%</w:t>
            </w:r>
          </w:p>
        </w:tc>
        <w:tc>
          <w:tcPr>
            <w:tcW w:w="819" w:type="dxa"/>
            <w:vAlign w:val="center"/>
          </w:tcPr>
          <w:p w14:paraId="66AC67D4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4.45%</w:t>
            </w:r>
          </w:p>
        </w:tc>
        <w:tc>
          <w:tcPr>
            <w:tcW w:w="821" w:type="dxa"/>
            <w:vAlign w:val="center"/>
          </w:tcPr>
          <w:p w14:paraId="7F1829D8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2.65%</w:t>
            </w:r>
          </w:p>
        </w:tc>
        <w:tc>
          <w:tcPr>
            <w:tcW w:w="821" w:type="dxa"/>
            <w:vAlign w:val="center"/>
          </w:tcPr>
          <w:p w14:paraId="5D0A5102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4.11%</w:t>
            </w:r>
          </w:p>
        </w:tc>
        <w:tc>
          <w:tcPr>
            <w:tcW w:w="824" w:type="dxa"/>
            <w:vAlign w:val="center"/>
          </w:tcPr>
          <w:p w14:paraId="6FD29835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4.45%</w:t>
            </w:r>
          </w:p>
        </w:tc>
      </w:tr>
      <w:tr w:rsidR="001728D8" w:rsidRPr="009729E7" w14:paraId="4EB52303" w14:textId="77777777" w:rsidTr="00522EF7">
        <w:tc>
          <w:tcPr>
            <w:tcW w:w="1194" w:type="dxa"/>
            <w:vMerge w:val="restart"/>
            <w:vAlign w:val="center"/>
          </w:tcPr>
          <w:p w14:paraId="3C591BF1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764" w:type="dxa"/>
            <w:vAlign w:val="center"/>
          </w:tcPr>
          <w:p w14:paraId="4191D214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7" w:type="dxa"/>
            <w:vAlign w:val="center"/>
          </w:tcPr>
          <w:p w14:paraId="123527D4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2.07%</w:t>
            </w:r>
          </w:p>
        </w:tc>
        <w:tc>
          <w:tcPr>
            <w:tcW w:w="880" w:type="dxa"/>
            <w:vAlign w:val="center"/>
          </w:tcPr>
          <w:p w14:paraId="1C45AC56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3.43%</w:t>
            </w:r>
          </w:p>
        </w:tc>
        <w:tc>
          <w:tcPr>
            <w:tcW w:w="969" w:type="dxa"/>
            <w:vAlign w:val="center"/>
          </w:tcPr>
          <w:p w14:paraId="37F11B30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7.17%</w:t>
            </w:r>
          </w:p>
        </w:tc>
        <w:tc>
          <w:tcPr>
            <w:tcW w:w="821" w:type="dxa"/>
            <w:vAlign w:val="center"/>
          </w:tcPr>
          <w:p w14:paraId="37ACBFE7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2.07%</w:t>
            </w:r>
          </w:p>
        </w:tc>
        <w:tc>
          <w:tcPr>
            <w:tcW w:w="821" w:type="dxa"/>
            <w:vAlign w:val="center"/>
          </w:tcPr>
          <w:p w14:paraId="794AD4FC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3.43%</w:t>
            </w:r>
          </w:p>
        </w:tc>
        <w:tc>
          <w:tcPr>
            <w:tcW w:w="819" w:type="dxa"/>
            <w:vAlign w:val="center"/>
          </w:tcPr>
          <w:p w14:paraId="46D9C01B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7.17%</w:t>
            </w:r>
          </w:p>
        </w:tc>
        <w:tc>
          <w:tcPr>
            <w:tcW w:w="821" w:type="dxa"/>
            <w:vAlign w:val="center"/>
          </w:tcPr>
          <w:p w14:paraId="2AABAFB1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2.07%</w:t>
            </w:r>
          </w:p>
        </w:tc>
        <w:tc>
          <w:tcPr>
            <w:tcW w:w="821" w:type="dxa"/>
            <w:vAlign w:val="center"/>
          </w:tcPr>
          <w:p w14:paraId="177FD1A6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3.43%</w:t>
            </w:r>
          </w:p>
        </w:tc>
        <w:tc>
          <w:tcPr>
            <w:tcW w:w="824" w:type="dxa"/>
            <w:vAlign w:val="center"/>
          </w:tcPr>
          <w:p w14:paraId="1D9A9790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7.17%</w:t>
            </w:r>
          </w:p>
        </w:tc>
      </w:tr>
      <w:tr w:rsidR="001728D8" w:rsidRPr="009729E7" w14:paraId="1106AEB0" w14:textId="77777777" w:rsidTr="00522EF7">
        <w:tc>
          <w:tcPr>
            <w:tcW w:w="1194" w:type="dxa"/>
            <w:vMerge/>
            <w:vAlign w:val="center"/>
          </w:tcPr>
          <w:p w14:paraId="160D10AB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4" w:type="dxa"/>
            <w:vAlign w:val="center"/>
          </w:tcPr>
          <w:p w14:paraId="0E453D27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7" w:type="dxa"/>
            <w:vAlign w:val="center"/>
          </w:tcPr>
          <w:p w14:paraId="1147AA28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13.17%</w:t>
            </w:r>
          </w:p>
        </w:tc>
        <w:tc>
          <w:tcPr>
            <w:tcW w:w="880" w:type="dxa"/>
            <w:vAlign w:val="center"/>
          </w:tcPr>
          <w:p w14:paraId="055781B9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16.33%</w:t>
            </w:r>
          </w:p>
        </w:tc>
        <w:tc>
          <w:tcPr>
            <w:tcW w:w="969" w:type="dxa"/>
            <w:vAlign w:val="center"/>
          </w:tcPr>
          <w:p w14:paraId="09184ABC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12.04%</w:t>
            </w:r>
          </w:p>
        </w:tc>
        <w:tc>
          <w:tcPr>
            <w:tcW w:w="821" w:type="dxa"/>
            <w:vAlign w:val="center"/>
          </w:tcPr>
          <w:p w14:paraId="03F7CE71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13.17%</w:t>
            </w:r>
          </w:p>
        </w:tc>
        <w:tc>
          <w:tcPr>
            <w:tcW w:w="821" w:type="dxa"/>
            <w:vAlign w:val="center"/>
          </w:tcPr>
          <w:p w14:paraId="54B764BF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16.33%</w:t>
            </w:r>
          </w:p>
        </w:tc>
        <w:tc>
          <w:tcPr>
            <w:tcW w:w="819" w:type="dxa"/>
            <w:vAlign w:val="center"/>
          </w:tcPr>
          <w:p w14:paraId="1AA0C6DC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12.04%</w:t>
            </w:r>
          </w:p>
        </w:tc>
        <w:tc>
          <w:tcPr>
            <w:tcW w:w="821" w:type="dxa"/>
            <w:vAlign w:val="center"/>
          </w:tcPr>
          <w:p w14:paraId="24F9A6BD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13.17%</w:t>
            </w:r>
          </w:p>
        </w:tc>
        <w:tc>
          <w:tcPr>
            <w:tcW w:w="821" w:type="dxa"/>
            <w:vAlign w:val="center"/>
          </w:tcPr>
          <w:p w14:paraId="187E58B6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16.33%</w:t>
            </w:r>
          </w:p>
        </w:tc>
        <w:tc>
          <w:tcPr>
            <w:tcW w:w="824" w:type="dxa"/>
            <w:vAlign w:val="center"/>
          </w:tcPr>
          <w:p w14:paraId="421DEC7F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12.04%</w:t>
            </w:r>
          </w:p>
        </w:tc>
      </w:tr>
      <w:tr w:rsidR="001728D8" w:rsidRPr="009729E7" w14:paraId="60F0D342" w14:textId="77777777" w:rsidTr="00522EF7">
        <w:tc>
          <w:tcPr>
            <w:tcW w:w="1194" w:type="dxa"/>
            <w:vMerge/>
            <w:vAlign w:val="center"/>
          </w:tcPr>
          <w:p w14:paraId="486854A7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4" w:type="dxa"/>
            <w:vAlign w:val="center"/>
          </w:tcPr>
          <w:p w14:paraId="658465C7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7" w:type="dxa"/>
            <w:vAlign w:val="center"/>
          </w:tcPr>
          <w:p w14:paraId="23417EB4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-13.90%</w:t>
            </w:r>
          </w:p>
        </w:tc>
        <w:tc>
          <w:tcPr>
            <w:tcW w:w="880" w:type="dxa"/>
            <w:vAlign w:val="center"/>
          </w:tcPr>
          <w:p w14:paraId="22A67916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-20.05%</w:t>
            </w:r>
          </w:p>
        </w:tc>
        <w:tc>
          <w:tcPr>
            <w:tcW w:w="969" w:type="dxa"/>
            <w:vAlign w:val="center"/>
          </w:tcPr>
          <w:p w14:paraId="67801596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-31.80%</w:t>
            </w:r>
          </w:p>
        </w:tc>
        <w:tc>
          <w:tcPr>
            <w:tcW w:w="821" w:type="dxa"/>
            <w:vAlign w:val="center"/>
          </w:tcPr>
          <w:p w14:paraId="37C8F81B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-13.90%</w:t>
            </w:r>
          </w:p>
        </w:tc>
        <w:tc>
          <w:tcPr>
            <w:tcW w:w="821" w:type="dxa"/>
            <w:vAlign w:val="center"/>
          </w:tcPr>
          <w:p w14:paraId="33E2EAC4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-20.05%</w:t>
            </w:r>
          </w:p>
        </w:tc>
        <w:tc>
          <w:tcPr>
            <w:tcW w:w="819" w:type="dxa"/>
            <w:vAlign w:val="center"/>
          </w:tcPr>
          <w:p w14:paraId="23553B92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-31.80%</w:t>
            </w:r>
          </w:p>
        </w:tc>
        <w:tc>
          <w:tcPr>
            <w:tcW w:w="821" w:type="dxa"/>
            <w:vAlign w:val="center"/>
          </w:tcPr>
          <w:p w14:paraId="17DB05C4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-13.90%</w:t>
            </w:r>
          </w:p>
        </w:tc>
        <w:tc>
          <w:tcPr>
            <w:tcW w:w="821" w:type="dxa"/>
            <w:vAlign w:val="center"/>
          </w:tcPr>
          <w:p w14:paraId="4878ECBF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-20.05%</w:t>
            </w:r>
          </w:p>
        </w:tc>
        <w:tc>
          <w:tcPr>
            <w:tcW w:w="824" w:type="dxa"/>
            <w:vAlign w:val="center"/>
          </w:tcPr>
          <w:p w14:paraId="621F2C3C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-31.80%</w:t>
            </w:r>
          </w:p>
        </w:tc>
      </w:tr>
      <w:tr w:rsidR="001728D8" w:rsidRPr="009729E7" w14:paraId="50E59317" w14:textId="77777777" w:rsidTr="00522EF7">
        <w:tc>
          <w:tcPr>
            <w:tcW w:w="1194" w:type="dxa"/>
            <w:vMerge w:val="restart"/>
            <w:vAlign w:val="center"/>
          </w:tcPr>
          <w:p w14:paraId="11E58689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764" w:type="dxa"/>
            <w:vAlign w:val="center"/>
          </w:tcPr>
          <w:p w14:paraId="2D66FD67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7" w:type="dxa"/>
            <w:vAlign w:val="center"/>
          </w:tcPr>
          <w:p w14:paraId="631424C5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-23.01%</w:t>
            </w:r>
          </w:p>
        </w:tc>
        <w:tc>
          <w:tcPr>
            <w:tcW w:w="880" w:type="dxa"/>
            <w:vAlign w:val="center"/>
          </w:tcPr>
          <w:p w14:paraId="16D376EE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-74.00%</w:t>
            </w:r>
          </w:p>
        </w:tc>
        <w:tc>
          <w:tcPr>
            <w:tcW w:w="969" w:type="dxa"/>
            <w:vAlign w:val="center"/>
          </w:tcPr>
          <w:p w14:paraId="49864860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-100.00%</w:t>
            </w:r>
          </w:p>
        </w:tc>
        <w:tc>
          <w:tcPr>
            <w:tcW w:w="821" w:type="dxa"/>
            <w:vAlign w:val="center"/>
          </w:tcPr>
          <w:p w14:paraId="3F936264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-23.01%</w:t>
            </w:r>
          </w:p>
        </w:tc>
        <w:tc>
          <w:tcPr>
            <w:tcW w:w="821" w:type="dxa"/>
            <w:vAlign w:val="center"/>
          </w:tcPr>
          <w:p w14:paraId="1432762A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-74.00%</w:t>
            </w:r>
          </w:p>
        </w:tc>
        <w:tc>
          <w:tcPr>
            <w:tcW w:w="819" w:type="dxa"/>
            <w:vAlign w:val="center"/>
          </w:tcPr>
          <w:p w14:paraId="6EEBE8F2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-100.00%</w:t>
            </w:r>
          </w:p>
        </w:tc>
        <w:tc>
          <w:tcPr>
            <w:tcW w:w="821" w:type="dxa"/>
            <w:vAlign w:val="center"/>
          </w:tcPr>
          <w:p w14:paraId="6B5474E3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-23.01%</w:t>
            </w:r>
          </w:p>
        </w:tc>
        <w:tc>
          <w:tcPr>
            <w:tcW w:w="821" w:type="dxa"/>
            <w:vAlign w:val="center"/>
          </w:tcPr>
          <w:p w14:paraId="221514BD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-74.00%</w:t>
            </w:r>
          </w:p>
        </w:tc>
        <w:tc>
          <w:tcPr>
            <w:tcW w:w="824" w:type="dxa"/>
            <w:vAlign w:val="center"/>
          </w:tcPr>
          <w:p w14:paraId="1DC95C45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-100.00%</w:t>
            </w:r>
          </w:p>
        </w:tc>
      </w:tr>
      <w:tr w:rsidR="001728D8" w:rsidRPr="009729E7" w14:paraId="0A78CA9E" w14:textId="77777777" w:rsidTr="00522EF7">
        <w:tc>
          <w:tcPr>
            <w:tcW w:w="1194" w:type="dxa"/>
            <w:vMerge/>
            <w:vAlign w:val="center"/>
          </w:tcPr>
          <w:p w14:paraId="1248B2E6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4" w:type="dxa"/>
            <w:vAlign w:val="center"/>
          </w:tcPr>
          <w:p w14:paraId="0A03D75B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7" w:type="dxa"/>
            <w:vAlign w:val="center"/>
          </w:tcPr>
          <w:p w14:paraId="50698191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-15.08%</w:t>
            </w:r>
          </w:p>
        </w:tc>
        <w:tc>
          <w:tcPr>
            <w:tcW w:w="880" w:type="dxa"/>
            <w:vAlign w:val="center"/>
          </w:tcPr>
          <w:p w14:paraId="7A9C8AC3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-26.67%</w:t>
            </w:r>
          </w:p>
        </w:tc>
        <w:tc>
          <w:tcPr>
            <w:tcW w:w="969" w:type="dxa"/>
            <w:vAlign w:val="center"/>
          </w:tcPr>
          <w:p w14:paraId="62845B0A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-48.17%</w:t>
            </w:r>
          </w:p>
        </w:tc>
        <w:tc>
          <w:tcPr>
            <w:tcW w:w="821" w:type="dxa"/>
            <w:vAlign w:val="center"/>
          </w:tcPr>
          <w:p w14:paraId="0AA586BF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-15.08%</w:t>
            </w:r>
          </w:p>
        </w:tc>
        <w:tc>
          <w:tcPr>
            <w:tcW w:w="821" w:type="dxa"/>
            <w:vAlign w:val="center"/>
          </w:tcPr>
          <w:p w14:paraId="0B2F0763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-26.67%</w:t>
            </w:r>
          </w:p>
        </w:tc>
        <w:tc>
          <w:tcPr>
            <w:tcW w:w="819" w:type="dxa"/>
            <w:vAlign w:val="center"/>
          </w:tcPr>
          <w:p w14:paraId="263B04B5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-48.17%</w:t>
            </w:r>
          </w:p>
        </w:tc>
        <w:tc>
          <w:tcPr>
            <w:tcW w:w="821" w:type="dxa"/>
            <w:vAlign w:val="center"/>
          </w:tcPr>
          <w:p w14:paraId="41305FE2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-15.08%</w:t>
            </w:r>
          </w:p>
        </w:tc>
        <w:tc>
          <w:tcPr>
            <w:tcW w:w="821" w:type="dxa"/>
            <w:vAlign w:val="center"/>
          </w:tcPr>
          <w:p w14:paraId="77DB298E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-26.67%</w:t>
            </w:r>
          </w:p>
        </w:tc>
        <w:tc>
          <w:tcPr>
            <w:tcW w:w="824" w:type="dxa"/>
            <w:vAlign w:val="center"/>
          </w:tcPr>
          <w:p w14:paraId="2DD61F3A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-48.17%</w:t>
            </w:r>
          </w:p>
        </w:tc>
      </w:tr>
      <w:tr w:rsidR="001728D8" w:rsidRPr="009729E7" w14:paraId="1CC03627" w14:textId="77777777" w:rsidTr="00522EF7">
        <w:tc>
          <w:tcPr>
            <w:tcW w:w="1194" w:type="dxa"/>
            <w:vMerge/>
            <w:vAlign w:val="center"/>
          </w:tcPr>
          <w:p w14:paraId="5701BB01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4" w:type="dxa"/>
            <w:vAlign w:val="center"/>
          </w:tcPr>
          <w:p w14:paraId="78700A9F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7" w:type="dxa"/>
            <w:vAlign w:val="center"/>
          </w:tcPr>
          <w:p w14:paraId="7D54803A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-10.41%</w:t>
            </w:r>
          </w:p>
        </w:tc>
        <w:tc>
          <w:tcPr>
            <w:tcW w:w="880" w:type="dxa"/>
            <w:vAlign w:val="center"/>
          </w:tcPr>
          <w:p w14:paraId="2DC824B0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-11.94%</w:t>
            </w:r>
          </w:p>
        </w:tc>
        <w:tc>
          <w:tcPr>
            <w:tcW w:w="969" w:type="dxa"/>
            <w:vAlign w:val="center"/>
          </w:tcPr>
          <w:p w14:paraId="723431E7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-15.88%</w:t>
            </w:r>
          </w:p>
        </w:tc>
        <w:tc>
          <w:tcPr>
            <w:tcW w:w="821" w:type="dxa"/>
            <w:vAlign w:val="center"/>
          </w:tcPr>
          <w:p w14:paraId="576B4D13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-10.41%</w:t>
            </w:r>
          </w:p>
        </w:tc>
        <w:tc>
          <w:tcPr>
            <w:tcW w:w="821" w:type="dxa"/>
            <w:vAlign w:val="center"/>
          </w:tcPr>
          <w:p w14:paraId="4A78A9F1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-11.94%</w:t>
            </w:r>
          </w:p>
        </w:tc>
        <w:tc>
          <w:tcPr>
            <w:tcW w:w="819" w:type="dxa"/>
            <w:vAlign w:val="center"/>
          </w:tcPr>
          <w:p w14:paraId="121C6CCD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-15.88%</w:t>
            </w:r>
          </w:p>
        </w:tc>
        <w:tc>
          <w:tcPr>
            <w:tcW w:w="821" w:type="dxa"/>
            <w:vAlign w:val="center"/>
          </w:tcPr>
          <w:p w14:paraId="6786BDAD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-10.41%</w:t>
            </w:r>
          </w:p>
        </w:tc>
        <w:tc>
          <w:tcPr>
            <w:tcW w:w="821" w:type="dxa"/>
            <w:vAlign w:val="center"/>
          </w:tcPr>
          <w:p w14:paraId="37278172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-11.94%</w:t>
            </w:r>
          </w:p>
        </w:tc>
        <w:tc>
          <w:tcPr>
            <w:tcW w:w="824" w:type="dxa"/>
            <w:vAlign w:val="center"/>
          </w:tcPr>
          <w:p w14:paraId="019DC5F7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-15.88%</w:t>
            </w:r>
          </w:p>
        </w:tc>
      </w:tr>
      <w:tr w:rsidR="001728D8" w:rsidRPr="009729E7" w14:paraId="4990663E" w14:textId="77777777" w:rsidTr="00522EF7">
        <w:tc>
          <w:tcPr>
            <w:tcW w:w="1194" w:type="dxa"/>
            <w:vAlign w:val="center"/>
          </w:tcPr>
          <w:p w14:paraId="14EA2A19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764" w:type="dxa"/>
            <w:vAlign w:val="center"/>
          </w:tcPr>
          <w:p w14:paraId="765DBB56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97" w:type="dxa"/>
            <w:vAlign w:val="center"/>
          </w:tcPr>
          <w:p w14:paraId="04E8C7EC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-19.55%</w:t>
            </w:r>
          </w:p>
        </w:tc>
        <w:tc>
          <w:tcPr>
            <w:tcW w:w="880" w:type="dxa"/>
            <w:vAlign w:val="center"/>
          </w:tcPr>
          <w:p w14:paraId="714A535E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-25.96%</w:t>
            </w:r>
          </w:p>
        </w:tc>
        <w:tc>
          <w:tcPr>
            <w:tcW w:w="969" w:type="dxa"/>
            <w:vAlign w:val="center"/>
          </w:tcPr>
          <w:p w14:paraId="4B6D248D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-37.95%</w:t>
            </w:r>
          </w:p>
        </w:tc>
        <w:tc>
          <w:tcPr>
            <w:tcW w:w="821" w:type="dxa"/>
            <w:vAlign w:val="center"/>
          </w:tcPr>
          <w:p w14:paraId="3520022D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-19.55%</w:t>
            </w:r>
          </w:p>
        </w:tc>
        <w:tc>
          <w:tcPr>
            <w:tcW w:w="821" w:type="dxa"/>
            <w:vAlign w:val="center"/>
          </w:tcPr>
          <w:p w14:paraId="280040BB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-25.96%</w:t>
            </w:r>
          </w:p>
        </w:tc>
        <w:tc>
          <w:tcPr>
            <w:tcW w:w="819" w:type="dxa"/>
            <w:vAlign w:val="center"/>
          </w:tcPr>
          <w:p w14:paraId="2CC00B3E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-37.95%</w:t>
            </w:r>
          </w:p>
        </w:tc>
        <w:tc>
          <w:tcPr>
            <w:tcW w:w="821" w:type="dxa"/>
            <w:vAlign w:val="center"/>
          </w:tcPr>
          <w:p w14:paraId="5E7C2409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-19.55%</w:t>
            </w:r>
          </w:p>
        </w:tc>
        <w:tc>
          <w:tcPr>
            <w:tcW w:w="821" w:type="dxa"/>
            <w:vAlign w:val="center"/>
          </w:tcPr>
          <w:p w14:paraId="5B7F574B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-25.96%</w:t>
            </w:r>
          </w:p>
        </w:tc>
        <w:tc>
          <w:tcPr>
            <w:tcW w:w="824" w:type="dxa"/>
            <w:vAlign w:val="center"/>
          </w:tcPr>
          <w:p w14:paraId="3F44B2E9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-37.95%</w:t>
            </w:r>
          </w:p>
        </w:tc>
      </w:tr>
      <w:tr w:rsidR="001728D8" w:rsidRPr="009729E7" w14:paraId="39764AA0" w14:textId="77777777" w:rsidTr="00522EF7">
        <w:tc>
          <w:tcPr>
            <w:tcW w:w="1194" w:type="dxa"/>
            <w:vAlign w:val="center"/>
          </w:tcPr>
          <w:p w14:paraId="43AF2AF2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764" w:type="dxa"/>
            <w:vAlign w:val="center"/>
          </w:tcPr>
          <w:p w14:paraId="320F5843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97" w:type="dxa"/>
            <w:vAlign w:val="center"/>
          </w:tcPr>
          <w:p w14:paraId="11B9CDB9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-100.00%</w:t>
            </w:r>
          </w:p>
        </w:tc>
        <w:tc>
          <w:tcPr>
            <w:tcW w:w="880" w:type="dxa"/>
            <w:vAlign w:val="center"/>
          </w:tcPr>
          <w:p w14:paraId="2015DB58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969" w:type="dxa"/>
            <w:vAlign w:val="center"/>
          </w:tcPr>
          <w:p w14:paraId="018C8E19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821" w:type="dxa"/>
            <w:vAlign w:val="center"/>
          </w:tcPr>
          <w:p w14:paraId="0834015E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-100.00%</w:t>
            </w:r>
          </w:p>
        </w:tc>
        <w:tc>
          <w:tcPr>
            <w:tcW w:w="821" w:type="dxa"/>
            <w:vAlign w:val="center"/>
          </w:tcPr>
          <w:p w14:paraId="4E253409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819" w:type="dxa"/>
            <w:vAlign w:val="center"/>
          </w:tcPr>
          <w:p w14:paraId="044A2E27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821" w:type="dxa"/>
            <w:vAlign w:val="center"/>
          </w:tcPr>
          <w:p w14:paraId="2CD9471D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-100.00%</w:t>
            </w:r>
          </w:p>
        </w:tc>
        <w:tc>
          <w:tcPr>
            <w:tcW w:w="821" w:type="dxa"/>
            <w:vAlign w:val="center"/>
          </w:tcPr>
          <w:p w14:paraId="2689FF2D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NAN</w:t>
            </w:r>
          </w:p>
        </w:tc>
        <w:tc>
          <w:tcPr>
            <w:tcW w:w="824" w:type="dxa"/>
            <w:vAlign w:val="center"/>
          </w:tcPr>
          <w:p w14:paraId="170F1A72" w14:textId="77777777" w:rsidR="001728D8" w:rsidRPr="00F85DB0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F85DB0">
              <w:rPr>
                <w:rFonts w:eastAsia="맑은 고딕"/>
                <w:color w:val="000000"/>
                <w:sz w:val="16"/>
                <w:szCs w:val="16"/>
              </w:rPr>
              <w:t>NAN</w:t>
            </w:r>
          </w:p>
        </w:tc>
      </w:tr>
      <w:tr w:rsidR="00522EF7" w:rsidRPr="009729E7" w14:paraId="39FCCA54" w14:textId="77777777" w:rsidTr="00BE64EE">
        <w:tc>
          <w:tcPr>
            <w:tcW w:w="0" w:type="auto"/>
            <w:gridSpan w:val="11"/>
            <w:vAlign w:val="center"/>
          </w:tcPr>
          <w:p w14:paraId="56E4214A" w14:textId="77777777" w:rsidR="00522EF7" w:rsidRPr="005F2CB1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Note:</w:t>
            </w:r>
            <w:r w:rsidRPr="005F2CB1"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08DE02C8" w14:textId="77777777" w:rsidR="00522EF7" w:rsidRPr="005F2CB1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42044CA2" w14:textId="481D5F8A" w:rsidR="00522EF7" w:rsidRPr="009729E7" w:rsidRDefault="00522EF7" w:rsidP="00522EF7">
            <w:pPr>
              <w:contextualSpacing/>
              <w:mirrorIndents/>
              <w:rPr>
                <w:strike/>
              </w:rPr>
            </w:pPr>
            <w:r w:rsidRPr="005F2CB1"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</w:tc>
      </w:tr>
    </w:tbl>
    <w:p w14:paraId="5FD802B4" w14:textId="77777777" w:rsidR="00885540" w:rsidRDefault="00885540" w:rsidP="00CD6A5F">
      <w:pPr>
        <w:pStyle w:val="L1bullet"/>
        <w:ind w:left="0" w:firstLine="0"/>
        <w:rPr>
          <w:lang w:val="en-US" w:eastAsia="zh-CN"/>
        </w:rPr>
      </w:pPr>
    </w:p>
    <w:p w14:paraId="4D95B7DC" w14:textId="3C25DBA2" w:rsidR="00CD6A5F" w:rsidRPr="004E0805" w:rsidRDefault="00CD6A5F">
      <w:pPr>
        <w:numPr>
          <w:ilvl w:val="0"/>
          <w:numId w:val="32"/>
        </w:numPr>
        <w:spacing w:line="252" w:lineRule="auto"/>
        <w:contextualSpacing/>
        <w:jc w:val="both"/>
      </w:pPr>
      <w:r>
        <w:t>Source 2 (Nokia)</w:t>
      </w:r>
      <w:r w:rsidRPr="004E0805">
        <w:t>:</w:t>
      </w:r>
    </w:p>
    <w:p w14:paraId="2D9D234F" w14:textId="59478F80" w:rsidR="00596BF4" w:rsidRDefault="00CD6A5F" w:rsidP="00596BF4">
      <w:pPr>
        <w:spacing w:after="0"/>
        <w:rPr>
          <w:b/>
          <w:bCs/>
          <w:u w:val="single"/>
        </w:rPr>
      </w:pPr>
      <w:r w:rsidRPr="002819F4">
        <w:rPr>
          <w:b/>
          <w:bCs/>
          <w:u w:val="single"/>
        </w:rPr>
        <w:t>2-layer Scenario B (FR1)</w:t>
      </w:r>
    </w:p>
    <w:p w14:paraId="2958F8DE" w14:textId="45673042" w:rsidR="009B08BE" w:rsidRDefault="009B08BE" w:rsidP="00596BF4">
      <w:pPr>
        <w:spacing w:after="0"/>
        <w:rPr>
          <w:b/>
          <w:bCs/>
          <w:u w:val="single"/>
        </w:rPr>
      </w:pPr>
    </w:p>
    <w:p w14:paraId="25023FCE" w14:textId="77777777" w:rsidR="009B08BE" w:rsidRDefault="009B08BE" w:rsidP="00596BF4">
      <w:pPr>
        <w:spacing w:after="0"/>
        <w:rPr>
          <w:lang w:val="en-US" w:eastAsia="zh-CN"/>
        </w:rPr>
      </w:pPr>
      <w:r>
        <w:rPr>
          <w:lang w:val="en-US" w:eastAsia="zh-CN"/>
        </w:rPr>
        <w:t>Large</w:t>
      </w:r>
      <w:r w:rsidRPr="00C8698D">
        <w:rPr>
          <w:lang w:val="en-US" w:eastAsia="zh-CN"/>
        </w:rPr>
        <w:t xml:space="preserve"> Packet Size</w:t>
      </w:r>
    </w:p>
    <w:p w14:paraId="77BEF0BF" w14:textId="3F812E66" w:rsidR="001728D8" w:rsidRDefault="001728D8" w:rsidP="00596BF4">
      <w:pPr>
        <w:spacing w:after="0"/>
        <w:rPr>
          <w:lang w:val="en-US"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"/>
        <w:gridCol w:w="616"/>
        <w:gridCol w:w="847"/>
        <w:gridCol w:w="847"/>
        <w:gridCol w:w="949"/>
        <w:gridCol w:w="847"/>
        <w:gridCol w:w="951"/>
        <w:gridCol w:w="949"/>
        <w:gridCol w:w="886"/>
        <w:gridCol w:w="951"/>
        <w:gridCol w:w="949"/>
      </w:tblGrid>
      <w:tr w:rsidR="00522EF7" w:rsidRPr="009729E7" w14:paraId="0063A3EE" w14:textId="77777777" w:rsidTr="005F2CB1">
        <w:tc>
          <w:tcPr>
            <w:tcW w:w="1455" w:type="dxa"/>
            <w:gridSpan w:val="2"/>
            <w:shd w:val="clear" w:color="auto" w:fill="auto"/>
            <w:vAlign w:val="center"/>
          </w:tcPr>
          <w:p w14:paraId="39AE4BF7" w14:textId="1ED57381" w:rsidR="00522EF7" w:rsidRPr="009729E7" w:rsidRDefault="00522EF7" w:rsidP="00522EF7">
            <w:pPr>
              <w:contextualSpacing/>
              <w:mirrorIndents/>
              <w:rPr>
                <w:i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43" w:type="dxa"/>
            <w:gridSpan w:val="3"/>
            <w:shd w:val="clear" w:color="auto" w:fill="auto"/>
            <w:vAlign w:val="center"/>
          </w:tcPr>
          <w:p w14:paraId="6EA5202A" w14:textId="6FEB05EE" w:rsidR="00522EF7" w:rsidRPr="009729E7" w:rsidRDefault="00522EF7" w:rsidP="00522EF7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7" w:type="dxa"/>
            <w:gridSpan w:val="3"/>
            <w:shd w:val="clear" w:color="auto" w:fill="auto"/>
            <w:vAlign w:val="center"/>
          </w:tcPr>
          <w:p w14:paraId="4FCFD881" w14:textId="52399B3A" w:rsidR="00522EF7" w:rsidRPr="009729E7" w:rsidRDefault="00522EF7" w:rsidP="00522EF7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6" w:type="dxa"/>
            <w:gridSpan w:val="3"/>
            <w:shd w:val="clear" w:color="auto" w:fill="auto"/>
            <w:vAlign w:val="center"/>
          </w:tcPr>
          <w:p w14:paraId="73B1A068" w14:textId="5F84B8B0" w:rsidR="00522EF7" w:rsidRPr="009729E7" w:rsidRDefault="00522EF7" w:rsidP="00522EF7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522EF7" w:rsidRPr="009729E7" w14:paraId="53E2755D" w14:textId="77777777" w:rsidTr="005F2CB1">
        <w:tc>
          <w:tcPr>
            <w:tcW w:w="1455" w:type="dxa"/>
            <w:gridSpan w:val="2"/>
            <w:shd w:val="clear" w:color="auto" w:fill="auto"/>
            <w:vAlign w:val="center"/>
          </w:tcPr>
          <w:p w14:paraId="0994958A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24398BD4" w14:textId="0E90A999" w:rsidR="00522EF7" w:rsidRPr="004E0805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  <w:highlight w:val="yellow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EB60AD0" w14:textId="1379FF0D" w:rsidR="00522EF7" w:rsidRPr="004E0805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  <w:highlight w:val="yellow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8C9B11B" w14:textId="3A087056" w:rsidR="00522EF7" w:rsidRPr="004E0805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  <w:highlight w:val="yellow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C9C2B62" w14:textId="2093D2A1" w:rsidR="00522EF7" w:rsidRPr="004E0805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  <w:highlight w:val="yellow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E390885" w14:textId="584B215C" w:rsidR="00522EF7" w:rsidRPr="004E0805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  <w:highlight w:val="yellow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D08BFD0" w14:textId="52F3A921" w:rsidR="00522EF7" w:rsidRPr="004E0805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  <w:highlight w:val="yellow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03B3852E" w14:textId="329A7284" w:rsidR="00522EF7" w:rsidRPr="004E0805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  <w:highlight w:val="yellow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908D782" w14:textId="18ECAF60" w:rsidR="00522EF7" w:rsidRPr="004E0805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  <w:highlight w:val="yellow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34046A2" w14:textId="5B099EAC" w:rsidR="00522EF7" w:rsidRPr="004E0805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  <w:highlight w:val="yellow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522EF7" w:rsidRPr="009729E7" w14:paraId="77815221" w14:textId="77777777" w:rsidTr="005F2CB1">
        <w:tc>
          <w:tcPr>
            <w:tcW w:w="839" w:type="dxa"/>
            <w:vMerge w:val="restart"/>
            <w:shd w:val="clear" w:color="auto" w:fill="auto"/>
            <w:vAlign w:val="center"/>
          </w:tcPr>
          <w:p w14:paraId="31BD59B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8268ACE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9A7E0D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339.31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868A5E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265.10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1B1E2B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-21.87%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054599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272.60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EFE6D3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206.38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1AFE17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-24.29%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636A7FC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214.65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7B5E44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153.90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803DEA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-28.30%</w:t>
            </w:r>
          </w:p>
        </w:tc>
      </w:tr>
      <w:tr w:rsidR="00522EF7" w:rsidRPr="009729E7" w14:paraId="474DB582" w14:textId="77777777" w:rsidTr="005F2CB1">
        <w:tc>
          <w:tcPr>
            <w:tcW w:w="839" w:type="dxa"/>
            <w:vMerge/>
            <w:shd w:val="clear" w:color="auto" w:fill="auto"/>
            <w:vAlign w:val="center"/>
          </w:tcPr>
          <w:p w14:paraId="3738B54C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5900173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0944E4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234.38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48BC7C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149.98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17C93F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-36.01%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344F65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145.23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7AB6DB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82.14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69D57A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-43.44%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6D38A5C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45.35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13BD6F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20.35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FB1E93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-55.13%</w:t>
            </w:r>
          </w:p>
        </w:tc>
      </w:tr>
      <w:tr w:rsidR="00522EF7" w:rsidRPr="009729E7" w14:paraId="44097618" w14:textId="77777777" w:rsidTr="005F2CB1">
        <w:tc>
          <w:tcPr>
            <w:tcW w:w="839" w:type="dxa"/>
            <w:vMerge/>
            <w:shd w:val="clear" w:color="auto" w:fill="auto"/>
            <w:vAlign w:val="center"/>
          </w:tcPr>
          <w:p w14:paraId="0B3908BB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610B2DF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9AACCA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354.46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87B2DD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294.80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89A69E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-16.83%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6DD596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284.10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4BB646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214.79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407FF7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-24.40%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1E1351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225.15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7BF066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157.55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66677A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-30.02%</w:t>
            </w:r>
          </w:p>
        </w:tc>
      </w:tr>
      <w:tr w:rsidR="00522EF7" w:rsidRPr="009729E7" w14:paraId="7993AC78" w14:textId="77777777" w:rsidTr="005F2CB1">
        <w:tc>
          <w:tcPr>
            <w:tcW w:w="839" w:type="dxa"/>
            <w:vMerge w:val="restart"/>
            <w:shd w:val="clear" w:color="auto" w:fill="auto"/>
            <w:vAlign w:val="center"/>
          </w:tcPr>
          <w:p w14:paraId="3A045F8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4D235C1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F651A4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40.63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4AE2EF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48.46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94BDE3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19.27%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E99D2A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31.14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E34351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31.00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3E602C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-0.45%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6A049DE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22.70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E2B519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21.14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EE59BB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-6.89%</w:t>
            </w:r>
          </w:p>
        </w:tc>
      </w:tr>
      <w:tr w:rsidR="00522EF7" w:rsidRPr="009729E7" w14:paraId="436BE467" w14:textId="77777777" w:rsidTr="005F2CB1">
        <w:tc>
          <w:tcPr>
            <w:tcW w:w="839" w:type="dxa"/>
            <w:vMerge/>
            <w:shd w:val="clear" w:color="auto" w:fill="auto"/>
            <w:vAlign w:val="center"/>
          </w:tcPr>
          <w:p w14:paraId="314C7480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D1E248C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86CE4B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4.59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48F938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10.29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31C7C3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123.91%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6D6045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B71B74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4.00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49113C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33.28%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6CAFC1B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DA71A7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EB0103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-4.93%</w:t>
            </w:r>
          </w:p>
        </w:tc>
      </w:tr>
      <w:tr w:rsidR="00522EF7" w:rsidRPr="009729E7" w14:paraId="1780C248" w14:textId="77777777" w:rsidTr="005F2CB1">
        <w:tc>
          <w:tcPr>
            <w:tcW w:w="839" w:type="dxa"/>
            <w:vMerge/>
            <w:shd w:val="clear" w:color="auto" w:fill="auto"/>
            <w:vAlign w:val="center"/>
          </w:tcPr>
          <w:p w14:paraId="1D262128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AD2B7EC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0E6C20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40.70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FADA87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42.15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4237EC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3.56%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0C31A3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29.52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7D28BB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23.15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34711D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-21.57%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0883886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21.85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91556B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14.35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2ABE51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-34.32%</w:t>
            </w:r>
          </w:p>
        </w:tc>
      </w:tr>
      <w:tr w:rsidR="00522EF7" w:rsidRPr="009729E7" w14:paraId="0EB41D08" w14:textId="77777777" w:rsidTr="005F2CB1">
        <w:tc>
          <w:tcPr>
            <w:tcW w:w="839" w:type="dxa"/>
            <w:vMerge w:val="restart"/>
            <w:shd w:val="clear" w:color="auto" w:fill="auto"/>
            <w:vAlign w:val="center"/>
          </w:tcPr>
          <w:p w14:paraId="41AA019A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20C3954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A0010D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12.21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F92492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16.51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A0DBA4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35.27%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BB036D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22.80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233E80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31.48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C5981B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38.10%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60D1A77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36.39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612483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51.81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66A14F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42.37%</w:t>
            </w:r>
          </w:p>
        </w:tc>
      </w:tr>
      <w:tr w:rsidR="00522EF7" w:rsidRPr="009729E7" w14:paraId="1A2B591A" w14:textId="77777777" w:rsidTr="005F2CB1">
        <w:tc>
          <w:tcPr>
            <w:tcW w:w="839" w:type="dxa"/>
            <w:vMerge/>
            <w:shd w:val="clear" w:color="auto" w:fill="auto"/>
            <w:vAlign w:val="center"/>
          </w:tcPr>
          <w:p w14:paraId="2ECA7DB2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944DB93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1A85BE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10.92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2DBCF3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12.64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5AA5B3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15.73%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378F5D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10.96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27CE65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12.85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C9C92C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17.24%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6DB6F47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ECC8D5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12.99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85684A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17.80%</w:t>
            </w:r>
          </w:p>
        </w:tc>
      </w:tr>
      <w:tr w:rsidR="00522EF7" w:rsidRPr="009729E7" w14:paraId="23497A6B" w14:textId="77777777" w:rsidTr="005F2CB1">
        <w:tc>
          <w:tcPr>
            <w:tcW w:w="839" w:type="dxa"/>
            <w:vMerge/>
            <w:shd w:val="clear" w:color="auto" w:fill="auto"/>
            <w:vAlign w:val="center"/>
          </w:tcPr>
          <w:p w14:paraId="0C0605E7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E1D1F05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E3BF42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11.26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D13821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13.37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072B67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18.70%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BCE2A9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12.71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F4615A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18.68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EB9F6F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47.00%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F455F1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18.85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35ECA8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28.55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68B911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51.49%</w:t>
            </w:r>
          </w:p>
        </w:tc>
      </w:tr>
      <w:tr w:rsidR="00522EF7" w:rsidRPr="009729E7" w14:paraId="3F4A1181" w14:textId="77777777" w:rsidTr="005F2CB1">
        <w:tc>
          <w:tcPr>
            <w:tcW w:w="839" w:type="dxa"/>
            <w:vMerge w:val="restart"/>
            <w:shd w:val="clear" w:color="auto" w:fill="auto"/>
            <w:vAlign w:val="center"/>
          </w:tcPr>
          <w:p w14:paraId="54EA1FA8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4CD4021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122127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50.46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32C6A2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35.45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9F22A9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-29.75%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A58F8C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68.20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24D229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67.21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435DAF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-1.44%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11D3DB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95.85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9D4AFF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117.96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F6EF8C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23.07%</w:t>
            </w:r>
          </w:p>
        </w:tc>
      </w:tr>
      <w:tr w:rsidR="00522EF7" w:rsidRPr="009729E7" w14:paraId="2B42BC05" w14:textId="77777777" w:rsidTr="005F2CB1">
        <w:tc>
          <w:tcPr>
            <w:tcW w:w="839" w:type="dxa"/>
            <w:vMerge/>
            <w:shd w:val="clear" w:color="auto" w:fill="auto"/>
            <w:vAlign w:val="center"/>
          </w:tcPr>
          <w:p w14:paraId="178E5257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9F98A3A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538BCD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13.66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CB27CC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10.11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6696F8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-26.02%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5E85F7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14.29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EA4294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12.66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ACFA39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-11.41%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AC2BC4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16.84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BBED2E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15.86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2ACD3B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-5.87%</w:t>
            </w:r>
          </w:p>
        </w:tc>
      </w:tr>
      <w:tr w:rsidR="00522EF7" w:rsidRPr="009729E7" w14:paraId="1D566E8C" w14:textId="77777777" w:rsidTr="005F2CB1">
        <w:tc>
          <w:tcPr>
            <w:tcW w:w="839" w:type="dxa"/>
            <w:vMerge/>
            <w:shd w:val="clear" w:color="auto" w:fill="auto"/>
            <w:vAlign w:val="center"/>
          </w:tcPr>
          <w:p w14:paraId="3A33C98F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FC84033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053C8C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25.35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94A7BF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23.00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983A94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-9.27%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B02A34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36.37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F3E860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42.17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CA88D0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15.96%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693791F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50.05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3E6DE8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63.55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AF3FDA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26.97%</w:t>
            </w:r>
          </w:p>
        </w:tc>
      </w:tr>
      <w:tr w:rsidR="00522EF7" w:rsidRPr="009729E7" w14:paraId="32FB9FAB" w14:textId="77777777" w:rsidTr="005F2CB1">
        <w:tc>
          <w:tcPr>
            <w:tcW w:w="839" w:type="dxa"/>
            <w:shd w:val="clear" w:color="auto" w:fill="auto"/>
            <w:vAlign w:val="center"/>
          </w:tcPr>
          <w:p w14:paraId="17DBAEE7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1D196AD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08E64F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5.43%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1C4CDD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6.43%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61AB1E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9291A6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25.22%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8E7CA6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27.36%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F4D709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38E6400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40.06%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43241B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42.19%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70F59F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784E0B80" w14:textId="77777777" w:rsidTr="005F2CB1">
        <w:tc>
          <w:tcPr>
            <w:tcW w:w="839" w:type="dxa"/>
            <w:shd w:val="clear" w:color="auto" w:fill="auto"/>
            <w:vAlign w:val="center"/>
          </w:tcPr>
          <w:p w14:paraId="7A292069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6CD4C51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CF56FC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1.66%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ECD1F0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2.37%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E2BEFD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69CC99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6.38%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7EEB8C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8.80%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C33FEC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1C26A5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10.65%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A75849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13.18%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96C3C3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435933CC" w14:textId="77777777" w:rsidTr="005F2CB1">
        <w:tc>
          <w:tcPr>
            <w:tcW w:w="1455" w:type="dxa"/>
            <w:gridSpan w:val="2"/>
            <w:shd w:val="clear" w:color="auto" w:fill="auto"/>
            <w:vAlign w:val="center"/>
          </w:tcPr>
          <w:p w14:paraId="3A118D6B" w14:textId="0FACAFE7" w:rsidR="00522EF7" w:rsidRPr="009729E7" w:rsidRDefault="00522EF7" w:rsidP="00522EF7">
            <w:pPr>
              <w:contextualSpacing/>
              <w:mirrorIndents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43" w:type="dxa"/>
            <w:gridSpan w:val="3"/>
            <w:shd w:val="clear" w:color="auto" w:fill="auto"/>
            <w:vAlign w:val="center"/>
          </w:tcPr>
          <w:p w14:paraId="4E6B1ACF" w14:textId="68E90AF9" w:rsidR="00522EF7" w:rsidRPr="009729E7" w:rsidRDefault="00522EF7" w:rsidP="00522EF7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7" w:type="dxa"/>
            <w:gridSpan w:val="3"/>
            <w:shd w:val="clear" w:color="auto" w:fill="auto"/>
            <w:vAlign w:val="center"/>
          </w:tcPr>
          <w:p w14:paraId="7DF06856" w14:textId="506C8B55" w:rsidR="00522EF7" w:rsidRPr="009729E7" w:rsidRDefault="00522EF7" w:rsidP="00522EF7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6" w:type="dxa"/>
            <w:gridSpan w:val="3"/>
            <w:shd w:val="clear" w:color="auto" w:fill="auto"/>
            <w:vAlign w:val="center"/>
          </w:tcPr>
          <w:p w14:paraId="0ADFB616" w14:textId="3CD5026A" w:rsidR="00522EF7" w:rsidRPr="009729E7" w:rsidRDefault="00522EF7" w:rsidP="00522EF7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522EF7" w:rsidRPr="009729E7" w14:paraId="34B07D9C" w14:textId="77777777" w:rsidTr="005F2CB1">
        <w:tc>
          <w:tcPr>
            <w:tcW w:w="1455" w:type="dxa"/>
            <w:gridSpan w:val="2"/>
            <w:shd w:val="clear" w:color="auto" w:fill="auto"/>
            <w:vAlign w:val="center"/>
          </w:tcPr>
          <w:p w14:paraId="5024EFBA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340D8B83" w14:textId="38CCACCD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6ADEB5F" w14:textId="7A841681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92B59A0" w14:textId="635C798A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F1A3F37" w14:textId="04791EAC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CF816FE" w14:textId="7BE20EBF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496EB69" w14:textId="40BDBE77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CD1EC85" w14:textId="308BD869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C6B67D5" w14:textId="333FD907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F7B3516" w14:textId="44078E47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522EF7" w:rsidRPr="009729E7" w14:paraId="7FABDC81" w14:textId="77777777" w:rsidTr="005F2CB1">
        <w:tc>
          <w:tcPr>
            <w:tcW w:w="839" w:type="dxa"/>
            <w:vMerge w:val="restart"/>
            <w:shd w:val="clear" w:color="auto" w:fill="auto"/>
            <w:vAlign w:val="center"/>
          </w:tcPr>
          <w:p w14:paraId="71CFA3C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5CC29BF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46A4D7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303.68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D29C5B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213.48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692B2E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-29.70%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4E6355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194.38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E981F6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108.53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CF93DA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-44.17%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0BF395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107.01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3067F6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49.60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B51E43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-53.65%</w:t>
            </w:r>
          </w:p>
        </w:tc>
      </w:tr>
      <w:tr w:rsidR="00522EF7" w:rsidRPr="009729E7" w14:paraId="27E82908" w14:textId="77777777" w:rsidTr="005F2CB1">
        <w:tc>
          <w:tcPr>
            <w:tcW w:w="839" w:type="dxa"/>
            <w:vMerge/>
            <w:shd w:val="clear" w:color="auto" w:fill="auto"/>
            <w:vAlign w:val="center"/>
          </w:tcPr>
          <w:p w14:paraId="7F373440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3DC70F7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AE674F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174.19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623162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81.19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B14D25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-53.39%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8D74CF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6.78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6AFAFD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CFA83D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-60.52%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1A148D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374499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1.00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F388F8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-44.41%</w:t>
            </w:r>
          </w:p>
        </w:tc>
      </w:tr>
      <w:tr w:rsidR="00522EF7" w:rsidRPr="009729E7" w14:paraId="66E8F071" w14:textId="77777777" w:rsidTr="005F2CB1">
        <w:tc>
          <w:tcPr>
            <w:tcW w:w="839" w:type="dxa"/>
            <w:vMerge/>
            <w:shd w:val="clear" w:color="auto" w:fill="auto"/>
            <w:vAlign w:val="center"/>
          </w:tcPr>
          <w:p w14:paraId="107AE7B5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617CF63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A7BF17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324.85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FEC312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214.68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326C93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-33.92%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201015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217.15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B9E3F3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104.45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0EB6F6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-51.90%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31CACA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89.75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E17BF3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17.55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010285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-80.45%</w:t>
            </w:r>
          </w:p>
        </w:tc>
      </w:tr>
      <w:tr w:rsidR="00522EF7" w:rsidRPr="009729E7" w14:paraId="7E066F05" w14:textId="77777777" w:rsidTr="005F2CB1">
        <w:tc>
          <w:tcPr>
            <w:tcW w:w="839" w:type="dxa"/>
            <w:vMerge w:val="restart"/>
            <w:shd w:val="clear" w:color="auto" w:fill="auto"/>
            <w:vAlign w:val="center"/>
          </w:tcPr>
          <w:p w14:paraId="115D008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7EA474F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1BE7CB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137.20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3C42CB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72.52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7F50C7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-47.14%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EEC789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69.82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0DC062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48.17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3E4442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-31.01%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7178B7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34.77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D4E6BB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36.37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487EFC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4.62%</w:t>
            </w:r>
          </w:p>
        </w:tc>
      </w:tr>
      <w:tr w:rsidR="00522EF7" w:rsidRPr="009729E7" w14:paraId="582F17D1" w14:textId="77777777" w:rsidTr="005F2CB1">
        <w:tc>
          <w:tcPr>
            <w:tcW w:w="839" w:type="dxa"/>
            <w:vMerge/>
            <w:shd w:val="clear" w:color="auto" w:fill="auto"/>
            <w:vAlign w:val="center"/>
          </w:tcPr>
          <w:p w14:paraId="57DE08D4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C058A26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B91CB8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22.34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33A512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18.25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F487E9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-18.33%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B2E3C6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0.44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7CF2BE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0.34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1D5297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-22.29%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39A3C80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0.20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B3E085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0.17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5D3C4B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-12.24%</w:t>
            </w:r>
          </w:p>
        </w:tc>
      </w:tr>
      <w:tr w:rsidR="00522EF7" w:rsidRPr="009729E7" w14:paraId="3FD74CC3" w14:textId="77777777" w:rsidTr="005F2CB1">
        <w:tc>
          <w:tcPr>
            <w:tcW w:w="839" w:type="dxa"/>
            <w:vMerge/>
            <w:shd w:val="clear" w:color="auto" w:fill="auto"/>
            <w:vAlign w:val="center"/>
          </w:tcPr>
          <w:p w14:paraId="21B19DB2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5FB774D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B1CA35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165.66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4B1DB7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87.95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63D9FA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-46.91%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521A1D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74.63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64A20A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55.53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4D369F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-25.59%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D9493D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28.30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7F7EBD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37.60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D20011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32.86%</w:t>
            </w:r>
          </w:p>
        </w:tc>
      </w:tr>
      <w:tr w:rsidR="00522EF7" w:rsidRPr="009729E7" w14:paraId="6D0225DC" w14:textId="77777777" w:rsidTr="005F2CB1">
        <w:tc>
          <w:tcPr>
            <w:tcW w:w="839" w:type="dxa"/>
            <w:vMerge w:val="restart"/>
            <w:shd w:val="clear" w:color="auto" w:fill="auto"/>
            <w:vAlign w:val="center"/>
          </w:tcPr>
          <w:p w14:paraId="41A8BA85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1084674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583843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13.37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174150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19.94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D57E48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49.14%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FE68B8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39.21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A8358E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64.97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BF6DC8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65.71%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877FB5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67.73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DF31F7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110.88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309E0C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63.69%</w:t>
            </w:r>
          </w:p>
        </w:tc>
      </w:tr>
      <w:tr w:rsidR="00522EF7" w:rsidRPr="009729E7" w14:paraId="16DE0234" w14:textId="77777777" w:rsidTr="005F2CB1">
        <w:tc>
          <w:tcPr>
            <w:tcW w:w="839" w:type="dxa"/>
            <w:vMerge/>
            <w:shd w:val="clear" w:color="auto" w:fill="auto"/>
            <w:vAlign w:val="center"/>
          </w:tcPr>
          <w:p w14:paraId="06735FC3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32D729E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192C26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10.95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638F3A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12.74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1E8791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16.38%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E7ACB1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7CCFEE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12.93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E5ABDF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17.49%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A3606A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11.10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5AA9D7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13.08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D67EC3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17.80%</w:t>
            </w:r>
          </w:p>
        </w:tc>
      </w:tr>
      <w:tr w:rsidR="00522EF7" w:rsidRPr="009729E7" w14:paraId="65F0EBBD" w14:textId="77777777" w:rsidTr="005F2CB1">
        <w:tc>
          <w:tcPr>
            <w:tcW w:w="839" w:type="dxa"/>
            <w:vMerge/>
            <w:shd w:val="clear" w:color="auto" w:fill="auto"/>
            <w:vAlign w:val="center"/>
          </w:tcPr>
          <w:p w14:paraId="5E07410E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757B0D1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A272FF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11.60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C691CF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15.48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788BC3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33.42%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3AA7D2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15.08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E90FB5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22.53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B072A3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49.46%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CEAA81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23.53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13F51B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37.85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52EF81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60.87%</w:t>
            </w:r>
          </w:p>
        </w:tc>
      </w:tr>
      <w:tr w:rsidR="00522EF7" w:rsidRPr="009729E7" w14:paraId="292E79C5" w14:textId="77777777" w:rsidTr="005F2CB1">
        <w:tc>
          <w:tcPr>
            <w:tcW w:w="839" w:type="dxa"/>
            <w:vMerge w:val="restart"/>
            <w:shd w:val="clear" w:color="auto" w:fill="auto"/>
            <w:vAlign w:val="center"/>
          </w:tcPr>
          <w:p w14:paraId="669099E2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UL Packet-Latency </w:t>
            </w:r>
            <w:r w:rsidRPr="009729E7">
              <w:rPr>
                <w:b/>
                <w:sz w:val="16"/>
                <w:szCs w:val="16"/>
              </w:rPr>
              <w:lastRenderedPageBreak/>
              <w:t>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46C6657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lastRenderedPageBreak/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D9EFF6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34.00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7B81C0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29.16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D18390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-14.22%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551488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64.38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A58C56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72.38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A99D02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12.41%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9D2D91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100.83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8DFCD7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115.86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CD9C38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14.91%</w:t>
            </w:r>
          </w:p>
        </w:tc>
      </w:tr>
      <w:tr w:rsidR="00522EF7" w:rsidRPr="009729E7" w14:paraId="66C0C2E4" w14:textId="77777777" w:rsidTr="005F2CB1">
        <w:tc>
          <w:tcPr>
            <w:tcW w:w="839" w:type="dxa"/>
            <w:vMerge/>
            <w:shd w:val="clear" w:color="auto" w:fill="auto"/>
            <w:vAlign w:val="center"/>
          </w:tcPr>
          <w:p w14:paraId="770233BC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A87A3D7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0A5425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4.62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EEF48F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9.19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CCF168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98.68%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F9F267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6.98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79431C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10.15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B47354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45.42%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5D3BA4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11.81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69E661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5BFB64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-6.36%</w:t>
            </w:r>
          </w:p>
        </w:tc>
      </w:tr>
      <w:tr w:rsidR="00522EF7" w:rsidRPr="009729E7" w14:paraId="508FCC09" w14:textId="77777777" w:rsidTr="005F2CB1">
        <w:tc>
          <w:tcPr>
            <w:tcW w:w="839" w:type="dxa"/>
            <w:vMerge/>
            <w:shd w:val="clear" w:color="auto" w:fill="auto"/>
            <w:vAlign w:val="center"/>
          </w:tcPr>
          <w:p w14:paraId="0C01A3C3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5F417C7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041000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16.61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8AA615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19.24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B63F50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15.83%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4BC0BE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23.81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D204D4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29.79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B42039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25.12%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E8FE34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44.25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10E586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44.97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E626A2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1.62%</w:t>
            </w:r>
          </w:p>
        </w:tc>
      </w:tr>
      <w:tr w:rsidR="00522EF7" w:rsidRPr="009729E7" w14:paraId="500DF8B5" w14:textId="77777777" w:rsidTr="005F2CB1">
        <w:tc>
          <w:tcPr>
            <w:tcW w:w="839" w:type="dxa"/>
            <w:shd w:val="clear" w:color="auto" w:fill="auto"/>
            <w:vAlign w:val="center"/>
          </w:tcPr>
          <w:p w14:paraId="37935BFF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B3D209A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3187B0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5.78%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D358A0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7.30%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9FCDC0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491B5D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21.40%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4F99C8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24.50%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6F77D7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6F958A4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42.37%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6E5F71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38.64%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F461E8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1B3224B7" w14:textId="77777777" w:rsidTr="005F2CB1">
        <w:tc>
          <w:tcPr>
            <w:tcW w:w="839" w:type="dxa"/>
            <w:shd w:val="clear" w:color="auto" w:fill="auto"/>
            <w:vAlign w:val="center"/>
          </w:tcPr>
          <w:p w14:paraId="430B2586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DAB637E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3149C2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1.33%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8B6A98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1.64%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2919BF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71863D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9.38%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DBAE92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7.93%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690346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537DB3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16.30%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AE2A25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12.23%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37B45D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159CB945" w14:textId="77777777" w:rsidTr="005F2CB1">
        <w:tc>
          <w:tcPr>
            <w:tcW w:w="9631" w:type="dxa"/>
            <w:gridSpan w:val="11"/>
            <w:shd w:val="clear" w:color="auto" w:fill="auto"/>
            <w:vAlign w:val="center"/>
          </w:tcPr>
          <w:p w14:paraId="481CFCB8" w14:textId="77777777" w:rsidR="00522EF7" w:rsidRPr="005F2CB1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Note:</w:t>
            </w:r>
            <w:r w:rsidRPr="005F2CB1"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1B17FCE2" w14:textId="77777777" w:rsidR="00522EF7" w:rsidRPr="005F2CB1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407CFA57" w14:textId="024D1C02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</w:tc>
      </w:tr>
    </w:tbl>
    <w:p w14:paraId="12C9EC19" w14:textId="77777777" w:rsidR="00CD6A5F" w:rsidRPr="00885540" w:rsidRDefault="00CD6A5F" w:rsidP="00885540">
      <w:pPr>
        <w:pStyle w:val="L1bullet"/>
        <w:ind w:left="0" w:firstLine="0"/>
        <w:rPr>
          <w:lang w:val="en-US" w:eastAsia="zh-CN"/>
        </w:rPr>
      </w:pPr>
    </w:p>
    <w:p w14:paraId="0EF2E369" w14:textId="77777777" w:rsidR="00CD6A5F" w:rsidRPr="00885540" w:rsidRDefault="00CD6A5F" w:rsidP="00885540">
      <w:pPr>
        <w:pStyle w:val="L1bullet"/>
        <w:ind w:left="0" w:firstLine="0"/>
        <w:rPr>
          <w:lang w:val="en-US" w:eastAsia="zh-CN"/>
        </w:rPr>
      </w:pPr>
    </w:p>
    <w:p w14:paraId="4E6593F4" w14:textId="3073FB8C" w:rsidR="00D4552A" w:rsidRDefault="00885540">
      <w:pPr>
        <w:pStyle w:val="31"/>
        <w:rPr>
          <w:lang w:val="en-US" w:eastAsia="zh-CN"/>
        </w:rPr>
      </w:pPr>
      <w:bookmarkStart w:id="23" w:name="_Toc6411"/>
      <w:bookmarkStart w:id="24" w:name="_Toc11677"/>
      <w:r>
        <w:t>B.4.</w:t>
      </w:r>
      <w:r>
        <w:rPr>
          <w:lang w:val="en-US"/>
        </w:rPr>
        <w:t>3</w:t>
      </w:r>
      <w:r w:rsidR="006643DA">
        <w:rPr>
          <w:lang w:val="en-US"/>
        </w:rPr>
        <w:t>A</w:t>
      </w:r>
      <w:r>
        <w:tab/>
        <w:t>Inter-gNB CLI scheme 3</w:t>
      </w:r>
      <w:r w:rsidR="006643DA">
        <w:t>A</w:t>
      </w:r>
      <w:r>
        <w:t xml:space="preserve">: </w:t>
      </w:r>
      <w:r>
        <w:rPr>
          <w:lang w:val="en-US" w:eastAsia="zh-CN"/>
        </w:rPr>
        <w:t>Spatial Domain Coordination Scheme for gNB Tx-Beam Nulling</w:t>
      </w:r>
      <w:bookmarkEnd w:id="23"/>
      <w:bookmarkEnd w:id="24"/>
    </w:p>
    <w:p w14:paraId="57A4862C" w14:textId="2B760622" w:rsidR="00CD6A5F" w:rsidRPr="00885540" w:rsidRDefault="00CD6A5F">
      <w:pPr>
        <w:numPr>
          <w:ilvl w:val="0"/>
          <w:numId w:val="32"/>
        </w:numPr>
        <w:spacing w:line="252" w:lineRule="auto"/>
        <w:contextualSpacing/>
        <w:jc w:val="both"/>
      </w:pPr>
      <w:r>
        <w:t>Source 1 (China Telecom, ZTE)</w:t>
      </w:r>
      <w:r w:rsidRPr="00885540">
        <w:t>:</w:t>
      </w:r>
    </w:p>
    <w:p w14:paraId="120358E6" w14:textId="613346D1" w:rsidR="00CD6A5F" w:rsidRDefault="00CD6A5F" w:rsidP="00CD6A5F">
      <w:pPr>
        <w:spacing w:after="0"/>
        <w:rPr>
          <w:b/>
          <w:bCs/>
          <w:u w:val="single"/>
        </w:rPr>
      </w:pPr>
      <w:bookmarkStart w:id="25" w:name="_Hlk142594550"/>
      <w:r w:rsidRPr="002819F4">
        <w:rPr>
          <w:b/>
          <w:bCs/>
          <w:u w:val="single"/>
        </w:rPr>
        <w:t>Urband Macro (FR1)</w:t>
      </w:r>
    </w:p>
    <w:bookmarkEnd w:id="25"/>
    <w:p w14:paraId="05D7AE75" w14:textId="79B9E8CD" w:rsidR="001728D8" w:rsidRDefault="001728D8" w:rsidP="001728D8">
      <w:pPr>
        <w:rPr>
          <w:iCs/>
        </w:rPr>
      </w:pPr>
    </w:p>
    <w:p w14:paraId="6C2501DF" w14:textId="03CBB3AF" w:rsidR="009B08BE" w:rsidRDefault="009B08BE" w:rsidP="001728D8">
      <w:pPr>
        <w:rPr>
          <w:iCs/>
        </w:rPr>
      </w:pPr>
      <w:r>
        <w:rPr>
          <w:lang w:val="en-US" w:eastAsia="zh-CN"/>
        </w:rPr>
        <w:t>Large</w:t>
      </w:r>
      <w:r w:rsidRPr="00C8698D">
        <w:rPr>
          <w:lang w:val="en-US" w:eastAsia="zh-CN"/>
        </w:rPr>
        <w:t xml:space="preserve"> Packet Size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1197"/>
        <w:gridCol w:w="764"/>
        <w:gridCol w:w="896"/>
        <w:gridCol w:w="895"/>
        <w:gridCol w:w="968"/>
        <w:gridCol w:w="821"/>
        <w:gridCol w:w="821"/>
        <w:gridCol w:w="808"/>
        <w:gridCol w:w="821"/>
        <w:gridCol w:w="821"/>
        <w:gridCol w:w="819"/>
      </w:tblGrid>
      <w:tr w:rsidR="005F2CB1" w:rsidRPr="009729E7" w14:paraId="0CB4F595" w14:textId="77777777" w:rsidTr="00522EF7">
        <w:tc>
          <w:tcPr>
            <w:tcW w:w="1961" w:type="dxa"/>
            <w:gridSpan w:val="2"/>
            <w:vMerge w:val="restart"/>
            <w:vAlign w:val="center"/>
          </w:tcPr>
          <w:p w14:paraId="603FCB87" w14:textId="77777777" w:rsidR="005F2CB1" w:rsidRPr="009729E7" w:rsidRDefault="005F2CB1" w:rsidP="005F2CB1">
            <w:pPr>
              <w:contextualSpacing/>
              <w:mirrorIndents/>
              <w:rPr>
                <w:i/>
                <w:sz w:val="16"/>
                <w:szCs w:val="16"/>
              </w:rPr>
            </w:pPr>
          </w:p>
        </w:tc>
        <w:tc>
          <w:tcPr>
            <w:tcW w:w="2759" w:type="dxa"/>
            <w:gridSpan w:val="3"/>
            <w:vAlign w:val="center"/>
          </w:tcPr>
          <w:p w14:paraId="0A6FD649" w14:textId="24599501" w:rsidR="005F2CB1" w:rsidRPr="009729E7" w:rsidRDefault="005F2CB1" w:rsidP="005F2CB1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450" w:type="dxa"/>
            <w:gridSpan w:val="3"/>
            <w:vAlign w:val="center"/>
          </w:tcPr>
          <w:p w14:paraId="7F7C52A2" w14:textId="32531A06" w:rsidR="005F2CB1" w:rsidRPr="009729E7" w:rsidRDefault="005F2CB1" w:rsidP="005F2CB1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461" w:type="dxa"/>
            <w:gridSpan w:val="3"/>
            <w:vAlign w:val="center"/>
          </w:tcPr>
          <w:p w14:paraId="5F7AFFD2" w14:textId="3CB5DEB9" w:rsidR="005F2CB1" w:rsidRPr="009729E7" w:rsidRDefault="005F2CB1" w:rsidP="005F2CB1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5F2CB1" w:rsidRPr="009729E7" w14:paraId="3F3DAC6E" w14:textId="77777777" w:rsidTr="00522EF7">
        <w:tc>
          <w:tcPr>
            <w:tcW w:w="1961" w:type="dxa"/>
            <w:gridSpan w:val="2"/>
            <w:vMerge/>
            <w:vAlign w:val="center"/>
          </w:tcPr>
          <w:p w14:paraId="153E03E3" w14:textId="77777777" w:rsidR="005F2CB1" w:rsidRPr="009729E7" w:rsidRDefault="005F2CB1" w:rsidP="005F2CB1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96" w:type="dxa"/>
            <w:vAlign w:val="center"/>
          </w:tcPr>
          <w:p w14:paraId="0727DC22" w14:textId="0E6F48A2" w:rsidR="005F2CB1" w:rsidRPr="00CA4249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  <w:highlight w:val="yellow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95" w:type="dxa"/>
            <w:vAlign w:val="center"/>
          </w:tcPr>
          <w:p w14:paraId="1F34AE77" w14:textId="29C166F9" w:rsidR="005F2CB1" w:rsidRPr="00CA4249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  <w:highlight w:val="yellow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68" w:type="dxa"/>
            <w:vAlign w:val="center"/>
          </w:tcPr>
          <w:p w14:paraId="4315C1DA" w14:textId="197DEFBE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34BAB1FF" w14:textId="641EA11A" w:rsidR="005F2CB1" w:rsidRPr="00CA4249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  <w:highlight w:val="yellow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794B4964" w14:textId="45FD3C58" w:rsidR="005F2CB1" w:rsidRPr="00CA4249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  <w:highlight w:val="yellow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808" w:type="dxa"/>
            <w:vAlign w:val="center"/>
          </w:tcPr>
          <w:p w14:paraId="584B85A6" w14:textId="7F08AD01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6453291D" w14:textId="1AE271C1" w:rsidR="005F2CB1" w:rsidRPr="00CA4249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  <w:highlight w:val="yellow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655D2862" w14:textId="3FAC47AC" w:rsidR="005F2CB1" w:rsidRPr="00CA4249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  <w:highlight w:val="yellow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819" w:type="dxa"/>
            <w:vAlign w:val="center"/>
          </w:tcPr>
          <w:p w14:paraId="41E31231" w14:textId="5D450D2A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1728D8" w:rsidRPr="009729E7" w14:paraId="67545352" w14:textId="77777777" w:rsidTr="00522EF7">
        <w:tc>
          <w:tcPr>
            <w:tcW w:w="1197" w:type="dxa"/>
            <w:vMerge w:val="restart"/>
            <w:vAlign w:val="center"/>
          </w:tcPr>
          <w:p w14:paraId="3C0CCE81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764" w:type="dxa"/>
            <w:vAlign w:val="center"/>
          </w:tcPr>
          <w:p w14:paraId="525AFCD6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6" w:type="dxa"/>
            <w:vAlign w:val="center"/>
          </w:tcPr>
          <w:p w14:paraId="07A26CA5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1031.81 </w:t>
            </w:r>
          </w:p>
        </w:tc>
        <w:tc>
          <w:tcPr>
            <w:tcW w:w="895" w:type="dxa"/>
            <w:vAlign w:val="center"/>
          </w:tcPr>
          <w:p w14:paraId="7D2EB3AE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1052.31 </w:t>
            </w:r>
          </w:p>
        </w:tc>
        <w:tc>
          <w:tcPr>
            <w:tcW w:w="968" w:type="dxa"/>
            <w:vAlign w:val="center"/>
          </w:tcPr>
          <w:p w14:paraId="03B00DD4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1.99%</w:t>
            </w:r>
          </w:p>
        </w:tc>
        <w:tc>
          <w:tcPr>
            <w:tcW w:w="821" w:type="dxa"/>
            <w:vAlign w:val="center"/>
          </w:tcPr>
          <w:p w14:paraId="140F3BFC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781.51 </w:t>
            </w:r>
          </w:p>
        </w:tc>
        <w:tc>
          <w:tcPr>
            <w:tcW w:w="821" w:type="dxa"/>
            <w:vAlign w:val="center"/>
          </w:tcPr>
          <w:p w14:paraId="277CEE57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796.71 </w:t>
            </w:r>
          </w:p>
        </w:tc>
        <w:tc>
          <w:tcPr>
            <w:tcW w:w="808" w:type="dxa"/>
            <w:vAlign w:val="center"/>
          </w:tcPr>
          <w:p w14:paraId="7ED0577E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1.94%</w:t>
            </w:r>
          </w:p>
        </w:tc>
        <w:tc>
          <w:tcPr>
            <w:tcW w:w="821" w:type="dxa"/>
            <w:vAlign w:val="center"/>
          </w:tcPr>
          <w:p w14:paraId="19B97F73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511.12 </w:t>
            </w:r>
          </w:p>
        </w:tc>
        <w:tc>
          <w:tcPr>
            <w:tcW w:w="821" w:type="dxa"/>
            <w:vAlign w:val="center"/>
          </w:tcPr>
          <w:p w14:paraId="7C5B3039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519.71 </w:t>
            </w:r>
          </w:p>
        </w:tc>
        <w:tc>
          <w:tcPr>
            <w:tcW w:w="819" w:type="dxa"/>
            <w:vAlign w:val="center"/>
          </w:tcPr>
          <w:p w14:paraId="5155E58E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1.68%</w:t>
            </w:r>
          </w:p>
        </w:tc>
      </w:tr>
      <w:tr w:rsidR="001728D8" w:rsidRPr="009729E7" w14:paraId="7BCE7522" w14:textId="77777777" w:rsidTr="00522EF7">
        <w:tc>
          <w:tcPr>
            <w:tcW w:w="1197" w:type="dxa"/>
            <w:vMerge/>
            <w:vAlign w:val="center"/>
          </w:tcPr>
          <w:p w14:paraId="290D6FB8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4" w:type="dxa"/>
            <w:vAlign w:val="center"/>
          </w:tcPr>
          <w:p w14:paraId="0383B426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6" w:type="dxa"/>
            <w:vAlign w:val="center"/>
          </w:tcPr>
          <w:p w14:paraId="6EA2C229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310.68 </w:t>
            </w:r>
          </w:p>
        </w:tc>
        <w:tc>
          <w:tcPr>
            <w:tcW w:w="895" w:type="dxa"/>
            <w:vAlign w:val="center"/>
          </w:tcPr>
          <w:p w14:paraId="74FF8D1C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302.29 </w:t>
            </w:r>
          </w:p>
        </w:tc>
        <w:tc>
          <w:tcPr>
            <w:tcW w:w="968" w:type="dxa"/>
            <w:vAlign w:val="center"/>
          </w:tcPr>
          <w:p w14:paraId="0AD572DF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-2.70%</w:t>
            </w:r>
          </w:p>
        </w:tc>
        <w:tc>
          <w:tcPr>
            <w:tcW w:w="821" w:type="dxa"/>
            <w:vAlign w:val="center"/>
          </w:tcPr>
          <w:p w14:paraId="39A486B1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201.17 </w:t>
            </w:r>
          </w:p>
        </w:tc>
        <w:tc>
          <w:tcPr>
            <w:tcW w:w="821" w:type="dxa"/>
            <w:vAlign w:val="center"/>
          </w:tcPr>
          <w:p w14:paraId="77CFF82F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203.42 </w:t>
            </w:r>
          </w:p>
        </w:tc>
        <w:tc>
          <w:tcPr>
            <w:tcW w:w="808" w:type="dxa"/>
            <w:vAlign w:val="center"/>
          </w:tcPr>
          <w:p w14:paraId="007112A6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1.12%</w:t>
            </w:r>
          </w:p>
        </w:tc>
        <w:tc>
          <w:tcPr>
            <w:tcW w:w="821" w:type="dxa"/>
            <w:vAlign w:val="center"/>
          </w:tcPr>
          <w:p w14:paraId="0CE50941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30.76 </w:t>
            </w:r>
          </w:p>
        </w:tc>
        <w:tc>
          <w:tcPr>
            <w:tcW w:w="821" w:type="dxa"/>
            <w:vAlign w:val="center"/>
          </w:tcPr>
          <w:p w14:paraId="49A0B6C4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22.26 </w:t>
            </w:r>
          </w:p>
        </w:tc>
        <w:tc>
          <w:tcPr>
            <w:tcW w:w="819" w:type="dxa"/>
            <w:vAlign w:val="center"/>
          </w:tcPr>
          <w:p w14:paraId="35904C5E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-27.65%</w:t>
            </w:r>
          </w:p>
        </w:tc>
      </w:tr>
      <w:tr w:rsidR="001728D8" w:rsidRPr="009729E7" w14:paraId="26C8772F" w14:textId="77777777" w:rsidTr="00522EF7">
        <w:tc>
          <w:tcPr>
            <w:tcW w:w="1197" w:type="dxa"/>
            <w:vMerge/>
            <w:vAlign w:val="center"/>
          </w:tcPr>
          <w:p w14:paraId="3A708207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4" w:type="dxa"/>
            <w:vAlign w:val="center"/>
          </w:tcPr>
          <w:p w14:paraId="093916F2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6" w:type="dxa"/>
            <w:vAlign w:val="center"/>
          </w:tcPr>
          <w:p w14:paraId="6E31F191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1077.35 </w:t>
            </w:r>
          </w:p>
        </w:tc>
        <w:tc>
          <w:tcPr>
            <w:tcW w:w="895" w:type="dxa"/>
            <w:vAlign w:val="center"/>
          </w:tcPr>
          <w:p w14:paraId="0D0D3599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1118.81 </w:t>
            </w:r>
          </w:p>
        </w:tc>
        <w:tc>
          <w:tcPr>
            <w:tcW w:w="968" w:type="dxa"/>
            <w:vAlign w:val="center"/>
          </w:tcPr>
          <w:p w14:paraId="4ECDF40A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3.85%</w:t>
            </w:r>
          </w:p>
        </w:tc>
        <w:tc>
          <w:tcPr>
            <w:tcW w:w="821" w:type="dxa"/>
            <w:vAlign w:val="center"/>
          </w:tcPr>
          <w:p w14:paraId="4E180C15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794.01 </w:t>
            </w:r>
          </w:p>
        </w:tc>
        <w:tc>
          <w:tcPr>
            <w:tcW w:w="821" w:type="dxa"/>
            <w:vAlign w:val="center"/>
          </w:tcPr>
          <w:p w14:paraId="0B94636A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814.77 </w:t>
            </w:r>
          </w:p>
        </w:tc>
        <w:tc>
          <w:tcPr>
            <w:tcW w:w="808" w:type="dxa"/>
            <w:vAlign w:val="center"/>
          </w:tcPr>
          <w:p w14:paraId="56B68E8E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2.61%</w:t>
            </w:r>
          </w:p>
        </w:tc>
        <w:tc>
          <w:tcPr>
            <w:tcW w:w="821" w:type="dxa"/>
            <w:vAlign w:val="center"/>
          </w:tcPr>
          <w:p w14:paraId="3487CE81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464.72 </w:t>
            </w:r>
          </w:p>
        </w:tc>
        <w:tc>
          <w:tcPr>
            <w:tcW w:w="821" w:type="dxa"/>
            <w:vAlign w:val="center"/>
          </w:tcPr>
          <w:p w14:paraId="5909FA70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469.50 </w:t>
            </w:r>
          </w:p>
        </w:tc>
        <w:tc>
          <w:tcPr>
            <w:tcW w:w="819" w:type="dxa"/>
            <w:vAlign w:val="center"/>
          </w:tcPr>
          <w:p w14:paraId="6ED970C7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1.03%</w:t>
            </w:r>
          </w:p>
        </w:tc>
      </w:tr>
      <w:tr w:rsidR="001728D8" w:rsidRPr="009729E7" w14:paraId="0DA400F4" w14:textId="77777777" w:rsidTr="00522EF7">
        <w:tc>
          <w:tcPr>
            <w:tcW w:w="1197" w:type="dxa"/>
            <w:vMerge w:val="restart"/>
            <w:vAlign w:val="center"/>
          </w:tcPr>
          <w:p w14:paraId="73910755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764" w:type="dxa"/>
            <w:vAlign w:val="center"/>
          </w:tcPr>
          <w:p w14:paraId="1DD3501A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6" w:type="dxa"/>
            <w:vAlign w:val="center"/>
          </w:tcPr>
          <w:p w14:paraId="4EB4B19D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315.39 </w:t>
            </w:r>
          </w:p>
        </w:tc>
        <w:tc>
          <w:tcPr>
            <w:tcW w:w="895" w:type="dxa"/>
            <w:vAlign w:val="center"/>
          </w:tcPr>
          <w:p w14:paraId="050EA869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316.88 </w:t>
            </w:r>
          </w:p>
        </w:tc>
        <w:tc>
          <w:tcPr>
            <w:tcW w:w="968" w:type="dxa"/>
            <w:vAlign w:val="center"/>
          </w:tcPr>
          <w:p w14:paraId="1E5F657D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0.47%</w:t>
            </w:r>
          </w:p>
        </w:tc>
        <w:tc>
          <w:tcPr>
            <w:tcW w:w="821" w:type="dxa"/>
            <w:vAlign w:val="center"/>
          </w:tcPr>
          <w:p w14:paraId="4CC53FBB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224.48 </w:t>
            </w:r>
          </w:p>
        </w:tc>
        <w:tc>
          <w:tcPr>
            <w:tcW w:w="821" w:type="dxa"/>
            <w:vAlign w:val="center"/>
          </w:tcPr>
          <w:p w14:paraId="462AC22C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238.77 </w:t>
            </w:r>
          </w:p>
        </w:tc>
        <w:tc>
          <w:tcPr>
            <w:tcW w:w="808" w:type="dxa"/>
            <w:vAlign w:val="center"/>
          </w:tcPr>
          <w:p w14:paraId="7167F8A2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6.36%</w:t>
            </w:r>
          </w:p>
        </w:tc>
        <w:tc>
          <w:tcPr>
            <w:tcW w:w="821" w:type="dxa"/>
            <w:vAlign w:val="center"/>
          </w:tcPr>
          <w:p w14:paraId="3CBA5936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87.45 </w:t>
            </w:r>
          </w:p>
        </w:tc>
        <w:tc>
          <w:tcPr>
            <w:tcW w:w="821" w:type="dxa"/>
            <w:vAlign w:val="center"/>
          </w:tcPr>
          <w:p w14:paraId="53FD37EB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105.53 </w:t>
            </w:r>
          </w:p>
        </w:tc>
        <w:tc>
          <w:tcPr>
            <w:tcW w:w="819" w:type="dxa"/>
            <w:vAlign w:val="center"/>
          </w:tcPr>
          <w:p w14:paraId="34572144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20.67%</w:t>
            </w:r>
          </w:p>
        </w:tc>
      </w:tr>
      <w:tr w:rsidR="001728D8" w:rsidRPr="009729E7" w14:paraId="32E85D71" w14:textId="77777777" w:rsidTr="00522EF7">
        <w:tc>
          <w:tcPr>
            <w:tcW w:w="1197" w:type="dxa"/>
            <w:vMerge/>
            <w:vAlign w:val="center"/>
          </w:tcPr>
          <w:p w14:paraId="67C53C8C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4" w:type="dxa"/>
            <w:vAlign w:val="center"/>
          </w:tcPr>
          <w:p w14:paraId="14B0B1A3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6" w:type="dxa"/>
            <w:vAlign w:val="center"/>
          </w:tcPr>
          <w:p w14:paraId="599B6778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62.64 </w:t>
            </w:r>
          </w:p>
        </w:tc>
        <w:tc>
          <w:tcPr>
            <w:tcW w:w="895" w:type="dxa"/>
            <w:vAlign w:val="center"/>
          </w:tcPr>
          <w:p w14:paraId="39DD5BB5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77.89 </w:t>
            </w:r>
          </w:p>
        </w:tc>
        <w:tc>
          <w:tcPr>
            <w:tcW w:w="968" w:type="dxa"/>
            <w:vAlign w:val="center"/>
          </w:tcPr>
          <w:p w14:paraId="7C1404EB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24.34%</w:t>
            </w:r>
          </w:p>
        </w:tc>
        <w:tc>
          <w:tcPr>
            <w:tcW w:w="821" w:type="dxa"/>
            <w:vAlign w:val="center"/>
          </w:tcPr>
          <w:p w14:paraId="270DA73B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25.33 </w:t>
            </w:r>
          </w:p>
        </w:tc>
        <w:tc>
          <w:tcPr>
            <w:tcW w:w="821" w:type="dxa"/>
            <w:vAlign w:val="center"/>
          </w:tcPr>
          <w:p w14:paraId="51D53FA6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33.44 </w:t>
            </w:r>
          </w:p>
        </w:tc>
        <w:tc>
          <w:tcPr>
            <w:tcW w:w="808" w:type="dxa"/>
            <w:vAlign w:val="center"/>
          </w:tcPr>
          <w:p w14:paraId="7CF7AC80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32.04%</w:t>
            </w:r>
          </w:p>
        </w:tc>
        <w:tc>
          <w:tcPr>
            <w:tcW w:w="821" w:type="dxa"/>
            <w:vAlign w:val="center"/>
          </w:tcPr>
          <w:p w14:paraId="44A1AB9A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1.76 </w:t>
            </w:r>
          </w:p>
        </w:tc>
        <w:tc>
          <w:tcPr>
            <w:tcW w:w="821" w:type="dxa"/>
            <w:vAlign w:val="center"/>
          </w:tcPr>
          <w:p w14:paraId="09410B97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8.12 </w:t>
            </w:r>
          </w:p>
        </w:tc>
        <w:tc>
          <w:tcPr>
            <w:tcW w:w="819" w:type="dxa"/>
            <w:vAlign w:val="center"/>
          </w:tcPr>
          <w:p w14:paraId="1F664EC3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360.03%</w:t>
            </w:r>
          </w:p>
        </w:tc>
      </w:tr>
      <w:tr w:rsidR="001728D8" w:rsidRPr="009729E7" w14:paraId="6BFE7FF2" w14:textId="77777777" w:rsidTr="00522EF7">
        <w:tc>
          <w:tcPr>
            <w:tcW w:w="1197" w:type="dxa"/>
            <w:vMerge/>
            <w:vAlign w:val="center"/>
          </w:tcPr>
          <w:p w14:paraId="17558049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4" w:type="dxa"/>
            <w:vAlign w:val="center"/>
          </w:tcPr>
          <w:p w14:paraId="462727E4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6" w:type="dxa"/>
            <w:vAlign w:val="center"/>
          </w:tcPr>
          <w:p w14:paraId="67323895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284.26 </w:t>
            </w:r>
          </w:p>
        </w:tc>
        <w:tc>
          <w:tcPr>
            <w:tcW w:w="895" w:type="dxa"/>
            <w:vAlign w:val="center"/>
          </w:tcPr>
          <w:p w14:paraId="0CB19568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290.40 </w:t>
            </w:r>
          </w:p>
        </w:tc>
        <w:tc>
          <w:tcPr>
            <w:tcW w:w="968" w:type="dxa"/>
            <w:vAlign w:val="center"/>
          </w:tcPr>
          <w:p w14:paraId="13BD7221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2.16%</w:t>
            </w:r>
          </w:p>
        </w:tc>
        <w:tc>
          <w:tcPr>
            <w:tcW w:w="821" w:type="dxa"/>
            <w:vAlign w:val="center"/>
          </w:tcPr>
          <w:p w14:paraId="65D00A11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204.40 </w:t>
            </w:r>
          </w:p>
        </w:tc>
        <w:tc>
          <w:tcPr>
            <w:tcW w:w="821" w:type="dxa"/>
            <w:vAlign w:val="center"/>
          </w:tcPr>
          <w:p w14:paraId="791F2336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205.08 </w:t>
            </w:r>
          </w:p>
        </w:tc>
        <w:tc>
          <w:tcPr>
            <w:tcW w:w="808" w:type="dxa"/>
            <w:vAlign w:val="center"/>
          </w:tcPr>
          <w:p w14:paraId="3A96C42E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0.33%</w:t>
            </w:r>
          </w:p>
        </w:tc>
        <w:tc>
          <w:tcPr>
            <w:tcW w:w="821" w:type="dxa"/>
            <w:vAlign w:val="center"/>
          </w:tcPr>
          <w:p w14:paraId="44F0F266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72.06 </w:t>
            </w:r>
          </w:p>
        </w:tc>
        <w:tc>
          <w:tcPr>
            <w:tcW w:w="821" w:type="dxa"/>
            <w:vAlign w:val="center"/>
          </w:tcPr>
          <w:p w14:paraId="6A901D27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83.88 </w:t>
            </w:r>
          </w:p>
        </w:tc>
        <w:tc>
          <w:tcPr>
            <w:tcW w:w="819" w:type="dxa"/>
            <w:vAlign w:val="center"/>
          </w:tcPr>
          <w:p w14:paraId="35BB42CD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16.40%</w:t>
            </w:r>
          </w:p>
        </w:tc>
      </w:tr>
      <w:tr w:rsidR="001728D8" w:rsidRPr="009729E7" w14:paraId="75CE11DE" w14:textId="77777777" w:rsidTr="00522EF7">
        <w:tc>
          <w:tcPr>
            <w:tcW w:w="1197" w:type="dxa"/>
            <w:vMerge w:val="restart"/>
            <w:vAlign w:val="center"/>
          </w:tcPr>
          <w:p w14:paraId="1D7F6013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764" w:type="dxa"/>
            <w:vAlign w:val="center"/>
          </w:tcPr>
          <w:p w14:paraId="3A9587CD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6" w:type="dxa"/>
            <w:vAlign w:val="center"/>
          </w:tcPr>
          <w:p w14:paraId="1587A794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5.18 </w:t>
            </w:r>
          </w:p>
        </w:tc>
        <w:tc>
          <w:tcPr>
            <w:tcW w:w="895" w:type="dxa"/>
            <w:vAlign w:val="center"/>
          </w:tcPr>
          <w:p w14:paraId="1034A605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5.18 </w:t>
            </w:r>
          </w:p>
        </w:tc>
        <w:tc>
          <w:tcPr>
            <w:tcW w:w="968" w:type="dxa"/>
            <w:vAlign w:val="center"/>
          </w:tcPr>
          <w:p w14:paraId="4ED1CBB5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-0.10%</w:t>
            </w:r>
          </w:p>
        </w:tc>
        <w:tc>
          <w:tcPr>
            <w:tcW w:w="821" w:type="dxa"/>
            <w:vAlign w:val="center"/>
          </w:tcPr>
          <w:p w14:paraId="6180B9F1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8.96 </w:t>
            </w:r>
          </w:p>
        </w:tc>
        <w:tc>
          <w:tcPr>
            <w:tcW w:w="821" w:type="dxa"/>
            <w:vAlign w:val="center"/>
          </w:tcPr>
          <w:p w14:paraId="226A2E91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8.94 </w:t>
            </w:r>
          </w:p>
        </w:tc>
        <w:tc>
          <w:tcPr>
            <w:tcW w:w="808" w:type="dxa"/>
            <w:vAlign w:val="center"/>
          </w:tcPr>
          <w:p w14:paraId="5E89263F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-0.30%</w:t>
            </w:r>
          </w:p>
        </w:tc>
        <w:tc>
          <w:tcPr>
            <w:tcW w:w="821" w:type="dxa"/>
            <w:vAlign w:val="center"/>
          </w:tcPr>
          <w:p w14:paraId="4E8D3A38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30.06 </w:t>
            </w:r>
          </w:p>
        </w:tc>
        <w:tc>
          <w:tcPr>
            <w:tcW w:w="821" w:type="dxa"/>
            <w:vAlign w:val="center"/>
          </w:tcPr>
          <w:p w14:paraId="1AFF4F70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37.73 </w:t>
            </w:r>
          </w:p>
        </w:tc>
        <w:tc>
          <w:tcPr>
            <w:tcW w:w="819" w:type="dxa"/>
            <w:vAlign w:val="center"/>
          </w:tcPr>
          <w:p w14:paraId="4F972E0A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25.52%</w:t>
            </w:r>
          </w:p>
        </w:tc>
      </w:tr>
      <w:tr w:rsidR="001728D8" w:rsidRPr="009729E7" w14:paraId="0C8A045E" w14:textId="77777777" w:rsidTr="00522EF7">
        <w:tc>
          <w:tcPr>
            <w:tcW w:w="1197" w:type="dxa"/>
            <w:vMerge/>
            <w:vAlign w:val="center"/>
          </w:tcPr>
          <w:p w14:paraId="7D90627D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4" w:type="dxa"/>
            <w:vAlign w:val="center"/>
          </w:tcPr>
          <w:p w14:paraId="271F4488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6" w:type="dxa"/>
            <w:vAlign w:val="center"/>
          </w:tcPr>
          <w:p w14:paraId="7594D744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2.52 </w:t>
            </w:r>
          </w:p>
        </w:tc>
        <w:tc>
          <w:tcPr>
            <w:tcW w:w="895" w:type="dxa"/>
            <w:vAlign w:val="center"/>
          </w:tcPr>
          <w:p w14:paraId="6A133EF1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2.52 </w:t>
            </w:r>
          </w:p>
        </w:tc>
        <w:tc>
          <w:tcPr>
            <w:tcW w:w="968" w:type="dxa"/>
            <w:vAlign w:val="center"/>
          </w:tcPr>
          <w:p w14:paraId="7F628B79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028D9EB1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2.63 </w:t>
            </w:r>
          </w:p>
        </w:tc>
        <w:tc>
          <w:tcPr>
            <w:tcW w:w="821" w:type="dxa"/>
            <w:vAlign w:val="center"/>
          </w:tcPr>
          <w:p w14:paraId="0E0D97FD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2.63 </w:t>
            </w:r>
          </w:p>
        </w:tc>
        <w:tc>
          <w:tcPr>
            <w:tcW w:w="808" w:type="dxa"/>
            <w:vAlign w:val="center"/>
          </w:tcPr>
          <w:p w14:paraId="3A8C746B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395AFD7F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3.02 </w:t>
            </w:r>
          </w:p>
        </w:tc>
        <w:tc>
          <w:tcPr>
            <w:tcW w:w="821" w:type="dxa"/>
            <w:vAlign w:val="center"/>
          </w:tcPr>
          <w:p w14:paraId="72BBB5B1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3.02 </w:t>
            </w:r>
          </w:p>
        </w:tc>
        <w:tc>
          <w:tcPr>
            <w:tcW w:w="819" w:type="dxa"/>
            <w:vAlign w:val="center"/>
          </w:tcPr>
          <w:p w14:paraId="26364F39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1728D8" w:rsidRPr="009729E7" w14:paraId="66A50D1D" w14:textId="77777777" w:rsidTr="00522EF7">
        <w:tc>
          <w:tcPr>
            <w:tcW w:w="1197" w:type="dxa"/>
            <w:vMerge/>
            <w:vAlign w:val="center"/>
          </w:tcPr>
          <w:p w14:paraId="25D648A4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4" w:type="dxa"/>
            <w:vAlign w:val="center"/>
          </w:tcPr>
          <w:p w14:paraId="28AD81CA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6" w:type="dxa"/>
            <w:vAlign w:val="center"/>
          </w:tcPr>
          <w:p w14:paraId="2358DD6E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3.66 </w:t>
            </w:r>
          </w:p>
        </w:tc>
        <w:tc>
          <w:tcPr>
            <w:tcW w:w="895" w:type="dxa"/>
            <w:vAlign w:val="center"/>
          </w:tcPr>
          <w:p w14:paraId="23337D89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3.55 </w:t>
            </w:r>
          </w:p>
        </w:tc>
        <w:tc>
          <w:tcPr>
            <w:tcW w:w="968" w:type="dxa"/>
            <w:vAlign w:val="center"/>
          </w:tcPr>
          <w:p w14:paraId="0963A992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-2.93%</w:t>
            </w:r>
          </w:p>
        </w:tc>
        <w:tc>
          <w:tcPr>
            <w:tcW w:w="821" w:type="dxa"/>
            <w:vAlign w:val="center"/>
          </w:tcPr>
          <w:p w14:paraId="4F6CED60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5.34 </w:t>
            </w:r>
          </w:p>
        </w:tc>
        <w:tc>
          <w:tcPr>
            <w:tcW w:w="821" w:type="dxa"/>
            <w:vAlign w:val="center"/>
          </w:tcPr>
          <w:p w14:paraId="20DB6394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5.27 </w:t>
            </w:r>
          </w:p>
        </w:tc>
        <w:tc>
          <w:tcPr>
            <w:tcW w:w="808" w:type="dxa"/>
            <w:vAlign w:val="center"/>
          </w:tcPr>
          <w:p w14:paraId="1B87E73B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-1.34%</w:t>
            </w:r>
          </w:p>
        </w:tc>
        <w:tc>
          <w:tcPr>
            <w:tcW w:w="821" w:type="dxa"/>
            <w:vAlign w:val="center"/>
          </w:tcPr>
          <w:p w14:paraId="47BE7A54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8.59 </w:t>
            </w:r>
          </w:p>
        </w:tc>
        <w:tc>
          <w:tcPr>
            <w:tcW w:w="821" w:type="dxa"/>
            <w:vAlign w:val="center"/>
          </w:tcPr>
          <w:p w14:paraId="7167D5AF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8.84 </w:t>
            </w:r>
          </w:p>
        </w:tc>
        <w:tc>
          <w:tcPr>
            <w:tcW w:w="819" w:type="dxa"/>
            <w:vAlign w:val="center"/>
          </w:tcPr>
          <w:p w14:paraId="377D8D5D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2.91%</w:t>
            </w:r>
          </w:p>
        </w:tc>
      </w:tr>
      <w:tr w:rsidR="001728D8" w:rsidRPr="009729E7" w14:paraId="2274FA72" w14:textId="77777777" w:rsidTr="00522EF7">
        <w:tc>
          <w:tcPr>
            <w:tcW w:w="1197" w:type="dxa"/>
            <w:vMerge w:val="restart"/>
            <w:vAlign w:val="center"/>
          </w:tcPr>
          <w:p w14:paraId="64F4F3B0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764" w:type="dxa"/>
            <w:vAlign w:val="center"/>
          </w:tcPr>
          <w:p w14:paraId="2435A532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6" w:type="dxa"/>
            <w:vAlign w:val="center"/>
          </w:tcPr>
          <w:p w14:paraId="390F251D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5.12 </w:t>
            </w:r>
          </w:p>
        </w:tc>
        <w:tc>
          <w:tcPr>
            <w:tcW w:w="895" w:type="dxa"/>
            <w:vAlign w:val="center"/>
          </w:tcPr>
          <w:p w14:paraId="150F9AFC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4.64 </w:t>
            </w:r>
          </w:p>
        </w:tc>
        <w:tc>
          <w:tcPr>
            <w:tcW w:w="968" w:type="dxa"/>
            <w:vAlign w:val="center"/>
          </w:tcPr>
          <w:p w14:paraId="12B97A09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-9.30%</w:t>
            </w:r>
          </w:p>
        </w:tc>
        <w:tc>
          <w:tcPr>
            <w:tcW w:w="821" w:type="dxa"/>
            <w:vAlign w:val="center"/>
          </w:tcPr>
          <w:p w14:paraId="708B5F7E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7.56 </w:t>
            </w:r>
          </w:p>
        </w:tc>
        <w:tc>
          <w:tcPr>
            <w:tcW w:w="821" w:type="dxa"/>
            <w:vAlign w:val="center"/>
          </w:tcPr>
          <w:p w14:paraId="2DDB55C4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7.20 </w:t>
            </w:r>
          </w:p>
        </w:tc>
        <w:tc>
          <w:tcPr>
            <w:tcW w:w="808" w:type="dxa"/>
            <w:vAlign w:val="center"/>
          </w:tcPr>
          <w:p w14:paraId="527616BF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-4.78%</w:t>
            </w:r>
          </w:p>
        </w:tc>
        <w:tc>
          <w:tcPr>
            <w:tcW w:w="821" w:type="dxa"/>
            <w:vAlign w:val="center"/>
          </w:tcPr>
          <w:p w14:paraId="17536F5C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31.36 </w:t>
            </w:r>
          </w:p>
        </w:tc>
        <w:tc>
          <w:tcPr>
            <w:tcW w:w="821" w:type="dxa"/>
            <w:vAlign w:val="center"/>
          </w:tcPr>
          <w:p w14:paraId="76E3EB51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27.03 </w:t>
            </w:r>
          </w:p>
        </w:tc>
        <w:tc>
          <w:tcPr>
            <w:tcW w:w="819" w:type="dxa"/>
            <w:vAlign w:val="center"/>
          </w:tcPr>
          <w:p w14:paraId="20C78CE5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-13.82%</w:t>
            </w:r>
          </w:p>
        </w:tc>
      </w:tr>
      <w:tr w:rsidR="001728D8" w:rsidRPr="009729E7" w14:paraId="5B781BB1" w14:textId="77777777" w:rsidTr="00522EF7">
        <w:tc>
          <w:tcPr>
            <w:tcW w:w="1197" w:type="dxa"/>
            <w:vMerge/>
            <w:vAlign w:val="center"/>
          </w:tcPr>
          <w:p w14:paraId="7CB8A54D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4" w:type="dxa"/>
            <w:vAlign w:val="center"/>
          </w:tcPr>
          <w:p w14:paraId="52AA7C86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6" w:type="dxa"/>
            <w:vAlign w:val="center"/>
          </w:tcPr>
          <w:p w14:paraId="7177FCC4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1.48 </w:t>
            </w:r>
          </w:p>
        </w:tc>
        <w:tc>
          <w:tcPr>
            <w:tcW w:w="895" w:type="dxa"/>
            <w:vAlign w:val="center"/>
          </w:tcPr>
          <w:p w14:paraId="2328CE1C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1.52 </w:t>
            </w:r>
          </w:p>
        </w:tc>
        <w:tc>
          <w:tcPr>
            <w:tcW w:w="968" w:type="dxa"/>
            <w:vAlign w:val="center"/>
          </w:tcPr>
          <w:p w14:paraId="6F77D904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2.42%</w:t>
            </w:r>
          </w:p>
        </w:tc>
        <w:tc>
          <w:tcPr>
            <w:tcW w:w="821" w:type="dxa"/>
            <w:vAlign w:val="center"/>
          </w:tcPr>
          <w:p w14:paraId="63CD6E47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1.59 </w:t>
            </w:r>
          </w:p>
        </w:tc>
        <w:tc>
          <w:tcPr>
            <w:tcW w:w="821" w:type="dxa"/>
            <w:vAlign w:val="center"/>
          </w:tcPr>
          <w:p w14:paraId="5B0C9580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1.59 </w:t>
            </w:r>
          </w:p>
        </w:tc>
        <w:tc>
          <w:tcPr>
            <w:tcW w:w="808" w:type="dxa"/>
            <w:vAlign w:val="center"/>
          </w:tcPr>
          <w:p w14:paraId="0CD02512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282AE7A7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3.09 </w:t>
            </w:r>
          </w:p>
        </w:tc>
        <w:tc>
          <w:tcPr>
            <w:tcW w:w="821" w:type="dxa"/>
            <w:vAlign w:val="center"/>
          </w:tcPr>
          <w:p w14:paraId="1105A96B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2.13 </w:t>
            </w:r>
          </w:p>
        </w:tc>
        <w:tc>
          <w:tcPr>
            <w:tcW w:w="819" w:type="dxa"/>
            <w:vAlign w:val="center"/>
          </w:tcPr>
          <w:p w14:paraId="214126BE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-31.21%</w:t>
            </w:r>
          </w:p>
        </w:tc>
      </w:tr>
      <w:tr w:rsidR="001728D8" w:rsidRPr="009729E7" w14:paraId="27DB9461" w14:textId="77777777" w:rsidTr="00522EF7">
        <w:tc>
          <w:tcPr>
            <w:tcW w:w="1197" w:type="dxa"/>
            <w:vMerge/>
            <w:vAlign w:val="center"/>
          </w:tcPr>
          <w:p w14:paraId="29CB38E2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4" w:type="dxa"/>
            <w:vAlign w:val="center"/>
          </w:tcPr>
          <w:p w14:paraId="7451F8EF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6" w:type="dxa"/>
            <w:vAlign w:val="center"/>
          </w:tcPr>
          <w:p w14:paraId="07C7E9EE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3.41 </w:t>
            </w:r>
          </w:p>
        </w:tc>
        <w:tc>
          <w:tcPr>
            <w:tcW w:w="895" w:type="dxa"/>
            <w:vAlign w:val="center"/>
          </w:tcPr>
          <w:p w14:paraId="1B6601BE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3.38 </w:t>
            </w:r>
          </w:p>
        </w:tc>
        <w:tc>
          <w:tcPr>
            <w:tcW w:w="968" w:type="dxa"/>
            <w:vAlign w:val="center"/>
          </w:tcPr>
          <w:p w14:paraId="335D84EE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-1.05%</w:t>
            </w:r>
          </w:p>
        </w:tc>
        <w:tc>
          <w:tcPr>
            <w:tcW w:w="821" w:type="dxa"/>
            <w:vAlign w:val="center"/>
          </w:tcPr>
          <w:p w14:paraId="25C16D10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5.20 </w:t>
            </w:r>
          </w:p>
        </w:tc>
        <w:tc>
          <w:tcPr>
            <w:tcW w:w="821" w:type="dxa"/>
            <w:vAlign w:val="center"/>
          </w:tcPr>
          <w:p w14:paraId="0881C70C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5.05 </w:t>
            </w:r>
          </w:p>
        </w:tc>
        <w:tc>
          <w:tcPr>
            <w:tcW w:w="808" w:type="dxa"/>
            <w:vAlign w:val="center"/>
          </w:tcPr>
          <w:p w14:paraId="75BDCEBA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-2.75%</w:t>
            </w:r>
          </w:p>
        </w:tc>
        <w:tc>
          <w:tcPr>
            <w:tcW w:w="821" w:type="dxa"/>
            <w:vAlign w:val="center"/>
          </w:tcPr>
          <w:p w14:paraId="0DB0BEB1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13.48 </w:t>
            </w:r>
          </w:p>
        </w:tc>
        <w:tc>
          <w:tcPr>
            <w:tcW w:w="821" w:type="dxa"/>
            <w:vAlign w:val="center"/>
          </w:tcPr>
          <w:p w14:paraId="50904F5C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12.73 </w:t>
            </w:r>
          </w:p>
        </w:tc>
        <w:tc>
          <w:tcPr>
            <w:tcW w:w="819" w:type="dxa"/>
            <w:vAlign w:val="center"/>
          </w:tcPr>
          <w:p w14:paraId="4B416C11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-5.56%</w:t>
            </w:r>
          </w:p>
        </w:tc>
      </w:tr>
      <w:tr w:rsidR="001728D8" w:rsidRPr="009729E7" w14:paraId="5FCAAE03" w14:textId="77777777" w:rsidTr="00522EF7">
        <w:tc>
          <w:tcPr>
            <w:tcW w:w="1197" w:type="dxa"/>
            <w:vAlign w:val="center"/>
          </w:tcPr>
          <w:p w14:paraId="2DD81CAA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764" w:type="dxa"/>
            <w:vAlign w:val="center"/>
          </w:tcPr>
          <w:p w14:paraId="56D06DEA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96" w:type="dxa"/>
            <w:vAlign w:val="center"/>
          </w:tcPr>
          <w:p w14:paraId="151580C7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8.32%</w:t>
            </w:r>
          </w:p>
        </w:tc>
        <w:tc>
          <w:tcPr>
            <w:tcW w:w="895" w:type="dxa"/>
            <w:vAlign w:val="center"/>
          </w:tcPr>
          <w:p w14:paraId="74FA12CE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8.37%</w:t>
            </w:r>
          </w:p>
        </w:tc>
        <w:tc>
          <w:tcPr>
            <w:tcW w:w="968" w:type="dxa"/>
            <w:vAlign w:val="center"/>
          </w:tcPr>
          <w:p w14:paraId="38B051BC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5F3C7E86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33.85%</w:t>
            </w:r>
          </w:p>
        </w:tc>
        <w:tc>
          <w:tcPr>
            <w:tcW w:w="821" w:type="dxa"/>
            <w:vAlign w:val="center"/>
          </w:tcPr>
          <w:p w14:paraId="2ECEC3BB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33.54%</w:t>
            </w:r>
          </w:p>
        </w:tc>
        <w:tc>
          <w:tcPr>
            <w:tcW w:w="808" w:type="dxa"/>
            <w:vAlign w:val="center"/>
          </w:tcPr>
          <w:p w14:paraId="4D37A9BC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6B77721A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73.40%</w:t>
            </w:r>
          </w:p>
        </w:tc>
        <w:tc>
          <w:tcPr>
            <w:tcW w:w="821" w:type="dxa"/>
            <w:vAlign w:val="center"/>
          </w:tcPr>
          <w:p w14:paraId="6061435C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73.55%</w:t>
            </w:r>
          </w:p>
        </w:tc>
        <w:tc>
          <w:tcPr>
            <w:tcW w:w="819" w:type="dxa"/>
            <w:vAlign w:val="center"/>
          </w:tcPr>
          <w:p w14:paraId="0E61FA44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1728D8" w:rsidRPr="009729E7" w14:paraId="714A7BC4" w14:textId="77777777" w:rsidTr="00522EF7">
        <w:tc>
          <w:tcPr>
            <w:tcW w:w="1197" w:type="dxa"/>
            <w:vAlign w:val="center"/>
          </w:tcPr>
          <w:p w14:paraId="7D82827A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764" w:type="dxa"/>
            <w:vAlign w:val="center"/>
          </w:tcPr>
          <w:p w14:paraId="12D476E9" w14:textId="77777777" w:rsidR="001728D8" w:rsidRPr="009729E7" w:rsidRDefault="001728D8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96" w:type="dxa"/>
            <w:vAlign w:val="center"/>
          </w:tcPr>
          <w:p w14:paraId="7BE29465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2.58%</w:t>
            </w:r>
          </w:p>
        </w:tc>
        <w:tc>
          <w:tcPr>
            <w:tcW w:w="895" w:type="dxa"/>
            <w:vAlign w:val="center"/>
          </w:tcPr>
          <w:p w14:paraId="3E63D908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2.76%</w:t>
            </w:r>
          </w:p>
        </w:tc>
        <w:tc>
          <w:tcPr>
            <w:tcW w:w="968" w:type="dxa"/>
            <w:vAlign w:val="center"/>
          </w:tcPr>
          <w:p w14:paraId="1789E8F1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20BA21A5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7.87%</w:t>
            </w:r>
          </w:p>
        </w:tc>
        <w:tc>
          <w:tcPr>
            <w:tcW w:w="821" w:type="dxa"/>
            <w:vAlign w:val="center"/>
          </w:tcPr>
          <w:p w14:paraId="1FA98458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7.96%</w:t>
            </w:r>
          </w:p>
        </w:tc>
        <w:tc>
          <w:tcPr>
            <w:tcW w:w="808" w:type="dxa"/>
            <w:vAlign w:val="center"/>
          </w:tcPr>
          <w:p w14:paraId="4546EFCC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4D6A380E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12.40%</w:t>
            </w:r>
          </w:p>
        </w:tc>
        <w:tc>
          <w:tcPr>
            <w:tcW w:w="821" w:type="dxa"/>
            <w:vAlign w:val="center"/>
          </w:tcPr>
          <w:p w14:paraId="7EF54DD8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12.79%</w:t>
            </w:r>
          </w:p>
        </w:tc>
        <w:tc>
          <w:tcPr>
            <w:tcW w:w="819" w:type="dxa"/>
            <w:vAlign w:val="center"/>
          </w:tcPr>
          <w:p w14:paraId="23B852BA" w14:textId="77777777" w:rsidR="001728D8" w:rsidRPr="009729E7" w:rsidRDefault="001728D8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6E9306EE" w14:textId="77777777" w:rsidTr="00BE64EE">
        <w:tc>
          <w:tcPr>
            <w:tcW w:w="0" w:type="auto"/>
            <w:gridSpan w:val="11"/>
            <w:vAlign w:val="center"/>
          </w:tcPr>
          <w:p w14:paraId="2E2D9DB4" w14:textId="77777777" w:rsidR="00522EF7" w:rsidRPr="005F2CB1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Note:</w:t>
            </w:r>
            <w:r w:rsidRPr="005F2CB1"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2707BF29" w14:textId="77777777" w:rsidR="00522EF7" w:rsidRPr="005F2CB1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2E6EDFF8" w14:textId="6F3D4748" w:rsidR="00522EF7" w:rsidRPr="00CA4249" w:rsidRDefault="00522EF7" w:rsidP="00522EF7">
            <w:pPr>
              <w:contextualSpacing/>
              <w:mirrorIndents/>
              <w:rPr>
                <w:strike/>
                <w:highlight w:val="yellow"/>
              </w:rPr>
            </w:pPr>
            <w:r w:rsidRPr="005F2CB1"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</w:tc>
      </w:tr>
    </w:tbl>
    <w:p w14:paraId="010AAFCA" w14:textId="77777777" w:rsidR="00885540" w:rsidRPr="00885540" w:rsidRDefault="00885540" w:rsidP="00885540">
      <w:pPr>
        <w:pStyle w:val="L1bullet"/>
        <w:ind w:left="0" w:firstLine="0"/>
        <w:rPr>
          <w:lang w:val="en-US" w:eastAsia="zh-CN"/>
        </w:rPr>
      </w:pPr>
    </w:p>
    <w:p w14:paraId="08A9CC26" w14:textId="77ED7F9B" w:rsidR="00CD6A5F" w:rsidRDefault="00CD6A5F">
      <w:pPr>
        <w:numPr>
          <w:ilvl w:val="0"/>
          <w:numId w:val="32"/>
        </w:numPr>
        <w:spacing w:line="252" w:lineRule="auto"/>
        <w:contextualSpacing/>
        <w:jc w:val="both"/>
      </w:pPr>
      <w:r>
        <w:t>Source 2 (Qualcomm)</w:t>
      </w:r>
    </w:p>
    <w:p w14:paraId="346589C1" w14:textId="69FE6EAA" w:rsidR="00CD6A5F" w:rsidRDefault="00CD6A5F" w:rsidP="00CD6A5F">
      <w:pPr>
        <w:spacing w:after="0"/>
        <w:rPr>
          <w:b/>
          <w:bCs/>
          <w:u w:val="single"/>
        </w:rPr>
      </w:pPr>
      <w:bookmarkStart w:id="26" w:name="_Hlk142594568"/>
      <w:r w:rsidRPr="001C7A07">
        <w:rPr>
          <w:b/>
          <w:bCs/>
          <w:u w:val="single"/>
        </w:rPr>
        <w:t>Indoor Office (FR1)</w:t>
      </w:r>
    </w:p>
    <w:bookmarkEnd w:id="26"/>
    <w:p w14:paraId="4EBD8F2E" w14:textId="77777777" w:rsidR="00CD6A5F" w:rsidRDefault="00CD6A5F" w:rsidP="00885540">
      <w:pPr>
        <w:pStyle w:val="L1bullet"/>
        <w:ind w:left="0" w:firstLine="0"/>
        <w:rPr>
          <w:lang w:val="en-US" w:eastAsia="zh-CN"/>
        </w:rPr>
      </w:pPr>
    </w:p>
    <w:p w14:paraId="0454389F" w14:textId="77777777" w:rsidR="00957F4D" w:rsidRDefault="00957F4D" w:rsidP="00957F4D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S</w:t>
      </w:r>
      <w:r>
        <w:rPr>
          <w:rFonts w:eastAsia="맑은 고딕" w:hint="eastAsia"/>
          <w:lang w:eastAsia="ko-KR"/>
        </w:rPr>
        <w:t xml:space="preserve">mall </w:t>
      </w:r>
      <w:r>
        <w:rPr>
          <w:rFonts w:eastAsia="맑은 고딕"/>
          <w:lang w:eastAsia="ko-KR"/>
        </w:rPr>
        <w:t>packet size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1203"/>
        <w:gridCol w:w="767"/>
        <w:gridCol w:w="889"/>
        <w:gridCol w:w="888"/>
        <w:gridCol w:w="972"/>
        <w:gridCol w:w="821"/>
        <w:gridCol w:w="821"/>
        <w:gridCol w:w="808"/>
        <w:gridCol w:w="821"/>
        <w:gridCol w:w="821"/>
        <w:gridCol w:w="820"/>
      </w:tblGrid>
      <w:tr w:rsidR="005F2CB1" w:rsidRPr="009729E7" w14:paraId="44D9C062" w14:textId="77777777" w:rsidTr="00522EF7">
        <w:tc>
          <w:tcPr>
            <w:tcW w:w="1970" w:type="dxa"/>
            <w:gridSpan w:val="2"/>
            <w:vMerge w:val="restart"/>
            <w:vAlign w:val="center"/>
          </w:tcPr>
          <w:p w14:paraId="020C0F3E" w14:textId="77777777" w:rsidR="005F2CB1" w:rsidRPr="009729E7" w:rsidRDefault="005F2CB1" w:rsidP="005F2CB1">
            <w:pPr>
              <w:contextualSpacing/>
              <w:mirrorIndents/>
              <w:rPr>
                <w:i/>
                <w:sz w:val="16"/>
                <w:szCs w:val="16"/>
              </w:rPr>
            </w:pPr>
          </w:p>
        </w:tc>
        <w:tc>
          <w:tcPr>
            <w:tcW w:w="2749" w:type="dxa"/>
            <w:gridSpan w:val="3"/>
            <w:vAlign w:val="center"/>
          </w:tcPr>
          <w:p w14:paraId="23B16DDB" w14:textId="7608D86B" w:rsidR="005F2CB1" w:rsidRPr="009729E7" w:rsidRDefault="005F2CB1" w:rsidP="005F2CB1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450" w:type="dxa"/>
            <w:gridSpan w:val="3"/>
            <w:vAlign w:val="center"/>
          </w:tcPr>
          <w:p w14:paraId="68D0241B" w14:textId="1F9530A6" w:rsidR="005F2CB1" w:rsidRPr="009729E7" w:rsidRDefault="005F2CB1" w:rsidP="005F2CB1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462" w:type="dxa"/>
            <w:gridSpan w:val="3"/>
            <w:vAlign w:val="center"/>
          </w:tcPr>
          <w:p w14:paraId="1405FD79" w14:textId="5099CEC3" w:rsidR="005F2CB1" w:rsidRPr="009729E7" w:rsidRDefault="005F2CB1" w:rsidP="005F2CB1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5F2CB1" w:rsidRPr="009729E7" w14:paraId="2A3A4E71" w14:textId="77777777" w:rsidTr="00522EF7">
        <w:tc>
          <w:tcPr>
            <w:tcW w:w="1970" w:type="dxa"/>
            <w:gridSpan w:val="2"/>
            <w:vMerge/>
            <w:vAlign w:val="center"/>
          </w:tcPr>
          <w:p w14:paraId="70B636A2" w14:textId="77777777" w:rsidR="005F2CB1" w:rsidRPr="009729E7" w:rsidRDefault="005F2CB1" w:rsidP="005F2CB1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89" w:type="dxa"/>
            <w:vAlign w:val="center"/>
          </w:tcPr>
          <w:p w14:paraId="195AC630" w14:textId="3FE00DCA" w:rsidR="005F2CB1" w:rsidRPr="00CA4249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  <w:highlight w:val="yellow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88" w:type="dxa"/>
            <w:vAlign w:val="center"/>
          </w:tcPr>
          <w:p w14:paraId="4A71D11D" w14:textId="225E8595" w:rsidR="005F2CB1" w:rsidRPr="00CA4249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  <w:highlight w:val="yellow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72" w:type="dxa"/>
            <w:vAlign w:val="center"/>
          </w:tcPr>
          <w:p w14:paraId="0B702FC9" w14:textId="2AE451BF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69E5FB39" w14:textId="4C443B38" w:rsidR="005F2CB1" w:rsidRPr="00CA4249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  <w:highlight w:val="yellow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36E3A54E" w14:textId="5D57AA4F" w:rsidR="005F2CB1" w:rsidRPr="00CA4249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  <w:highlight w:val="yellow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808" w:type="dxa"/>
            <w:vAlign w:val="center"/>
          </w:tcPr>
          <w:p w14:paraId="564974E1" w14:textId="75F76525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5B15C9E2" w14:textId="52058FAB" w:rsidR="005F2CB1" w:rsidRPr="00CA4249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  <w:highlight w:val="yellow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6DEEBD63" w14:textId="63002948" w:rsidR="005F2CB1" w:rsidRPr="00CA4249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  <w:highlight w:val="yellow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820" w:type="dxa"/>
            <w:vAlign w:val="center"/>
          </w:tcPr>
          <w:p w14:paraId="7AE47A72" w14:textId="6AD85153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957F4D" w:rsidRPr="009729E7" w14:paraId="2F86531E" w14:textId="77777777" w:rsidTr="00522EF7">
        <w:tc>
          <w:tcPr>
            <w:tcW w:w="1203" w:type="dxa"/>
            <w:vMerge w:val="restart"/>
            <w:vAlign w:val="center"/>
          </w:tcPr>
          <w:p w14:paraId="19E0159A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767" w:type="dxa"/>
            <w:vAlign w:val="center"/>
          </w:tcPr>
          <w:p w14:paraId="44A97289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89" w:type="dxa"/>
            <w:vAlign w:val="center"/>
          </w:tcPr>
          <w:p w14:paraId="339BD773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43.09 </w:t>
            </w:r>
          </w:p>
        </w:tc>
        <w:tc>
          <w:tcPr>
            <w:tcW w:w="888" w:type="dxa"/>
            <w:vAlign w:val="center"/>
          </w:tcPr>
          <w:p w14:paraId="7CA51CE8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42.94 </w:t>
            </w:r>
          </w:p>
        </w:tc>
        <w:tc>
          <w:tcPr>
            <w:tcW w:w="972" w:type="dxa"/>
            <w:vAlign w:val="center"/>
          </w:tcPr>
          <w:p w14:paraId="6552F115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-0.36%</w:t>
            </w:r>
          </w:p>
        </w:tc>
        <w:tc>
          <w:tcPr>
            <w:tcW w:w="821" w:type="dxa"/>
            <w:vAlign w:val="center"/>
          </w:tcPr>
          <w:p w14:paraId="39F795C2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42.11 </w:t>
            </w:r>
          </w:p>
        </w:tc>
        <w:tc>
          <w:tcPr>
            <w:tcW w:w="821" w:type="dxa"/>
            <w:vAlign w:val="center"/>
          </w:tcPr>
          <w:p w14:paraId="6A39193A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41.75 </w:t>
            </w:r>
          </w:p>
        </w:tc>
        <w:tc>
          <w:tcPr>
            <w:tcW w:w="808" w:type="dxa"/>
            <w:vAlign w:val="center"/>
          </w:tcPr>
          <w:p w14:paraId="2B89B989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-0.85%</w:t>
            </w:r>
          </w:p>
        </w:tc>
        <w:tc>
          <w:tcPr>
            <w:tcW w:w="821" w:type="dxa"/>
            <w:vAlign w:val="center"/>
          </w:tcPr>
          <w:p w14:paraId="5D9F9316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41.40 </w:t>
            </w:r>
          </w:p>
        </w:tc>
        <w:tc>
          <w:tcPr>
            <w:tcW w:w="821" w:type="dxa"/>
            <w:vAlign w:val="center"/>
          </w:tcPr>
          <w:p w14:paraId="4DDA966C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40.77 </w:t>
            </w:r>
          </w:p>
        </w:tc>
        <w:tc>
          <w:tcPr>
            <w:tcW w:w="820" w:type="dxa"/>
            <w:vAlign w:val="center"/>
          </w:tcPr>
          <w:p w14:paraId="55C9887F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-1.51%</w:t>
            </w:r>
          </w:p>
        </w:tc>
      </w:tr>
      <w:tr w:rsidR="00957F4D" w:rsidRPr="009729E7" w14:paraId="4FACA59E" w14:textId="77777777" w:rsidTr="00522EF7">
        <w:tc>
          <w:tcPr>
            <w:tcW w:w="1203" w:type="dxa"/>
            <w:vMerge/>
            <w:vAlign w:val="center"/>
          </w:tcPr>
          <w:p w14:paraId="4F2F7DB7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6BF6AAD2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89" w:type="dxa"/>
            <w:vAlign w:val="center"/>
          </w:tcPr>
          <w:p w14:paraId="71043638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41.76 </w:t>
            </w:r>
          </w:p>
        </w:tc>
        <w:tc>
          <w:tcPr>
            <w:tcW w:w="888" w:type="dxa"/>
            <w:vAlign w:val="center"/>
          </w:tcPr>
          <w:p w14:paraId="49A0ECF7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41.36 </w:t>
            </w:r>
          </w:p>
        </w:tc>
        <w:tc>
          <w:tcPr>
            <w:tcW w:w="972" w:type="dxa"/>
            <w:vAlign w:val="center"/>
          </w:tcPr>
          <w:p w14:paraId="3DAFABDA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-0.96%</w:t>
            </w:r>
          </w:p>
        </w:tc>
        <w:tc>
          <w:tcPr>
            <w:tcW w:w="821" w:type="dxa"/>
            <w:vAlign w:val="center"/>
          </w:tcPr>
          <w:p w14:paraId="1760A828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41.22 </w:t>
            </w:r>
          </w:p>
        </w:tc>
        <w:tc>
          <w:tcPr>
            <w:tcW w:w="821" w:type="dxa"/>
            <w:vAlign w:val="center"/>
          </w:tcPr>
          <w:p w14:paraId="721FD7D3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41.09 </w:t>
            </w:r>
          </w:p>
        </w:tc>
        <w:tc>
          <w:tcPr>
            <w:tcW w:w="808" w:type="dxa"/>
            <w:vAlign w:val="center"/>
          </w:tcPr>
          <w:p w14:paraId="4AA7BCED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-0.31%</w:t>
            </w:r>
          </w:p>
        </w:tc>
        <w:tc>
          <w:tcPr>
            <w:tcW w:w="821" w:type="dxa"/>
            <w:vAlign w:val="center"/>
          </w:tcPr>
          <w:p w14:paraId="2007B2EE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40.78 </w:t>
            </w:r>
          </w:p>
        </w:tc>
        <w:tc>
          <w:tcPr>
            <w:tcW w:w="821" w:type="dxa"/>
            <w:vAlign w:val="center"/>
          </w:tcPr>
          <w:p w14:paraId="62681E57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38.55 </w:t>
            </w:r>
          </w:p>
        </w:tc>
        <w:tc>
          <w:tcPr>
            <w:tcW w:w="820" w:type="dxa"/>
            <w:vAlign w:val="center"/>
          </w:tcPr>
          <w:p w14:paraId="4F60CD31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-5.48%</w:t>
            </w:r>
          </w:p>
        </w:tc>
      </w:tr>
      <w:tr w:rsidR="00957F4D" w:rsidRPr="009729E7" w14:paraId="21F50B95" w14:textId="77777777" w:rsidTr="00522EF7">
        <w:tc>
          <w:tcPr>
            <w:tcW w:w="1203" w:type="dxa"/>
            <w:vMerge/>
            <w:vAlign w:val="center"/>
          </w:tcPr>
          <w:p w14:paraId="2D5A8FEB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064FE4F8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89" w:type="dxa"/>
            <w:vAlign w:val="center"/>
          </w:tcPr>
          <w:p w14:paraId="420FB338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43.08 </w:t>
            </w:r>
          </w:p>
        </w:tc>
        <w:tc>
          <w:tcPr>
            <w:tcW w:w="888" w:type="dxa"/>
            <w:vAlign w:val="center"/>
          </w:tcPr>
          <w:p w14:paraId="6F5B3CDD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42.97 </w:t>
            </w:r>
          </w:p>
        </w:tc>
        <w:tc>
          <w:tcPr>
            <w:tcW w:w="972" w:type="dxa"/>
            <w:vAlign w:val="center"/>
          </w:tcPr>
          <w:p w14:paraId="1A3ADC1B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-0.26%</w:t>
            </w:r>
          </w:p>
        </w:tc>
        <w:tc>
          <w:tcPr>
            <w:tcW w:w="821" w:type="dxa"/>
            <w:vAlign w:val="center"/>
          </w:tcPr>
          <w:p w14:paraId="5F1AA7FC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41.91 </w:t>
            </w:r>
          </w:p>
        </w:tc>
        <w:tc>
          <w:tcPr>
            <w:tcW w:w="821" w:type="dxa"/>
            <w:vAlign w:val="center"/>
          </w:tcPr>
          <w:p w14:paraId="1CAB66E2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41.62 </w:t>
            </w:r>
          </w:p>
        </w:tc>
        <w:tc>
          <w:tcPr>
            <w:tcW w:w="808" w:type="dxa"/>
            <w:vAlign w:val="center"/>
          </w:tcPr>
          <w:p w14:paraId="7696BB00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-0.68%</w:t>
            </w:r>
          </w:p>
        </w:tc>
        <w:tc>
          <w:tcPr>
            <w:tcW w:w="821" w:type="dxa"/>
            <w:vAlign w:val="center"/>
          </w:tcPr>
          <w:p w14:paraId="0F90D31C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41.37 </w:t>
            </w:r>
          </w:p>
        </w:tc>
        <w:tc>
          <w:tcPr>
            <w:tcW w:w="821" w:type="dxa"/>
            <w:vAlign w:val="center"/>
          </w:tcPr>
          <w:p w14:paraId="41FF800F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41.17 </w:t>
            </w:r>
          </w:p>
        </w:tc>
        <w:tc>
          <w:tcPr>
            <w:tcW w:w="820" w:type="dxa"/>
            <w:vAlign w:val="center"/>
          </w:tcPr>
          <w:p w14:paraId="01E0A3B5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-0.50%</w:t>
            </w:r>
          </w:p>
        </w:tc>
      </w:tr>
      <w:tr w:rsidR="00957F4D" w:rsidRPr="009729E7" w14:paraId="151FB0A8" w14:textId="77777777" w:rsidTr="00522EF7">
        <w:tc>
          <w:tcPr>
            <w:tcW w:w="1203" w:type="dxa"/>
            <w:vMerge w:val="restart"/>
            <w:vAlign w:val="center"/>
          </w:tcPr>
          <w:p w14:paraId="50CA08C7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767" w:type="dxa"/>
            <w:vAlign w:val="center"/>
          </w:tcPr>
          <w:p w14:paraId="71BFAD3B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89" w:type="dxa"/>
            <w:vAlign w:val="center"/>
          </w:tcPr>
          <w:p w14:paraId="6165A2B3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4.25 </w:t>
            </w:r>
          </w:p>
        </w:tc>
        <w:tc>
          <w:tcPr>
            <w:tcW w:w="888" w:type="dxa"/>
            <w:vAlign w:val="center"/>
          </w:tcPr>
          <w:p w14:paraId="131F8705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4.26 </w:t>
            </w:r>
          </w:p>
        </w:tc>
        <w:tc>
          <w:tcPr>
            <w:tcW w:w="972" w:type="dxa"/>
            <w:vAlign w:val="center"/>
          </w:tcPr>
          <w:p w14:paraId="3B8B8410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0.28%</w:t>
            </w:r>
          </w:p>
        </w:tc>
        <w:tc>
          <w:tcPr>
            <w:tcW w:w="821" w:type="dxa"/>
            <w:vAlign w:val="center"/>
          </w:tcPr>
          <w:p w14:paraId="72562AF5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4.23 </w:t>
            </w:r>
          </w:p>
        </w:tc>
        <w:tc>
          <w:tcPr>
            <w:tcW w:w="821" w:type="dxa"/>
            <w:vAlign w:val="center"/>
          </w:tcPr>
          <w:p w14:paraId="6EBAEE57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4.24 </w:t>
            </w:r>
          </w:p>
        </w:tc>
        <w:tc>
          <w:tcPr>
            <w:tcW w:w="808" w:type="dxa"/>
            <w:vAlign w:val="center"/>
          </w:tcPr>
          <w:p w14:paraId="14566AD5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0.37%</w:t>
            </w:r>
          </w:p>
        </w:tc>
        <w:tc>
          <w:tcPr>
            <w:tcW w:w="821" w:type="dxa"/>
            <w:vAlign w:val="center"/>
          </w:tcPr>
          <w:p w14:paraId="524D1E28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3.95 </w:t>
            </w:r>
          </w:p>
        </w:tc>
        <w:tc>
          <w:tcPr>
            <w:tcW w:w="821" w:type="dxa"/>
            <w:vAlign w:val="center"/>
          </w:tcPr>
          <w:p w14:paraId="738AC7E2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4.24 </w:t>
            </w:r>
          </w:p>
        </w:tc>
        <w:tc>
          <w:tcPr>
            <w:tcW w:w="820" w:type="dxa"/>
            <w:vAlign w:val="center"/>
          </w:tcPr>
          <w:p w14:paraId="2E2323C3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7.50%</w:t>
            </w:r>
          </w:p>
        </w:tc>
      </w:tr>
      <w:tr w:rsidR="00957F4D" w:rsidRPr="009729E7" w14:paraId="4F9EC056" w14:textId="77777777" w:rsidTr="00522EF7">
        <w:tc>
          <w:tcPr>
            <w:tcW w:w="1203" w:type="dxa"/>
            <w:vMerge/>
            <w:vAlign w:val="center"/>
          </w:tcPr>
          <w:p w14:paraId="7BC8D513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62A33502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89" w:type="dxa"/>
            <w:vAlign w:val="center"/>
          </w:tcPr>
          <w:p w14:paraId="2A35785A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4.19 </w:t>
            </w:r>
          </w:p>
        </w:tc>
        <w:tc>
          <w:tcPr>
            <w:tcW w:w="888" w:type="dxa"/>
            <w:vAlign w:val="center"/>
          </w:tcPr>
          <w:p w14:paraId="6056DA61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4.21 </w:t>
            </w:r>
          </w:p>
        </w:tc>
        <w:tc>
          <w:tcPr>
            <w:tcW w:w="972" w:type="dxa"/>
            <w:vAlign w:val="center"/>
          </w:tcPr>
          <w:p w14:paraId="7F04923A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0.47%</w:t>
            </w:r>
          </w:p>
        </w:tc>
        <w:tc>
          <w:tcPr>
            <w:tcW w:w="821" w:type="dxa"/>
            <w:vAlign w:val="center"/>
          </w:tcPr>
          <w:p w14:paraId="6D6AB6D9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4.20 </w:t>
            </w:r>
          </w:p>
        </w:tc>
        <w:tc>
          <w:tcPr>
            <w:tcW w:w="821" w:type="dxa"/>
            <w:vAlign w:val="center"/>
          </w:tcPr>
          <w:p w14:paraId="31F5A5BC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4.22 </w:t>
            </w:r>
          </w:p>
        </w:tc>
        <w:tc>
          <w:tcPr>
            <w:tcW w:w="808" w:type="dxa"/>
            <w:vAlign w:val="center"/>
          </w:tcPr>
          <w:p w14:paraId="37E3DD5D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0.41%</w:t>
            </w:r>
          </w:p>
        </w:tc>
        <w:tc>
          <w:tcPr>
            <w:tcW w:w="821" w:type="dxa"/>
            <w:vAlign w:val="center"/>
          </w:tcPr>
          <w:p w14:paraId="3BAFF7E0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2.54 </w:t>
            </w:r>
          </w:p>
        </w:tc>
        <w:tc>
          <w:tcPr>
            <w:tcW w:w="821" w:type="dxa"/>
            <w:vAlign w:val="center"/>
          </w:tcPr>
          <w:p w14:paraId="68C523F7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4.21 </w:t>
            </w:r>
          </w:p>
        </w:tc>
        <w:tc>
          <w:tcPr>
            <w:tcW w:w="820" w:type="dxa"/>
            <w:vAlign w:val="center"/>
          </w:tcPr>
          <w:p w14:paraId="6E01A188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65.99%</w:t>
            </w:r>
          </w:p>
        </w:tc>
      </w:tr>
      <w:tr w:rsidR="00957F4D" w:rsidRPr="009729E7" w14:paraId="2D69D532" w14:textId="77777777" w:rsidTr="00522EF7">
        <w:tc>
          <w:tcPr>
            <w:tcW w:w="1203" w:type="dxa"/>
            <w:vMerge/>
            <w:vAlign w:val="center"/>
          </w:tcPr>
          <w:p w14:paraId="18458CAB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3F324567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89" w:type="dxa"/>
            <w:vAlign w:val="center"/>
          </w:tcPr>
          <w:p w14:paraId="069D4CA0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4.25 </w:t>
            </w:r>
          </w:p>
        </w:tc>
        <w:tc>
          <w:tcPr>
            <w:tcW w:w="888" w:type="dxa"/>
            <w:vAlign w:val="center"/>
          </w:tcPr>
          <w:p w14:paraId="5B913F2F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4.26 </w:t>
            </w:r>
          </w:p>
        </w:tc>
        <w:tc>
          <w:tcPr>
            <w:tcW w:w="972" w:type="dxa"/>
            <w:vAlign w:val="center"/>
          </w:tcPr>
          <w:p w14:paraId="6E31DC97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0.25%</w:t>
            </w:r>
          </w:p>
        </w:tc>
        <w:tc>
          <w:tcPr>
            <w:tcW w:w="821" w:type="dxa"/>
            <w:vAlign w:val="center"/>
          </w:tcPr>
          <w:p w14:paraId="09E889FD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4.23 </w:t>
            </w:r>
          </w:p>
        </w:tc>
        <w:tc>
          <w:tcPr>
            <w:tcW w:w="821" w:type="dxa"/>
            <w:vAlign w:val="center"/>
          </w:tcPr>
          <w:p w14:paraId="39026F93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4.24 </w:t>
            </w:r>
          </w:p>
        </w:tc>
        <w:tc>
          <w:tcPr>
            <w:tcW w:w="808" w:type="dxa"/>
            <w:vAlign w:val="center"/>
          </w:tcPr>
          <w:p w14:paraId="2D7F2AE0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0.29%</w:t>
            </w:r>
          </w:p>
        </w:tc>
        <w:tc>
          <w:tcPr>
            <w:tcW w:w="821" w:type="dxa"/>
            <w:vAlign w:val="center"/>
          </w:tcPr>
          <w:p w14:paraId="029CB05D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4.21 </w:t>
            </w:r>
          </w:p>
        </w:tc>
        <w:tc>
          <w:tcPr>
            <w:tcW w:w="821" w:type="dxa"/>
            <w:vAlign w:val="center"/>
          </w:tcPr>
          <w:p w14:paraId="5026A338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4.24 </w:t>
            </w:r>
          </w:p>
        </w:tc>
        <w:tc>
          <w:tcPr>
            <w:tcW w:w="820" w:type="dxa"/>
            <w:vAlign w:val="center"/>
          </w:tcPr>
          <w:p w14:paraId="75508777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0.75%</w:t>
            </w:r>
          </w:p>
        </w:tc>
      </w:tr>
      <w:tr w:rsidR="00957F4D" w:rsidRPr="009729E7" w14:paraId="291FBF42" w14:textId="77777777" w:rsidTr="00522EF7">
        <w:tc>
          <w:tcPr>
            <w:tcW w:w="1203" w:type="dxa"/>
            <w:vMerge w:val="restart"/>
            <w:vAlign w:val="center"/>
          </w:tcPr>
          <w:p w14:paraId="5024A778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767" w:type="dxa"/>
            <w:vAlign w:val="center"/>
          </w:tcPr>
          <w:p w14:paraId="29398B4D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89" w:type="dxa"/>
            <w:vAlign w:val="center"/>
          </w:tcPr>
          <w:p w14:paraId="1FA1C13F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1.14 </w:t>
            </w:r>
          </w:p>
        </w:tc>
        <w:tc>
          <w:tcPr>
            <w:tcW w:w="888" w:type="dxa"/>
            <w:vAlign w:val="center"/>
          </w:tcPr>
          <w:p w14:paraId="1B7F512D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1.17 </w:t>
            </w:r>
          </w:p>
        </w:tc>
        <w:tc>
          <w:tcPr>
            <w:tcW w:w="972" w:type="dxa"/>
            <w:vAlign w:val="center"/>
          </w:tcPr>
          <w:p w14:paraId="7E59E32A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1.83%</w:t>
            </w:r>
          </w:p>
        </w:tc>
        <w:tc>
          <w:tcPr>
            <w:tcW w:w="821" w:type="dxa"/>
            <w:vAlign w:val="center"/>
          </w:tcPr>
          <w:p w14:paraId="596CCED2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1.24 </w:t>
            </w:r>
          </w:p>
        </w:tc>
        <w:tc>
          <w:tcPr>
            <w:tcW w:w="821" w:type="dxa"/>
            <w:vAlign w:val="center"/>
          </w:tcPr>
          <w:p w14:paraId="3E474533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1.24 </w:t>
            </w:r>
          </w:p>
        </w:tc>
        <w:tc>
          <w:tcPr>
            <w:tcW w:w="808" w:type="dxa"/>
            <w:vAlign w:val="center"/>
          </w:tcPr>
          <w:p w14:paraId="4F36997B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-0.40%</w:t>
            </w:r>
          </w:p>
        </w:tc>
        <w:tc>
          <w:tcPr>
            <w:tcW w:w="821" w:type="dxa"/>
            <w:vAlign w:val="center"/>
          </w:tcPr>
          <w:p w14:paraId="7CAAE95C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1.23 </w:t>
            </w:r>
          </w:p>
        </w:tc>
        <w:tc>
          <w:tcPr>
            <w:tcW w:w="821" w:type="dxa"/>
            <w:vAlign w:val="center"/>
          </w:tcPr>
          <w:p w14:paraId="43C75AEB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1.25 </w:t>
            </w:r>
          </w:p>
        </w:tc>
        <w:tc>
          <w:tcPr>
            <w:tcW w:w="820" w:type="dxa"/>
            <w:vAlign w:val="center"/>
          </w:tcPr>
          <w:p w14:paraId="51F7C3CF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1.70%</w:t>
            </w:r>
          </w:p>
        </w:tc>
      </w:tr>
      <w:tr w:rsidR="00957F4D" w:rsidRPr="009729E7" w14:paraId="5B104879" w14:textId="77777777" w:rsidTr="00522EF7">
        <w:tc>
          <w:tcPr>
            <w:tcW w:w="1203" w:type="dxa"/>
            <w:vMerge/>
            <w:vAlign w:val="center"/>
          </w:tcPr>
          <w:p w14:paraId="41F8FF66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086ABD48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89" w:type="dxa"/>
            <w:vAlign w:val="center"/>
          </w:tcPr>
          <w:p w14:paraId="01EC22BD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888" w:type="dxa"/>
            <w:vAlign w:val="center"/>
          </w:tcPr>
          <w:p w14:paraId="5AFD6D3F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72" w:type="dxa"/>
            <w:vAlign w:val="center"/>
          </w:tcPr>
          <w:p w14:paraId="4754F9C2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21FE593A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821" w:type="dxa"/>
            <w:vAlign w:val="center"/>
          </w:tcPr>
          <w:p w14:paraId="35B1C011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0.52 </w:t>
            </w:r>
          </w:p>
        </w:tc>
        <w:tc>
          <w:tcPr>
            <w:tcW w:w="808" w:type="dxa"/>
            <w:vAlign w:val="center"/>
          </w:tcPr>
          <w:p w14:paraId="7F221647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-2.17%</w:t>
            </w:r>
          </w:p>
        </w:tc>
        <w:tc>
          <w:tcPr>
            <w:tcW w:w="821" w:type="dxa"/>
            <w:vAlign w:val="center"/>
          </w:tcPr>
          <w:p w14:paraId="59BD9448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0.55 </w:t>
            </w:r>
          </w:p>
        </w:tc>
        <w:tc>
          <w:tcPr>
            <w:tcW w:w="821" w:type="dxa"/>
            <w:vAlign w:val="center"/>
          </w:tcPr>
          <w:p w14:paraId="58EE7CF9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0.52 </w:t>
            </w:r>
          </w:p>
        </w:tc>
        <w:tc>
          <w:tcPr>
            <w:tcW w:w="820" w:type="dxa"/>
            <w:vAlign w:val="center"/>
          </w:tcPr>
          <w:p w14:paraId="503D4F19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-6.45%</w:t>
            </w:r>
          </w:p>
        </w:tc>
      </w:tr>
      <w:tr w:rsidR="00957F4D" w:rsidRPr="009729E7" w14:paraId="5EC6D71A" w14:textId="77777777" w:rsidTr="00522EF7">
        <w:tc>
          <w:tcPr>
            <w:tcW w:w="1203" w:type="dxa"/>
            <w:vMerge/>
            <w:vAlign w:val="center"/>
          </w:tcPr>
          <w:p w14:paraId="1AB9345C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4E1A5E33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89" w:type="dxa"/>
            <w:vAlign w:val="center"/>
          </w:tcPr>
          <w:p w14:paraId="649CADE1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0.80 </w:t>
            </w:r>
          </w:p>
        </w:tc>
        <w:tc>
          <w:tcPr>
            <w:tcW w:w="888" w:type="dxa"/>
            <w:vAlign w:val="center"/>
          </w:tcPr>
          <w:p w14:paraId="69C78B65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0.80 </w:t>
            </w:r>
          </w:p>
        </w:tc>
        <w:tc>
          <w:tcPr>
            <w:tcW w:w="972" w:type="dxa"/>
            <w:vAlign w:val="center"/>
          </w:tcPr>
          <w:p w14:paraId="273B88CB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31FBAB30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0.84 </w:t>
            </w:r>
          </w:p>
        </w:tc>
        <w:tc>
          <w:tcPr>
            <w:tcW w:w="821" w:type="dxa"/>
            <w:vAlign w:val="center"/>
          </w:tcPr>
          <w:p w14:paraId="1EE3294E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0.82 </w:t>
            </w:r>
          </w:p>
        </w:tc>
        <w:tc>
          <w:tcPr>
            <w:tcW w:w="808" w:type="dxa"/>
            <w:vAlign w:val="center"/>
          </w:tcPr>
          <w:p w14:paraId="0BB45926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-2.13%</w:t>
            </w:r>
          </w:p>
        </w:tc>
        <w:tc>
          <w:tcPr>
            <w:tcW w:w="821" w:type="dxa"/>
            <w:vAlign w:val="center"/>
          </w:tcPr>
          <w:p w14:paraId="20CCC90B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0.88 </w:t>
            </w:r>
          </w:p>
        </w:tc>
        <w:tc>
          <w:tcPr>
            <w:tcW w:w="821" w:type="dxa"/>
            <w:vAlign w:val="center"/>
          </w:tcPr>
          <w:p w14:paraId="6B497459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0.86 </w:t>
            </w:r>
          </w:p>
        </w:tc>
        <w:tc>
          <w:tcPr>
            <w:tcW w:w="820" w:type="dxa"/>
            <w:vAlign w:val="center"/>
          </w:tcPr>
          <w:p w14:paraId="7C0173DD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-2.04%</w:t>
            </w:r>
          </w:p>
        </w:tc>
      </w:tr>
      <w:tr w:rsidR="00957F4D" w:rsidRPr="009729E7" w14:paraId="73A440F0" w14:textId="77777777" w:rsidTr="00522EF7">
        <w:tc>
          <w:tcPr>
            <w:tcW w:w="1203" w:type="dxa"/>
            <w:vMerge w:val="restart"/>
            <w:vAlign w:val="center"/>
          </w:tcPr>
          <w:p w14:paraId="0D36D6FE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767" w:type="dxa"/>
            <w:vAlign w:val="center"/>
          </w:tcPr>
          <w:p w14:paraId="0BE279E3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89" w:type="dxa"/>
            <w:vAlign w:val="center"/>
          </w:tcPr>
          <w:p w14:paraId="0A6AA201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2.21 </w:t>
            </w:r>
          </w:p>
        </w:tc>
        <w:tc>
          <w:tcPr>
            <w:tcW w:w="888" w:type="dxa"/>
            <w:vAlign w:val="center"/>
          </w:tcPr>
          <w:p w14:paraId="37D5BE1B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2.19 </w:t>
            </w:r>
          </w:p>
        </w:tc>
        <w:tc>
          <w:tcPr>
            <w:tcW w:w="972" w:type="dxa"/>
            <w:vAlign w:val="center"/>
          </w:tcPr>
          <w:p w14:paraId="1DEADF10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-0.83%</w:t>
            </w:r>
          </w:p>
        </w:tc>
        <w:tc>
          <w:tcPr>
            <w:tcW w:w="821" w:type="dxa"/>
            <w:vAlign w:val="center"/>
          </w:tcPr>
          <w:p w14:paraId="567C26B4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4.17 </w:t>
            </w:r>
          </w:p>
        </w:tc>
        <w:tc>
          <w:tcPr>
            <w:tcW w:w="821" w:type="dxa"/>
            <w:vAlign w:val="center"/>
          </w:tcPr>
          <w:p w14:paraId="73E5A293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2.21 </w:t>
            </w:r>
          </w:p>
        </w:tc>
        <w:tc>
          <w:tcPr>
            <w:tcW w:w="808" w:type="dxa"/>
            <w:vAlign w:val="center"/>
          </w:tcPr>
          <w:p w14:paraId="4B9AE3C7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-46.96%</w:t>
            </w:r>
          </w:p>
        </w:tc>
        <w:tc>
          <w:tcPr>
            <w:tcW w:w="821" w:type="dxa"/>
            <w:vAlign w:val="center"/>
          </w:tcPr>
          <w:p w14:paraId="1021253C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45.40 </w:t>
            </w:r>
          </w:p>
        </w:tc>
        <w:tc>
          <w:tcPr>
            <w:tcW w:w="821" w:type="dxa"/>
            <w:vAlign w:val="center"/>
          </w:tcPr>
          <w:p w14:paraId="629E1D67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2.16 </w:t>
            </w:r>
          </w:p>
        </w:tc>
        <w:tc>
          <w:tcPr>
            <w:tcW w:w="820" w:type="dxa"/>
            <w:vAlign w:val="center"/>
          </w:tcPr>
          <w:p w14:paraId="66DAD181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-95.25%</w:t>
            </w:r>
          </w:p>
        </w:tc>
      </w:tr>
      <w:tr w:rsidR="00957F4D" w:rsidRPr="009729E7" w14:paraId="65AA3018" w14:textId="77777777" w:rsidTr="00522EF7">
        <w:tc>
          <w:tcPr>
            <w:tcW w:w="1203" w:type="dxa"/>
            <w:vMerge/>
            <w:vAlign w:val="center"/>
          </w:tcPr>
          <w:p w14:paraId="7F5C39C9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1021C4F1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89" w:type="dxa"/>
            <w:vAlign w:val="center"/>
          </w:tcPr>
          <w:p w14:paraId="7A8CFAD5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1.61 </w:t>
            </w:r>
          </w:p>
        </w:tc>
        <w:tc>
          <w:tcPr>
            <w:tcW w:w="888" w:type="dxa"/>
            <w:vAlign w:val="center"/>
          </w:tcPr>
          <w:p w14:paraId="0D7FC0CE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1.61 </w:t>
            </w:r>
          </w:p>
        </w:tc>
        <w:tc>
          <w:tcPr>
            <w:tcW w:w="972" w:type="dxa"/>
            <w:vAlign w:val="center"/>
          </w:tcPr>
          <w:p w14:paraId="79146963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1F1BF0E8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1.60 </w:t>
            </w:r>
          </w:p>
        </w:tc>
        <w:tc>
          <w:tcPr>
            <w:tcW w:w="821" w:type="dxa"/>
            <w:vAlign w:val="center"/>
          </w:tcPr>
          <w:p w14:paraId="0DF5A42A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1.59 </w:t>
            </w:r>
          </w:p>
        </w:tc>
        <w:tc>
          <w:tcPr>
            <w:tcW w:w="808" w:type="dxa"/>
            <w:vAlign w:val="center"/>
          </w:tcPr>
          <w:p w14:paraId="23A7955C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-0.89%</w:t>
            </w:r>
          </w:p>
        </w:tc>
        <w:tc>
          <w:tcPr>
            <w:tcW w:w="821" w:type="dxa"/>
            <w:vAlign w:val="center"/>
          </w:tcPr>
          <w:p w14:paraId="6F19A371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1.63 </w:t>
            </w:r>
          </w:p>
        </w:tc>
        <w:tc>
          <w:tcPr>
            <w:tcW w:w="821" w:type="dxa"/>
            <w:vAlign w:val="center"/>
          </w:tcPr>
          <w:p w14:paraId="45A008A8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1.59 </w:t>
            </w:r>
          </w:p>
        </w:tc>
        <w:tc>
          <w:tcPr>
            <w:tcW w:w="820" w:type="dxa"/>
            <w:vAlign w:val="center"/>
          </w:tcPr>
          <w:p w14:paraId="2778F05F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-2.36%</w:t>
            </w:r>
          </w:p>
        </w:tc>
      </w:tr>
      <w:tr w:rsidR="00957F4D" w:rsidRPr="009729E7" w14:paraId="30EB2CD0" w14:textId="77777777" w:rsidTr="00522EF7">
        <w:tc>
          <w:tcPr>
            <w:tcW w:w="1203" w:type="dxa"/>
            <w:vMerge/>
            <w:vAlign w:val="center"/>
          </w:tcPr>
          <w:p w14:paraId="4D0402C7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2DEB6203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89" w:type="dxa"/>
            <w:vAlign w:val="center"/>
          </w:tcPr>
          <w:p w14:paraId="3A1BDF23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1.88 </w:t>
            </w:r>
          </w:p>
        </w:tc>
        <w:tc>
          <w:tcPr>
            <w:tcW w:w="888" w:type="dxa"/>
            <w:vAlign w:val="center"/>
          </w:tcPr>
          <w:p w14:paraId="5A4C1795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1.88 </w:t>
            </w:r>
          </w:p>
        </w:tc>
        <w:tc>
          <w:tcPr>
            <w:tcW w:w="972" w:type="dxa"/>
            <w:vAlign w:val="center"/>
          </w:tcPr>
          <w:p w14:paraId="34318F1D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6C4C1929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1.91 </w:t>
            </w:r>
          </w:p>
        </w:tc>
        <w:tc>
          <w:tcPr>
            <w:tcW w:w="821" w:type="dxa"/>
            <w:vAlign w:val="center"/>
          </w:tcPr>
          <w:p w14:paraId="3E6E1AA1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1.89 </w:t>
            </w:r>
          </w:p>
        </w:tc>
        <w:tc>
          <w:tcPr>
            <w:tcW w:w="808" w:type="dxa"/>
            <w:vAlign w:val="center"/>
          </w:tcPr>
          <w:p w14:paraId="21005926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-0.93%</w:t>
            </w:r>
          </w:p>
        </w:tc>
        <w:tc>
          <w:tcPr>
            <w:tcW w:w="821" w:type="dxa"/>
            <w:vAlign w:val="center"/>
          </w:tcPr>
          <w:p w14:paraId="2568C54C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1.96 </w:t>
            </w:r>
          </w:p>
        </w:tc>
        <w:tc>
          <w:tcPr>
            <w:tcW w:w="821" w:type="dxa"/>
            <w:vAlign w:val="center"/>
          </w:tcPr>
          <w:p w14:paraId="3F65BAD1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1.91 </w:t>
            </w:r>
          </w:p>
        </w:tc>
        <w:tc>
          <w:tcPr>
            <w:tcW w:w="820" w:type="dxa"/>
            <w:vAlign w:val="center"/>
          </w:tcPr>
          <w:p w14:paraId="3CBCC555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-2.73%</w:t>
            </w:r>
          </w:p>
        </w:tc>
      </w:tr>
      <w:tr w:rsidR="00957F4D" w:rsidRPr="009729E7" w14:paraId="18E57D48" w14:textId="77777777" w:rsidTr="00522EF7">
        <w:tc>
          <w:tcPr>
            <w:tcW w:w="1203" w:type="dxa"/>
            <w:vAlign w:val="center"/>
          </w:tcPr>
          <w:p w14:paraId="492306B9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767" w:type="dxa"/>
            <w:vAlign w:val="center"/>
          </w:tcPr>
          <w:p w14:paraId="5FC5B4E8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89" w:type="dxa"/>
            <w:vAlign w:val="center"/>
          </w:tcPr>
          <w:p w14:paraId="3EBA0FFB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3.55%</w:t>
            </w:r>
          </w:p>
        </w:tc>
        <w:tc>
          <w:tcPr>
            <w:tcW w:w="888" w:type="dxa"/>
            <w:vAlign w:val="center"/>
          </w:tcPr>
          <w:p w14:paraId="0303F903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3.62%</w:t>
            </w:r>
          </w:p>
        </w:tc>
        <w:tc>
          <w:tcPr>
            <w:tcW w:w="972" w:type="dxa"/>
            <w:vAlign w:val="center"/>
          </w:tcPr>
          <w:p w14:paraId="4A749FFC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772A73B7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23.29%</w:t>
            </w:r>
          </w:p>
        </w:tc>
        <w:tc>
          <w:tcPr>
            <w:tcW w:w="821" w:type="dxa"/>
            <w:vAlign w:val="center"/>
          </w:tcPr>
          <w:p w14:paraId="32A63D46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25.56%</w:t>
            </w:r>
          </w:p>
        </w:tc>
        <w:tc>
          <w:tcPr>
            <w:tcW w:w="808" w:type="dxa"/>
            <w:vAlign w:val="center"/>
          </w:tcPr>
          <w:p w14:paraId="2E8981C5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6C442626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49.12%</w:t>
            </w:r>
          </w:p>
        </w:tc>
        <w:tc>
          <w:tcPr>
            <w:tcW w:w="821" w:type="dxa"/>
            <w:vAlign w:val="center"/>
          </w:tcPr>
          <w:p w14:paraId="0D7879DE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56.15%</w:t>
            </w:r>
          </w:p>
        </w:tc>
        <w:tc>
          <w:tcPr>
            <w:tcW w:w="820" w:type="dxa"/>
            <w:vAlign w:val="center"/>
          </w:tcPr>
          <w:p w14:paraId="61E7E914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957F4D" w:rsidRPr="009729E7" w14:paraId="750C62F0" w14:textId="77777777" w:rsidTr="00522EF7">
        <w:tc>
          <w:tcPr>
            <w:tcW w:w="1203" w:type="dxa"/>
            <w:vAlign w:val="center"/>
          </w:tcPr>
          <w:p w14:paraId="370404E7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lastRenderedPageBreak/>
              <w:t>UL RU (%)</w:t>
            </w:r>
          </w:p>
        </w:tc>
        <w:tc>
          <w:tcPr>
            <w:tcW w:w="767" w:type="dxa"/>
            <w:vAlign w:val="center"/>
          </w:tcPr>
          <w:p w14:paraId="303CF247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89" w:type="dxa"/>
            <w:vAlign w:val="center"/>
          </w:tcPr>
          <w:p w14:paraId="2D2757E6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1.71%</w:t>
            </w:r>
          </w:p>
        </w:tc>
        <w:tc>
          <w:tcPr>
            <w:tcW w:w="888" w:type="dxa"/>
            <w:vAlign w:val="center"/>
          </w:tcPr>
          <w:p w14:paraId="5963DEAE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1.29%</w:t>
            </w:r>
          </w:p>
        </w:tc>
        <w:tc>
          <w:tcPr>
            <w:tcW w:w="972" w:type="dxa"/>
            <w:vAlign w:val="center"/>
          </w:tcPr>
          <w:p w14:paraId="6762A807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4ED5072F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14.68%</w:t>
            </w:r>
          </w:p>
        </w:tc>
        <w:tc>
          <w:tcPr>
            <w:tcW w:w="821" w:type="dxa"/>
            <w:vAlign w:val="center"/>
          </w:tcPr>
          <w:p w14:paraId="5D816C77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8.14%</w:t>
            </w:r>
          </w:p>
        </w:tc>
        <w:tc>
          <w:tcPr>
            <w:tcW w:w="808" w:type="dxa"/>
            <w:vAlign w:val="center"/>
          </w:tcPr>
          <w:p w14:paraId="492AFBA1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110426A2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39.61%</w:t>
            </w:r>
          </w:p>
        </w:tc>
        <w:tc>
          <w:tcPr>
            <w:tcW w:w="821" w:type="dxa"/>
            <w:vAlign w:val="center"/>
          </w:tcPr>
          <w:p w14:paraId="674AD1D7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17.22%</w:t>
            </w:r>
          </w:p>
        </w:tc>
        <w:tc>
          <w:tcPr>
            <w:tcW w:w="820" w:type="dxa"/>
            <w:vAlign w:val="center"/>
          </w:tcPr>
          <w:p w14:paraId="3C611FC3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061D75D4" w14:textId="77777777" w:rsidTr="00BE64EE">
        <w:tc>
          <w:tcPr>
            <w:tcW w:w="0" w:type="auto"/>
            <w:gridSpan w:val="11"/>
            <w:vAlign w:val="center"/>
          </w:tcPr>
          <w:p w14:paraId="4CB5C0B3" w14:textId="77777777" w:rsidR="00522EF7" w:rsidRPr="005F2CB1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Note:</w:t>
            </w:r>
            <w:r w:rsidRPr="005F2CB1"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73AE6E10" w14:textId="77777777" w:rsidR="00522EF7" w:rsidRPr="005F2CB1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508B2BD5" w14:textId="05C15041" w:rsidR="00522EF7" w:rsidRPr="009729E7" w:rsidRDefault="00522EF7" w:rsidP="00522EF7">
            <w:pPr>
              <w:contextualSpacing/>
              <w:mirrorIndents/>
              <w:rPr>
                <w:strike/>
              </w:rPr>
            </w:pPr>
            <w:r w:rsidRPr="005F2CB1"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</w:tc>
      </w:tr>
    </w:tbl>
    <w:p w14:paraId="333E0BA0" w14:textId="77777777" w:rsidR="00957F4D" w:rsidRPr="00F85DB0" w:rsidRDefault="00957F4D" w:rsidP="00957F4D">
      <w:pPr>
        <w:rPr>
          <w:rFonts w:eastAsia="맑은 고딕"/>
          <w:lang w:eastAsia="ko-KR"/>
        </w:rPr>
      </w:pPr>
    </w:p>
    <w:p w14:paraId="6E50C925" w14:textId="77777777" w:rsidR="00957F4D" w:rsidRDefault="00957F4D" w:rsidP="00957F4D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L</w:t>
      </w:r>
      <w:r>
        <w:rPr>
          <w:rFonts w:eastAsia="맑은 고딕" w:hint="eastAsia"/>
          <w:lang w:eastAsia="ko-KR"/>
        </w:rPr>
        <w:t xml:space="preserve">arge </w:t>
      </w:r>
      <w:r>
        <w:rPr>
          <w:rFonts w:eastAsia="맑은 고딕"/>
          <w:lang w:eastAsia="ko-KR"/>
        </w:rPr>
        <w:t>packet size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1201"/>
        <w:gridCol w:w="766"/>
        <w:gridCol w:w="891"/>
        <w:gridCol w:w="891"/>
        <w:gridCol w:w="970"/>
        <w:gridCol w:w="821"/>
        <w:gridCol w:w="821"/>
        <w:gridCol w:w="808"/>
        <w:gridCol w:w="821"/>
        <w:gridCol w:w="821"/>
        <w:gridCol w:w="820"/>
      </w:tblGrid>
      <w:tr w:rsidR="005F2CB1" w:rsidRPr="009729E7" w14:paraId="3414F158" w14:textId="77777777" w:rsidTr="005F2CB1">
        <w:tc>
          <w:tcPr>
            <w:tcW w:w="1967" w:type="dxa"/>
            <w:gridSpan w:val="2"/>
            <w:vMerge w:val="restart"/>
            <w:vAlign w:val="center"/>
          </w:tcPr>
          <w:p w14:paraId="1675D581" w14:textId="77777777" w:rsidR="005F2CB1" w:rsidRPr="009729E7" w:rsidRDefault="005F2CB1" w:rsidP="005F2CB1">
            <w:pPr>
              <w:contextualSpacing/>
              <w:mirrorIndents/>
              <w:rPr>
                <w:i/>
                <w:sz w:val="16"/>
                <w:szCs w:val="16"/>
              </w:rPr>
            </w:pPr>
          </w:p>
        </w:tc>
        <w:tc>
          <w:tcPr>
            <w:tcW w:w="2752" w:type="dxa"/>
            <w:gridSpan w:val="3"/>
            <w:vAlign w:val="center"/>
          </w:tcPr>
          <w:p w14:paraId="418C7AB9" w14:textId="55F7D59D" w:rsidR="005F2CB1" w:rsidRPr="009729E7" w:rsidRDefault="005F2CB1" w:rsidP="005F2CB1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450" w:type="dxa"/>
            <w:gridSpan w:val="3"/>
            <w:vAlign w:val="center"/>
          </w:tcPr>
          <w:p w14:paraId="454CE246" w14:textId="4342801A" w:rsidR="005F2CB1" w:rsidRPr="009729E7" w:rsidRDefault="005F2CB1" w:rsidP="005F2CB1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462" w:type="dxa"/>
            <w:gridSpan w:val="3"/>
            <w:vAlign w:val="center"/>
          </w:tcPr>
          <w:p w14:paraId="319173D1" w14:textId="56DB670F" w:rsidR="005F2CB1" w:rsidRPr="009729E7" w:rsidRDefault="005F2CB1" w:rsidP="005F2CB1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5F2CB1" w:rsidRPr="009729E7" w14:paraId="10401994" w14:textId="77777777" w:rsidTr="005F2CB1">
        <w:tc>
          <w:tcPr>
            <w:tcW w:w="1967" w:type="dxa"/>
            <w:gridSpan w:val="2"/>
            <w:vMerge/>
            <w:vAlign w:val="center"/>
          </w:tcPr>
          <w:p w14:paraId="227B7D56" w14:textId="77777777" w:rsidR="005F2CB1" w:rsidRPr="009729E7" w:rsidRDefault="005F2CB1" w:rsidP="005F2CB1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91" w:type="dxa"/>
            <w:vAlign w:val="center"/>
          </w:tcPr>
          <w:p w14:paraId="768400D7" w14:textId="335C7F46" w:rsidR="005F2CB1" w:rsidRPr="00CA4249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  <w:highlight w:val="yellow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91" w:type="dxa"/>
            <w:vAlign w:val="center"/>
          </w:tcPr>
          <w:p w14:paraId="41212593" w14:textId="43860CCA" w:rsidR="005F2CB1" w:rsidRPr="00CA4249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  <w:highlight w:val="yellow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70" w:type="dxa"/>
            <w:vAlign w:val="center"/>
          </w:tcPr>
          <w:p w14:paraId="2FAB60C7" w14:textId="4CF12859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5CAC8D1B" w14:textId="22E1FE4C" w:rsidR="005F2CB1" w:rsidRPr="00CA4249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  <w:highlight w:val="yellow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62AE2457" w14:textId="455059BB" w:rsidR="005F2CB1" w:rsidRPr="00CA4249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  <w:highlight w:val="yellow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808" w:type="dxa"/>
            <w:vAlign w:val="center"/>
          </w:tcPr>
          <w:p w14:paraId="4DB50E26" w14:textId="3052914F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35EC9AE7" w14:textId="2EF56D04" w:rsidR="005F2CB1" w:rsidRPr="00CA4249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  <w:highlight w:val="yellow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50FF5440" w14:textId="519A2685" w:rsidR="005F2CB1" w:rsidRPr="00CA4249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  <w:highlight w:val="yellow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820" w:type="dxa"/>
            <w:vAlign w:val="center"/>
          </w:tcPr>
          <w:p w14:paraId="6E500E43" w14:textId="0FAFB7F6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957F4D" w:rsidRPr="009729E7" w14:paraId="56609FD0" w14:textId="77777777" w:rsidTr="005F2CB1">
        <w:tc>
          <w:tcPr>
            <w:tcW w:w="1201" w:type="dxa"/>
            <w:vMerge w:val="restart"/>
            <w:vAlign w:val="center"/>
          </w:tcPr>
          <w:p w14:paraId="0621F259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766" w:type="dxa"/>
            <w:vAlign w:val="center"/>
          </w:tcPr>
          <w:p w14:paraId="5F5B00EB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1" w:type="dxa"/>
            <w:vAlign w:val="center"/>
          </w:tcPr>
          <w:p w14:paraId="413F273D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965.40 </w:t>
            </w:r>
          </w:p>
        </w:tc>
        <w:tc>
          <w:tcPr>
            <w:tcW w:w="891" w:type="dxa"/>
            <w:vAlign w:val="center"/>
          </w:tcPr>
          <w:p w14:paraId="2ED13045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870.38 </w:t>
            </w:r>
          </w:p>
        </w:tc>
        <w:tc>
          <w:tcPr>
            <w:tcW w:w="970" w:type="dxa"/>
            <w:vAlign w:val="center"/>
          </w:tcPr>
          <w:p w14:paraId="2A358A21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-9.84%</w:t>
            </w:r>
          </w:p>
        </w:tc>
        <w:tc>
          <w:tcPr>
            <w:tcW w:w="821" w:type="dxa"/>
            <w:vAlign w:val="center"/>
          </w:tcPr>
          <w:p w14:paraId="6300DD44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579.11 </w:t>
            </w:r>
          </w:p>
        </w:tc>
        <w:tc>
          <w:tcPr>
            <w:tcW w:w="821" w:type="dxa"/>
            <w:vAlign w:val="center"/>
          </w:tcPr>
          <w:p w14:paraId="33356C45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505.21 </w:t>
            </w:r>
          </w:p>
        </w:tc>
        <w:tc>
          <w:tcPr>
            <w:tcW w:w="808" w:type="dxa"/>
            <w:vAlign w:val="center"/>
          </w:tcPr>
          <w:p w14:paraId="2387627E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-12.76%</w:t>
            </w:r>
          </w:p>
        </w:tc>
        <w:tc>
          <w:tcPr>
            <w:tcW w:w="821" w:type="dxa"/>
            <w:vAlign w:val="center"/>
          </w:tcPr>
          <w:p w14:paraId="1BDA43EF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443.87 </w:t>
            </w:r>
          </w:p>
        </w:tc>
        <w:tc>
          <w:tcPr>
            <w:tcW w:w="821" w:type="dxa"/>
            <w:vAlign w:val="center"/>
          </w:tcPr>
          <w:p w14:paraId="1F6CD83B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385.07 </w:t>
            </w:r>
          </w:p>
        </w:tc>
        <w:tc>
          <w:tcPr>
            <w:tcW w:w="820" w:type="dxa"/>
            <w:vAlign w:val="center"/>
          </w:tcPr>
          <w:p w14:paraId="2DB00FF3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-13.25%</w:t>
            </w:r>
          </w:p>
        </w:tc>
      </w:tr>
      <w:tr w:rsidR="00957F4D" w:rsidRPr="009729E7" w14:paraId="5AC32D6C" w14:textId="77777777" w:rsidTr="005F2CB1">
        <w:tc>
          <w:tcPr>
            <w:tcW w:w="1201" w:type="dxa"/>
            <w:vMerge/>
            <w:vAlign w:val="center"/>
          </w:tcPr>
          <w:p w14:paraId="53DFD3CA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4CCCD56F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1" w:type="dxa"/>
            <w:vAlign w:val="center"/>
          </w:tcPr>
          <w:p w14:paraId="6924D020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680.10 </w:t>
            </w:r>
          </w:p>
        </w:tc>
        <w:tc>
          <w:tcPr>
            <w:tcW w:w="891" w:type="dxa"/>
            <w:vAlign w:val="center"/>
          </w:tcPr>
          <w:p w14:paraId="44513C6F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520.01 </w:t>
            </w:r>
          </w:p>
        </w:tc>
        <w:tc>
          <w:tcPr>
            <w:tcW w:w="970" w:type="dxa"/>
            <w:vAlign w:val="center"/>
          </w:tcPr>
          <w:p w14:paraId="7B883BDF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-23.54%</w:t>
            </w:r>
          </w:p>
        </w:tc>
        <w:tc>
          <w:tcPr>
            <w:tcW w:w="821" w:type="dxa"/>
            <w:vAlign w:val="center"/>
          </w:tcPr>
          <w:p w14:paraId="346DDA24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363.91 </w:t>
            </w:r>
          </w:p>
        </w:tc>
        <w:tc>
          <w:tcPr>
            <w:tcW w:w="821" w:type="dxa"/>
            <w:vAlign w:val="center"/>
          </w:tcPr>
          <w:p w14:paraId="755661EE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257.95 </w:t>
            </w:r>
          </w:p>
        </w:tc>
        <w:tc>
          <w:tcPr>
            <w:tcW w:w="808" w:type="dxa"/>
            <w:vAlign w:val="center"/>
          </w:tcPr>
          <w:p w14:paraId="0DF7D2E9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-29.12%</w:t>
            </w:r>
          </w:p>
        </w:tc>
        <w:tc>
          <w:tcPr>
            <w:tcW w:w="821" w:type="dxa"/>
            <w:vAlign w:val="center"/>
          </w:tcPr>
          <w:p w14:paraId="7762FA66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258.74 </w:t>
            </w:r>
          </w:p>
        </w:tc>
        <w:tc>
          <w:tcPr>
            <w:tcW w:w="821" w:type="dxa"/>
            <w:vAlign w:val="center"/>
          </w:tcPr>
          <w:p w14:paraId="2B2D1F61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180.51 </w:t>
            </w:r>
          </w:p>
        </w:tc>
        <w:tc>
          <w:tcPr>
            <w:tcW w:w="820" w:type="dxa"/>
            <w:vAlign w:val="center"/>
          </w:tcPr>
          <w:p w14:paraId="7D199DAF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-30.24%</w:t>
            </w:r>
          </w:p>
        </w:tc>
      </w:tr>
      <w:tr w:rsidR="00957F4D" w:rsidRPr="009729E7" w14:paraId="10A5C026" w14:textId="77777777" w:rsidTr="005F2CB1">
        <w:tc>
          <w:tcPr>
            <w:tcW w:w="1201" w:type="dxa"/>
            <w:vMerge/>
            <w:vAlign w:val="center"/>
          </w:tcPr>
          <w:p w14:paraId="0CB262FA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328BC306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1" w:type="dxa"/>
            <w:vAlign w:val="center"/>
          </w:tcPr>
          <w:p w14:paraId="36C58B7B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951.37 </w:t>
            </w:r>
          </w:p>
        </w:tc>
        <w:tc>
          <w:tcPr>
            <w:tcW w:w="891" w:type="dxa"/>
            <w:vAlign w:val="center"/>
          </w:tcPr>
          <w:p w14:paraId="5384C067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887.50 </w:t>
            </w:r>
          </w:p>
        </w:tc>
        <w:tc>
          <w:tcPr>
            <w:tcW w:w="970" w:type="dxa"/>
            <w:vAlign w:val="center"/>
          </w:tcPr>
          <w:p w14:paraId="26D61DA4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-6.71%</w:t>
            </w:r>
          </w:p>
        </w:tc>
        <w:tc>
          <w:tcPr>
            <w:tcW w:w="821" w:type="dxa"/>
            <w:vAlign w:val="center"/>
          </w:tcPr>
          <w:p w14:paraId="7F3BD778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557.41 </w:t>
            </w:r>
          </w:p>
        </w:tc>
        <w:tc>
          <w:tcPr>
            <w:tcW w:w="821" w:type="dxa"/>
            <w:vAlign w:val="center"/>
          </w:tcPr>
          <w:p w14:paraId="35C60DF5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495.58 </w:t>
            </w:r>
          </w:p>
        </w:tc>
        <w:tc>
          <w:tcPr>
            <w:tcW w:w="808" w:type="dxa"/>
            <w:vAlign w:val="center"/>
          </w:tcPr>
          <w:p w14:paraId="0A12311F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-11.09%</w:t>
            </w:r>
          </w:p>
        </w:tc>
        <w:tc>
          <w:tcPr>
            <w:tcW w:w="821" w:type="dxa"/>
            <w:vAlign w:val="center"/>
          </w:tcPr>
          <w:p w14:paraId="76F31FD1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411.05 </w:t>
            </w:r>
          </w:p>
        </w:tc>
        <w:tc>
          <w:tcPr>
            <w:tcW w:w="821" w:type="dxa"/>
            <w:vAlign w:val="center"/>
          </w:tcPr>
          <w:p w14:paraId="68187F8C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366.81 </w:t>
            </w:r>
          </w:p>
        </w:tc>
        <w:tc>
          <w:tcPr>
            <w:tcW w:w="820" w:type="dxa"/>
            <w:vAlign w:val="center"/>
          </w:tcPr>
          <w:p w14:paraId="0EE209FC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-10.76%</w:t>
            </w:r>
          </w:p>
        </w:tc>
      </w:tr>
      <w:tr w:rsidR="00957F4D" w:rsidRPr="009729E7" w14:paraId="24FAF8FF" w14:textId="77777777" w:rsidTr="005F2CB1">
        <w:tc>
          <w:tcPr>
            <w:tcW w:w="1201" w:type="dxa"/>
            <w:vMerge w:val="restart"/>
            <w:vAlign w:val="center"/>
          </w:tcPr>
          <w:p w14:paraId="41C91CBD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766" w:type="dxa"/>
            <w:vAlign w:val="center"/>
          </w:tcPr>
          <w:p w14:paraId="5B605B92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1" w:type="dxa"/>
            <w:vAlign w:val="center"/>
          </w:tcPr>
          <w:p w14:paraId="1AA5D2DF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291.13 </w:t>
            </w:r>
          </w:p>
        </w:tc>
        <w:tc>
          <w:tcPr>
            <w:tcW w:w="891" w:type="dxa"/>
            <w:vAlign w:val="center"/>
          </w:tcPr>
          <w:p w14:paraId="66977EE4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319.06 </w:t>
            </w:r>
          </w:p>
        </w:tc>
        <w:tc>
          <w:tcPr>
            <w:tcW w:w="970" w:type="dxa"/>
            <w:vAlign w:val="center"/>
          </w:tcPr>
          <w:p w14:paraId="5CEBCE6A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9.59%</w:t>
            </w:r>
          </w:p>
        </w:tc>
        <w:tc>
          <w:tcPr>
            <w:tcW w:w="821" w:type="dxa"/>
            <w:vAlign w:val="center"/>
          </w:tcPr>
          <w:p w14:paraId="5D5A8D53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132.35 </w:t>
            </w:r>
          </w:p>
        </w:tc>
        <w:tc>
          <w:tcPr>
            <w:tcW w:w="821" w:type="dxa"/>
            <w:vAlign w:val="center"/>
          </w:tcPr>
          <w:p w14:paraId="75EC9AAA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229.07 </w:t>
            </w:r>
          </w:p>
        </w:tc>
        <w:tc>
          <w:tcPr>
            <w:tcW w:w="808" w:type="dxa"/>
            <w:vAlign w:val="center"/>
          </w:tcPr>
          <w:p w14:paraId="10F67315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73.07%</w:t>
            </w:r>
          </w:p>
        </w:tc>
        <w:tc>
          <w:tcPr>
            <w:tcW w:w="821" w:type="dxa"/>
            <w:vAlign w:val="center"/>
          </w:tcPr>
          <w:p w14:paraId="59A9A1E7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92.82 </w:t>
            </w:r>
          </w:p>
        </w:tc>
        <w:tc>
          <w:tcPr>
            <w:tcW w:w="821" w:type="dxa"/>
            <w:vAlign w:val="center"/>
          </w:tcPr>
          <w:p w14:paraId="5BB4FA60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199.44 </w:t>
            </w:r>
          </w:p>
        </w:tc>
        <w:tc>
          <w:tcPr>
            <w:tcW w:w="820" w:type="dxa"/>
            <w:vAlign w:val="center"/>
          </w:tcPr>
          <w:p w14:paraId="48F61E73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114.88%</w:t>
            </w:r>
          </w:p>
        </w:tc>
      </w:tr>
      <w:tr w:rsidR="00957F4D" w:rsidRPr="009729E7" w14:paraId="2E7848BF" w14:textId="77777777" w:rsidTr="005F2CB1">
        <w:tc>
          <w:tcPr>
            <w:tcW w:w="1201" w:type="dxa"/>
            <w:vMerge/>
            <w:vAlign w:val="center"/>
          </w:tcPr>
          <w:p w14:paraId="4B2F1299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67E947C1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1" w:type="dxa"/>
            <w:vAlign w:val="center"/>
          </w:tcPr>
          <w:p w14:paraId="7B729E96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231.38 </w:t>
            </w:r>
          </w:p>
        </w:tc>
        <w:tc>
          <w:tcPr>
            <w:tcW w:w="891" w:type="dxa"/>
            <w:vAlign w:val="center"/>
          </w:tcPr>
          <w:p w14:paraId="773ADAC6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270.18 </w:t>
            </w:r>
          </w:p>
        </w:tc>
        <w:tc>
          <w:tcPr>
            <w:tcW w:w="970" w:type="dxa"/>
            <w:vAlign w:val="center"/>
          </w:tcPr>
          <w:p w14:paraId="27E7C88E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16.77%</w:t>
            </w:r>
          </w:p>
        </w:tc>
        <w:tc>
          <w:tcPr>
            <w:tcW w:w="821" w:type="dxa"/>
            <w:vAlign w:val="center"/>
          </w:tcPr>
          <w:p w14:paraId="0205B559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67.53 </w:t>
            </w:r>
          </w:p>
        </w:tc>
        <w:tc>
          <w:tcPr>
            <w:tcW w:w="821" w:type="dxa"/>
            <w:vAlign w:val="center"/>
          </w:tcPr>
          <w:p w14:paraId="300ACEEE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133.67 </w:t>
            </w:r>
          </w:p>
        </w:tc>
        <w:tc>
          <w:tcPr>
            <w:tcW w:w="808" w:type="dxa"/>
            <w:vAlign w:val="center"/>
          </w:tcPr>
          <w:p w14:paraId="29B151C3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97.95%</w:t>
            </w:r>
          </w:p>
        </w:tc>
        <w:tc>
          <w:tcPr>
            <w:tcW w:w="821" w:type="dxa"/>
            <w:vAlign w:val="center"/>
          </w:tcPr>
          <w:p w14:paraId="129A7365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26.95 </w:t>
            </w:r>
          </w:p>
        </w:tc>
        <w:tc>
          <w:tcPr>
            <w:tcW w:w="821" w:type="dxa"/>
            <w:vAlign w:val="center"/>
          </w:tcPr>
          <w:p w14:paraId="4A499D18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110.95 </w:t>
            </w:r>
          </w:p>
        </w:tc>
        <w:tc>
          <w:tcPr>
            <w:tcW w:w="820" w:type="dxa"/>
            <w:vAlign w:val="center"/>
          </w:tcPr>
          <w:p w14:paraId="051C6C6D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311.71%</w:t>
            </w:r>
          </w:p>
        </w:tc>
      </w:tr>
      <w:tr w:rsidR="00957F4D" w:rsidRPr="009729E7" w14:paraId="7565FBF8" w14:textId="77777777" w:rsidTr="005F2CB1">
        <w:tc>
          <w:tcPr>
            <w:tcW w:w="1201" w:type="dxa"/>
            <w:vMerge/>
            <w:vAlign w:val="center"/>
          </w:tcPr>
          <w:p w14:paraId="578B953C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20E91470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1" w:type="dxa"/>
            <w:vAlign w:val="center"/>
          </w:tcPr>
          <w:p w14:paraId="28C1C6E9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292.47 </w:t>
            </w:r>
          </w:p>
        </w:tc>
        <w:tc>
          <w:tcPr>
            <w:tcW w:w="891" w:type="dxa"/>
            <w:vAlign w:val="center"/>
          </w:tcPr>
          <w:p w14:paraId="2CF8914B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324.76 </w:t>
            </w:r>
          </w:p>
        </w:tc>
        <w:tc>
          <w:tcPr>
            <w:tcW w:w="970" w:type="dxa"/>
            <w:vAlign w:val="center"/>
          </w:tcPr>
          <w:p w14:paraId="56EAAA02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11.04%</w:t>
            </w:r>
          </w:p>
        </w:tc>
        <w:tc>
          <w:tcPr>
            <w:tcW w:w="821" w:type="dxa"/>
            <w:vAlign w:val="center"/>
          </w:tcPr>
          <w:p w14:paraId="0388FEAC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129.13 </w:t>
            </w:r>
          </w:p>
        </w:tc>
        <w:tc>
          <w:tcPr>
            <w:tcW w:w="821" w:type="dxa"/>
            <w:vAlign w:val="center"/>
          </w:tcPr>
          <w:p w14:paraId="399ECE32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224.75 </w:t>
            </w:r>
          </w:p>
        </w:tc>
        <w:tc>
          <w:tcPr>
            <w:tcW w:w="808" w:type="dxa"/>
            <w:vAlign w:val="center"/>
          </w:tcPr>
          <w:p w14:paraId="1C593978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74.05%</w:t>
            </w:r>
          </w:p>
        </w:tc>
        <w:tc>
          <w:tcPr>
            <w:tcW w:w="821" w:type="dxa"/>
            <w:vAlign w:val="center"/>
          </w:tcPr>
          <w:p w14:paraId="25FE7A40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86.65 </w:t>
            </w:r>
          </w:p>
        </w:tc>
        <w:tc>
          <w:tcPr>
            <w:tcW w:w="821" w:type="dxa"/>
            <w:vAlign w:val="center"/>
          </w:tcPr>
          <w:p w14:paraId="2EA4B1EF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193.72 </w:t>
            </w:r>
          </w:p>
        </w:tc>
        <w:tc>
          <w:tcPr>
            <w:tcW w:w="820" w:type="dxa"/>
            <w:vAlign w:val="center"/>
          </w:tcPr>
          <w:p w14:paraId="7F4AD8A4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123.57%</w:t>
            </w:r>
          </w:p>
        </w:tc>
      </w:tr>
      <w:tr w:rsidR="00957F4D" w:rsidRPr="009729E7" w14:paraId="6E3E4CC6" w14:textId="77777777" w:rsidTr="005F2CB1">
        <w:tc>
          <w:tcPr>
            <w:tcW w:w="1201" w:type="dxa"/>
            <w:vMerge w:val="restart"/>
            <w:vAlign w:val="center"/>
          </w:tcPr>
          <w:p w14:paraId="6480449D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766" w:type="dxa"/>
            <w:vAlign w:val="center"/>
          </w:tcPr>
          <w:p w14:paraId="27D52E0D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1" w:type="dxa"/>
            <w:vAlign w:val="center"/>
          </w:tcPr>
          <w:p w14:paraId="38547B98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4.68 </w:t>
            </w:r>
          </w:p>
        </w:tc>
        <w:tc>
          <w:tcPr>
            <w:tcW w:w="891" w:type="dxa"/>
            <w:vAlign w:val="center"/>
          </w:tcPr>
          <w:p w14:paraId="1C164C04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5.41 </w:t>
            </w:r>
          </w:p>
        </w:tc>
        <w:tc>
          <w:tcPr>
            <w:tcW w:w="970" w:type="dxa"/>
            <w:vAlign w:val="center"/>
          </w:tcPr>
          <w:p w14:paraId="1E6EE81B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15.51%</w:t>
            </w:r>
          </w:p>
        </w:tc>
        <w:tc>
          <w:tcPr>
            <w:tcW w:w="821" w:type="dxa"/>
            <w:vAlign w:val="center"/>
          </w:tcPr>
          <w:p w14:paraId="1FCB258F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8.24 </w:t>
            </w:r>
          </w:p>
        </w:tc>
        <w:tc>
          <w:tcPr>
            <w:tcW w:w="821" w:type="dxa"/>
            <w:vAlign w:val="center"/>
          </w:tcPr>
          <w:p w14:paraId="4F6C98F1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10.07 </w:t>
            </w:r>
          </w:p>
        </w:tc>
        <w:tc>
          <w:tcPr>
            <w:tcW w:w="808" w:type="dxa"/>
            <w:vAlign w:val="center"/>
          </w:tcPr>
          <w:p w14:paraId="14344605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22.26%</w:t>
            </w:r>
          </w:p>
        </w:tc>
        <w:tc>
          <w:tcPr>
            <w:tcW w:w="821" w:type="dxa"/>
            <w:vAlign w:val="center"/>
          </w:tcPr>
          <w:p w14:paraId="346EF9F2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11.38 </w:t>
            </w:r>
          </w:p>
        </w:tc>
        <w:tc>
          <w:tcPr>
            <w:tcW w:w="821" w:type="dxa"/>
            <w:vAlign w:val="center"/>
          </w:tcPr>
          <w:p w14:paraId="2077815F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14.96 </w:t>
            </w:r>
          </w:p>
        </w:tc>
        <w:tc>
          <w:tcPr>
            <w:tcW w:w="820" w:type="dxa"/>
            <w:vAlign w:val="center"/>
          </w:tcPr>
          <w:p w14:paraId="23AAE5CA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31.41%</w:t>
            </w:r>
          </w:p>
        </w:tc>
      </w:tr>
      <w:tr w:rsidR="00957F4D" w:rsidRPr="009729E7" w14:paraId="460976F1" w14:textId="77777777" w:rsidTr="005F2CB1">
        <w:tc>
          <w:tcPr>
            <w:tcW w:w="1201" w:type="dxa"/>
            <w:vMerge/>
            <w:vAlign w:val="center"/>
          </w:tcPr>
          <w:p w14:paraId="67143253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0CDB97A9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1" w:type="dxa"/>
            <w:vAlign w:val="center"/>
          </w:tcPr>
          <w:p w14:paraId="5F55EB62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2.77 </w:t>
            </w:r>
          </w:p>
        </w:tc>
        <w:tc>
          <w:tcPr>
            <w:tcW w:w="891" w:type="dxa"/>
            <w:vAlign w:val="center"/>
          </w:tcPr>
          <w:p w14:paraId="7E340941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2.86 </w:t>
            </w:r>
          </w:p>
        </w:tc>
        <w:tc>
          <w:tcPr>
            <w:tcW w:w="970" w:type="dxa"/>
            <w:vAlign w:val="center"/>
          </w:tcPr>
          <w:p w14:paraId="2D541014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3.23%</w:t>
            </w:r>
          </w:p>
        </w:tc>
        <w:tc>
          <w:tcPr>
            <w:tcW w:w="821" w:type="dxa"/>
            <w:vAlign w:val="center"/>
          </w:tcPr>
          <w:p w14:paraId="0CF9A6B6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4.08 </w:t>
            </w:r>
          </w:p>
        </w:tc>
        <w:tc>
          <w:tcPr>
            <w:tcW w:w="821" w:type="dxa"/>
            <w:vAlign w:val="center"/>
          </w:tcPr>
          <w:p w14:paraId="607D469E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4.36 </w:t>
            </w:r>
          </w:p>
        </w:tc>
        <w:tc>
          <w:tcPr>
            <w:tcW w:w="808" w:type="dxa"/>
            <w:vAlign w:val="center"/>
          </w:tcPr>
          <w:p w14:paraId="410B0592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6.80%</w:t>
            </w:r>
          </w:p>
        </w:tc>
        <w:tc>
          <w:tcPr>
            <w:tcW w:w="821" w:type="dxa"/>
            <w:vAlign w:val="center"/>
          </w:tcPr>
          <w:p w14:paraId="5EE19AA3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4.83 </w:t>
            </w:r>
          </w:p>
        </w:tc>
        <w:tc>
          <w:tcPr>
            <w:tcW w:w="821" w:type="dxa"/>
            <w:vAlign w:val="center"/>
          </w:tcPr>
          <w:p w14:paraId="0FF64EF0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5.27 </w:t>
            </w:r>
          </w:p>
        </w:tc>
        <w:tc>
          <w:tcPr>
            <w:tcW w:w="820" w:type="dxa"/>
            <w:vAlign w:val="center"/>
          </w:tcPr>
          <w:p w14:paraId="773EF9FE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9.25%</w:t>
            </w:r>
          </w:p>
        </w:tc>
      </w:tr>
      <w:tr w:rsidR="00957F4D" w:rsidRPr="009729E7" w14:paraId="5769BBA3" w14:textId="77777777" w:rsidTr="005F2CB1">
        <w:tc>
          <w:tcPr>
            <w:tcW w:w="1201" w:type="dxa"/>
            <w:vMerge/>
            <w:vAlign w:val="center"/>
          </w:tcPr>
          <w:p w14:paraId="7424C427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41860CBF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1" w:type="dxa"/>
            <w:vAlign w:val="center"/>
          </w:tcPr>
          <w:p w14:paraId="4EA3C989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3.95 </w:t>
            </w:r>
          </w:p>
        </w:tc>
        <w:tc>
          <w:tcPr>
            <w:tcW w:w="891" w:type="dxa"/>
            <w:vAlign w:val="center"/>
          </w:tcPr>
          <w:p w14:paraId="7C7777EA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4.43 </w:t>
            </w:r>
          </w:p>
        </w:tc>
        <w:tc>
          <w:tcPr>
            <w:tcW w:w="970" w:type="dxa"/>
            <w:vAlign w:val="center"/>
          </w:tcPr>
          <w:p w14:paraId="0E404279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12.22%</w:t>
            </w:r>
          </w:p>
        </w:tc>
        <w:tc>
          <w:tcPr>
            <w:tcW w:w="821" w:type="dxa"/>
            <w:vAlign w:val="center"/>
          </w:tcPr>
          <w:p w14:paraId="5242D62D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7.08 </w:t>
            </w:r>
          </w:p>
        </w:tc>
        <w:tc>
          <w:tcPr>
            <w:tcW w:w="821" w:type="dxa"/>
            <w:vAlign w:val="center"/>
          </w:tcPr>
          <w:p w14:paraId="691F5B5B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8.27 </w:t>
            </w:r>
          </w:p>
        </w:tc>
        <w:tc>
          <w:tcPr>
            <w:tcW w:w="808" w:type="dxa"/>
            <w:vAlign w:val="center"/>
          </w:tcPr>
          <w:p w14:paraId="7300982F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16.77%</w:t>
            </w:r>
          </w:p>
        </w:tc>
        <w:tc>
          <w:tcPr>
            <w:tcW w:w="821" w:type="dxa"/>
            <w:vAlign w:val="center"/>
          </w:tcPr>
          <w:p w14:paraId="78DB3304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9.57 </w:t>
            </w:r>
          </w:p>
        </w:tc>
        <w:tc>
          <w:tcPr>
            <w:tcW w:w="821" w:type="dxa"/>
            <w:vAlign w:val="center"/>
          </w:tcPr>
          <w:p w14:paraId="0C4108AF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11.14 </w:t>
            </w:r>
          </w:p>
        </w:tc>
        <w:tc>
          <w:tcPr>
            <w:tcW w:w="820" w:type="dxa"/>
            <w:vAlign w:val="center"/>
          </w:tcPr>
          <w:p w14:paraId="35F6C82A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16.42%</w:t>
            </w:r>
          </w:p>
        </w:tc>
      </w:tr>
      <w:tr w:rsidR="00957F4D" w:rsidRPr="009729E7" w14:paraId="016DE6E3" w14:textId="77777777" w:rsidTr="005F2CB1">
        <w:tc>
          <w:tcPr>
            <w:tcW w:w="1201" w:type="dxa"/>
            <w:vMerge w:val="restart"/>
            <w:vAlign w:val="center"/>
          </w:tcPr>
          <w:p w14:paraId="0E5047E4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766" w:type="dxa"/>
            <w:vAlign w:val="center"/>
          </w:tcPr>
          <w:p w14:paraId="38E2A9FB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1" w:type="dxa"/>
            <w:vAlign w:val="center"/>
          </w:tcPr>
          <w:p w14:paraId="6A9FC5D7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3.85 </w:t>
            </w:r>
          </w:p>
        </w:tc>
        <w:tc>
          <w:tcPr>
            <w:tcW w:w="891" w:type="dxa"/>
            <w:vAlign w:val="center"/>
          </w:tcPr>
          <w:p w14:paraId="0E75CA23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3.31 </w:t>
            </w:r>
          </w:p>
        </w:tc>
        <w:tc>
          <w:tcPr>
            <w:tcW w:w="970" w:type="dxa"/>
            <w:vAlign w:val="center"/>
          </w:tcPr>
          <w:p w14:paraId="57D84BF3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-13.93%</w:t>
            </w:r>
          </w:p>
        </w:tc>
        <w:tc>
          <w:tcPr>
            <w:tcW w:w="821" w:type="dxa"/>
            <w:vAlign w:val="center"/>
          </w:tcPr>
          <w:p w14:paraId="1FE67BB3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12.60 </w:t>
            </w:r>
          </w:p>
        </w:tc>
        <w:tc>
          <w:tcPr>
            <w:tcW w:w="821" w:type="dxa"/>
            <w:vAlign w:val="center"/>
          </w:tcPr>
          <w:p w14:paraId="6824545F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5.21 </w:t>
            </w:r>
          </w:p>
        </w:tc>
        <w:tc>
          <w:tcPr>
            <w:tcW w:w="808" w:type="dxa"/>
            <w:vAlign w:val="center"/>
          </w:tcPr>
          <w:p w14:paraId="54C5B240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-58.68%</w:t>
            </w:r>
          </w:p>
        </w:tc>
        <w:tc>
          <w:tcPr>
            <w:tcW w:w="821" w:type="dxa"/>
            <w:vAlign w:val="center"/>
          </w:tcPr>
          <w:p w14:paraId="3F54371D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28.25 </w:t>
            </w:r>
          </w:p>
        </w:tc>
        <w:tc>
          <w:tcPr>
            <w:tcW w:w="821" w:type="dxa"/>
            <w:vAlign w:val="center"/>
          </w:tcPr>
          <w:p w14:paraId="1CD322A9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6.44 </w:t>
            </w:r>
          </w:p>
        </w:tc>
        <w:tc>
          <w:tcPr>
            <w:tcW w:w="820" w:type="dxa"/>
            <w:vAlign w:val="center"/>
          </w:tcPr>
          <w:p w14:paraId="6AE5800A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-77.22%</w:t>
            </w:r>
          </w:p>
        </w:tc>
      </w:tr>
      <w:tr w:rsidR="00957F4D" w:rsidRPr="009729E7" w14:paraId="4256110B" w14:textId="77777777" w:rsidTr="005F2CB1">
        <w:tc>
          <w:tcPr>
            <w:tcW w:w="1201" w:type="dxa"/>
            <w:vMerge/>
            <w:vAlign w:val="center"/>
          </w:tcPr>
          <w:p w14:paraId="703F51A0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482B6C0C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1" w:type="dxa"/>
            <w:vAlign w:val="center"/>
          </w:tcPr>
          <w:p w14:paraId="44DCF694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2.64 </w:t>
            </w:r>
          </w:p>
        </w:tc>
        <w:tc>
          <w:tcPr>
            <w:tcW w:w="891" w:type="dxa"/>
            <w:vAlign w:val="center"/>
          </w:tcPr>
          <w:p w14:paraId="6BEC6D05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2.62 </w:t>
            </w:r>
          </w:p>
        </w:tc>
        <w:tc>
          <w:tcPr>
            <w:tcW w:w="970" w:type="dxa"/>
            <w:vAlign w:val="center"/>
          </w:tcPr>
          <w:p w14:paraId="681F502D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-0.91%</w:t>
            </w:r>
          </w:p>
        </w:tc>
        <w:tc>
          <w:tcPr>
            <w:tcW w:w="821" w:type="dxa"/>
            <w:vAlign w:val="center"/>
          </w:tcPr>
          <w:p w14:paraId="1453B5D4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3.91 </w:t>
            </w:r>
          </w:p>
        </w:tc>
        <w:tc>
          <w:tcPr>
            <w:tcW w:w="821" w:type="dxa"/>
            <w:vAlign w:val="center"/>
          </w:tcPr>
          <w:p w14:paraId="6A733392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2.82 </w:t>
            </w:r>
          </w:p>
        </w:tc>
        <w:tc>
          <w:tcPr>
            <w:tcW w:w="808" w:type="dxa"/>
            <w:vAlign w:val="center"/>
          </w:tcPr>
          <w:p w14:paraId="608E52A9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-27.88%</w:t>
            </w:r>
          </w:p>
        </w:tc>
        <w:tc>
          <w:tcPr>
            <w:tcW w:w="821" w:type="dxa"/>
            <w:vAlign w:val="center"/>
          </w:tcPr>
          <w:p w14:paraId="4F060971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4.97 </w:t>
            </w:r>
          </w:p>
        </w:tc>
        <w:tc>
          <w:tcPr>
            <w:tcW w:w="821" w:type="dxa"/>
            <w:vAlign w:val="center"/>
          </w:tcPr>
          <w:p w14:paraId="35A50B0B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3.10 </w:t>
            </w:r>
          </w:p>
        </w:tc>
        <w:tc>
          <w:tcPr>
            <w:tcW w:w="820" w:type="dxa"/>
            <w:vAlign w:val="center"/>
          </w:tcPr>
          <w:p w14:paraId="17A57A6B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-37.56%</w:t>
            </w:r>
          </w:p>
        </w:tc>
      </w:tr>
      <w:tr w:rsidR="00957F4D" w:rsidRPr="009729E7" w14:paraId="04D06E8E" w14:textId="77777777" w:rsidTr="005F2CB1">
        <w:tc>
          <w:tcPr>
            <w:tcW w:w="1201" w:type="dxa"/>
            <w:vMerge/>
            <w:vAlign w:val="center"/>
          </w:tcPr>
          <w:p w14:paraId="7AD8B958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674B69D1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1" w:type="dxa"/>
            <w:vAlign w:val="center"/>
          </w:tcPr>
          <w:p w14:paraId="532752B6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3.07 </w:t>
            </w:r>
          </w:p>
        </w:tc>
        <w:tc>
          <w:tcPr>
            <w:tcW w:w="891" w:type="dxa"/>
            <w:vAlign w:val="center"/>
          </w:tcPr>
          <w:p w14:paraId="269CFD84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2.95 </w:t>
            </w:r>
          </w:p>
        </w:tc>
        <w:tc>
          <w:tcPr>
            <w:tcW w:w="970" w:type="dxa"/>
            <w:vAlign w:val="center"/>
          </w:tcPr>
          <w:p w14:paraId="6FB66BEB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-4.07%</w:t>
            </w:r>
          </w:p>
        </w:tc>
        <w:tc>
          <w:tcPr>
            <w:tcW w:w="821" w:type="dxa"/>
            <w:vAlign w:val="center"/>
          </w:tcPr>
          <w:p w14:paraId="445714B3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7.48 </w:t>
            </w:r>
          </w:p>
        </w:tc>
        <w:tc>
          <w:tcPr>
            <w:tcW w:w="821" w:type="dxa"/>
            <w:vAlign w:val="center"/>
          </w:tcPr>
          <w:p w14:paraId="5BC1FA75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4.50 </w:t>
            </w:r>
          </w:p>
        </w:tc>
        <w:tc>
          <w:tcPr>
            <w:tcW w:w="808" w:type="dxa"/>
            <w:vAlign w:val="center"/>
          </w:tcPr>
          <w:p w14:paraId="3BB235C4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-39.84%</w:t>
            </w:r>
          </w:p>
        </w:tc>
        <w:tc>
          <w:tcPr>
            <w:tcW w:w="821" w:type="dxa"/>
            <w:vAlign w:val="center"/>
          </w:tcPr>
          <w:p w14:paraId="3EC5832F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10.80 </w:t>
            </w:r>
          </w:p>
        </w:tc>
        <w:tc>
          <w:tcPr>
            <w:tcW w:w="821" w:type="dxa"/>
            <w:vAlign w:val="center"/>
          </w:tcPr>
          <w:p w14:paraId="3A4679E4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5.16 </w:t>
            </w:r>
          </w:p>
        </w:tc>
        <w:tc>
          <w:tcPr>
            <w:tcW w:w="820" w:type="dxa"/>
            <w:vAlign w:val="center"/>
          </w:tcPr>
          <w:p w14:paraId="3CBEF52C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-52.23%</w:t>
            </w:r>
          </w:p>
        </w:tc>
      </w:tr>
      <w:tr w:rsidR="00957F4D" w:rsidRPr="009729E7" w14:paraId="674A9F40" w14:textId="77777777" w:rsidTr="005F2CB1">
        <w:tc>
          <w:tcPr>
            <w:tcW w:w="1201" w:type="dxa"/>
            <w:vAlign w:val="center"/>
          </w:tcPr>
          <w:p w14:paraId="4B2E01B2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766" w:type="dxa"/>
            <w:vAlign w:val="center"/>
          </w:tcPr>
          <w:p w14:paraId="3F03E7C6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91" w:type="dxa"/>
            <w:vAlign w:val="center"/>
          </w:tcPr>
          <w:p w14:paraId="13DF762B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3.58%</w:t>
            </w:r>
          </w:p>
        </w:tc>
        <w:tc>
          <w:tcPr>
            <w:tcW w:w="891" w:type="dxa"/>
            <w:vAlign w:val="center"/>
          </w:tcPr>
          <w:p w14:paraId="7EC4FDEC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4.13%</w:t>
            </w:r>
          </w:p>
        </w:tc>
        <w:tc>
          <w:tcPr>
            <w:tcW w:w="970" w:type="dxa"/>
            <w:vAlign w:val="center"/>
          </w:tcPr>
          <w:p w14:paraId="664E50AD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6579E61F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25.29%</w:t>
            </w:r>
          </w:p>
        </w:tc>
        <w:tc>
          <w:tcPr>
            <w:tcW w:w="821" w:type="dxa"/>
            <w:vAlign w:val="center"/>
          </w:tcPr>
          <w:p w14:paraId="107E14F9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29.19%</w:t>
            </w:r>
          </w:p>
        </w:tc>
        <w:tc>
          <w:tcPr>
            <w:tcW w:w="808" w:type="dxa"/>
            <w:vAlign w:val="center"/>
          </w:tcPr>
          <w:p w14:paraId="4FF7428A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5BC076CE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46.52%</w:t>
            </w:r>
          </w:p>
        </w:tc>
        <w:tc>
          <w:tcPr>
            <w:tcW w:w="821" w:type="dxa"/>
            <w:vAlign w:val="center"/>
          </w:tcPr>
          <w:p w14:paraId="019AB267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52.45%</w:t>
            </w:r>
          </w:p>
        </w:tc>
        <w:tc>
          <w:tcPr>
            <w:tcW w:w="820" w:type="dxa"/>
            <w:vAlign w:val="center"/>
          </w:tcPr>
          <w:p w14:paraId="26BACCAC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957F4D" w:rsidRPr="009729E7" w14:paraId="4A1133BA" w14:textId="77777777" w:rsidTr="005F2CB1">
        <w:tc>
          <w:tcPr>
            <w:tcW w:w="1201" w:type="dxa"/>
            <w:vAlign w:val="center"/>
          </w:tcPr>
          <w:p w14:paraId="34CC4B81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766" w:type="dxa"/>
            <w:vAlign w:val="center"/>
          </w:tcPr>
          <w:p w14:paraId="1C796F94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91" w:type="dxa"/>
            <w:vAlign w:val="center"/>
          </w:tcPr>
          <w:p w14:paraId="79BA40D3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1.74%</w:t>
            </w:r>
          </w:p>
        </w:tc>
        <w:tc>
          <w:tcPr>
            <w:tcW w:w="891" w:type="dxa"/>
            <w:vAlign w:val="center"/>
          </w:tcPr>
          <w:p w14:paraId="7955EA77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1.40%</w:t>
            </w:r>
          </w:p>
        </w:tc>
        <w:tc>
          <w:tcPr>
            <w:tcW w:w="970" w:type="dxa"/>
            <w:vAlign w:val="center"/>
          </w:tcPr>
          <w:p w14:paraId="7010D555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50D512B1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22.11%</w:t>
            </w:r>
          </w:p>
        </w:tc>
        <w:tc>
          <w:tcPr>
            <w:tcW w:w="821" w:type="dxa"/>
            <w:vAlign w:val="center"/>
          </w:tcPr>
          <w:p w14:paraId="193AF109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10.59%</w:t>
            </w:r>
          </w:p>
        </w:tc>
        <w:tc>
          <w:tcPr>
            <w:tcW w:w="808" w:type="dxa"/>
            <w:vAlign w:val="center"/>
          </w:tcPr>
          <w:p w14:paraId="053DACDB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2A1D0515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46.93%</w:t>
            </w:r>
          </w:p>
        </w:tc>
        <w:tc>
          <w:tcPr>
            <w:tcW w:w="821" w:type="dxa"/>
            <w:vAlign w:val="center"/>
          </w:tcPr>
          <w:p w14:paraId="3658C0F5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20.59%</w:t>
            </w:r>
          </w:p>
        </w:tc>
        <w:tc>
          <w:tcPr>
            <w:tcW w:w="820" w:type="dxa"/>
            <w:vAlign w:val="center"/>
          </w:tcPr>
          <w:p w14:paraId="05EF580A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0C7183FF" w14:textId="77777777" w:rsidTr="00BE64EE">
        <w:tc>
          <w:tcPr>
            <w:tcW w:w="0" w:type="auto"/>
            <w:gridSpan w:val="11"/>
            <w:vAlign w:val="center"/>
          </w:tcPr>
          <w:p w14:paraId="14BB056A" w14:textId="77777777" w:rsidR="00522EF7" w:rsidRPr="005F2CB1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Note:</w:t>
            </w:r>
            <w:r w:rsidRPr="005F2CB1"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65CB760B" w14:textId="77777777" w:rsidR="00522EF7" w:rsidRPr="005F2CB1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058CFA78" w14:textId="497C6939" w:rsidR="00522EF7" w:rsidRPr="009729E7" w:rsidRDefault="00522EF7" w:rsidP="00522EF7">
            <w:pPr>
              <w:contextualSpacing/>
              <w:mirrorIndents/>
              <w:rPr>
                <w:strike/>
              </w:rPr>
            </w:pPr>
            <w:r w:rsidRPr="005F2CB1"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</w:tc>
      </w:tr>
    </w:tbl>
    <w:p w14:paraId="79E17C2A" w14:textId="77777777" w:rsidR="00957F4D" w:rsidRPr="00F85DB0" w:rsidRDefault="00957F4D" w:rsidP="00957F4D">
      <w:pPr>
        <w:rPr>
          <w:rFonts w:eastAsia="맑은 고딕"/>
          <w:lang w:eastAsia="ko-KR"/>
        </w:rPr>
      </w:pPr>
    </w:p>
    <w:p w14:paraId="1218E6C9" w14:textId="7268F958" w:rsidR="00D4552A" w:rsidRDefault="00885540">
      <w:pPr>
        <w:pStyle w:val="31"/>
        <w:rPr>
          <w:lang w:val="en-US" w:eastAsia="zh-CN"/>
        </w:rPr>
      </w:pPr>
      <w:bookmarkStart w:id="27" w:name="_Toc29107"/>
      <w:bookmarkStart w:id="28" w:name="_Toc12765"/>
      <w:r>
        <w:t>B.4.</w:t>
      </w:r>
      <w:r w:rsidR="006643DA">
        <w:rPr>
          <w:lang w:val="en-US"/>
        </w:rPr>
        <w:t>5A</w:t>
      </w:r>
      <w:r>
        <w:tab/>
        <w:t xml:space="preserve">Inter-gNB CLI scheme </w:t>
      </w:r>
      <w:r w:rsidR="006643DA">
        <w:t>5A</w:t>
      </w:r>
      <w:r>
        <w:t xml:space="preserve">: </w:t>
      </w:r>
      <w:r>
        <w:rPr>
          <w:lang w:val="en-US" w:eastAsia="zh-CN"/>
        </w:rPr>
        <w:t>Power Control scheme based on gNB Tx Power Adjustment</w:t>
      </w:r>
      <w:bookmarkEnd w:id="27"/>
      <w:bookmarkEnd w:id="28"/>
    </w:p>
    <w:p w14:paraId="785F4EE5" w14:textId="77777777" w:rsidR="00CD6A5F" w:rsidRPr="00885540" w:rsidRDefault="00CD6A5F">
      <w:pPr>
        <w:numPr>
          <w:ilvl w:val="0"/>
          <w:numId w:val="32"/>
        </w:numPr>
        <w:spacing w:line="252" w:lineRule="auto"/>
        <w:contextualSpacing/>
        <w:jc w:val="both"/>
      </w:pPr>
      <w:r w:rsidRPr="00885540">
        <w:t xml:space="preserve">Source 1 (Nokia, NSB): </w:t>
      </w:r>
    </w:p>
    <w:p w14:paraId="4F3F42F0" w14:textId="7C4F42E9" w:rsidR="00CD6A5F" w:rsidRDefault="00CD6A5F" w:rsidP="00CD6A5F">
      <w:pPr>
        <w:spacing w:after="0"/>
        <w:rPr>
          <w:b/>
          <w:bCs/>
          <w:u w:val="single"/>
        </w:rPr>
      </w:pPr>
      <w:r w:rsidRPr="002819F4">
        <w:rPr>
          <w:b/>
          <w:bCs/>
          <w:u w:val="single"/>
        </w:rPr>
        <w:t>2-layer Scenario B (FR1)</w:t>
      </w:r>
    </w:p>
    <w:p w14:paraId="2ACD6C56" w14:textId="04A4BD6A" w:rsidR="00596BF4" w:rsidRDefault="00596BF4" w:rsidP="00957F4D">
      <w:pPr>
        <w:spacing w:line="252" w:lineRule="auto"/>
        <w:contextualSpacing/>
        <w:jc w:val="both"/>
        <w:rPr>
          <w:lang w:eastAsia="zh-CN"/>
        </w:rPr>
      </w:pPr>
    </w:p>
    <w:p w14:paraId="3F033D43" w14:textId="66014CA6" w:rsidR="009B08BE" w:rsidRDefault="009B08BE" w:rsidP="00957F4D">
      <w:pPr>
        <w:spacing w:line="252" w:lineRule="auto"/>
        <w:contextualSpacing/>
        <w:jc w:val="both"/>
        <w:rPr>
          <w:lang w:eastAsia="zh-CN"/>
        </w:rPr>
      </w:pPr>
      <w:r w:rsidRPr="009B15BF">
        <w:rPr>
          <w:iCs/>
          <w:lang w:val="en-US" w:eastAsia="zh-CN"/>
        </w:rPr>
        <w:t>Large Packet Size</w:t>
      </w:r>
    </w:p>
    <w:p w14:paraId="5DD35040" w14:textId="0A63D00A" w:rsidR="00957F4D" w:rsidRDefault="00957F4D" w:rsidP="00957F4D">
      <w:pPr>
        <w:spacing w:line="252" w:lineRule="auto"/>
        <w:contextualSpacing/>
        <w:jc w:val="both"/>
        <w:rPr>
          <w:lang w:eastAsia="zh-CN"/>
        </w:rPr>
      </w:pPr>
      <w:r w:rsidRPr="000B5389">
        <w:rPr>
          <w:lang w:eastAsia="zh-CN"/>
        </w:rPr>
        <w:t>Power back off = 3 dB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"/>
        <w:gridCol w:w="616"/>
        <w:gridCol w:w="847"/>
        <w:gridCol w:w="847"/>
        <w:gridCol w:w="949"/>
        <w:gridCol w:w="847"/>
        <w:gridCol w:w="951"/>
        <w:gridCol w:w="949"/>
        <w:gridCol w:w="886"/>
        <w:gridCol w:w="951"/>
        <w:gridCol w:w="949"/>
      </w:tblGrid>
      <w:tr w:rsidR="00522EF7" w:rsidRPr="009729E7" w14:paraId="3AF5AFF3" w14:textId="77777777" w:rsidTr="005F2CB1">
        <w:tc>
          <w:tcPr>
            <w:tcW w:w="1455" w:type="dxa"/>
            <w:gridSpan w:val="2"/>
            <w:shd w:val="clear" w:color="auto" w:fill="auto"/>
            <w:vAlign w:val="center"/>
          </w:tcPr>
          <w:p w14:paraId="032CB684" w14:textId="5D738B99" w:rsidR="00522EF7" w:rsidRPr="009729E7" w:rsidRDefault="00522EF7" w:rsidP="00522EF7">
            <w:pPr>
              <w:contextualSpacing/>
              <w:mirrorIndents/>
              <w:rPr>
                <w:i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43" w:type="dxa"/>
            <w:gridSpan w:val="3"/>
            <w:shd w:val="clear" w:color="auto" w:fill="auto"/>
            <w:vAlign w:val="center"/>
          </w:tcPr>
          <w:p w14:paraId="6562868C" w14:textId="618FF8B2" w:rsidR="00522EF7" w:rsidRPr="009729E7" w:rsidRDefault="00522EF7" w:rsidP="00522EF7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7" w:type="dxa"/>
            <w:gridSpan w:val="3"/>
            <w:shd w:val="clear" w:color="auto" w:fill="auto"/>
            <w:vAlign w:val="center"/>
          </w:tcPr>
          <w:p w14:paraId="0FD0833A" w14:textId="4766D426" w:rsidR="00522EF7" w:rsidRPr="009729E7" w:rsidRDefault="00522EF7" w:rsidP="00522EF7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6" w:type="dxa"/>
            <w:gridSpan w:val="3"/>
            <w:shd w:val="clear" w:color="auto" w:fill="auto"/>
            <w:vAlign w:val="center"/>
          </w:tcPr>
          <w:p w14:paraId="4D4714CC" w14:textId="58AA7444" w:rsidR="00522EF7" w:rsidRPr="009729E7" w:rsidRDefault="00522EF7" w:rsidP="00522EF7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522EF7" w:rsidRPr="009729E7" w14:paraId="2760006C" w14:textId="77777777" w:rsidTr="005F2CB1">
        <w:tc>
          <w:tcPr>
            <w:tcW w:w="1455" w:type="dxa"/>
            <w:gridSpan w:val="2"/>
            <w:shd w:val="clear" w:color="auto" w:fill="auto"/>
            <w:vAlign w:val="center"/>
          </w:tcPr>
          <w:p w14:paraId="7E6BCEF2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08EF19AC" w14:textId="61BA020B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7B8836C" w14:textId="247A0547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C9698F4" w14:textId="5E7EEACA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876B6DD" w14:textId="5B065646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D51F72E" w14:textId="3B4EEE95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C8470B5" w14:textId="150ED888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FE4B728" w14:textId="0755B43D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453467B" w14:textId="06B090EC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9C3CB6E" w14:textId="289AAAF2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522EF7" w:rsidRPr="009729E7" w14:paraId="17B1EED1" w14:textId="77777777" w:rsidTr="005F2CB1">
        <w:tc>
          <w:tcPr>
            <w:tcW w:w="839" w:type="dxa"/>
            <w:vMerge w:val="restart"/>
            <w:shd w:val="clear" w:color="auto" w:fill="auto"/>
            <w:vAlign w:val="center"/>
          </w:tcPr>
          <w:p w14:paraId="28FCF15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AC2B893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B2F947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339.31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B5EF0B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339.15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444AC5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993561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272.60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45BD40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272.43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1E1F89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-0.06%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050BAAB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214.65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BA0850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214.29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81CE60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-0.17%</w:t>
            </w:r>
          </w:p>
        </w:tc>
      </w:tr>
      <w:tr w:rsidR="00522EF7" w:rsidRPr="009729E7" w14:paraId="0BC63039" w14:textId="77777777" w:rsidTr="005F2CB1">
        <w:tc>
          <w:tcPr>
            <w:tcW w:w="839" w:type="dxa"/>
            <w:vMerge/>
            <w:shd w:val="clear" w:color="auto" w:fill="auto"/>
            <w:vAlign w:val="center"/>
          </w:tcPr>
          <w:p w14:paraId="202391F5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FA3292A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16EFCD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234.38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9E669A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234.38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76FB8D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4138DB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145.23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D2FEFF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145.23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31655D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0AE8C56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45.35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EEA745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50.42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37CF4C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11.20%</w:t>
            </w:r>
          </w:p>
        </w:tc>
      </w:tr>
      <w:tr w:rsidR="00522EF7" w:rsidRPr="009729E7" w14:paraId="79E27611" w14:textId="77777777" w:rsidTr="005F2CB1">
        <w:tc>
          <w:tcPr>
            <w:tcW w:w="839" w:type="dxa"/>
            <w:vMerge/>
            <w:shd w:val="clear" w:color="auto" w:fill="auto"/>
            <w:vAlign w:val="center"/>
          </w:tcPr>
          <w:p w14:paraId="4D34BAF5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AF52CB1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AC0892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354.46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75B350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354.46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10E116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3BF722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284.10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28BA0D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283.90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1A6C51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-0.07%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5E464A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225.15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5F6AF1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224.05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3A7DD5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-0.49%</w:t>
            </w:r>
          </w:p>
        </w:tc>
      </w:tr>
      <w:tr w:rsidR="00522EF7" w:rsidRPr="009729E7" w14:paraId="2ADA1705" w14:textId="77777777" w:rsidTr="005F2CB1">
        <w:tc>
          <w:tcPr>
            <w:tcW w:w="839" w:type="dxa"/>
            <w:vMerge w:val="restart"/>
            <w:shd w:val="clear" w:color="auto" w:fill="auto"/>
            <w:vAlign w:val="center"/>
          </w:tcPr>
          <w:p w14:paraId="7FD85DD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A95D282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0B99C5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40.63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BB0A58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40.63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2CA1A2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E5A57B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31.14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AE3992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31.12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877B50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-0.06%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367AB8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22.70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B2CFEE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22.64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83D184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-0.27%</w:t>
            </w:r>
          </w:p>
        </w:tc>
      </w:tr>
      <w:tr w:rsidR="00522EF7" w:rsidRPr="009729E7" w14:paraId="054526D2" w14:textId="77777777" w:rsidTr="005F2CB1">
        <w:tc>
          <w:tcPr>
            <w:tcW w:w="839" w:type="dxa"/>
            <w:vMerge/>
            <w:shd w:val="clear" w:color="auto" w:fill="auto"/>
            <w:vAlign w:val="center"/>
          </w:tcPr>
          <w:p w14:paraId="0BB1D484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0327A2F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B8639A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4.59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75FDBE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383BAA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F9B958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EC4D44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0109F7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-0.08%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08C2020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5D58F8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CF1047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-5.23%</w:t>
            </w:r>
          </w:p>
        </w:tc>
      </w:tr>
      <w:tr w:rsidR="00522EF7" w:rsidRPr="009729E7" w14:paraId="587EDF29" w14:textId="77777777" w:rsidTr="005F2CB1">
        <w:tc>
          <w:tcPr>
            <w:tcW w:w="839" w:type="dxa"/>
            <w:vMerge/>
            <w:shd w:val="clear" w:color="auto" w:fill="auto"/>
            <w:vAlign w:val="center"/>
          </w:tcPr>
          <w:p w14:paraId="48EEF4BF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2300E8B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8AAA51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40.70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58C3ED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40.70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053B5F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6799CB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29.52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27E620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29.38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583E4C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-0.45%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FECD3F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21.85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B8CF94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21.95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A451D3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0.46%</w:t>
            </w:r>
          </w:p>
        </w:tc>
      </w:tr>
      <w:tr w:rsidR="00522EF7" w:rsidRPr="009729E7" w14:paraId="29A69007" w14:textId="77777777" w:rsidTr="005F2CB1">
        <w:tc>
          <w:tcPr>
            <w:tcW w:w="839" w:type="dxa"/>
            <w:vMerge w:val="restart"/>
            <w:shd w:val="clear" w:color="auto" w:fill="auto"/>
            <w:vAlign w:val="center"/>
          </w:tcPr>
          <w:p w14:paraId="1643FE5D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98200CA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B65186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12.21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0660B2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12.24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5C6819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0.29%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B65DD4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22.80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DE62CA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23.04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24BF04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1.07%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664E16C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36.39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CCBDC3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36.20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3CC8F6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-0.54%</w:t>
            </w:r>
          </w:p>
        </w:tc>
      </w:tr>
      <w:tr w:rsidR="00522EF7" w:rsidRPr="009729E7" w14:paraId="1C1A20AE" w14:textId="77777777" w:rsidTr="005F2CB1">
        <w:tc>
          <w:tcPr>
            <w:tcW w:w="839" w:type="dxa"/>
            <w:vMerge/>
            <w:shd w:val="clear" w:color="auto" w:fill="auto"/>
            <w:vAlign w:val="center"/>
          </w:tcPr>
          <w:p w14:paraId="75F0310F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A970875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F2C3BA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10.92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EF97CF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43CD16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C3A079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10.96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941843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17A2ED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762AC9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F8309B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117E0D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0.02%</w:t>
            </w:r>
          </w:p>
        </w:tc>
      </w:tr>
      <w:tr w:rsidR="00522EF7" w:rsidRPr="009729E7" w14:paraId="568DD32F" w14:textId="77777777" w:rsidTr="005F2CB1">
        <w:tc>
          <w:tcPr>
            <w:tcW w:w="839" w:type="dxa"/>
            <w:vMerge/>
            <w:shd w:val="clear" w:color="auto" w:fill="auto"/>
            <w:vAlign w:val="center"/>
          </w:tcPr>
          <w:p w14:paraId="31647500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5E946E8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1521E2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11.26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65C93C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11.26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89DA3D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2A4311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12.71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FFB6D0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12.73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B91CE0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0.17%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399B66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18.85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AF6D7B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18.94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ABD986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0.52%</w:t>
            </w:r>
          </w:p>
        </w:tc>
      </w:tr>
      <w:tr w:rsidR="00522EF7" w:rsidRPr="009729E7" w14:paraId="3C18F4FD" w14:textId="77777777" w:rsidTr="005F2CB1">
        <w:tc>
          <w:tcPr>
            <w:tcW w:w="839" w:type="dxa"/>
            <w:vMerge w:val="restart"/>
            <w:shd w:val="clear" w:color="auto" w:fill="auto"/>
            <w:vAlign w:val="center"/>
          </w:tcPr>
          <w:p w14:paraId="19EB8B77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C522274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600AE4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50.46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329E60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50.46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96A827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61C0CF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68.20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D2A0B4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69.51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0FEF7A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1.92%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306EEA1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95.85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A16CE2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96.28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7EF22D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0.45%</w:t>
            </w:r>
          </w:p>
        </w:tc>
      </w:tr>
      <w:tr w:rsidR="00522EF7" w:rsidRPr="009729E7" w14:paraId="41609DA7" w14:textId="77777777" w:rsidTr="005F2CB1">
        <w:tc>
          <w:tcPr>
            <w:tcW w:w="839" w:type="dxa"/>
            <w:vMerge/>
            <w:shd w:val="clear" w:color="auto" w:fill="auto"/>
            <w:vAlign w:val="center"/>
          </w:tcPr>
          <w:p w14:paraId="247B680D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D5381E8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7AB6A2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13.66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615832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2559FE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9E50D6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14.29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33F2A9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14.31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952BAD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0.14%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35D713A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16.84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71A2BC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16.97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20DAAD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0.75%</w:t>
            </w:r>
          </w:p>
        </w:tc>
      </w:tr>
      <w:tr w:rsidR="00522EF7" w:rsidRPr="009729E7" w14:paraId="383F69C0" w14:textId="77777777" w:rsidTr="005F2CB1">
        <w:tc>
          <w:tcPr>
            <w:tcW w:w="839" w:type="dxa"/>
            <w:vMerge/>
            <w:shd w:val="clear" w:color="auto" w:fill="auto"/>
            <w:vAlign w:val="center"/>
          </w:tcPr>
          <w:p w14:paraId="328CE071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18B218C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192D12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25.35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86F729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25.35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68C742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551FAA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36.37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50AA34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36.25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425B76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-0.32%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05F8B1A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50.05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0C3E3A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50.23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600656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0.35%</w:t>
            </w:r>
          </w:p>
        </w:tc>
      </w:tr>
      <w:tr w:rsidR="00522EF7" w:rsidRPr="009729E7" w14:paraId="31F0CED5" w14:textId="77777777" w:rsidTr="005F2CB1">
        <w:tc>
          <w:tcPr>
            <w:tcW w:w="839" w:type="dxa"/>
            <w:shd w:val="clear" w:color="auto" w:fill="auto"/>
            <w:vAlign w:val="center"/>
          </w:tcPr>
          <w:p w14:paraId="73C8C735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88F41FF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AE3DCA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5.43%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295E19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5.44%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AFC4AA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BC8B89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25.22%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E5F6EF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25.24%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E311DA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D4C39C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40.06%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0528A6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40.11%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99345F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7C4E0805" w14:textId="77777777" w:rsidTr="005F2CB1">
        <w:tc>
          <w:tcPr>
            <w:tcW w:w="839" w:type="dxa"/>
            <w:shd w:val="clear" w:color="auto" w:fill="auto"/>
            <w:vAlign w:val="center"/>
          </w:tcPr>
          <w:p w14:paraId="7E3B85A3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C82AA43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BCAA37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1.66%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7EE890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1.66%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50C18E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C25233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6.38%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7C432F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6.38%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CE42CF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689D9D2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10.65%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1A3AFF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10.64%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FA1C6A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3A6D49E6" w14:textId="77777777" w:rsidTr="005F2CB1">
        <w:tc>
          <w:tcPr>
            <w:tcW w:w="1455" w:type="dxa"/>
            <w:gridSpan w:val="2"/>
            <w:shd w:val="clear" w:color="auto" w:fill="auto"/>
            <w:vAlign w:val="center"/>
          </w:tcPr>
          <w:p w14:paraId="334590BF" w14:textId="59012AFF" w:rsidR="00522EF7" w:rsidRPr="009729E7" w:rsidRDefault="00522EF7" w:rsidP="00522EF7">
            <w:pPr>
              <w:contextualSpacing/>
              <w:mirrorIndents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43" w:type="dxa"/>
            <w:gridSpan w:val="3"/>
            <w:shd w:val="clear" w:color="auto" w:fill="auto"/>
            <w:vAlign w:val="center"/>
          </w:tcPr>
          <w:p w14:paraId="0ECEBD77" w14:textId="1DB2FEE0" w:rsidR="00522EF7" w:rsidRPr="009729E7" w:rsidRDefault="00522EF7" w:rsidP="00522EF7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7" w:type="dxa"/>
            <w:gridSpan w:val="3"/>
            <w:shd w:val="clear" w:color="auto" w:fill="auto"/>
            <w:vAlign w:val="center"/>
          </w:tcPr>
          <w:p w14:paraId="2C473C0C" w14:textId="51F5A0F0" w:rsidR="00522EF7" w:rsidRPr="009729E7" w:rsidRDefault="00522EF7" w:rsidP="00522EF7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6" w:type="dxa"/>
            <w:gridSpan w:val="3"/>
            <w:shd w:val="clear" w:color="auto" w:fill="auto"/>
            <w:vAlign w:val="center"/>
          </w:tcPr>
          <w:p w14:paraId="43D76C94" w14:textId="4A20FE5B" w:rsidR="00522EF7" w:rsidRPr="009729E7" w:rsidRDefault="00522EF7" w:rsidP="00522EF7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522EF7" w:rsidRPr="009729E7" w14:paraId="758A187A" w14:textId="77777777" w:rsidTr="005F2CB1">
        <w:tc>
          <w:tcPr>
            <w:tcW w:w="1455" w:type="dxa"/>
            <w:gridSpan w:val="2"/>
            <w:shd w:val="clear" w:color="auto" w:fill="auto"/>
            <w:vAlign w:val="center"/>
          </w:tcPr>
          <w:p w14:paraId="0DB8D81F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0747CF64" w14:textId="72FD0ABA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8EBF6A8" w14:textId="14AE8E69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F62883D" w14:textId="3BA56D1F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21153A4" w14:textId="54171E4E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DC29F5C" w14:textId="10E8BE79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E684BAA" w14:textId="643756E9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22B77ED" w14:textId="498FFD8B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8A4774A" w14:textId="47AD5F2D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8815AED" w14:textId="7F16685A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522EF7" w:rsidRPr="009729E7" w14:paraId="1E4CC3C0" w14:textId="77777777" w:rsidTr="005F2CB1">
        <w:tc>
          <w:tcPr>
            <w:tcW w:w="839" w:type="dxa"/>
            <w:vMerge w:val="restart"/>
            <w:shd w:val="clear" w:color="auto" w:fill="auto"/>
            <w:vAlign w:val="center"/>
          </w:tcPr>
          <w:p w14:paraId="4DD9ED1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</w:t>
            </w:r>
            <w:r w:rsidRPr="009729E7">
              <w:rPr>
                <w:b/>
                <w:sz w:val="16"/>
                <w:szCs w:val="16"/>
              </w:rPr>
              <w:lastRenderedPageBreak/>
              <w:t>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C6A67D9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lastRenderedPageBreak/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91EC26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303.68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C14C9B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303.66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48AC18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-0.01%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A2F284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194.38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E298D5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194.57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B1F9F5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72FAB2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107.01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AC526D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108.10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870111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1.02%</w:t>
            </w:r>
          </w:p>
        </w:tc>
      </w:tr>
      <w:tr w:rsidR="00522EF7" w:rsidRPr="009729E7" w14:paraId="5E21AC0F" w14:textId="77777777" w:rsidTr="005F2CB1">
        <w:tc>
          <w:tcPr>
            <w:tcW w:w="839" w:type="dxa"/>
            <w:vMerge/>
            <w:shd w:val="clear" w:color="auto" w:fill="auto"/>
            <w:vAlign w:val="center"/>
          </w:tcPr>
          <w:p w14:paraId="01FE6429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7553058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A2C635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174.19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3EB89A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174.19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E0D648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2D5543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6.78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D0DD53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7.24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6BA9BF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6.83%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FFF2B6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B30D6E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BB01BA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0.05%</w:t>
            </w:r>
          </w:p>
        </w:tc>
      </w:tr>
      <w:tr w:rsidR="00522EF7" w:rsidRPr="009729E7" w14:paraId="6342497A" w14:textId="77777777" w:rsidTr="005F2CB1">
        <w:tc>
          <w:tcPr>
            <w:tcW w:w="839" w:type="dxa"/>
            <w:vMerge/>
            <w:shd w:val="clear" w:color="auto" w:fill="auto"/>
            <w:vAlign w:val="center"/>
          </w:tcPr>
          <w:p w14:paraId="4CD2A5EC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8342CD8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4A939B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324.85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B17830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324.85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00BBA0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CEC87B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217.15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9205EC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218.33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9E0376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0.54%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69BA5F1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89.75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DDE7B5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94.05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B2EF38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4.79%</w:t>
            </w:r>
          </w:p>
        </w:tc>
      </w:tr>
      <w:tr w:rsidR="00522EF7" w:rsidRPr="009729E7" w14:paraId="009840F3" w14:textId="77777777" w:rsidTr="005F2CB1">
        <w:tc>
          <w:tcPr>
            <w:tcW w:w="839" w:type="dxa"/>
            <w:vMerge w:val="restart"/>
            <w:shd w:val="clear" w:color="auto" w:fill="auto"/>
            <w:vAlign w:val="center"/>
          </w:tcPr>
          <w:p w14:paraId="0109C4A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ECB2E9C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3C809F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137.20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C3402E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137.84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260498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0.47%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2F0E82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69.82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F06F78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73.51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95314A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5.29%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34CAC0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34.77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F7156F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37.51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A21752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7.90%</w:t>
            </w:r>
          </w:p>
        </w:tc>
      </w:tr>
      <w:tr w:rsidR="00522EF7" w:rsidRPr="009729E7" w14:paraId="775D2073" w14:textId="77777777" w:rsidTr="005F2CB1">
        <w:tc>
          <w:tcPr>
            <w:tcW w:w="839" w:type="dxa"/>
            <w:vMerge/>
            <w:shd w:val="clear" w:color="auto" w:fill="auto"/>
            <w:vAlign w:val="center"/>
          </w:tcPr>
          <w:p w14:paraId="6C004D57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2A4031B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9181BF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22.34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CF5C7E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22.34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C035F8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873CF9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0.44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DF0047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0.46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BE8019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3.21%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E91550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0.20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8777AE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0.20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AB1F05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-0.06%</w:t>
            </w:r>
          </w:p>
        </w:tc>
      </w:tr>
      <w:tr w:rsidR="00522EF7" w:rsidRPr="009729E7" w14:paraId="00DCB321" w14:textId="77777777" w:rsidTr="005F2CB1">
        <w:tc>
          <w:tcPr>
            <w:tcW w:w="839" w:type="dxa"/>
            <w:vMerge/>
            <w:shd w:val="clear" w:color="auto" w:fill="auto"/>
            <w:vAlign w:val="center"/>
          </w:tcPr>
          <w:p w14:paraId="4AB2D17D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91B9009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1718B2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165.66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BF32D0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166.68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B126C2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0.62%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CCC30D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74.63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07AA11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78.25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B83BCC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4.86%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7EE506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28.30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C8F29A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30.78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B3EBCC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8.75%</w:t>
            </w:r>
          </w:p>
        </w:tc>
      </w:tr>
      <w:tr w:rsidR="00522EF7" w:rsidRPr="009729E7" w14:paraId="213516F1" w14:textId="77777777" w:rsidTr="005F2CB1">
        <w:tc>
          <w:tcPr>
            <w:tcW w:w="839" w:type="dxa"/>
            <w:vMerge w:val="restart"/>
            <w:shd w:val="clear" w:color="auto" w:fill="auto"/>
            <w:vAlign w:val="center"/>
          </w:tcPr>
          <w:p w14:paraId="2DD09922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68F8445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AD2250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13.37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AE2F9C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13.37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095DDC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0.03%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06AE16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39.21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F55334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38.99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29C4FE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-0.56%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1B2447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67.73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EF919C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67.63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55F39B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-0.15%</w:t>
            </w:r>
          </w:p>
        </w:tc>
      </w:tr>
      <w:tr w:rsidR="00522EF7" w:rsidRPr="009729E7" w14:paraId="021E6729" w14:textId="77777777" w:rsidTr="005F2CB1">
        <w:tc>
          <w:tcPr>
            <w:tcW w:w="839" w:type="dxa"/>
            <w:vMerge/>
            <w:shd w:val="clear" w:color="auto" w:fill="auto"/>
            <w:vAlign w:val="center"/>
          </w:tcPr>
          <w:p w14:paraId="0CBDD4A6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993A783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08E4A2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10.95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DC03DF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3153D1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0D55C7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4493B8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87CFB3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-0.01%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0DBE32A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11.10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4AA7AC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11.11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B33ED2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0.02%</w:t>
            </w:r>
          </w:p>
        </w:tc>
      </w:tr>
      <w:tr w:rsidR="00522EF7" w:rsidRPr="009729E7" w14:paraId="73A408DC" w14:textId="77777777" w:rsidTr="005F2CB1">
        <w:tc>
          <w:tcPr>
            <w:tcW w:w="839" w:type="dxa"/>
            <w:vMerge/>
            <w:shd w:val="clear" w:color="auto" w:fill="auto"/>
            <w:vAlign w:val="center"/>
          </w:tcPr>
          <w:p w14:paraId="63684FE2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3CD6F97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B3EC03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11.60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1608E9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11.60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04C037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0.03%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F2DAB5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15.08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612406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15.10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53CB00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0.19%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643A519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23.53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C57EAA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23.44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3D23E1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-0.38%</w:t>
            </w:r>
          </w:p>
        </w:tc>
      </w:tr>
      <w:tr w:rsidR="00522EF7" w:rsidRPr="009729E7" w14:paraId="342CFFC6" w14:textId="77777777" w:rsidTr="005F2CB1">
        <w:tc>
          <w:tcPr>
            <w:tcW w:w="839" w:type="dxa"/>
            <w:vMerge w:val="restart"/>
            <w:shd w:val="clear" w:color="auto" w:fill="auto"/>
            <w:vAlign w:val="center"/>
          </w:tcPr>
          <w:p w14:paraId="76F4D555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9A90FFF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5D775B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34.00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5CAC8C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33.99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F85BDC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-0.03%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8CE77A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64.38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3D1EF6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63.89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7DA2E2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-0.78%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3829E2B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100.83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9EC529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99.01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A28395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-1.80%</w:t>
            </w:r>
          </w:p>
        </w:tc>
      </w:tr>
      <w:tr w:rsidR="00522EF7" w:rsidRPr="009729E7" w14:paraId="35E8E396" w14:textId="77777777" w:rsidTr="005F2CB1">
        <w:tc>
          <w:tcPr>
            <w:tcW w:w="839" w:type="dxa"/>
            <w:vMerge/>
            <w:shd w:val="clear" w:color="auto" w:fill="auto"/>
            <w:vAlign w:val="center"/>
          </w:tcPr>
          <w:p w14:paraId="3D5D0CBF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5BECF9B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42F4D7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4.62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5BAC39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8EF36A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C11601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6.98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1A12DA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6.59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F610F7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-5.54%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99B6A7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11.81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A4FA15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11.10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BEE095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-6.03%</w:t>
            </w:r>
          </w:p>
        </w:tc>
      </w:tr>
      <w:tr w:rsidR="00522EF7" w:rsidRPr="009729E7" w14:paraId="7814C0AE" w14:textId="77777777" w:rsidTr="005F2CB1">
        <w:tc>
          <w:tcPr>
            <w:tcW w:w="839" w:type="dxa"/>
            <w:vMerge/>
            <w:shd w:val="clear" w:color="auto" w:fill="auto"/>
            <w:vAlign w:val="center"/>
          </w:tcPr>
          <w:p w14:paraId="426FC5F0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50956DC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2562B7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16.61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ECF0DA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16.61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84BEF8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430CD6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23.81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F45E86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23.35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7F273E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-1.90%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B55BB7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44.25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304930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43.33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189372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-2.07%</w:t>
            </w:r>
          </w:p>
        </w:tc>
      </w:tr>
      <w:tr w:rsidR="00522EF7" w:rsidRPr="009729E7" w14:paraId="3DB02151" w14:textId="77777777" w:rsidTr="005F2CB1">
        <w:tc>
          <w:tcPr>
            <w:tcW w:w="839" w:type="dxa"/>
            <w:shd w:val="clear" w:color="auto" w:fill="auto"/>
            <w:vAlign w:val="center"/>
          </w:tcPr>
          <w:p w14:paraId="4F30CF4B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E8D424C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C350D1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5.78%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A44F18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5.78%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1F248F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6E5264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21.40%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FFA851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21.37%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8D1145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0805CB4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42.37%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154713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42.34%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F88C9B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44D430B9" w14:textId="77777777" w:rsidTr="005F2CB1">
        <w:tc>
          <w:tcPr>
            <w:tcW w:w="839" w:type="dxa"/>
            <w:shd w:val="clear" w:color="auto" w:fill="auto"/>
            <w:vAlign w:val="center"/>
          </w:tcPr>
          <w:p w14:paraId="28FAE92F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CD071DD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3ACF13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1.33%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CADD0B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1.33%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32C2C1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0A3FF4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9.38%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E8595D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8.89%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5D16E4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E7FBE9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16.30%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5BEA81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15.48%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E42D43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753B3B18" w14:textId="77777777" w:rsidTr="005F2CB1">
        <w:tc>
          <w:tcPr>
            <w:tcW w:w="9631" w:type="dxa"/>
            <w:gridSpan w:val="11"/>
            <w:shd w:val="clear" w:color="auto" w:fill="auto"/>
            <w:vAlign w:val="center"/>
          </w:tcPr>
          <w:p w14:paraId="57D80078" w14:textId="77777777" w:rsidR="00522EF7" w:rsidRPr="005F2CB1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Note:</w:t>
            </w:r>
            <w:r w:rsidRPr="005F2CB1"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1496DA28" w14:textId="77777777" w:rsidR="00522EF7" w:rsidRPr="005F2CB1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424F3F46" w14:textId="7A3BECD8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</w:tc>
      </w:tr>
    </w:tbl>
    <w:p w14:paraId="7C56F051" w14:textId="7FDD9359" w:rsidR="00957F4D" w:rsidRDefault="00957F4D" w:rsidP="00957F4D">
      <w:pPr>
        <w:spacing w:line="252" w:lineRule="auto"/>
        <w:contextualSpacing/>
        <w:jc w:val="both"/>
        <w:rPr>
          <w:lang w:eastAsia="zh-CN"/>
        </w:rPr>
      </w:pPr>
    </w:p>
    <w:p w14:paraId="726AA94D" w14:textId="6883762B" w:rsidR="009B08BE" w:rsidRPr="000B5389" w:rsidRDefault="009B08BE" w:rsidP="00957F4D">
      <w:pPr>
        <w:spacing w:line="252" w:lineRule="auto"/>
        <w:contextualSpacing/>
        <w:jc w:val="both"/>
        <w:rPr>
          <w:lang w:eastAsia="zh-CN"/>
        </w:rPr>
      </w:pPr>
      <w:r w:rsidRPr="009B15BF">
        <w:rPr>
          <w:iCs/>
          <w:lang w:val="en-US" w:eastAsia="zh-CN"/>
        </w:rPr>
        <w:t>Large Packet Size</w:t>
      </w:r>
    </w:p>
    <w:p w14:paraId="2E4E4325" w14:textId="77777777" w:rsidR="00957F4D" w:rsidRDefault="00957F4D" w:rsidP="00957F4D">
      <w:pPr>
        <w:spacing w:line="252" w:lineRule="auto"/>
        <w:contextualSpacing/>
        <w:jc w:val="both"/>
        <w:rPr>
          <w:lang w:eastAsia="zh-CN"/>
        </w:rPr>
      </w:pPr>
      <w:r w:rsidRPr="000B5389">
        <w:rPr>
          <w:lang w:eastAsia="zh-CN"/>
        </w:rPr>
        <w:t xml:space="preserve">Power back off = </w:t>
      </w:r>
      <w:r>
        <w:rPr>
          <w:lang w:eastAsia="zh-CN"/>
        </w:rPr>
        <w:t>6</w:t>
      </w:r>
      <w:r w:rsidRPr="000B5389">
        <w:rPr>
          <w:lang w:eastAsia="zh-CN"/>
        </w:rPr>
        <w:t xml:space="preserve"> dB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"/>
        <w:gridCol w:w="616"/>
        <w:gridCol w:w="847"/>
        <w:gridCol w:w="847"/>
        <w:gridCol w:w="949"/>
        <w:gridCol w:w="847"/>
        <w:gridCol w:w="951"/>
        <w:gridCol w:w="949"/>
        <w:gridCol w:w="886"/>
        <w:gridCol w:w="951"/>
        <w:gridCol w:w="949"/>
      </w:tblGrid>
      <w:tr w:rsidR="00522EF7" w:rsidRPr="009729E7" w14:paraId="55E90418" w14:textId="77777777" w:rsidTr="00522EF7">
        <w:tc>
          <w:tcPr>
            <w:tcW w:w="1455" w:type="dxa"/>
            <w:gridSpan w:val="2"/>
            <w:shd w:val="clear" w:color="auto" w:fill="auto"/>
            <w:vAlign w:val="center"/>
          </w:tcPr>
          <w:p w14:paraId="3047745D" w14:textId="17BB8911" w:rsidR="00522EF7" w:rsidRPr="009729E7" w:rsidRDefault="00522EF7" w:rsidP="00522EF7">
            <w:pPr>
              <w:contextualSpacing/>
              <w:mirrorIndents/>
              <w:rPr>
                <w:i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43" w:type="dxa"/>
            <w:gridSpan w:val="3"/>
            <w:shd w:val="clear" w:color="auto" w:fill="auto"/>
            <w:vAlign w:val="center"/>
          </w:tcPr>
          <w:p w14:paraId="4047D1AD" w14:textId="77777777" w:rsidR="00522EF7" w:rsidRPr="009729E7" w:rsidRDefault="00522EF7" w:rsidP="00522EF7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7" w:type="dxa"/>
            <w:gridSpan w:val="3"/>
            <w:shd w:val="clear" w:color="auto" w:fill="auto"/>
            <w:vAlign w:val="center"/>
          </w:tcPr>
          <w:p w14:paraId="1E43B50A" w14:textId="77777777" w:rsidR="00522EF7" w:rsidRPr="009729E7" w:rsidRDefault="00522EF7" w:rsidP="00522EF7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6" w:type="dxa"/>
            <w:gridSpan w:val="3"/>
            <w:shd w:val="clear" w:color="auto" w:fill="auto"/>
            <w:vAlign w:val="center"/>
          </w:tcPr>
          <w:p w14:paraId="2684F649" w14:textId="77777777" w:rsidR="00522EF7" w:rsidRPr="009729E7" w:rsidRDefault="00522EF7" w:rsidP="00522EF7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522EF7" w:rsidRPr="009729E7" w14:paraId="1D5A3B5F" w14:textId="77777777" w:rsidTr="00522EF7">
        <w:tc>
          <w:tcPr>
            <w:tcW w:w="1455" w:type="dxa"/>
            <w:gridSpan w:val="2"/>
            <w:shd w:val="clear" w:color="auto" w:fill="auto"/>
            <w:vAlign w:val="center"/>
          </w:tcPr>
          <w:p w14:paraId="674EE1AF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5834F607" w14:textId="6E66FF2B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2CF4343" w14:textId="4A0D6379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4541736" w14:textId="73D7EA30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90B6377" w14:textId="62A830B8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4F3857B" w14:textId="6F1620CC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D546A77" w14:textId="5E3C2888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0A854C92" w14:textId="25B0A269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6D741C0" w14:textId="0E9A5821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B022BE0" w14:textId="2254C295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522EF7" w:rsidRPr="009729E7" w14:paraId="178BCE49" w14:textId="77777777" w:rsidTr="00522EF7">
        <w:tc>
          <w:tcPr>
            <w:tcW w:w="839" w:type="dxa"/>
            <w:vMerge w:val="restart"/>
            <w:shd w:val="clear" w:color="auto" w:fill="auto"/>
            <w:vAlign w:val="center"/>
          </w:tcPr>
          <w:p w14:paraId="29A45CE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18C6535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213559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339.31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AC6F8D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338.86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E4617E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-0.14%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2105FD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272.60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939DAA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271.45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B85215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-0.42%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D5BEE3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214.65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ACE093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213.80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D43A7D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-0.40%</w:t>
            </w:r>
          </w:p>
        </w:tc>
      </w:tr>
      <w:tr w:rsidR="00522EF7" w:rsidRPr="009729E7" w14:paraId="0762F266" w14:textId="77777777" w:rsidTr="00522EF7">
        <w:tc>
          <w:tcPr>
            <w:tcW w:w="839" w:type="dxa"/>
            <w:vMerge/>
            <w:shd w:val="clear" w:color="auto" w:fill="auto"/>
            <w:vAlign w:val="center"/>
          </w:tcPr>
          <w:p w14:paraId="697589CE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D348205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26CE00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234.38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5DAF05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234.38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B4403B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B504F5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145.23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30082B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141.43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5A4671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-2.62%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3F140D3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45.35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F4BB67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43.25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6A3077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-4.63%</w:t>
            </w:r>
          </w:p>
        </w:tc>
      </w:tr>
      <w:tr w:rsidR="00522EF7" w:rsidRPr="009729E7" w14:paraId="2FC24244" w14:textId="77777777" w:rsidTr="00522EF7">
        <w:tc>
          <w:tcPr>
            <w:tcW w:w="839" w:type="dxa"/>
            <w:vMerge/>
            <w:shd w:val="clear" w:color="auto" w:fill="auto"/>
            <w:vAlign w:val="center"/>
          </w:tcPr>
          <w:p w14:paraId="79F9D811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0E2FA0B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E9F20D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354.46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9BB64F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354.45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51E52E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75F5C5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284.10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066F33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283.60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88E3F7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-0.18%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4252C3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225.15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11F1DF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223.65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1CD65A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-0.67%</w:t>
            </w:r>
          </w:p>
        </w:tc>
      </w:tr>
      <w:tr w:rsidR="00522EF7" w:rsidRPr="009729E7" w14:paraId="08367377" w14:textId="77777777" w:rsidTr="00522EF7">
        <w:tc>
          <w:tcPr>
            <w:tcW w:w="839" w:type="dxa"/>
            <w:vMerge w:val="restart"/>
            <w:shd w:val="clear" w:color="auto" w:fill="auto"/>
            <w:vAlign w:val="center"/>
          </w:tcPr>
          <w:p w14:paraId="4A74E8D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2148A06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8FFB17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40.63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447FF4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40.63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919C1A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C27029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31.14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F9BAD1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31.14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24CB2A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-0.01%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36ECCB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22.70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CB17C9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22.63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004EE4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-0.33%</w:t>
            </w:r>
          </w:p>
        </w:tc>
      </w:tr>
      <w:tr w:rsidR="00522EF7" w:rsidRPr="009729E7" w14:paraId="05718A4D" w14:textId="77777777" w:rsidTr="00522EF7">
        <w:tc>
          <w:tcPr>
            <w:tcW w:w="839" w:type="dxa"/>
            <w:vMerge/>
            <w:shd w:val="clear" w:color="auto" w:fill="auto"/>
            <w:vAlign w:val="center"/>
          </w:tcPr>
          <w:p w14:paraId="2BF842F8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E2DFA69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4EC719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4.59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DCDEFB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0730FA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92D873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2AA00C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3.10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EEBE4E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3.25%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AB91DE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ABCF24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DA81D1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-0.72%</w:t>
            </w:r>
          </w:p>
        </w:tc>
      </w:tr>
      <w:tr w:rsidR="00522EF7" w:rsidRPr="009729E7" w14:paraId="461E22D2" w14:textId="77777777" w:rsidTr="00522EF7">
        <w:tc>
          <w:tcPr>
            <w:tcW w:w="839" w:type="dxa"/>
            <w:vMerge/>
            <w:shd w:val="clear" w:color="auto" w:fill="auto"/>
            <w:vAlign w:val="center"/>
          </w:tcPr>
          <w:p w14:paraId="6FD35841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9ED9CDE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BA7AFD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40.70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B109D1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40.70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76890F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18D4FE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29.52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5404A4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29.58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E6D95E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0.23%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0D1D77B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21.85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E879B4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21.26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35CB1C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-2.69%</w:t>
            </w:r>
          </w:p>
        </w:tc>
      </w:tr>
      <w:tr w:rsidR="00522EF7" w:rsidRPr="009729E7" w14:paraId="70F18374" w14:textId="77777777" w:rsidTr="00522EF7">
        <w:tc>
          <w:tcPr>
            <w:tcW w:w="839" w:type="dxa"/>
            <w:vMerge w:val="restart"/>
            <w:shd w:val="clear" w:color="auto" w:fill="auto"/>
            <w:vAlign w:val="center"/>
          </w:tcPr>
          <w:p w14:paraId="0D2ABD37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BA9A22D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5BF5ED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12.21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9A6CE7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12.26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F4BECC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EC7223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22.80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878CAA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23.15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D047D9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1.54%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052871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36.39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915152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36.31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8DA7CC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-0.22%</w:t>
            </w:r>
          </w:p>
        </w:tc>
      </w:tr>
      <w:tr w:rsidR="00522EF7" w:rsidRPr="009729E7" w14:paraId="015149C9" w14:textId="77777777" w:rsidTr="00522EF7">
        <w:tc>
          <w:tcPr>
            <w:tcW w:w="839" w:type="dxa"/>
            <w:vMerge/>
            <w:shd w:val="clear" w:color="auto" w:fill="auto"/>
            <w:vAlign w:val="center"/>
          </w:tcPr>
          <w:p w14:paraId="7C4CFCF0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0907082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03905A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10.92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69B2DD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A39635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6A51E8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10.96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792038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79E38F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3BFD582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12B3E3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2FD7A7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0.03%</w:t>
            </w:r>
          </w:p>
        </w:tc>
      </w:tr>
      <w:tr w:rsidR="00522EF7" w:rsidRPr="009729E7" w14:paraId="4F8E2482" w14:textId="77777777" w:rsidTr="00522EF7">
        <w:tc>
          <w:tcPr>
            <w:tcW w:w="839" w:type="dxa"/>
            <w:vMerge/>
            <w:shd w:val="clear" w:color="auto" w:fill="auto"/>
            <w:vAlign w:val="center"/>
          </w:tcPr>
          <w:p w14:paraId="26885566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740F86E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287792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11.26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23F9F9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11.26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DDA363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0.02%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75E344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12.71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4080AB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12.82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38FEB8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0.83%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34BFDE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18.85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558488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18.94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6E44DE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0.48%</w:t>
            </w:r>
          </w:p>
        </w:tc>
      </w:tr>
      <w:tr w:rsidR="00522EF7" w:rsidRPr="009729E7" w14:paraId="6FBADB60" w14:textId="77777777" w:rsidTr="00522EF7">
        <w:tc>
          <w:tcPr>
            <w:tcW w:w="839" w:type="dxa"/>
            <w:vMerge w:val="restart"/>
            <w:shd w:val="clear" w:color="auto" w:fill="auto"/>
            <w:vAlign w:val="center"/>
          </w:tcPr>
          <w:p w14:paraId="1B1B7DE6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8B99EE6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41195D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50.46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1ADA94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50.46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E44CD2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07F5DB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68.20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13BC5D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68.96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D21D37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1.12%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5BB9BC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95.85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954300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95.93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DC37DB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0.09%</w:t>
            </w:r>
          </w:p>
        </w:tc>
      </w:tr>
      <w:tr w:rsidR="00522EF7" w:rsidRPr="009729E7" w14:paraId="69DE0EFD" w14:textId="77777777" w:rsidTr="00522EF7">
        <w:tc>
          <w:tcPr>
            <w:tcW w:w="839" w:type="dxa"/>
            <w:vMerge/>
            <w:shd w:val="clear" w:color="auto" w:fill="auto"/>
            <w:vAlign w:val="center"/>
          </w:tcPr>
          <w:p w14:paraId="6E7EE26A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4C0F61F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9AEAF3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13.66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D85CF4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16D333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552210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14.29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AC9691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14.31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BD1CB6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0.12%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A75413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16.84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F533B5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16.87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7191F9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0.15%</w:t>
            </w:r>
          </w:p>
        </w:tc>
      </w:tr>
      <w:tr w:rsidR="00522EF7" w:rsidRPr="009729E7" w14:paraId="4DC494F8" w14:textId="77777777" w:rsidTr="00522EF7">
        <w:tc>
          <w:tcPr>
            <w:tcW w:w="839" w:type="dxa"/>
            <w:vMerge/>
            <w:shd w:val="clear" w:color="auto" w:fill="auto"/>
            <w:vAlign w:val="center"/>
          </w:tcPr>
          <w:p w14:paraId="06F1FB05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C37B301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FDAEC1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25.35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C9F966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25.35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158DC4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907963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36.37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31A909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36.03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D29340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-0.94%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0BD446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50.05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7F64A8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50.65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E95395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1.20%</w:t>
            </w:r>
          </w:p>
        </w:tc>
      </w:tr>
      <w:tr w:rsidR="00522EF7" w:rsidRPr="009729E7" w14:paraId="4E9527FA" w14:textId="77777777" w:rsidTr="00522EF7">
        <w:tc>
          <w:tcPr>
            <w:tcW w:w="839" w:type="dxa"/>
            <w:shd w:val="clear" w:color="auto" w:fill="auto"/>
            <w:vAlign w:val="center"/>
          </w:tcPr>
          <w:p w14:paraId="0993BEF2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410FD05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AC757A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5.43%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C7A42E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5.44%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966BD8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582349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25.22%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F278BE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25.32%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B2FB02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F84C23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40.06%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31ADAB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40.18%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844B30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24B89B61" w14:textId="77777777" w:rsidTr="00522EF7">
        <w:tc>
          <w:tcPr>
            <w:tcW w:w="839" w:type="dxa"/>
            <w:shd w:val="clear" w:color="auto" w:fill="auto"/>
            <w:vAlign w:val="center"/>
          </w:tcPr>
          <w:p w14:paraId="4B2B7524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D39BF51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B6D6D1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1.66%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FFE6C4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1.66%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E8C119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E8ACF9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6.38%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E4B1E4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6.37%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2D6B4F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1E9096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10.65%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41970B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10.65%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F05988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42A3B1FB" w14:textId="77777777" w:rsidTr="00522EF7">
        <w:tc>
          <w:tcPr>
            <w:tcW w:w="1455" w:type="dxa"/>
            <w:gridSpan w:val="2"/>
            <w:shd w:val="clear" w:color="auto" w:fill="auto"/>
            <w:vAlign w:val="center"/>
          </w:tcPr>
          <w:p w14:paraId="5EC6FC68" w14:textId="38EB1ED3" w:rsidR="00522EF7" w:rsidRPr="009729E7" w:rsidRDefault="00522EF7" w:rsidP="00522EF7">
            <w:pPr>
              <w:contextualSpacing/>
              <w:mirrorIndents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43" w:type="dxa"/>
            <w:gridSpan w:val="3"/>
            <w:shd w:val="clear" w:color="auto" w:fill="auto"/>
            <w:vAlign w:val="center"/>
          </w:tcPr>
          <w:p w14:paraId="12CE031E" w14:textId="77777777" w:rsidR="00522EF7" w:rsidRPr="009729E7" w:rsidRDefault="00522EF7" w:rsidP="00522EF7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7" w:type="dxa"/>
            <w:gridSpan w:val="3"/>
            <w:shd w:val="clear" w:color="auto" w:fill="auto"/>
            <w:vAlign w:val="center"/>
          </w:tcPr>
          <w:p w14:paraId="045A4781" w14:textId="77777777" w:rsidR="00522EF7" w:rsidRPr="009729E7" w:rsidRDefault="00522EF7" w:rsidP="00522EF7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6" w:type="dxa"/>
            <w:gridSpan w:val="3"/>
            <w:shd w:val="clear" w:color="auto" w:fill="auto"/>
            <w:vAlign w:val="center"/>
          </w:tcPr>
          <w:p w14:paraId="1675DCC8" w14:textId="77777777" w:rsidR="00522EF7" w:rsidRPr="009729E7" w:rsidRDefault="00522EF7" w:rsidP="00522EF7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522EF7" w:rsidRPr="009729E7" w14:paraId="06250CBA" w14:textId="77777777" w:rsidTr="00522EF7">
        <w:tc>
          <w:tcPr>
            <w:tcW w:w="1455" w:type="dxa"/>
            <w:gridSpan w:val="2"/>
            <w:shd w:val="clear" w:color="auto" w:fill="auto"/>
            <w:vAlign w:val="center"/>
          </w:tcPr>
          <w:p w14:paraId="1CEFD569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37DACDD9" w14:textId="246F43B4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017DA38" w14:textId="1E085E3D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E1B6EC3" w14:textId="180998F2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D74EF34" w14:textId="1D474164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A0978DB" w14:textId="28EC57F2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86E30AA" w14:textId="4C937BDD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364DD20F" w14:textId="1465E5D8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2805D4B" w14:textId="43DA7314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187E9E6" w14:textId="23D024DB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522EF7" w:rsidRPr="009729E7" w14:paraId="0621069C" w14:textId="77777777" w:rsidTr="00522EF7">
        <w:tc>
          <w:tcPr>
            <w:tcW w:w="839" w:type="dxa"/>
            <w:vMerge w:val="restart"/>
            <w:shd w:val="clear" w:color="auto" w:fill="auto"/>
            <w:vAlign w:val="center"/>
          </w:tcPr>
          <w:p w14:paraId="5665EBE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F17B677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BBFB9E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303.68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54B1E5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303.58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DD6F62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-0.03%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AADD8C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194.38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A626DB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193.66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D17BF0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-0.37%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6308363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107.01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D14276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108.37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937A0D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1.27%</w:t>
            </w:r>
          </w:p>
        </w:tc>
      </w:tr>
      <w:tr w:rsidR="00522EF7" w:rsidRPr="009729E7" w14:paraId="27F15437" w14:textId="77777777" w:rsidTr="00522EF7">
        <w:tc>
          <w:tcPr>
            <w:tcW w:w="839" w:type="dxa"/>
            <w:vMerge/>
            <w:shd w:val="clear" w:color="auto" w:fill="auto"/>
            <w:vAlign w:val="center"/>
          </w:tcPr>
          <w:p w14:paraId="3C07473E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E44F4AE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66BAB4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174.19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B96843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174.19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85AAEA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9EC49B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6.78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8D4B8A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6.59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3BD1AA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-2.77%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8B4BB7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88941B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4AACFC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-0.14%</w:t>
            </w:r>
          </w:p>
        </w:tc>
      </w:tr>
      <w:tr w:rsidR="00522EF7" w:rsidRPr="009729E7" w14:paraId="409CFC4D" w14:textId="77777777" w:rsidTr="00522EF7">
        <w:tc>
          <w:tcPr>
            <w:tcW w:w="839" w:type="dxa"/>
            <w:vMerge/>
            <w:shd w:val="clear" w:color="auto" w:fill="auto"/>
            <w:vAlign w:val="center"/>
          </w:tcPr>
          <w:p w14:paraId="70389CCA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6E3F748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2924F6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324.85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1FD493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324.85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CEE5CD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F6C246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217.15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2BD792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217.35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9DCCE8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0.09%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6EC5F0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89.75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506295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95.28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86BF4D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6.16%</w:t>
            </w:r>
          </w:p>
        </w:tc>
      </w:tr>
      <w:tr w:rsidR="00522EF7" w:rsidRPr="009729E7" w14:paraId="0E2376F4" w14:textId="77777777" w:rsidTr="00522EF7">
        <w:tc>
          <w:tcPr>
            <w:tcW w:w="839" w:type="dxa"/>
            <w:vMerge w:val="restart"/>
            <w:shd w:val="clear" w:color="auto" w:fill="auto"/>
            <w:vAlign w:val="center"/>
          </w:tcPr>
          <w:p w14:paraId="6187FD2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9077937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EC207B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137.20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4AF2EC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138.50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FA1875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0.94%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2D1FDA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69.82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CFCE2F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76.81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C9CA5E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10.01%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609660E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34.77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410FFD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40.31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B32FD1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15.96%</w:t>
            </w:r>
          </w:p>
        </w:tc>
      </w:tr>
      <w:tr w:rsidR="00522EF7" w:rsidRPr="009729E7" w14:paraId="137D6539" w14:textId="77777777" w:rsidTr="00522EF7">
        <w:tc>
          <w:tcPr>
            <w:tcW w:w="839" w:type="dxa"/>
            <w:vMerge/>
            <w:shd w:val="clear" w:color="auto" w:fill="auto"/>
            <w:vAlign w:val="center"/>
          </w:tcPr>
          <w:p w14:paraId="01973933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17A02BD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0C7E2C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22.34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F52E02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22.34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96D94F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BF8206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0.44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8FF8EA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0.42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F11170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-4.86%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DAC55E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0.20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76794B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0.20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BC22E7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0.75%</w:t>
            </w:r>
          </w:p>
        </w:tc>
      </w:tr>
      <w:tr w:rsidR="00522EF7" w:rsidRPr="009729E7" w14:paraId="49BB38E4" w14:textId="77777777" w:rsidTr="00522EF7">
        <w:tc>
          <w:tcPr>
            <w:tcW w:w="839" w:type="dxa"/>
            <w:vMerge/>
            <w:shd w:val="clear" w:color="auto" w:fill="auto"/>
            <w:vAlign w:val="center"/>
          </w:tcPr>
          <w:p w14:paraId="4CA0F507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5E4E5A8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94B4F3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165.66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92C0F5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166.70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A551BD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0.63%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E1A4A3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74.63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19E1FE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82.95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A39FD4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11.16%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DB5DD3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28.30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4F453B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33.40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C3C209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18.02%</w:t>
            </w:r>
          </w:p>
        </w:tc>
      </w:tr>
      <w:tr w:rsidR="00522EF7" w:rsidRPr="009729E7" w14:paraId="393C2B02" w14:textId="77777777" w:rsidTr="00522EF7">
        <w:tc>
          <w:tcPr>
            <w:tcW w:w="839" w:type="dxa"/>
            <w:vMerge w:val="restart"/>
            <w:shd w:val="clear" w:color="auto" w:fill="auto"/>
            <w:vAlign w:val="center"/>
          </w:tcPr>
          <w:p w14:paraId="2E825C38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A189E91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D8812C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13.37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845C1B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13.38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725B73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CF3819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39.21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4C057C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39.51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1F51F4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0.77%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3BE9FE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67.73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309D72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67.73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B8F083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522EF7" w:rsidRPr="009729E7" w14:paraId="360AC900" w14:textId="77777777" w:rsidTr="00522EF7">
        <w:tc>
          <w:tcPr>
            <w:tcW w:w="839" w:type="dxa"/>
            <w:vMerge/>
            <w:shd w:val="clear" w:color="auto" w:fill="auto"/>
            <w:vAlign w:val="center"/>
          </w:tcPr>
          <w:p w14:paraId="544AC890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3FD182C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F95445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10.95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C6BE78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29E97D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933CC8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339299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2FD263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4B0448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11.10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941D77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11.11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DF4DE8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0.01%</w:t>
            </w:r>
          </w:p>
        </w:tc>
      </w:tr>
      <w:tr w:rsidR="00522EF7" w:rsidRPr="009729E7" w14:paraId="4820CE0F" w14:textId="77777777" w:rsidTr="00522EF7">
        <w:tc>
          <w:tcPr>
            <w:tcW w:w="839" w:type="dxa"/>
            <w:vMerge/>
            <w:shd w:val="clear" w:color="auto" w:fill="auto"/>
            <w:vAlign w:val="center"/>
          </w:tcPr>
          <w:p w14:paraId="56CDCF8D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0A04A29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049DCF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11.60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CAFA46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11.61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9441DF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0.06%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53DD53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15.08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0293BA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15.18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8E34B7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0.68%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2D3ED2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23.53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73CC20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23.51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0EDA6B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-0.07%</w:t>
            </w:r>
          </w:p>
        </w:tc>
      </w:tr>
      <w:tr w:rsidR="00522EF7" w:rsidRPr="009729E7" w14:paraId="3CE133F0" w14:textId="77777777" w:rsidTr="00522EF7">
        <w:tc>
          <w:tcPr>
            <w:tcW w:w="839" w:type="dxa"/>
            <w:vMerge w:val="restart"/>
            <w:shd w:val="clear" w:color="auto" w:fill="auto"/>
            <w:vAlign w:val="center"/>
          </w:tcPr>
          <w:p w14:paraId="2D8DF5A9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A161090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B8638A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34.00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739594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33.98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E22F28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-0.06%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DBFEB6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64.38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6B7BD7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64.27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1ED5F2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-0.18%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A67D62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100.83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C8F432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97.74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F0EFBD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-3.06%</w:t>
            </w:r>
          </w:p>
        </w:tc>
      </w:tr>
      <w:tr w:rsidR="00522EF7" w:rsidRPr="009729E7" w14:paraId="6B4BC481" w14:textId="77777777" w:rsidTr="00522EF7">
        <w:tc>
          <w:tcPr>
            <w:tcW w:w="839" w:type="dxa"/>
            <w:vMerge/>
            <w:shd w:val="clear" w:color="auto" w:fill="auto"/>
            <w:vAlign w:val="center"/>
          </w:tcPr>
          <w:p w14:paraId="2692522F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667A04D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07D91E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4.62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C52FBE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6975EA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-0.29%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81634C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6.98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6F3C4E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6.40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0D4DEF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-8.36%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317B049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11.81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76C2B1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10.03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BBDCC1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-15.12%</w:t>
            </w:r>
          </w:p>
        </w:tc>
      </w:tr>
      <w:tr w:rsidR="00522EF7" w:rsidRPr="009729E7" w14:paraId="673C4D2A" w14:textId="77777777" w:rsidTr="00522EF7">
        <w:tc>
          <w:tcPr>
            <w:tcW w:w="839" w:type="dxa"/>
            <w:vMerge/>
            <w:shd w:val="clear" w:color="auto" w:fill="auto"/>
            <w:vAlign w:val="center"/>
          </w:tcPr>
          <w:p w14:paraId="54BE7895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A24BF60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ECE982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16.61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6AFAE3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16.61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CBB479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7B6ADB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23.81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6325BD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23.17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4F9CFD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-2.68%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0EA8818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44.25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17D872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42.43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7B7F4E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-4.12%</w:t>
            </w:r>
          </w:p>
        </w:tc>
      </w:tr>
      <w:tr w:rsidR="00522EF7" w:rsidRPr="009729E7" w14:paraId="5DABA116" w14:textId="77777777" w:rsidTr="00522EF7">
        <w:tc>
          <w:tcPr>
            <w:tcW w:w="839" w:type="dxa"/>
            <w:shd w:val="clear" w:color="auto" w:fill="auto"/>
            <w:vAlign w:val="center"/>
          </w:tcPr>
          <w:p w14:paraId="0F692418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F9A6C68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23DBAC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5.78%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5326A4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5.78%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A253DA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1BA16A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21.40%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B04550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21.49%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03F664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6B4499F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42.37%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1D3C4E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42.43%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4362EB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545CCBDA" w14:textId="77777777" w:rsidTr="00522EF7">
        <w:tc>
          <w:tcPr>
            <w:tcW w:w="839" w:type="dxa"/>
            <w:shd w:val="clear" w:color="auto" w:fill="auto"/>
            <w:vAlign w:val="center"/>
          </w:tcPr>
          <w:p w14:paraId="1C4FAB3A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lastRenderedPageBreak/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7688891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04BFAD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1.33%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DE3E87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1.32%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B5A2AE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D2D65B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9.38%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1A4107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8.43%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E19AB1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9C5216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16.30%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A9ECE3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14.64%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95A32D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6EE60D40" w14:textId="77777777" w:rsidTr="005F2CB1">
        <w:tc>
          <w:tcPr>
            <w:tcW w:w="9631" w:type="dxa"/>
            <w:gridSpan w:val="11"/>
            <w:shd w:val="clear" w:color="auto" w:fill="auto"/>
            <w:vAlign w:val="center"/>
          </w:tcPr>
          <w:p w14:paraId="0669B485" w14:textId="77777777" w:rsidR="00522EF7" w:rsidRPr="005F2CB1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Note:</w:t>
            </w:r>
            <w:r w:rsidRPr="005F2CB1"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203F0A24" w14:textId="77777777" w:rsidR="00522EF7" w:rsidRPr="005F2CB1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4D55C7FD" w14:textId="2D74C6EB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</w:tc>
      </w:tr>
    </w:tbl>
    <w:p w14:paraId="0A973003" w14:textId="683A3915" w:rsidR="00957F4D" w:rsidRDefault="00957F4D" w:rsidP="00957F4D">
      <w:pPr>
        <w:spacing w:line="252" w:lineRule="auto"/>
        <w:contextualSpacing/>
        <w:jc w:val="both"/>
        <w:rPr>
          <w:lang w:eastAsia="zh-CN"/>
        </w:rPr>
      </w:pPr>
    </w:p>
    <w:p w14:paraId="1CACCA46" w14:textId="0D5EC109" w:rsidR="009B08BE" w:rsidRPr="000B5389" w:rsidRDefault="009B08BE" w:rsidP="00957F4D">
      <w:pPr>
        <w:spacing w:line="252" w:lineRule="auto"/>
        <w:contextualSpacing/>
        <w:jc w:val="both"/>
        <w:rPr>
          <w:lang w:eastAsia="zh-CN"/>
        </w:rPr>
      </w:pPr>
      <w:r w:rsidRPr="009B15BF">
        <w:rPr>
          <w:iCs/>
          <w:lang w:val="en-US" w:eastAsia="zh-CN"/>
        </w:rPr>
        <w:t>Large Packet Size</w:t>
      </w:r>
    </w:p>
    <w:p w14:paraId="65199BF5" w14:textId="77777777" w:rsidR="00957F4D" w:rsidRDefault="00957F4D" w:rsidP="00957F4D">
      <w:pPr>
        <w:spacing w:line="252" w:lineRule="auto"/>
        <w:contextualSpacing/>
        <w:jc w:val="both"/>
        <w:rPr>
          <w:lang w:eastAsia="zh-CN"/>
        </w:rPr>
      </w:pPr>
      <w:r w:rsidRPr="000B5389">
        <w:rPr>
          <w:lang w:eastAsia="zh-CN"/>
        </w:rPr>
        <w:t xml:space="preserve">Power back off = </w:t>
      </w:r>
      <w:r>
        <w:rPr>
          <w:lang w:eastAsia="zh-CN"/>
        </w:rPr>
        <w:t>10</w:t>
      </w:r>
      <w:r w:rsidRPr="000B5389">
        <w:rPr>
          <w:lang w:eastAsia="zh-CN"/>
        </w:rPr>
        <w:t xml:space="preserve"> dB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"/>
        <w:gridCol w:w="616"/>
        <w:gridCol w:w="847"/>
        <w:gridCol w:w="847"/>
        <w:gridCol w:w="949"/>
        <w:gridCol w:w="847"/>
        <w:gridCol w:w="951"/>
        <w:gridCol w:w="949"/>
        <w:gridCol w:w="886"/>
        <w:gridCol w:w="951"/>
        <w:gridCol w:w="949"/>
      </w:tblGrid>
      <w:tr w:rsidR="00522EF7" w:rsidRPr="009729E7" w14:paraId="6655389E" w14:textId="77777777" w:rsidTr="00522EF7">
        <w:tc>
          <w:tcPr>
            <w:tcW w:w="1455" w:type="dxa"/>
            <w:gridSpan w:val="2"/>
            <w:shd w:val="clear" w:color="auto" w:fill="auto"/>
            <w:vAlign w:val="center"/>
          </w:tcPr>
          <w:p w14:paraId="5BB66F0F" w14:textId="0E55B886" w:rsidR="00522EF7" w:rsidRPr="009729E7" w:rsidRDefault="00522EF7" w:rsidP="00522EF7">
            <w:pPr>
              <w:contextualSpacing/>
              <w:mirrorIndents/>
              <w:rPr>
                <w:i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43" w:type="dxa"/>
            <w:gridSpan w:val="3"/>
            <w:shd w:val="clear" w:color="auto" w:fill="auto"/>
            <w:vAlign w:val="center"/>
          </w:tcPr>
          <w:p w14:paraId="00CF73B6" w14:textId="77777777" w:rsidR="00522EF7" w:rsidRPr="009729E7" w:rsidRDefault="00522EF7" w:rsidP="00522EF7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7" w:type="dxa"/>
            <w:gridSpan w:val="3"/>
            <w:shd w:val="clear" w:color="auto" w:fill="auto"/>
            <w:vAlign w:val="center"/>
          </w:tcPr>
          <w:p w14:paraId="3196B7C1" w14:textId="77777777" w:rsidR="00522EF7" w:rsidRPr="009729E7" w:rsidRDefault="00522EF7" w:rsidP="00522EF7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6" w:type="dxa"/>
            <w:gridSpan w:val="3"/>
            <w:shd w:val="clear" w:color="auto" w:fill="auto"/>
            <w:vAlign w:val="center"/>
          </w:tcPr>
          <w:p w14:paraId="7E142826" w14:textId="77777777" w:rsidR="00522EF7" w:rsidRPr="009729E7" w:rsidRDefault="00522EF7" w:rsidP="00522EF7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522EF7" w:rsidRPr="009729E7" w14:paraId="26867974" w14:textId="77777777" w:rsidTr="00522EF7">
        <w:tc>
          <w:tcPr>
            <w:tcW w:w="1455" w:type="dxa"/>
            <w:gridSpan w:val="2"/>
            <w:shd w:val="clear" w:color="auto" w:fill="auto"/>
            <w:vAlign w:val="center"/>
          </w:tcPr>
          <w:p w14:paraId="6E6A02E7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73FE3B45" w14:textId="36D255D1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B34C0DF" w14:textId="4632FBBF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1D82020" w14:textId="2969941D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B5541DE" w14:textId="5B46A837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0CCBE1D" w14:textId="43060754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9A6178E" w14:textId="044F15B6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3E28532" w14:textId="56C1B031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41C8423" w14:textId="60062841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5061CAB" w14:textId="1761FC90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522EF7" w:rsidRPr="009729E7" w14:paraId="70DB992B" w14:textId="77777777" w:rsidTr="00522EF7">
        <w:tc>
          <w:tcPr>
            <w:tcW w:w="839" w:type="dxa"/>
            <w:vMerge w:val="restart"/>
            <w:shd w:val="clear" w:color="auto" w:fill="auto"/>
            <w:vAlign w:val="center"/>
          </w:tcPr>
          <w:p w14:paraId="0FEE2CD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F3BC5F8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32690F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339.31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9940D5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337.70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FD1036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-0.47%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07C216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272.60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519E22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269.65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D05D06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-1.08%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319DE4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214.65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270D82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211.15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E2231C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-1.63%</w:t>
            </w:r>
          </w:p>
        </w:tc>
      </w:tr>
      <w:tr w:rsidR="00522EF7" w:rsidRPr="009729E7" w14:paraId="7F1A288C" w14:textId="77777777" w:rsidTr="00522EF7">
        <w:tc>
          <w:tcPr>
            <w:tcW w:w="839" w:type="dxa"/>
            <w:vMerge/>
            <w:shd w:val="clear" w:color="auto" w:fill="auto"/>
            <w:vAlign w:val="center"/>
          </w:tcPr>
          <w:p w14:paraId="33900194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6996774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6229B1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234.38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8A3B16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232.38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ADA325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-0.85%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FC9C64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145.23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AC7DB0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142.33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02A312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-2.00%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DAB581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45.35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15F3E6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41.75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DEAADC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-7.94%</w:t>
            </w:r>
          </w:p>
        </w:tc>
      </w:tr>
      <w:tr w:rsidR="00522EF7" w:rsidRPr="009729E7" w14:paraId="637804E4" w14:textId="77777777" w:rsidTr="00522EF7">
        <w:tc>
          <w:tcPr>
            <w:tcW w:w="839" w:type="dxa"/>
            <w:vMerge/>
            <w:shd w:val="clear" w:color="auto" w:fill="auto"/>
            <w:vAlign w:val="center"/>
          </w:tcPr>
          <w:p w14:paraId="299280F7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46A522D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DDF8F5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354.46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48BEF4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354.42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767406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-0.01%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F1D64B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284.10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5AE738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282.35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093368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-0.62%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6AA0625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225.15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5EA6AE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219.65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D13964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-2.44%</w:t>
            </w:r>
          </w:p>
        </w:tc>
      </w:tr>
      <w:tr w:rsidR="00522EF7" w:rsidRPr="009729E7" w14:paraId="735997D6" w14:textId="77777777" w:rsidTr="00522EF7">
        <w:tc>
          <w:tcPr>
            <w:tcW w:w="839" w:type="dxa"/>
            <w:vMerge w:val="restart"/>
            <w:shd w:val="clear" w:color="auto" w:fill="auto"/>
            <w:vAlign w:val="center"/>
          </w:tcPr>
          <w:p w14:paraId="0E60916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9B69F1E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E030A0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40.63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5A591D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40.63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BD93F1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8557E7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31.14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2E073E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31.18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7CBC10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0.12%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6EBA294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22.70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6CD5D0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22.69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F77D60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-0.03%</w:t>
            </w:r>
          </w:p>
        </w:tc>
      </w:tr>
      <w:tr w:rsidR="00522EF7" w:rsidRPr="009729E7" w14:paraId="55E3697F" w14:textId="77777777" w:rsidTr="00522EF7">
        <w:tc>
          <w:tcPr>
            <w:tcW w:w="839" w:type="dxa"/>
            <w:vMerge/>
            <w:shd w:val="clear" w:color="auto" w:fill="auto"/>
            <w:vAlign w:val="center"/>
          </w:tcPr>
          <w:p w14:paraId="4F22E4C7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8AF7FD6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FC7EA8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4.59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37D9A0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48A0B7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EE63AF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17180D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3.10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A692B1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3.25%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0FA73A3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D72466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40383C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-2.05%</w:t>
            </w:r>
          </w:p>
        </w:tc>
      </w:tr>
      <w:tr w:rsidR="00522EF7" w:rsidRPr="009729E7" w14:paraId="400CE3E7" w14:textId="77777777" w:rsidTr="00522EF7">
        <w:tc>
          <w:tcPr>
            <w:tcW w:w="839" w:type="dxa"/>
            <w:vMerge/>
            <w:shd w:val="clear" w:color="auto" w:fill="auto"/>
            <w:vAlign w:val="center"/>
          </w:tcPr>
          <w:p w14:paraId="1052FED0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B062496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5B6831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40.70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5CF886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40.70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5AFE39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7BA85A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29.52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9A605D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29.25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13A454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-0.90%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3813FB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21.85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0751CE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21.66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7E38FB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-0.86%</w:t>
            </w:r>
          </w:p>
        </w:tc>
      </w:tr>
      <w:tr w:rsidR="00522EF7" w:rsidRPr="009729E7" w14:paraId="06794C64" w14:textId="77777777" w:rsidTr="00522EF7">
        <w:tc>
          <w:tcPr>
            <w:tcW w:w="839" w:type="dxa"/>
            <w:vMerge w:val="restart"/>
            <w:shd w:val="clear" w:color="auto" w:fill="auto"/>
            <w:vAlign w:val="center"/>
          </w:tcPr>
          <w:p w14:paraId="498FE3E4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0268CE7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1F8430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12.21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C3107F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12.32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00C4C9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0.93%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2E2912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22.80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8E822C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23.26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C8BAF7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2.02%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5D773B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36.39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580487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36.70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568F48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0.84%</w:t>
            </w:r>
          </w:p>
        </w:tc>
      </w:tr>
      <w:tr w:rsidR="00522EF7" w:rsidRPr="009729E7" w14:paraId="7701948D" w14:textId="77777777" w:rsidTr="00522EF7">
        <w:tc>
          <w:tcPr>
            <w:tcW w:w="839" w:type="dxa"/>
            <w:vMerge/>
            <w:shd w:val="clear" w:color="auto" w:fill="auto"/>
            <w:vAlign w:val="center"/>
          </w:tcPr>
          <w:p w14:paraId="76744309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53C9EA3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19EC27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10.92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297DEC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74A0F9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F4526D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10.96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AF0D4A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41B323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0.02%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3261FAC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3DEE18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880246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0.10%</w:t>
            </w:r>
          </w:p>
        </w:tc>
      </w:tr>
      <w:tr w:rsidR="00522EF7" w:rsidRPr="009729E7" w14:paraId="111C25C6" w14:textId="77777777" w:rsidTr="00522EF7">
        <w:tc>
          <w:tcPr>
            <w:tcW w:w="839" w:type="dxa"/>
            <w:vMerge/>
            <w:shd w:val="clear" w:color="auto" w:fill="auto"/>
            <w:vAlign w:val="center"/>
          </w:tcPr>
          <w:p w14:paraId="12ACDF36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CFBC302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174D38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11.26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9E3DDE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11.27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5C4A40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3D6B5A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12.71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F04B31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13.05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25691B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2.69%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E2184C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18.85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6EEC77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19.28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166000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2.32%</w:t>
            </w:r>
          </w:p>
        </w:tc>
      </w:tr>
      <w:tr w:rsidR="00522EF7" w:rsidRPr="009729E7" w14:paraId="10AAA3AD" w14:textId="77777777" w:rsidTr="00522EF7">
        <w:tc>
          <w:tcPr>
            <w:tcW w:w="839" w:type="dxa"/>
            <w:vMerge w:val="restart"/>
            <w:shd w:val="clear" w:color="auto" w:fill="auto"/>
            <w:vAlign w:val="center"/>
          </w:tcPr>
          <w:p w14:paraId="7FE1E1DC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7A2B953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8AC572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50.46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6976CB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50.46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A33BA7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D857AB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68.20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4C09DC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69.09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C7103E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1.30%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6B07CE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95.85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BB39F3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95.59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4F0459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-0.27%</w:t>
            </w:r>
          </w:p>
        </w:tc>
      </w:tr>
      <w:tr w:rsidR="00522EF7" w:rsidRPr="009729E7" w14:paraId="52EA9BF7" w14:textId="77777777" w:rsidTr="00522EF7">
        <w:tc>
          <w:tcPr>
            <w:tcW w:w="839" w:type="dxa"/>
            <w:vMerge/>
            <w:shd w:val="clear" w:color="auto" w:fill="auto"/>
            <w:vAlign w:val="center"/>
          </w:tcPr>
          <w:p w14:paraId="7D55D3F3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0B102A4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1BF470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13.66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2150EF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CEC0CC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6B1E54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14.29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1B5081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14.32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9034E0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0.17%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3ED4C12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16.84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301C20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16.93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57CE1A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0.53%</w:t>
            </w:r>
          </w:p>
        </w:tc>
      </w:tr>
      <w:tr w:rsidR="00522EF7" w:rsidRPr="009729E7" w14:paraId="26083B29" w14:textId="77777777" w:rsidTr="00522EF7">
        <w:tc>
          <w:tcPr>
            <w:tcW w:w="839" w:type="dxa"/>
            <w:vMerge/>
            <w:shd w:val="clear" w:color="auto" w:fill="auto"/>
            <w:vAlign w:val="center"/>
          </w:tcPr>
          <w:p w14:paraId="0D6E35B7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80F5EEF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0B9CC2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25.35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2DA633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25.35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F1C12E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30E52C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36.37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789955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36.19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4334C0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-0.49%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EF77F9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50.05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7E639F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49.97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64A937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-0.16%</w:t>
            </w:r>
          </w:p>
        </w:tc>
      </w:tr>
      <w:tr w:rsidR="00522EF7" w:rsidRPr="009729E7" w14:paraId="5A579B4C" w14:textId="77777777" w:rsidTr="00522EF7">
        <w:tc>
          <w:tcPr>
            <w:tcW w:w="839" w:type="dxa"/>
            <w:shd w:val="clear" w:color="auto" w:fill="auto"/>
            <w:vAlign w:val="center"/>
          </w:tcPr>
          <w:p w14:paraId="24D26259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613AAA1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B85A21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5.43%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0A8A17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5.46%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046A91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1D1E24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25.22%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BE2682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25.50%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7C1858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62BF66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40.06%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F98213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40.55%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A3EE80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0188EABB" w14:textId="77777777" w:rsidTr="00522EF7">
        <w:tc>
          <w:tcPr>
            <w:tcW w:w="839" w:type="dxa"/>
            <w:shd w:val="clear" w:color="auto" w:fill="auto"/>
            <w:vAlign w:val="center"/>
          </w:tcPr>
          <w:p w14:paraId="6DED9523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E7F5A72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6BDB5A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1.66%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6EDE91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1.66%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014A82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384610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6.38%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88AF02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6.38%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52B10B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02DC19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10.65%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66931D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10.65%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CA92F4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19FF8205" w14:textId="77777777" w:rsidTr="00522EF7">
        <w:tc>
          <w:tcPr>
            <w:tcW w:w="1455" w:type="dxa"/>
            <w:gridSpan w:val="2"/>
            <w:shd w:val="clear" w:color="auto" w:fill="auto"/>
            <w:vAlign w:val="center"/>
          </w:tcPr>
          <w:p w14:paraId="7FDF5648" w14:textId="3BB147FD" w:rsidR="00522EF7" w:rsidRPr="009729E7" w:rsidRDefault="00522EF7" w:rsidP="00522EF7">
            <w:pPr>
              <w:contextualSpacing/>
              <w:mirrorIndents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43" w:type="dxa"/>
            <w:gridSpan w:val="3"/>
            <w:shd w:val="clear" w:color="auto" w:fill="auto"/>
            <w:vAlign w:val="center"/>
          </w:tcPr>
          <w:p w14:paraId="35FDF793" w14:textId="77777777" w:rsidR="00522EF7" w:rsidRPr="009729E7" w:rsidRDefault="00522EF7" w:rsidP="00522EF7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7" w:type="dxa"/>
            <w:gridSpan w:val="3"/>
            <w:shd w:val="clear" w:color="auto" w:fill="auto"/>
            <w:vAlign w:val="center"/>
          </w:tcPr>
          <w:p w14:paraId="6B0FA023" w14:textId="77777777" w:rsidR="00522EF7" w:rsidRPr="009729E7" w:rsidRDefault="00522EF7" w:rsidP="00522EF7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6" w:type="dxa"/>
            <w:gridSpan w:val="3"/>
            <w:shd w:val="clear" w:color="auto" w:fill="auto"/>
            <w:vAlign w:val="center"/>
          </w:tcPr>
          <w:p w14:paraId="517F4178" w14:textId="77777777" w:rsidR="00522EF7" w:rsidRPr="009729E7" w:rsidRDefault="00522EF7" w:rsidP="00522EF7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522EF7" w:rsidRPr="009729E7" w14:paraId="625E4F1B" w14:textId="77777777" w:rsidTr="00522EF7">
        <w:tc>
          <w:tcPr>
            <w:tcW w:w="1455" w:type="dxa"/>
            <w:gridSpan w:val="2"/>
            <w:shd w:val="clear" w:color="auto" w:fill="auto"/>
            <w:vAlign w:val="center"/>
          </w:tcPr>
          <w:p w14:paraId="7A2BC318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7BE86248" w14:textId="6ED22C36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D0F5A05" w14:textId="0FDAE96D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0FD4103" w14:textId="2BE08030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EB41011" w14:textId="1ADA6A95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CD93F4F" w14:textId="17B4D951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55E7916" w14:textId="2D1258BC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4583475" w14:textId="25480162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6E142D2" w14:textId="32A9E90D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ACD55B7" w14:textId="2DF8B85C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522EF7" w:rsidRPr="009729E7" w14:paraId="6E40A293" w14:textId="77777777" w:rsidTr="00522EF7">
        <w:tc>
          <w:tcPr>
            <w:tcW w:w="839" w:type="dxa"/>
            <w:vMerge w:val="restart"/>
            <w:shd w:val="clear" w:color="auto" w:fill="auto"/>
            <w:vAlign w:val="center"/>
          </w:tcPr>
          <w:p w14:paraId="570DA1F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10A59F1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5293FA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303.68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A7BBFF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303.50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88109F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-0.06%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968971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194.38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C78E39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193.11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4C0AF7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-0.65%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F1923C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107.01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27D78C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108.26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28E758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1.17%</w:t>
            </w:r>
          </w:p>
        </w:tc>
      </w:tr>
      <w:tr w:rsidR="00522EF7" w:rsidRPr="009729E7" w14:paraId="6F19BFD1" w14:textId="77777777" w:rsidTr="00522EF7">
        <w:tc>
          <w:tcPr>
            <w:tcW w:w="839" w:type="dxa"/>
            <w:vMerge/>
            <w:shd w:val="clear" w:color="auto" w:fill="auto"/>
            <w:vAlign w:val="center"/>
          </w:tcPr>
          <w:p w14:paraId="40A9C103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B5E613D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EC5302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174.19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DD4736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174.19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A5CE5C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8E8D52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6.78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745C6F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6.78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AEE68A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7321C6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8792CD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BB9B9C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-0.33%</w:t>
            </w:r>
          </w:p>
        </w:tc>
      </w:tr>
      <w:tr w:rsidR="00522EF7" w:rsidRPr="009729E7" w14:paraId="316287E7" w14:textId="77777777" w:rsidTr="00522EF7">
        <w:tc>
          <w:tcPr>
            <w:tcW w:w="839" w:type="dxa"/>
            <w:vMerge/>
            <w:shd w:val="clear" w:color="auto" w:fill="auto"/>
            <w:vAlign w:val="center"/>
          </w:tcPr>
          <w:p w14:paraId="49E0A6AB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A66BDC5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28B0BA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324.85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B49E9E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324.85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D9EB7D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CFF1E5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217.15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23C307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215.85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A1C5A4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-0.60%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CBFA10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89.75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E9201A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95.25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255672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6.13%</w:t>
            </w:r>
          </w:p>
        </w:tc>
      </w:tr>
      <w:tr w:rsidR="00522EF7" w:rsidRPr="009729E7" w14:paraId="4D7BB509" w14:textId="77777777" w:rsidTr="00522EF7">
        <w:tc>
          <w:tcPr>
            <w:tcW w:w="839" w:type="dxa"/>
            <w:vMerge w:val="restart"/>
            <w:shd w:val="clear" w:color="auto" w:fill="auto"/>
            <w:vAlign w:val="center"/>
          </w:tcPr>
          <w:p w14:paraId="2C0468C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033AB06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934E92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137.20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DE0A30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139.27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DDB300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1.51%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CCECA1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69.82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42AF79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81.52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F69612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16.75%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8C0F45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34.77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D6A083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44.04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7CA0DA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26.68%</w:t>
            </w:r>
          </w:p>
        </w:tc>
      </w:tr>
      <w:tr w:rsidR="00522EF7" w:rsidRPr="009729E7" w14:paraId="037F716A" w14:textId="77777777" w:rsidTr="00522EF7">
        <w:tc>
          <w:tcPr>
            <w:tcW w:w="839" w:type="dxa"/>
            <w:vMerge/>
            <w:shd w:val="clear" w:color="auto" w:fill="auto"/>
            <w:vAlign w:val="center"/>
          </w:tcPr>
          <w:p w14:paraId="1DDCF888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1374037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FA74A6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22.34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FDE5C1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22.34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080806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CCACE4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0.44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B5851F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0.45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64E027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1.21%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09C0975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0.20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3C7AF33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0.20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3D0920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-1.47%</w:t>
            </w:r>
          </w:p>
        </w:tc>
      </w:tr>
      <w:tr w:rsidR="00522EF7" w:rsidRPr="009729E7" w14:paraId="7DDDB236" w14:textId="77777777" w:rsidTr="00522EF7">
        <w:tc>
          <w:tcPr>
            <w:tcW w:w="839" w:type="dxa"/>
            <w:vMerge/>
            <w:shd w:val="clear" w:color="auto" w:fill="auto"/>
            <w:vAlign w:val="center"/>
          </w:tcPr>
          <w:p w14:paraId="4B2E9293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4B9EB8A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B8DFAA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165.66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0D6AE1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168.70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6E284B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1.84%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B098BA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74.63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83FBAE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89.05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FF2B22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19.33%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6CA8268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28.30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9DBE08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36.93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340F40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30.51%</w:t>
            </w:r>
          </w:p>
        </w:tc>
      </w:tr>
      <w:tr w:rsidR="00522EF7" w:rsidRPr="009729E7" w14:paraId="547836BC" w14:textId="77777777" w:rsidTr="00522EF7">
        <w:tc>
          <w:tcPr>
            <w:tcW w:w="839" w:type="dxa"/>
            <w:vMerge w:val="restart"/>
            <w:shd w:val="clear" w:color="auto" w:fill="auto"/>
            <w:vAlign w:val="center"/>
          </w:tcPr>
          <w:p w14:paraId="3D0AB861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F503754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367866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13.37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59C050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13.42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D7A58D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9AF859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39.21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DA4453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39.18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1FF857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-0.07%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02B06BE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67.73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527EA1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67.84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74D1DA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0.16%</w:t>
            </w:r>
          </w:p>
        </w:tc>
      </w:tr>
      <w:tr w:rsidR="00522EF7" w:rsidRPr="009729E7" w14:paraId="774019D8" w14:textId="77777777" w:rsidTr="00522EF7">
        <w:tc>
          <w:tcPr>
            <w:tcW w:w="839" w:type="dxa"/>
            <w:vMerge/>
            <w:shd w:val="clear" w:color="auto" w:fill="auto"/>
            <w:vAlign w:val="center"/>
          </w:tcPr>
          <w:p w14:paraId="22D8AFAD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DD85078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E93F68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10.95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D65079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7E0D2F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70A46E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04E67A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AEB4EC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0.02%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603B063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11.10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36A034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11.12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50CCDC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0.13%</w:t>
            </w:r>
          </w:p>
        </w:tc>
      </w:tr>
      <w:tr w:rsidR="00522EF7" w:rsidRPr="009729E7" w14:paraId="30F6BCE3" w14:textId="77777777" w:rsidTr="00522EF7">
        <w:tc>
          <w:tcPr>
            <w:tcW w:w="839" w:type="dxa"/>
            <w:vMerge/>
            <w:shd w:val="clear" w:color="auto" w:fill="auto"/>
            <w:vAlign w:val="center"/>
          </w:tcPr>
          <w:p w14:paraId="712C74A4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183BD79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608BB9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11.60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810D07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11.63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81A4BC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0.24%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3DB113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15.08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4630AD6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15.29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479C96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1.39%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F310F1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23.53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81DFEC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23.80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1C36B4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1.16%</w:t>
            </w:r>
          </w:p>
        </w:tc>
      </w:tr>
      <w:tr w:rsidR="00522EF7" w:rsidRPr="009729E7" w14:paraId="3E054971" w14:textId="77777777" w:rsidTr="00522EF7">
        <w:tc>
          <w:tcPr>
            <w:tcW w:w="839" w:type="dxa"/>
            <w:vMerge w:val="restart"/>
            <w:shd w:val="clear" w:color="auto" w:fill="auto"/>
            <w:vAlign w:val="center"/>
          </w:tcPr>
          <w:p w14:paraId="04B91840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BE4032D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55AAA7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34.00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24A7E4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33.96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EDA7A7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-0.11%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E986AC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64.38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844BBA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63.45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FDF65A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-1.45%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84AD6A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100.83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A18FC7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95.58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B992AA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-5.20%</w:t>
            </w:r>
          </w:p>
        </w:tc>
      </w:tr>
      <w:tr w:rsidR="00522EF7" w:rsidRPr="009729E7" w14:paraId="448A33C0" w14:textId="77777777" w:rsidTr="00522EF7">
        <w:tc>
          <w:tcPr>
            <w:tcW w:w="839" w:type="dxa"/>
            <w:vMerge/>
            <w:shd w:val="clear" w:color="auto" w:fill="auto"/>
            <w:vAlign w:val="center"/>
          </w:tcPr>
          <w:p w14:paraId="6BDF3DB4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E4F116F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A5CB0A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4.62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0F1F51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D539DC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-0.61%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BD9179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6.98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26ACC8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6.06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6362F3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-13.21%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7BD28D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11.81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ED4C03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9.02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2DF88A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-23.63%</w:t>
            </w:r>
          </w:p>
        </w:tc>
      </w:tr>
      <w:tr w:rsidR="00522EF7" w:rsidRPr="009729E7" w14:paraId="653AA48A" w14:textId="77777777" w:rsidTr="00522EF7">
        <w:tc>
          <w:tcPr>
            <w:tcW w:w="839" w:type="dxa"/>
            <w:vMerge/>
            <w:shd w:val="clear" w:color="auto" w:fill="auto"/>
            <w:vAlign w:val="center"/>
          </w:tcPr>
          <w:p w14:paraId="04F038BA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EBCE13C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F196DF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16.61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D9CC59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16.61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256286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E5991E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23.81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D3EF62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22.76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376089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-4.41%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2345B3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44.25 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D9BA54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41.21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72017B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-6.87%</w:t>
            </w:r>
          </w:p>
        </w:tc>
      </w:tr>
      <w:tr w:rsidR="00522EF7" w:rsidRPr="009729E7" w14:paraId="743492DB" w14:textId="77777777" w:rsidTr="00522EF7">
        <w:tc>
          <w:tcPr>
            <w:tcW w:w="839" w:type="dxa"/>
            <w:shd w:val="clear" w:color="auto" w:fill="auto"/>
            <w:vAlign w:val="center"/>
          </w:tcPr>
          <w:p w14:paraId="15C732E7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5F8898F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AC1EAE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5.78%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C5E2D8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5.78%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404C30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5BB6FB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21.40%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2B9767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21.57%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0030C9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3007211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42.37%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1C8DB2E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42.65%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315BE5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40605B43" w14:textId="77777777" w:rsidTr="00522EF7">
        <w:tc>
          <w:tcPr>
            <w:tcW w:w="839" w:type="dxa"/>
            <w:shd w:val="clear" w:color="auto" w:fill="auto"/>
            <w:vAlign w:val="center"/>
          </w:tcPr>
          <w:p w14:paraId="1FF2C7AF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FE3532D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EFAAD9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1.33%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1E1E48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1.30%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207E54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3F2D7E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9.38%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2651012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7.91%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CA6C96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58A4FA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16.30%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561DEF6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13.56%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5768F3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041580AA" w14:textId="77777777" w:rsidTr="005F2CB1">
        <w:tc>
          <w:tcPr>
            <w:tcW w:w="9631" w:type="dxa"/>
            <w:gridSpan w:val="11"/>
            <w:shd w:val="clear" w:color="auto" w:fill="auto"/>
            <w:vAlign w:val="center"/>
          </w:tcPr>
          <w:p w14:paraId="6D96488F" w14:textId="77777777" w:rsidR="00522EF7" w:rsidRPr="005F2CB1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Note:</w:t>
            </w:r>
            <w:r w:rsidRPr="005F2CB1"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396A8F42" w14:textId="77777777" w:rsidR="00522EF7" w:rsidRPr="005F2CB1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7C2A769E" w14:textId="4806B3D0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</w:tc>
      </w:tr>
    </w:tbl>
    <w:p w14:paraId="61D69482" w14:textId="77777777" w:rsidR="00885540" w:rsidRPr="00885540" w:rsidRDefault="00885540" w:rsidP="00885540">
      <w:pPr>
        <w:pStyle w:val="L1bullet"/>
        <w:ind w:left="0" w:firstLine="0"/>
        <w:rPr>
          <w:lang w:val="en-US" w:eastAsia="zh-CN"/>
        </w:rPr>
      </w:pPr>
    </w:p>
    <w:p w14:paraId="118BED26" w14:textId="39EEC6B6" w:rsidR="00CD6A5F" w:rsidRDefault="00CD6A5F">
      <w:pPr>
        <w:numPr>
          <w:ilvl w:val="0"/>
          <w:numId w:val="32"/>
        </w:numPr>
        <w:spacing w:line="252" w:lineRule="auto"/>
        <w:contextualSpacing/>
        <w:jc w:val="both"/>
        <w:rPr>
          <w:lang w:val="en-US" w:eastAsia="ko-KR"/>
        </w:rPr>
      </w:pPr>
      <w:r>
        <w:t>Source 2 (Qualcomm):</w:t>
      </w:r>
      <w:r>
        <w:rPr>
          <w:lang w:eastAsia="zh-CN"/>
        </w:rPr>
        <w:t xml:space="preserve"> </w:t>
      </w:r>
    </w:p>
    <w:p w14:paraId="7403DBA7" w14:textId="12FAD2E2" w:rsidR="00CD6A5F" w:rsidRDefault="00CD6A5F" w:rsidP="00CD6A5F">
      <w:pPr>
        <w:spacing w:after="0"/>
        <w:rPr>
          <w:b/>
          <w:bCs/>
          <w:u w:val="single"/>
        </w:rPr>
      </w:pPr>
      <w:bookmarkStart w:id="29" w:name="_Hlk142594637"/>
      <w:r w:rsidRPr="001C7A07">
        <w:rPr>
          <w:b/>
          <w:bCs/>
          <w:u w:val="single"/>
        </w:rPr>
        <w:t>Indoor Office (FR1)</w:t>
      </w:r>
    </w:p>
    <w:bookmarkEnd w:id="29"/>
    <w:p w14:paraId="4A49F8CC" w14:textId="77777777" w:rsidR="00CD6A5F" w:rsidRDefault="00CD6A5F" w:rsidP="00CD6A5F">
      <w:pPr>
        <w:pStyle w:val="L1bullet"/>
        <w:ind w:left="0" w:firstLine="0"/>
        <w:rPr>
          <w:lang w:val="en-US" w:eastAsia="zh-CN"/>
        </w:rPr>
      </w:pPr>
    </w:p>
    <w:p w14:paraId="3DB55788" w14:textId="77777777" w:rsidR="002A3A2D" w:rsidRDefault="002A3A2D" w:rsidP="002A3A2D">
      <w:pPr>
        <w:pStyle w:val="L1bullet"/>
        <w:ind w:left="0" w:firstLine="0"/>
        <w:rPr>
          <w:lang w:val="en-US" w:eastAsia="zh-CN"/>
        </w:rPr>
      </w:pPr>
      <w:r>
        <w:rPr>
          <w:lang w:val="en-US" w:eastAsia="zh-CN"/>
        </w:rPr>
        <w:t>Small packet size</w:t>
      </w:r>
      <w:r w:rsidRPr="00831B19">
        <w:rPr>
          <w:lang w:val="en-US" w:eastAsia="zh-CN"/>
        </w:rPr>
        <w:t>, DL TRP power back off =3dB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1203"/>
        <w:gridCol w:w="767"/>
        <w:gridCol w:w="889"/>
        <w:gridCol w:w="888"/>
        <w:gridCol w:w="972"/>
        <w:gridCol w:w="821"/>
        <w:gridCol w:w="821"/>
        <w:gridCol w:w="808"/>
        <w:gridCol w:w="821"/>
        <w:gridCol w:w="821"/>
        <w:gridCol w:w="820"/>
      </w:tblGrid>
      <w:tr w:rsidR="005F2CB1" w:rsidRPr="009729E7" w14:paraId="55D7F433" w14:textId="77777777" w:rsidTr="00522EF7">
        <w:tc>
          <w:tcPr>
            <w:tcW w:w="1970" w:type="dxa"/>
            <w:gridSpan w:val="2"/>
            <w:vMerge w:val="restart"/>
            <w:vAlign w:val="center"/>
          </w:tcPr>
          <w:p w14:paraId="2D8DEC73" w14:textId="77777777" w:rsidR="005F2CB1" w:rsidRPr="009729E7" w:rsidRDefault="005F2CB1" w:rsidP="005F2CB1">
            <w:pPr>
              <w:contextualSpacing/>
              <w:mirrorIndents/>
              <w:rPr>
                <w:i/>
                <w:sz w:val="16"/>
                <w:szCs w:val="16"/>
              </w:rPr>
            </w:pPr>
          </w:p>
        </w:tc>
        <w:tc>
          <w:tcPr>
            <w:tcW w:w="2749" w:type="dxa"/>
            <w:gridSpan w:val="3"/>
            <w:vAlign w:val="center"/>
          </w:tcPr>
          <w:p w14:paraId="38B4B43F" w14:textId="036E4FF7" w:rsidR="005F2CB1" w:rsidRPr="009729E7" w:rsidRDefault="005F2CB1" w:rsidP="005F2CB1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450" w:type="dxa"/>
            <w:gridSpan w:val="3"/>
            <w:vAlign w:val="center"/>
          </w:tcPr>
          <w:p w14:paraId="07739EC5" w14:textId="6E6B99E0" w:rsidR="005F2CB1" w:rsidRPr="009729E7" w:rsidRDefault="005F2CB1" w:rsidP="005F2CB1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462" w:type="dxa"/>
            <w:gridSpan w:val="3"/>
            <w:vAlign w:val="center"/>
          </w:tcPr>
          <w:p w14:paraId="799EA2C9" w14:textId="2A82F5DD" w:rsidR="005F2CB1" w:rsidRPr="009729E7" w:rsidRDefault="005F2CB1" w:rsidP="005F2CB1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5F2CB1" w:rsidRPr="009729E7" w14:paraId="69A8BE3C" w14:textId="77777777" w:rsidTr="00522EF7">
        <w:tc>
          <w:tcPr>
            <w:tcW w:w="1970" w:type="dxa"/>
            <w:gridSpan w:val="2"/>
            <w:vMerge/>
            <w:vAlign w:val="center"/>
          </w:tcPr>
          <w:p w14:paraId="58C03A0B" w14:textId="77777777" w:rsidR="005F2CB1" w:rsidRPr="009729E7" w:rsidRDefault="005F2CB1" w:rsidP="005F2CB1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89" w:type="dxa"/>
            <w:vAlign w:val="center"/>
          </w:tcPr>
          <w:p w14:paraId="617F98F4" w14:textId="2679471F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88" w:type="dxa"/>
            <w:vAlign w:val="center"/>
          </w:tcPr>
          <w:p w14:paraId="771BA420" w14:textId="3CCD8873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72" w:type="dxa"/>
            <w:vAlign w:val="center"/>
          </w:tcPr>
          <w:p w14:paraId="7A745782" w14:textId="60B853E5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5C4E080B" w14:textId="6FE5FF51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3897648A" w14:textId="145D0DC3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808" w:type="dxa"/>
            <w:vAlign w:val="center"/>
          </w:tcPr>
          <w:p w14:paraId="22F8D41B" w14:textId="14EA0744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3EEDDEB5" w14:textId="43E4EC5B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4685A9DC" w14:textId="49D602B5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820" w:type="dxa"/>
            <w:vAlign w:val="center"/>
          </w:tcPr>
          <w:p w14:paraId="10D22A2D" w14:textId="5C09F7F2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2A3A2D" w:rsidRPr="009729E7" w14:paraId="648C60D8" w14:textId="77777777" w:rsidTr="00522EF7">
        <w:tc>
          <w:tcPr>
            <w:tcW w:w="1203" w:type="dxa"/>
            <w:vMerge w:val="restart"/>
            <w:vAlign w:val="center"/>
          </w:tcPr>
          <w:p w14:paraId="0997055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lastRenderedPageBreak/>
              <w:t>DL Average-UPT (Mbps)</w:t>
            </w:r>
          </w:p>
        </w:tc>
        <w:tc>
          <w:tcPr>
            <w:tcW w:w="767" w:type="dxa"/>
            <w:vAlign w:val="center"/>
          </w:tcPr>
          <w:p w14:paraId="01B50359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89" w:type="dxa"/>
            <w:vAlign w:val="center"/>
          </w:tcPr>
          <w:p w14:paraId="184E22E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43.09 </w:t>
            </w:r>
          </w:p>
        </w:tc>
        <w:tc>
          <w:tcPr>
            <w:tcW w:w="888" w:type="dxa"/>
            <w:vAlign w:val="center"/>
          </w:tcPr>
          <w:p w14:paraId="089DF34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43.10 </w:t>
            </w:r>
          </w:p>
        </w:tc>
        <w:tc>
          <w:tcPr>
            <w:tcW w:w="972" w:type="dxa"/>
            <w:vAlign w:val="center"/>
          </w:tcPr>
          <w:p w14:paraId="2E89CE5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821" w:type="dxa"/>
            <w:vAlign w:val="center"/>
          </w:tcPr>
          <w:p w14:paraId="77BDD59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42.11 </w:t>
            </w:r>
          </w:p>
        </w:tc>
        <w:tc>
          <w:tcPr>
            <w:tcW w:w="821" w:type="dxa"/>
            <w:vAlign w:val="center"/>
          </w:tcPr>
          <w:p w14:paraId="48B8EB7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42.15 </w:t>
            </w:r>
          </w:p>
        </w:tc>
        <w:tc>
          <w:tcPr>
            <w:tcW w:w="808" w:type="dxa"/>
            <w:vAlign w:val="center"/>
          </w:tcPr>
          <w:p w14:paraId="792DD86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0.09%</w:t>
            </w:r>
          </w:p>
        </w:tc>
        <w:tc>
          <w:tcPr>
            <w:tcW w:w="821" w:type="dxa"/>
            <w:vAlign w:val="center"/>
          </w:tcPr>
          <w:p w14:paraId="6ED476C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41.40 </w:t>
            </w:r>
          </w:p>
        </w:tc>
        <w:tc>
          <w:tcPr>
            <w:tcW w:w="821" w:type="dxa"/>
            <w:vAlign w:val="center"/>
          </w:tcPr>
          <w:p w14:paraId="67DEB97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41.36 </w:t>
            </w:r>
          </w:p>
        </w:tc>
        <w:tc>
          <w:tcPr>
            <w:tcW w:w="820" w:type="dxa"/>
            <w:vAlign w:val="center"/>
          </w:tcPr>
          <w:p w14:paraId="667D009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-0.09%</w:t>
            </w:r>
          </w:p>
        </w:tc>
      </w:tr>
      <w:tr w:rsidR="002A3A2D" w:rsidRPr="009729E7" w14:paraId="09FA7571" w14:textId="77777777" w:rsidTr="00522EF7">
        <w:tc>
          <w:tcPr>
            <w:tcW w:w="1203" w:type="dxa"/>
            <w:vMerge/>
            <w:vAlign w:val="center"/>
          </w:tcPr>
          <w:p w14:paraId="786C1CF3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669F985A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89" w:type="dxa"/>
            <w:vAlign w:val="center"/>
          </w:tcPr>
          <w:p w14:paraId="13A49B2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41.76 </w:t>
            </w:r>
          </w:p>
        </w:tc>
        <w:tc>
          <w:tcPr>
            <w:tcW w:w="888" w:type="dxa"/>
            <w:vAlign w:val="center"/>
          </w:tcPr>
          <w:p w14:paraId="2CDFD9B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41.77 </w:t>
            </w:r>
          </w:p>
        </w:tc>
        <w:tc>
          <w:tcPr>
            <w:tcW w:w="972" w:type="dxa"/>
            <w:vAlign w:val="center"/>
          </w:tcPr>
          <w:p w14:paraId="22B0191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0.02%</w:t>
            </w:r>
          </w:p>
        </w:tc>
        <w:tc>
          <w:tcPr>
            <w:tcW w:w="821" w:type="dxa"/>
            <w:vAlign w:val="center"/>
          </w:tcPr>
          <w:p w14:paraId="58BEAE5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41.22 </w:t>
            </w:r>
          </w:p>
        </w:tc>
        <w:tc>
          <w:tcPr>
            <w:tcW w:w="821" w:type="dxa"/>
            <w:vAlign w:val="center"/>
          </w:tcPr>
          <w:p w14:paraId="2633218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41.18 </w:t>
            </w:r>
          </w:p>
        </w:tc>
        <w:tc>
          <w:tcPr>
            <w:tcW w:w="808" w:type="dxa"/>
            <w:vAlign w:val="center"/>
          </w:tcPr>
          <w:p w14:paraId="129A6E1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-0.09%</w:t>
            </w:r>
          </w:p>
        </w:tc>
        <w:tc>
          <w:tcPr>
            <w:tcW w:w="821" w:type="dxa"/>
            <w:vAlign w:val="center"/>
          </w:tcPr>
          <w:p w14:paraId="497F5D9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40.78 </w:t>
            </w:r>
          </w:p>
        </w:tc>
        <w:tc>
          <w:tcPr>
            <w:tcW w:w="821" w:type="dxa"/>
            <w:vAlign w:val="center"/>
          </w:tcPr>
          <w:p w14:paraId="3635A0B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40.74 </w:t>
            </w:r>
          </w:p>
        </w:tc>
        <w:tc>
          <w:tcPr>
            <w:tcW w:w="820" w:type="dxa"/>
            <w:vAlign w:val="center"/>
          </w:tcPr>
          <w:p w14:paraId="4263CE9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-0.11%</w:t>
            </w:r>
          </w:p>
        </w:tc>
      </w:tr>
      <w:tr w:rsidR="002A3A2D" w:rsidRPr="009729E7" w14:paraId="77C6B8F2" w14:textId="77777777" w:rsidTr="00522EF7">
        <w:tc>
          <w:tcPr>
            <w:tcW w:w="1203" w:type="dxa"/>
            <w:vMerge/>
            <w:vAlign w:val="center"/>
          </w:tcPr>
          <w:p w14:paraId="6878350F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66986573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89" w:type="dxa"/>
            <w:vAlign w:val="center"/>
          </w:tcPr>
          <w:p w14:paraId="7F78E74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43.08 </w:t>
            </w:r>
          </w:p>
        </w:tc>
        <w:tc>
          <w:tcPr>
            <w:tcW w:w="888" w:type="dxa"/>
            <w:vAlign w:val="center"/>
          </w:tcPr>
          <w:p w14:paraId="5C4DB4A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43.03 </w:t>
            </w:r>
          </w:p>
        </w:tc>
        <w:tc>
          <w:tcPr>
            <w:tcW w:w="972" w:type="dxa"/>
            <w:vAlign w:val="center"/>
          </w:tcPr>
          <w:p w14:paraId="2C197D6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-0.12%</w:t>
            </w:r>
          </w:p>
        </w:tc>
        <w:tc>
          <w:tcPr>
            <w:tcW w:w="821" w:type="dxa"/>
            <w:vAlign w:val="center"/>
          </w:tcPr>
          <w:p w14:paraId="68ECE4D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41.91 </w:t>
            </w:r>
          </w:p>
        </w:tc>
        <w:tc>
          <w:tcPr>
            <w:tcW w:w="821" w:type="dxa"/>
            <w:vAlign w:val="center"/>
          </w:tcPr>
          <w:p w14:paraId="6313A85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41.93 </w:t>
            </w:r>
          </w:p>
        </w:tc>
        <w:tc>
          <w:tcPr>
            <w:tcW w:w="808" w:type="dxa"/>
            <w:vAlign w:val="center"/>
          </w:tcPr>
          <w:p w14:paraId="042E70E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0.05%</w:t>
            </w:r>
          </w:p>
        </w:tc>
        <w:tc>
          <w:tcPr>
            <w:tcW w:w="821" w:type="dxa"/>
            <w:vAlign w:val="center"/>
          </w:tcPr>
          <w:p w14:paraId="04ADBFC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41.37 </w:t>
            </w:r>
          </w:p>
        </w:tc>
        <w:tc>
          <w:tcPr>
            <w:tcW w:w="821" w:type="dxa"/>
            <w:vAlign w:val="center"/>
          </w:tcPr>
          <w:p w14:paraId="18A242A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41.34 </w:t>
            </w:r>
          </w:p>
        </w:tc>
        <w:tc>
          <w:tcPr>
            <w:tcW w:w="820" w:type="dxa"/>
            <w:vAlign w:val="center"/>
          </w:tcPr>
          <w:p w14:paraId="23E3DDF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-0.07%</w:t>
            </w:r>
          </w:p>
        </w:tc>
      </w:tr>
      <w:tr w:rsidR="002A3A2D" w:rsidRPr="009729E7" w14:paraId="3D62364F" w14:textId="77777777" w:rsidTr="00522EF7">
        <w:tc>
          <w:tcPr>
            <w:tcW w:w="1203" w:type="dxa"/>
            <w:vMerge w:val="restart"/>
            <w:vAlign w:val="center"/>
          </w:tcPr>
          <w:p w14:paraId="1DB21DE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767" w:type="dxa"/>
            <w:vAlign w:val="center"/>
          </w:tcPr>
          <w:p w14:paraId="5532798A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89" w:type="dxa"/>
            <w:vAlign w:val="center"/>
          </w:tcPr>
          <w:p w14:paraId="0C6D93A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4.25 </w:t>
            </w:r>
          </w:p>
        </w:tc>
        <w:tc>
          <w:tcPr>
            <w:tcW w:w="888" w:type="dxa"/>
            <w:vAlign w:val="center"/>
          </w:tcPr>
          <w:p w14:paraId="62C726F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4.25 </w:t>
            </w:r>
          </w:p>
        </w:tc>
        <w:tc>
          <w:tcPr>
            <w:tcW w:w="972" w:type="dxa"/>
            <w:vAlign w:val="center"/>
          </w:tcPr>
          <w:p w14:paraId="0D2DD64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0.11%</w:t>
            </w:r>
          </w:p>
        </w:tc>
        <w:tc>
          <w:tcPr>
            <w:tcW w:w="821" w:type="dxa"/>
            <w:vAlign w:val="center"/>
          </w:tcPr>
          <w:p w14:paraId="328121E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4.23 </w:t>
            </w:r>
          </w:p>
        </w:tc>
        <w:tc>
          <w:tcPr>
            <w:tcW w:w="821" w:type="dxa"/>
            <w:vAlign w:val="center"/>
          </w:tcPr>
          <w:p w14:paraId="1EFE6DC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4.23 </w:t>
            </w:r>
          </w:p>
        </w:tc>
        <w:tc>
          <w:tcPr>
            <w:tcW w:w="808" w:type="dxa"/>
            <w:vAlign w:val="center"/>
          </w:tcPr>
          <w:p w14:paraId="21C6B42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0.16%</w:t>
            </w:r>
          </w:p>
        </w:tc>
        <w:tc>
          <w:tcPr>
            <w:tcW w:w="821" w:type="dxa"/>
            <w:vAlign w:val="center"/>
          </w:tcPr>
          <w:p w14:paraId="5EFAFB5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3.95 </w:t>
            </w:r>
          </w:p>
        </w:tc>
        <w:tc>
          <w:tcPr>
            <w:tcW w:w="821" w:type="dxa"/>
            <w:vAlign w:val="center"/>
          </w:tcPr>
          <w:p w14:paraId="5D89F08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4.15 </w:t>
            </w:r>
          </w:p>
        </w:tc>
        <w:tc>
          <w:tcPr>
            <w:tcW w:w="820" w:type="dxa"/>
            <w:vAlign w:val="center"/>
          </w:tcPr>
          <w:p w14:paraId="0FDD71C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5.05%</w:t>
            </w:r>
          </w:p>
        </w:tc>
      </w:tr>
      <w:tr w:rsidR="002A3A2D" w:rsidRPr="009729E7" w14:paraId="10EFC103" w14:textId="77777777" w:rsidTr="00522EF7">
        <w:tc>
          <w:tcPr>
            <w:tcW w:w="1203" w:type="dxa"/>
            <w:vMerge/>
            <w:vAlign w:val="center"/>
          </w:tcPr>
          <w:p w14:paraId="7BCA40D3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1925CD79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89" w:type="dxa"/>
            <w:vAlign w:val="center"/>
          </w:tcPr>
          <w:p w14:paraId="5A48674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4.19 </w:t>
            </w:r>
          </w:p>
        </w:tc>
        <w:tc>
          <w:tcPr>
            <w:tcW w:w="888" w:type="dxa"/>
            <w:vAlign w:val="center"/>
          </w:tcPr>
          <w:p w14:paraId="26B01F1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4.20 </w:t>
            </w:r>
          </w:p>
        </w:tc>
        <w:tc>
          <w:tcPr>
            <w:tcW w:w="972" w:type="dxa"/>
            <w:vAlign w:val="center"/>
          </w:tcPr>
          <w:p w14:paraId="4DA468B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0.26%</w:t>
            </w:r>
          </w:p>
        </w:tc>
        <w:tc>
          <w:tcPr>
            <w:tcW w:w="821" w:type="dxa"/>
            <w:vAlign w:val="center"/>
          </w:tcPr>
          <w:p w14:paraId="37527F1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4.20 </w:t>
            </w:r>
          </w:p>
        </w:tc>
        <w:tc>
          <w:tcPr>
            <w:tcW w:w="821" w:type="dxa"/>
            <w:vAlign w:val="center"/>
          </w:tcPr>
          <w:p w14:paraId="72E24ED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4.20 </w:t>
            </w:r>
          </w:p>
        </w:tc>
        <w:tc>
          <w:tcPr>
            <w:tcW w:w="808" w:type="dxa"/>
            <w:vAlign w:val="center"/>
          </w:tcPr>
          <w:p w14:paraId="6EF6DAB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0.11%</w:t>
            </w:r>
          </w:p>
        </w:tc>
        <w:tc>
          <w:tcPr>
            <w:tcW w:w="821" w:type="dxa"/>
            <w:vAlign w:val="center"/>
          </w:tcPr>
          <w:p w14:paraId="0F31148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2.54 </w:t>
            </w:r>
          </w:p>
        </w:tc>
        <w:tc>
          <w:tcPr>
            <w:tcW w:w="821" w:type="dxa"/>
            <w:vAlign w:val="center"/>
          </w:tcPr>
          <w:p w14:paraId="68ECDFC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3.83 </w:t>
            </w:r>
          </w:p>
        </w:tc>
        <w:tc>
          <w:tcPr>
            <w:tcW w:w="820" w:type="dxa"/>
            <w:vAlign w:val="center"/>
          </w:tcPr>
          <w:p w14:paraId="625278C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50.87%</w:t>
            </w:r>
          </w:p>
        </w:tc>
      </w:tr>
      <w:tr w:rsidR="002A3A2D" w:rsidRPr="009729E7" w14:paraId="6165E1AA" w14:textId="77777777" w:rsidTr="00522EF7">
        <w:tc>
          <w:tcPr>
            <w:tcW w:w="1203" w:type="dxa"/>
            <w:vMerge/>
            <w:vAlign w:val="center"/>
          </w:tcPr>
          <w:p w14:paraId="58CC4058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2ECD48E9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89" w:type="dxa"/>
            <w:vAlign w:val="center"/>
          </w:tcPr>
          <w:p w14:paraId="1472DD6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4.25 </w:t>
            </w:r>
          </w:p>
        </w:tc>
        <w:tc>
          <w:tcPr>
            <w:tcW w:w="888" w:type="dxa"/>
            <w:vAlign w:val="center"/>
          </w:tcPr>
          <w:p w14:paraId="15A55CB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4.25 </w:t>
            </w:r>
          </w:p>
        </w:tc>
        <w:tc>
          <w:tcPr>
            <w:tcW w:w="972" w:type="dxa"/>
            <w:vAlign w:val="center"/>
          </w:tcPr>
          <w:p w14:paraId="03E2A23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0.05%</w:t>
            </w:r>
          </w:p>
        </w:tc>
        <w:tc>
          <w:tcPr>
            <w:tcW w:w="821" w:type="dxa"/>
            <w:vAlign w:val="center"/>
          </w:tcPr>
          <w:p w14:paraId="2875C14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4.23 </w:t>
            </w:r>
          </w:p>
        </w:tc>
        <w:tc>
          <w:tcPr>
            <w:tcW w:w="821" w:type="dxa"/>
            <w:vAlign w:val="center"/>
          </w:tcPr>
          <w:p w14:paraId="48842AC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4.23 </w:t>
            </w:r>
          </w:p>
        </w:tc>
        <w:tc>
          <w:tcPr>
            <w:tcW w:w="808" w:type="dxa"/>
            <w:vAlign w:val="center"/>
          </w:tcPr>
          <w:p w14:paraId="11696B9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0.07%</w:t>
            </w:r>
          </w:p>
        </w:tc>
        <w:tc>
          <w:tcPr>
            <w:tcW w:w="821" w:type="dxa"/>
            <w:vAlign w:val="center"/>
          </w:tcPr>
          <w:p w14:paraId="1452015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4.21 </w:t>
            </w:r>
          </w:p>
        </w:tc>
        <w:tc>
          <w:tcPr>
            <w:tcW w:w="821" w:type="dxa"/>
            <w:vAlign w:val="center"/>
          </w:tcPr>
          <w:p w14:paraId="2909120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4.22 </w:t>
            </w:r>
          </w:p>
        </w:tc>
        <w:tc>
          <w:tcPr>
            <w:tcW w:w="820" w:type="dxa"/>
            <w:vAlign w:val="center"/>
          </w:tcPr>
          <w:p w14:paraId="5C05B10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0.23%</w:t>
            </w:r>
          </w:p>
        </w:tc>
      </w:tr>
      <w:tr w:rsidR="002A3A2D" w:rsidRPr="009729E7" w14:paraId="2B89D59A" w14:textId="77777777" w:rsidTr="00522EF7">
        <w:tc>
          <w:tcPr>
            <w:tcW w:w="1203" w:type="dxa"/>
            <w:vMerge w:val="restart"/>
            <w:vAlign w:val="center"/>
          </w:tcPr>
          <w:p w14:paraId="1C8F1B77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767" w:type="dxa"/>
            <w:vAlign w:val="center"/>
          </w:tcPr>
          <w:p w14:paraId="391D5C81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89" w:type="dxa"/>
            <w:vAlign w:val="center"/>
          </w:tcPr>
          <w:p w14:paraId="3672842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1.14 </w:t>
            </w:r>
          </w:p>
        </w:tc>
        <w:tc>
          <w:tcPr>
            <w:tcW w:w="888" w:type="dxa"/>
            <w:vAlign w:val="center"/>
          </w:tcPr>
          <w:p w14:paraId="624483F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1.16 </w:t>
            </w:r>
          </w:p>
        </w:tc>
        <w:tc>
          <w:tcPr>
            <w:tcW w:w="972" w:type="dxa"/>
            <w:vAlign w:val="center"/>
          </w:tcPr>
          <w:p w14:paraId="7988671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1.04%</w:t>
            </w:r>
          </w:p>
        </w:tc>
        <w:tc>
          <w:tcPr>
            <w:tcW w:w="821" w:type="dxa"/>
            <w:vAlign w:val="center"/>
          </w:tcPr>
          <w:p w14:paraId="00E8941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1.24 </w:t>
            </w:r>
          </w:p>
        </w:tc>
        <w:tc>
          <w:tcPr>
            <w:tcW w:w="821" w:type="dxa"/>
            <w:vAlign w:val="center"/>
          </w:tcPr>
          <w:p w14:paraId="7585CDA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1.23 </w:t>
            </w:r>
          </w:p>
        </w:tc>
        <w:tc>
          <w:tcPr>
            <w:tcW w:w="808" w:type="dxa"/>
            <w:vAlign w:val="center"/>
          </w:tcPr>
          <w:p w14:paraId="292F92A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-1.38%</w:t>
            </w:r>
          </w:p>
        </w:tc>
        <w:tc>
          <w:tcPr>
            <w:tcW w:w="821" w:type="dxa"/>
            <w:vAlign w:val="center"/>
          </w:tcPr>
          <w:p w14:paraId="211AEAC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1.23 </w:t>
            </w:r>
          </w:p>
        </w:tc>
        <w:tc>
          <w:tcPr>
            <w:tcW w:w="821" w:type="dxa"/>
            <w:vAlign w:val="center"/>
          </w:tcPr>
          <w:p w14:paraId="20AD149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1.27 </w:t>
            </w:r>
          </w:p>
        </w:tc>
        <w:tc>
          <w:tcPr>
            <w:tcW w:w="820" w:type="dxa"/>
            <w:vAlign w:val="center"/>
          </w:tcPr>
          <w:p w14:paraId="2AFC490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3.49%</w:t>
            </w:r>
          </w:p>
        </w:tc>
      </w:tr>
      <w:tr w:rsidR="002A3A2D" w:rsidRPr="009729E7" w14:paraId="735DBEA3" w14:textId="77777777" w:rsidTr="00522EF7">
        <w:tc>
          <w:tcPr>
            <w:tcW w:w="1203" w:type="dxa"/>
            <w:vMerge/>
            <w:vAlign w:val="center"/>
          </w:tcPr>
          <w:p w14:paraId="61D442CB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27135B63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89" w:type="dxa"/>
            <w:vAlign w:val="center"/>
          </w:tcPr>
          <w:p w14:paraId="2CA59F3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888" w:type="dxa"/>
            <w:vAlign w:val="center"/>
          </w:tcPr>
          <w:p w14:paraId="68D8AD1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72" w:type="dxa"/>
            <w:vAlign w:val="center"/>
          </w:tcPr>
          <w:p w14:paraId="5B74E4C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2E78B00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821" w:type="dxa"/>
            <w:vAlign w:val="center"/>
          </w:tcPr>
          <w:p w14:paraId="6706F12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808" w:type="dxa"/>
            <w:vAlign w:val="center"/>
          </w:tcPr>
          <w:p w14:paraId="105E973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17DB492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0.55 </w:t>
            </w:r>
          </w:p>
        </w:tc>
        <w:tc>
          <w:tcPr>
            <w:tcW w:w="821" w:type="dxa"/>
            <w:vAlign w:val="center"/>
          </w:tcPr>
          <w:p w14:paraId="529358C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0.55 </w:t>
            </w:r>
          </w:p>
        </w:tc>
        <w:tc>
          <w:tcPr>
            <w:tcW w:w="820" w:type="dxa"/>
            <w:vAlign w:val="center"/>
          </w:tcPr>
          <w:p w14:paraId="79C0C54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-0.97%</w:t>
            </w:r>
          </w:p>
        </w:tc>
      </w:tr>
      <w:tr w:rsidR="002A3A2D" w:rsidRPr="009729E7" w14:paraId="395D3CBB" w14:textId="77777777" w:rsidTr="00522EF7">
        <w:tc>
          <w:tcPr>
            <w:tcW w:w="1203" w:type="dxa"/>
            <w:vMerge/>
            <w:vAlign w:val="center"/>
          </w:tcPr>
          <w:p w14:paraId="6E675EBC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0EAA4551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89" w:type="dxa"/>
            <w:vAlign w:val="center"/>
          </w:tcPr>
          <w:p w14:paraId="3531E10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0.80 </w:t>
            </w:r>
          </w:p>
        </w:tc>
        <w:tc>
          <w:tcPr>
            <w:tcW w:w="888" w:type="dxa"/>
            <w:vAlign w:val="center"/>
          </w:tcPr>
          <w:p w14:paraId="5591E67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0.80 </w:t>
            </w:r>
          </w:p>
        </w:tc>
        <w:tc>
          <w:tcPr>
            <w:tcW w:w="972" w:type="dxa"/>
            <w:vAlign w:val="center"/>
          </w:tcPr>
          <w:p w14:paraId="59441E4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254B687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0.84 </w:t>
            </w:r>
          </w:p>
        </w:tc>
        <w:tc>
          <w:tcPr>
            <w:tcW w:w="821" w:type="dxa"/>
            <w:vAlign w:val="center"/>
          </w:tcPr>
          <w:p w14:paraId="58F32D5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0.84 </w:t>
            </w:r>
          </w:p>
        </w:tc>
        <w:tc>
          <w:tcPr>
            <w:tcW w:w="808" w:type="dxa"/>
            <w:vAlign w:val="center"/>
          </w:tcPr>
          <w:p w14:paraId="041F3E7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3DAC4F9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0.88 </w:t>
            </w:r>
          </w:p>
        </w:tc>
        <w:tc>
          <w:tcPr>
            <w:tcW w:w="821" w:type="dxa"/>
            <w:vAlign w:val="center"/>
          </w:tcPr>
          <w:p w14:paraId="1676576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0.87 </w:t>
            </w:r>
          </w:p>
        </w:tc>
        <w:tc>
          <w:tcPr>
            <w:tcW w:w="820" w:type="dxa"/>
            <w:vAlign w:val="center"/>
          </w:tcPr>
          <w:p w14:paraId="5504EF4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-1.02%</w:t>
            </w:r>
          </w:p>
        </w:tc>
      </w:tr>
      <w:tr w:rsidR="002A3A2D" w:rsidRPr="009729E7" w14:paraId="7FAA1F10" w14:textId="77777777" w:rsidTr="00522EF7">
        <w:tc>
          <w:tcPr>
            <w:tcW w:w="1203" w:type="dxa"/>
            <w:vMerge w:val="restart"/>
            <w:vAlign w:val="center"/>
          </w:tcPr>
          <w:p w14:paraId="48EFB104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767" w:type="dxa"/>
            <w:vAlign w:val="center"/>
          </w:tcPr>
          <w:p w14:paraId="2E66D38D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89" w:type="dxa"/>
            <w:vAlign w:val="center"/>
          </w:tcPr>
          <w:p w14:paraId="39CE8DA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2.21 </w:t>
            </w:r>
          </w:p>
        </w:tc>
        <w:tc>
          <w:tcPr>
            <w:tcW w:w="888" w:type="dxa"/>
            <w:vAlign w:val="center"/>
          </w:tcPr>
          <w:p w14:paraId="441E34A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2.21 </w:t>
            </w:r>
          </w:p>
        </w:tc>
        <w:tc>
          <w:tcPr>
            <w:tcW w:w="972" w:type="dxa"/>
            <w:vAlign w:val="center"/>
          </w:tcPr>
          <w:p w14:paraId="55D7192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0.14%</w:t>
            </w:r>
          </w:p>
        </w:tc>
        <w:tc>
          <w:tcPr>
            <w:tcW w:w="821" w:type="dxa"/>
            <w:vAlign w:val="center"/>
          </w:tcPr>
          <w:p w14:paraId="37EDAEC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4.17 </w:t>
            </w:r>
          </w:p>
        </w:tc>
        <w:tc>
          <w:tcPr>
            <w:tcW w:w="821" w:type="dxa"/>
            <w:vAlign w:val="center"/>
          </w:tcPr>
          <w:p w14:paraId="3456396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3.91 </w:t>
            </w:r>
          </w:p>
        </w:tc>
        <w:tc>
          <w:tcPr>
            <w:tcW w:w="808" w:type="dxa"/>
            <w:vAlign w:val="center"/>
          </w:tcPr>
          <w:p w14:paraId="6AE4A74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-6.31%</w:t>
            </w:r>
          </w:p>
        </w:tc>
        <w:tc>
          <w:tcPr>
            <w:tcW w:w="821" w:type="dxa"/>
            <w:vAlign w:val="center"/>
          </w:tcPr>
          <w:p w14:paraId="60F1B1C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45.40 </w:t>
            </w:r>
          </w:p>
        </w:tc>
        <w:tc>
          <w:tcPr>
            <w:tcW w:w="821" w:type="dxa"/>
            <w:vAlign w:val="center"/>
          </w:tcPr>
          <w:p w14:paraId="333EADB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13.88 </w:t>
            </w:r>
          </w:p>
        </w:tc>
        <w:tc>
          <w:tcPr>
            <w:tcW w:w="820" w:type="dxa"/>
            <w:vAlign w:val="center"/>
          </w:tcPr>
          <w:p w14:paraId="069AE75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-69.44%</w:t>
            </w:r>
          </w:p>
        </w:tc>
      </w:tr>
      <w:tr w:rsidR="002A3A2D" w:rsidRPr="009729E7" w14:paraId="36C98BD9" w14:textId="77777777" w:rsidTr="00522EF7">
        <w:tc>
          <w:tcPr>
            <w:tcW w:w="1203" w:type="dxa"/>
            <w:vMerge/>
            <w:vAlign w:val="center"/>
          </w:tcPr>
          <w:p w14:paraId="3C76B1EF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3094E0E3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89" w:type="dxa"/>
            <w:vAlign w:val="center"/>
          </w:tcPr>
          <w:p w14:paraId="5A842DB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1.61 </w:t>
            </w:r>
          </w:p>
        </w:tc>
        <w:tc>
          <w:tcPr>
            <w:tcW w:w="888" w:type="dxa"/>
            <w:vAlign w:val="center"/>
          </w:tcPr>
          <w:p w14:paraId="1BDBC49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1.61 </w:t>
            </w:r>
          </w:p>
        </w:tc>
        <w:tc>
          <w:tcPr>
            <w:tcW w:w="972" w:type="dxa"/>
            <w:vAlign w:val="center"/>
          </w:tcPr>
          <w:p w14:paraId="5911A44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14D8265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1.60 </w:t>
            </w:r>
          </w:p>
        </w:tc>
        <w:tc>
          <w:tcPr>
            <w:tcW w:w="821" w:type="dxa"/>
            <w:vAlign w:val="center"/>
          </w:tcPr>
          <w:p w14:paraId="4342A1D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1.60 </w:t>
            </w:r>
          </w:p>
        </w:tc>
        <w:tc>
          <w:tcPr>
            <w:tcW w:w="808" w:type="dxa"/>
            <w:vAlign w:val="center"/>
          </w:tcPr>
          <w:p w14:paraId="6E4728E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-0.50%</w:t>
            </w:r>
          </w:p>
        </w:tc>
        <w:tc>
          <w:tcPr>
            <w:tcW w:w="821" w:type="dxa"/>
            <w:vAlign w:val="center"/>
          </w:tcPr>
          <w:p w14:paraId="3AF89BB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1.63 </w:t>
            </w:r>
          </w:p>
        </w:tc>
        <w:tc>
          <w:tcPr>
            <w:tcW w:w="821" w:type="dxa"/>
            <w:vAlign w:val="center"/>
          </w:tcPr>
          <w:p w14:paraId="6E7B13C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1.61 </w:t>
            </w:r>
          </w:p>
        </w:tc>
        <w:tc>
          <w:tcPr>
            <w:tcW w:w="820" w:type="dxa"/>
            <w:vAlign w:val="center"/>
          </w:tcPr>
          <w:p w14:paraId="02B3622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-1.10%</w:t>
            </w:r>
          </w:p>
        </w:tc>
      </w:tr>
      <w:tr w:rsidR="002A3A2D" w:rsidRPr="009729E7" w14:paraId="032CFB95" w14:textId="77777777" w:rsidTr="00522EF7">
        <w:tc>
          <w:tcPr>
            <w:tcW w:w="1203" w:type="dxa"/>
            <w:vMerge/>
            <w:vAlign w:val="center"/>
          </w:tcPr>
          <w:p w14:paraId="6D06CC36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38D5364B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89" w:type="dxa"/>
            <w:vAlign w:val="center"/>
          </w:tcPr>
          <w:p w14:paraId="6690ACB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1.88 </w:t>
            </w:r>
          </w:p>
        </w:tc>
        <w:tc>
          <w:tcPr>
            <w:tcW w:w="888" w:type="dxa"/>
            <w:vAlign w:val="center"/>
          </w:tcPr>
          <w:p w14:paraId="573DED2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1.88 </w:t>
            </w:r>
          </w:p>
        </w:tc>
        <w:tc>
          <w:tcPr>
            <w:tcW w:w="972" w:type="dxa"/>
            <w:vAlign w:val="center"/>
          </w:tcPr>
          <w:p w14:paraId="7DBFA56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0.48%</w:t>
            </w:r>
          </w:p>
        </w:tc>
        <w:tc>
          <w:tcPr>
            <w:tcW w:w="821" w:type="dxa"/>
            <w:vAlign w:val="center"/>
          </w:tcPr>
          <w:p w14:paraId="3C38DE5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1.91 </w:t>
            </w:r>
          </w:p>
        </w:tc>
        <w:tc>
          <w:tcPr>
            <w:tcW w:w="821" w:type="dxa"/>
            <w:vAlign w:val="center"/>
          </w:tcPr>
          <w:p w14:paraId="6CB5C65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1.91 </w:t>
            </w:r>
          </w:p>
        </w:tc>
        <w:tc>
          <w:tcPr>
            <w:tcW w:w="808" w:type="dxa"/>
            <w:vAlign w:val="center"/>
          </w:tcPr>
          <w:p w14:paraId="14867CD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0670864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1.96 </w:t>
            </w:r>
          </w:p>
        </w:tc>
        <w:tc>
          <w:tcPr>
            <w:tcW w:w="821" w:type="dxa"/>
            <w:vAlign w:val="center"/>
          </w:tcPr>
          <w:p w14:paraId="25DAEA9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1.95 </w:t>
            </w:r>
          </w:p>
        </w:tc>
        <w:tc>
          <w:tcPr>
            <w:tcW w:w="820" w:type="dxa"/>
            <w:vAlign w:val="center"/>
          </w:tcPr>
          <w:p w14:paraId="5A6581A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-0.91%</w:t>
            </w:r>
          </w:p>
        </w:tc>
      </w:tr>
      <w:tr w:rsidR="002A3A2D" w:rsidRPr="009729E7" w14:paraId="3E33A432" w14:textId="77777777" w:rsidTr="00522EF7">
        <w:tc>
          <w:tcPr>
            <w:tcW w:w="1203" w:type="dxa"/>
            <w:vAlign w:val="center"/>
          </w:tcPr>
          <w:p w14:paraId="6FBC30E8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767" w:type="dxa"/>
            <w:vAlign w:val="center"/>
          </w:tcPr>
          <w:p w14:paraId="21AD33D0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89" w:type="dxa"/>
            <w:vAlign w:val="center"/>
          </w:tcPr>
          <w:p w14:paraId="0CA982F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3.55%</w:t>
            </w:r>
          </w:p>
        </w:tc>
        <w:tc>
          <w:tcPr>
            <w:tcW w:w="888" w:type="dxa"/>
            <w:vAlign w:val="center"/>
          </w:tcPr>
          <w:p w14:paraId="5E11ED6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3.55%</w:t>
            </w:r>
          </w:p>
        </w:tc>
        <w:tc>
          <w:tcPr>
            <w:tcW w:w="972" w:type="dxa"/>
            <w:vAlign w:val="center"/>
          </w:tcPr>
          <w:p w14:paraId="70CCB68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7882F80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23.29%</w:t>
            </w:r>
          </w:p>
        </w:tc>
        <w:tc>
          <w:tcPr>
            <w:tcW w:w="821" w:type="dxa"/>
            <w:vAlign w:val="center"/>
          </w:tcPr>
          <w:p w14:paraId="53735F7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23.36%</w:t>
            </w:r>
          </w:p>
        </w:tc>
        <w:tc>
          <w:tcPr>
            <w:tcW w:w="808" w:type="dxa"/>
            <w:vAlign w:val="center"/>
          </w:tcPr>
          <w:p w14:paraId="0C2165F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78518E7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49.12%</w:t>
            </w:r>
          </w:p>
        </w:tc>
        <w:tc>
          <w:tcPr>
            <w:tcW w:w="821" w:type="dxa"/>
            <w:vAlign w:val="center"/>
          </w:tcPr>
          <w:p w14:paraId="6BD468D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49.68%</w:t>
            </w:r>
          </w:p>
        </w:tc>
        <w:tc>
          <w:tcPr>
            <w:tcW w:w="820" w:type="dxa"/>
            <w:vAlign w:val="center"/>
          </w:tcPr>
          <w:p w14:paraId="4EC6DDB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2A3A2D" w:rsidRPr="009729E7" w14:paraId="4A937AF7" w14:textId="77777777" w:rsidTr="00522EF7">
        <w:tc>
          <w:tcPr>
            <w:tcW w:w="1203" w:type="dxa"/>
            <w:vAlign w:val="center"/>
          </w:tcPr>
          <w:p w14:paraId="5E2EE449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767" w:type="dxa"/>
            <w:vAlign w:val="center"/>
          </w:tcPr>
          <w:p w14:paraId="47F8A15B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89" w:type="dxa"/>
            <w:vAlign w:val="center"/>
          </w:tcPr>
          <w:p w14:paraId="2852FBE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1.71%</w:t>
            </w:r>
          </w:p>
        </w:tc>
        <w:tc>
          <w:tcPr>
            <w:tcW w:w="888" w:type="dxa"/>
            <w:vAlign w:val="center"/>
          </w:tcPr>
          <w:p w14:paraId="12975AB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1.50%</w:t>
            </w:r>
          </w:p>
        </w:tc>
        <w:tc>
          <w:tcPr>
            <w:tcW w:w="972" w:type="dxa"/>
            <w:vAlign w:val="center"/>
          </w:tcPr>
          <w:p w14:paraId="5380BB8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0CA6429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14.68%</w:t>
            </w:r>
          </w:p>
        </w:tc>
        <w:tc>
          <w:tcPr>
            <w:tcW w:w="821" w:type="dxa"/>
            <w:vAlign w:val="center"/>
          </w:tcPr>
          <w:p w14:paraId="6154946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11.01%</w:t>
            </w:r>
          </w:p>
        </w:tc>
        <w:tc>
          <w:tcPr>
            <w:tcW w:w="808" w:type="dxa"/>
            <w:vAlign w:val="center"/>
          </w:tcPr>
          <w:p w14:paraId="04CF456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1EA693E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39.61%</w:t>
            </w:r>
          </w:p>
        </w:tc>
        <w:tc>
          <w:tcPr>
            <w:tcW w:w="821" w:type="dxa"/>
            <w:vAlign w:val="center"/>
          </w:tcPr>
          <w:p w14:paraId="7783E43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31.35%</w:t>
            </w:r>
          </w:p>
        </w:tc>
        <w:tc>
          <w:tcPr>
            <w:tcW w:w="820" w:type="dxa"/>
            <w:vAlign w:val="center"/>
          </w:tcPr>
          <w:p w14:paraId="19D63A9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6DC8136C" w14:textId="77777777" w:rsidTr="00BE64EE">
        <w:tc>
          <w:tcPr>
            <w:tcW w:w="0" w:type="auto"/>
            <w:gridSpan w:val="11"/>
            <w:vAlign w:val="center"/>
          </w:tcPr>
          <w:p w14:paraId="64E8C4D2" w14:textId="77777777" w:rsidR="00522EF7" w:rsidRPr="005F2CB1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Note:</w:t>
            </w:r>
            <w:r w:rsidRPr="005F2CB1"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50D39171" w14:textId="77777777" w:rsidR="00522EF7" w:rsidRPr="005F2CB1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0F9F4FE1" w14:textId="5F7F7E21" w:rsidR="00522EF7" w:rsidRPr="009729E7" w:rsidRDefault="00522EF7" w:rsidP="00522EF7">
            <w:pPr>
              <w:contextualSpacing/>
              <w:mirrorIndents/>
              <w:rPr>
                <w:strike/>
              </w:rPr>
            </w:pPr>
            <w:r w:rsidRPr="005F2CB1"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</w:tc>
      </w:tr>
    </w:tbl>
    <w:p w14:paraId="2F9E0847" w14:textId="77777777" w:rsidR="002A3A2D" w:rsidRPr="00831B19" w:rsidRDefault="002A3A2D" w:rsidP="002A3A2D">
      <w:pPr>
        <w:pStyle w:val="L1bullet"/>
        <w:ind w:left="0" w:firstLine="0"/>
        <w:rPr>
          <w:lang w:eastAsia="zh-CN"/>
        </w:rPr>
      </w:pPr>
    </w:p>
    <w:p w14:paraId="5CB050F3" w14:textId="77777777" w:rsidR="002A3A2D" w:rsidRDefault="002A3A2D" w:rsidP="002A3A2D">
      <w:pPr>
        <w:pStyle w:val="L1bullet"/>
        <w:ind w:left="0" w:firstLine="0"/>
        <w:rPr>
          <w:lang w:val="en-US" w:eastAsia="zh-CN"/>
        </w:rPr>
      </w:pPr>
      <w:r>
        <w:rPr>
          <w:lang w:val="en-US" w:eastAsia="zh-CN"/>
        </w:rPr>
        <w:t>Small packet size</w:t>
      </w:r>
      <w:r w:rsidRPr="00831B19">
        <w:rPr>
          <w:lang w:val="en-US" w:eastAsia="zh-CN"/>
        </w:rPr>
        <w:t>, DL TRP power back off =</w:t>
      </w:r>
      <w:r>
        <w:rPr>
          <w:lang w:val="en-US" w:eastAsia="zh-CN"/>
        </w:rPr>
        <w:t>6</w:t>
      </w:r>
      <w:r w:rsidRPr="00831B19">
        <w:rPr>
          <w:lang w:val="en-US" w:eastAsia="zh-CN"/>
        </w:rPr>
        <w:t>dB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1203"/>
        <w:gridCol w:w="767"/>
        <w:gridCol w:w="889"/>
        <w:gridCol w:w="888"/>
        <w:gridCol w:w="972"/>
        <w:gridCol w:w="821"/>
        <w:gridCol w:w="821"/>
        <w:gridCol w:w="808"/>
        <w:gridCol w:w="821"/>
        <w:gridCol w:w="821"/>
        <w:gridCol w:w="820"/>
      </w:tblGrid>
      <w:tr w:rsidR="005F2CB1" w:rsidRPr="009729E7" w14:paraId="7A6E37A9" w14:textId="77777777" w:rsidTr="00522EF7">
        <w:tc>
          <w:tcPr>
            <w:tcW w:w="1970" w:type="dxa"/>
            <w:gridSpan w:val="2"/>
            <w:vMerge w:val="restart"/>
            <w:vAlign w:val="center"/>
          </w:tcPr>
          <w:p w14:paraId="2FFE2488" w14:textId="77777777" w:rsidR="005F2CB1" w:rsidRPr="009729E7" w:rsidRDefault="005F2CB1" w:rsidP="005F2CB1">
            <w:pPr>
              <w:contextualSpacing/>
              <w:mirrorIndents/>
              <w:rPr>
                <w:i/>
                <w:sz w:val="16"/>
                <w:szCs w:val="16"/>
              </w:rPr>
            </w:pPr>
          </w:p>
        </w:tc>
        <w:tc>
          <w:tcPr>
            <w:tcW w:w="2749" w:type="dxa"/>
            <w:gridSpan w:val="3"/>
            <w:vAlign w:val="center"/>
          </w:tcPr>
          <w:p w14:paraId="43CC3A7D" w14:textId="22AE98E9" w:rsidR="005F2CB1" w:rsidRPr="009729E7" w:rsidRDefault="005F2CB1" w:rsidP="005F2CB1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450" w:type="dxa"/>
            <w:gridSpan w:val="3"/>
            <w:vAlign w:val="center"/>
          </w:tcPr>
          <w:p w14:paraId="0CECB963" w14:textId="17612674" w:rsidR="005F2CB1" w:rsidRPr="009729E7" w:rsidRDefault="005F2CB1" w:rsidP="005F2CB1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462" w:type="dxa"/>
            <w:gridSpan w:val="3"/>
            <w:vAlign w:val="center"/>
          </w:tcPr>
          <w:p w14:paraId="7090B49F" w14:textId="5A45B8EA" w:rsidR="005F2CB1" w:rsidRPr="009729E7" w:rsidRDefault="005F2CB1" w:rsidP="005F2CB1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5F2CB1" w:rsidRPr="009729E7" w14:paraId="2783AF56" w14:textId="77777777" w:rsidTr="00522EF7">
        <w:tc>
          <w:tcPr>
            <w:tcW w:w="1970" w:type="dxa"/>
            <w:gridSpan w:val="2"/>
            <w:vMerge/>
            <w:vAlign w:val="center"/>
          </w:tcPr>
          <w:p w14:paraId="715A50FE" w14:textId="77777777" w:rsidR="005F2CB1" w:rsidRPr="009729E7" w:rsidRDefault="005F2CB1" w:rsidP="005F2CB1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89" w:type="dxa"/>
            <w:vAlign w:val="center"/>
          </w:tcPr>
          <w:p w14:paraId="30E21131" w14:textId="3BEC393A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88" w:type="dxa"/>
            <w:vAlign w:val="center"/>
          </w:tcPr>
          <w:p w14:paraId="6BBA5472" w14:textId="1C0CF657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72" w:type="dxa"/>
            <w:vAlign w:val="center"/>
          </w:tcPr>
          <w:p w14:paraId="66469CD6" w14:textId="67E3BF0E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3DFBAEA9" w14:textId="63F5B65D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7B6858F7" w14:textId="1DD41636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808" w:type="dxa"/>
            <w:vAlign w:val="center"/>
          </w:tcPr>
          <w:p w14:paraId="6D29F82F" w14:textId="710AB4D2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7E231809" w14:textId="0582C0A2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235DFFF1" w14:textId="0E27300C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820" w:type="dxa"/>
            <w:vAlign w:val="center"/>
          </w:tcPr>
          <w:p w14:paraId="68307EF7" w14:textId="72518CF8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2A3A2D" w:rsidRPr="009729E7" w14:paraId="252C2460" w14:textId="77777777" w:rsidTr="00522EF7">
        <w:tc>
          <w:tcPr>
            <w:tcW w:w="1203" w:type="dxa"/>
            <w:vMerge w:val="restart"/>
            <w:vAlign w:val="center"/>
          </w:tcPr>
          <w:p w14:paraId="01EA356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767" w:type="dxa"/>
            <w:vAlign w:val="center"/>
          </w:tcPr>
          <w:p w14:paraId="110FB558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89" w:type="dxa"/>
            <w:vAlign w:val="center"/>
          </w:tcPr>
          <w:p w14:paraId="22ACAD4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43.09 </w:t>
            </w:r>
          </w:p>
        </w:tc>
        <w:tc>
          <w:tcPr>
            <w:tcW w:w="888" w:type="dxa"/>
            <w:vAlign w:val="center"/>
          </w:tcPr>
          <w:p w14:paraId="5580C2D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43.08 </w:t>
            </w:r>
          </w:p>
        </w:tc>
        <w:tc>
          <w:tcPr>
            <w:tcW w:w="972" w:type="dxa"/>
            <w:vAlign w:val="center"/>
          </w:tcPr>
          <w:p w14:paraId="47BF1BC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-0.03%</w:t>
            </w:r>
          </w:p>
        </w:tc>
        <w:tc>
          <w:tcPr>
            <w:tcW w:w="821" w:type="dxa"/>
            <w:vAlign w:val="center"/>
          </w:tcPr>
          <w:p w14:paraId="0999763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42.11 </w:t>
            </w:r>
          </w:p>
        </w:tc>
        <w:tc>
          <w:tcPr>
            <w:tcW w:w="821" w:type="dxa"/>
            <w:vAlign w:val="center"/>
          </w:tcPr>
          <w:p w14:paraId="5F57E18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42.19 </w:t>
            </w:r>
          </w:p>
        </w:tc>
        <w:tc>
          <w:tcPr>
            <w:tcW w:w="808" w:type="dxa"/>
            <w:vAlign w:val="center"/>
          </w:tcPr>
          <w:p w14:paraId="497507C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0.17%</w:t>
            </w:r>
          </w:p>
        </w:tc>
        <w:tc>
          <w:tcPr>
            <w:tcW w:w="821" w:type="dxa"/>
            <w:vAlign w:val="center"/>
          </w:tcPr>
          <w:p w14:paraId="29B885E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41.40 </w:t>
            </w:r>
          </w:p>
        </w:tc>
        <w:tc>
          <w:tcPr>
            <w:tcW w:w="821" w:type="dxa"/>
            <w:vAlign w:val="center"/>
          </w:tcPr>
          <w:p w14:paraId="26F4FD1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41.38 </w:t>
            </w:r>
          </w:p>
        </w:tc>
        <w:tc>
          <w:tcPr>
            <w:tcW w:w="820" w:type="dxa"/>
            <w:vAlign w:val="center"/>
          </w:tcPr>
          <w:p w14:paraId="1F9EABA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-0.04%</w:t>
            </w:r>
          </w:p>
        </w:tc>
      </w:tr>
      <w:tr w:rsidR="002A3A2D" w:rsidRPr="009729E7" w14:paraId="3B933C96" w14:textId="77777777" w:rsidTr="00522EF7">
        <w:tc>
          <w:tcPr>
            <w:tcW w:w="1203" w:type="dxa"/>
            <w:vMerge/>
            <w:vAlign w:val="center"/>
          </w:tcPr>
          <w:p w14:paraId="297C3046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1C54A627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89" w:type="dxa"/>
            <w:vAlign w:val="center"/>
          </w:tcPr>
          <w:p w14:paraId="7676ECE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41.76 </w:t>
            </w:r>
          </w:p>
        </w:tc>
        <w:tc>
          <w:tcPr>
            <w:tcW w:w="888" w:type="dxa"/>
            <w:vAlign w:val="center"/>
          </w:tcPr>
          <w:p w14:paraId="4B6B1F6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41.76 </w:t>
            </w:r>
          </w:p>
        </w:tc>
        <w:tc>
          <w:tcPr>
            <w:tcW w:w="972" w:type="dxa"/>
            <w:vAlign w:val="center"/>
          </w:tcPr>
          <w:p w14:paraId="679F8E6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821" w:type="dxa"/>
            <w:vAlign w:val="center"/>
          </w:tcPr>
          <w:p w14:paraId="6F26C7C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41.22 </w:t>
            </w:r>
          </w:p>
        </w:tc>
        <w:tc>
          <w:tcPr>
            <w:tcW w:w="821" w:type="dxa"/>
            <w:vAlign w:val="center"/>
          </w:tcPr>
          <w:p w14:paraId="3DCC012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41.25 </w:t>
            </w:r>
          </w:p>
        </w:tc>
        <w:tc>
          <w:tcPr>
            <w:tcW w:w="808" w:type="dxa"/>
            <w:vAlign w:val="center"/>
          </w:tcPr>
          <w:p w14:paraId="565419F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0.07%</w:t>
            </w:r>
          </w:p>
        </w:tc>
        <w:tc>
          <w:tcPr>
            <w:tcW w:w="821" w:type="dxa"/>
            <w:vAlign w:val="center"/>
          </w:tcPr>
          <w:p w14:paraId="7375F84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40.78 </w:t>
            </w:r>
          </w:p>
        </w:tc>
        <w:tc>
          <w:tcPr>
            <w:tcW w:w="821" w:type="dxa"/>
            <w:vAlign w:val="center"/>
          </w:tcPr>
          <w:p w14:paraId="0FC338F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40.68 </w:t>
            </w:r>
          </w:p>
        </w:tc>
        <w:tc>
          <w:tcPr>
            <w:tcW w:w="820" w:type="dxa"/>
            <w:vAlign w:val="center"/>
          </w:tcPr>
          <w:p w14:paraId="4F6D9FA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-0.26%</w:t>
            </w:r>
          </w:p>
        </w:tc>
      </w:tr>
      <w:tr w:rsidR="002A3A2D" w:rsidRPr="009729E7" w14:paraId="615632C3" w14:textId="77777777" w:rsidTr="00522EF7">
        <w:tc>
          <w:tcPr>
            <w:tcW w:w="1203" w:type="dxa"/>
            <w:vMerge/>
            <w:vAlign w:val="center"/>
          </w:tcPr>
          <w:p w14:paraId="1A881BB0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729AF691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89" w:type="dxa"/>
            <w:vAlign w:val="center"/>
          </w:tcPr>
          <w:p w14:paraId="3DF20B6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43.08 </w:t>
            </w:r>
          </w:p>
        </w:tc>
        <w:tc>
          <w:tcPr>
            <w:tcW w:w="888" w:type="dxa"/>
            <w:vAlign w:val="center"/>
          </w:tcPr>
          <w:p w14:paraId="09ABD8C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43.09 </w:t>
            </w:r>
          </w:p>
        </w:tc>
        <w:tc>
          <w:tcPr>
            <w:tcW w:w="972" w:type="dxa"/>
            <w:vAlign w:val="center"/>
          </w:tcPr>
          <w:p w14:paraId="20A79E1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0.04%</w:t>
            </w:r>
          </w:p>
        </w:tc>
        <w:tc>
          <w:tcPr>
            <w:tcW w:w="821" w:type="dxa"/>
            <w:vAlign w:val="center"/>
          </w:tcPr>
          <w:p w14:paraId="5968856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41.91 </w:t>
            </w:r>
          </w:p>
        </w:tc>
        <w:tc>
          <w:tcPr>
            <w:tcW w:w="821" w:type="dxa"/>
            <w:vAlign w:val="center"/>
          </w:tcPr>
          <w:p w14:paraId="19D2072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42.05 </w:t>
            </w:r>
          </w:p>
        </w:tc>
        <w:tc>
          <w:tcPr>
            <w:tcW w:w="808" w:type="dxa"/>
            <w:vAlign w:val="center"/>
          </w:tcPr>
          <w:p w14:paraId="296A058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0.34%</w:t>
            </w:r>
          </w:p>
        </w:tc>
        <w:tc>
          <w:tcPr>
            <w:tcW w:w="821" w:type="dxa"/>
            <w:vAlign w:val="center"/>
          </w:tcPr>
          <w:p w14:paraId="63626D5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41.37 </w:t>
            </w:r>
          </w:p>
        </w:tc>
        <w:tc>
          <w:tcPr>
            <w:tcW w:w="821" w:type="dxa"/>
            <w:vAlign w:val="center"/>
          </w:tcPr>
          <w:p w14:paraId="5208D0D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41.36 </w:t>
            </w:r>
          </w:p>
        </w:tc>
        <w:tc>
          <w:tcPr>
            <w:tcW w:w="820" w:type="dxa"/>
            <w:vAlign w:val="center"/>
          </w:tcPr>
          <w:p w14:paraId="37415B3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-0.02%</w:t>
            </w:r>
          </w:p>
        </w:tc>
      </w:tr>
      <w:tr w:rsidR="002A3A2D" w:rsidRPr="009729E7" w14:paraId="6A73B3C0" w14:textId="77777777" w:rsidTr="00522EF7">
        <w:tc>
          <w:tcPr>
            <w:tcW w:w="1203" w:type="dxa"/>
            <w:vMerge w:val="restart"/>
            <w:vAlign w:val="center"/>
          </w:tcPr>
          <w:p w14:paraId="42E6497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767" w:type="dxa"/>
            <w:vAlign w:val="center"/>
          </w:tcPr>
          <w:p w14:paraId="179E3AC5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89" w:type="dxa"/>
            <w:vAlign w:val="center"/>
          </w:tcPr>
          <w:p w14:paraId="2C4162C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4.25 </w:t>
            </w:r>
          </w:p>
        </w:tc>
        <w:tc>
          <w:tcPr>
            <w:tcW w:w="888" w:type="dxa"/>
            <w:vAlign w:val="center"/>
          </w:tcPr>
          <w:p w14:paraId="6377EDA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4.25 </w:t>
            </w:r>
          </w:p>
        </w:tc>
        <w:tc>
          <w:tcPr>
            <w:tcW w:w="972" w:type="dxa"/>
            <w:vAlign w:val="center"/>
          </w:tcPr>
          <w:p w14:paraId="0AE5B6D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0.21%</w:t>
            </w:r>
          </w:p>
        </w:tc>
        <w:tc>
          <w:tcPr>
            <w:tcW w:w="821" w:type="dxa"/>
            <w:vAlign w:val="center"/>
          </w:tcPr>
          <w:p w14:paraId="29A49B1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4.23 </w:t>
            </w:r>
          </w:p>
        </w:tc>
        <w:tc>
          <w:tcPr>
            <w:tcW w:w="821" w:type="dxa"/>
            <w:vAlign w:val="center"/>
          </w:tcPr>
          <w:p w14:paraId="2ADEAFA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4.24 </w:t>
            </w:r>
          </w:p>
        </w:tc>
        <w:tc>
          <w:tcPr>
            <w:tcW w:w="808" w:type="dxa"/>
            <w:vAlign w:val="center"/>
          </w:tcPr>
          <w:p w14:paraId="3C055B8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0.30%</w:t>
            </w:r>
          </w:p>
        </w:tc>
        <w:tc>
          <w:tcPr>
            <w:tcW w:w="821" w:type="dxa"/>
            <w:vAlign w:val="center"/>
          </w:tcPr>
          <w:p w14:paraId="34953D4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3.95 </w:t>
            </w:r>
          </w:p>
        </w:tc>
        <w:tc>
          <w:tcPr>
            <w:tcW w:w="821" w:type="dxa"/>
            <w:vAlign w:val="center"/>
          </w:tcPr>
          <w:p w14:paraId="5C5CDAE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4.22 </w:t>
            </w:r>
          </w:p>
        </w:tc>
        <w:tc>
          <w:tcPr>
            <w:tcW w:w="820" w:type="dxa"/>
            <w:vAlign w:val="center"/>
          </w:tcPr>
          <w:p w14:paraId="7147CC4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6.91%</w:t>
            </w:r>
          </w:p>
        </w:tc>
      </w:tr>
      <w:tr w:rsidR="002A3A2D" w:rsidRPr="009729E7" w14:paraId="1789F842" w14:textId="77777777" w:rsidTr="00522EF7">
        <w:tc>
          <w:tcPr>
            <w:tcW w:w="1203" w:type="dxa"/>
            <w:vMerge/>
            <w:vAlign w:val="center"/>
          </w:tcPr>
          <w:p w14:paraId="73C3BA5E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36D19E63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89" w:type="dxa"/>
            <w:vAlign w:val="center"/>
          </w:tcPr>
          <w:p w14:paraId="22B607B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4.19 </w:t>
            </w:r>
          </w:p>
        </w:tc>
        <w:tc>
          <w:tcPr>
            <w:tcW w:w="888" w:type="dxa"/>
            <w:vAlign w:val="center"/>
          </w:tcPr>
          <w:p w14:paraId="3C52E9D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4.20 </w:t>
            </w:r>
          </w:p>
        </w:tc>
        <w:tc>
          <w:tcPr>
            <w:tcW w:w="972" w:type="dxa"/>
            <w:vAlign w:val="center"/>
          </w:tcPr>
          <w:p w14:paraId="53E0FE2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0.34%</w:t>
            </w:r>
          </w:p>
        </w:tc>
        <w:tc>
          <w:tcPr>
            <w:tcW w:w="821" w:type="dxa"/>
            <w:vAlign w:val="center"/>
          </w:tcPr>
          <w:p w14:paraId="7983B28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4.20 </w:t>
            </w:r>
          </w:p>
        </w:tc>
        <w:tc>
          <w:tcPr>
            <w:tcW w:w="821" w:type="dxa"/>
            <w:vAlign w:val="center"/>
          </w:tcPr>
          <w:p w14:paraId="4C63D48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4.21 </w:t>
            </w:r>
          </w:p>
        </w:tc>
        <w:tc>
          <w:tcPr>
            <w:tcW w:w="808" w:type="dxa"/>
            <w:vAlign w:val="center"/>
          </w:tcPr>
          <w:p w14:paraId="2CDC4A6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0.20%</w:t>
            </w:r>
          </w:p>
        </w:tc>
        <w:tc>
          <w:tcPr>
            <w:tcW w:w="821" w:type="dxa"/>
            <w:vAlign w:val="center"/>
          </w:tcPr>
          <w:p w14:paraId="1A1E4C3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2.54 </w:t>
            </w:r>
          </w:p>
        </w:tc>
        <w:tc>
          <w:tcPr>
            <w:tcW w:w="821" w:type="dxa"/>
            <w:vAlign w:val="center"/>
          </w:tcPr>
          <w:p w14:paraId="175DF5A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4.12 </w:t>
            </w:r>
          </w:p>
        </w:tc>
        <w:tc>
          <w:tcPr>
            <w:tcW w:w="820" w:type="dxa"/>
            <w:vAlign w:val="center"/>
          </w:tcPr>
          <w:p w14:paraId="0AA5D93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62.50%</w:t>
            </w:r>
          </w:p>
        </w:tc>
      </w:tr>
      <w:tr w:rsidR="002A3A2D" w:rsidRPr="009729E7" w14:paraId="640902AA" w14:textId="77777777" w:rsidTr="00522EF7">
        <w:tc>
          <w:tcPr>
            <w:tcW w:w="1203" w:type="dxa"/>
            <w:vMerge/>
            <w:vAlign w:val="center"/>
          </w:tcPr>
          <w:p w14:paraId="2305AC15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2BA76CA2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89" w:type="dxa"/>
            <w:vAlign w:val="center"/>
          </w:tcPr>
          <w:p w14:paraId="50FF55D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4.25 </w:t>
            </w:r>
          </w:p>
        </w:tc>
        <w:tc>
          <w:tcPr>
            <w:tcW w:w="888" w:type="dxa"/>
            <w:vAlign w:val="center"/>
          </w:tcPr>
          <w:p w14:paraId="6E8E2FB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4.25 </w:t>
            </w:r>
          </w:p>
        </w:tc>
        <w:tc>
          <w:tcPr>
            <w:tcW w:w="972" w:type="dxa"/>
            <w:vAlign w:val="center"/>
          </w:tcPr>
          <w:p w14:paraId="5FCA5CC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0.15%</w:t>
            </w:r>
          </w:p>
        </w:tc>
        <w:tc>
          <w:tcPr>
            <w:tcW w:w="821" w:type="dxa"/>
            <w:vAlign w:val="center"/>
          </w:tcPr>
          <w:p w14:paraId="7156D0C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4.23 </w:t>
            </w:r>
          </w:p>
        </w:tc>
        <w:tc>
          <w:tcPr>
            <w:tcW w:w="821" w:type="dxa"/>
            <w:vAlign w:val="center"/>
          </w:tcPr>
          <w:p w14:paraId="2A93635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4.24 </w:t>
            </w:r>
          </w:p>
        </w:tc>
        <w:tc>
          <w:tcPr>
            <w:tcW w:w="808" w:type="dxa"/>
            <w:vAlign w:val="center"/>
          </w:tcPr>
          <w:p w14:paraId="7357CC4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0.17%</w:t>
            </w:r>
          </w:p>
        </w:tc>
        <w:tc>
          <w:tcPr>
            <w:tcW w:w="821" w:type="dxa"/>
            <w:vAlign w:val="center"/>
          </w:tcPr>
          <w:p w14:paraId="0A45F7A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4.21 </w:t>
            </w:r>
          </w:p>
        </w:tc>
        <w:tc>
          <w:tcPr>
            <w:tcW w:w="821" w:type="dxa"/>
            <w:vAlign w:val="center"/>
          </w:tcPr>
          <w:p w14:paraId="3939719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4.23 </w:t>
            </w:r>
          </w:p>
        </w:tc>
        <w:tc>
          <w:tcPr>
            <w:tcW w:w="820" w:type="dxa"/>
            <w:vAlign w:val="center"/>
          </w:tcPr>
          <w:p w14:paraId="6BC79E1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0.49%</w:t>
            </w:r>
          </w:p>
        </w:tc>
      </w:tr>
      <w:tr w:rsidR="002A3A2D" w:rsidRPr="009729E7" w14:paraId="5EA2C0F7" w14:textId="77777777" w:rsidTr="00522EF7">
        <w:tc>
          <w:tcPr>
            <w:tcW w:w="1203" w:type="dxa"/>
            <w:vMerge w:val="restart"/>
            <w:vAlign w:val="center"/>
          </w:tcPr>
          <w:p w14:paraId="48B82F04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767" w:type="dxa"/>
            <w:vAlign w:val="center"/>
          </w:tcPr>
          <w:p w14:paraId="5CF07E93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89" w:type="dxa"/>
            <w:vAlign w:val="center"/>
          </w:tcPr>
          <w:p w14:paraId="1134AA3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1.14 </w:t>
            </w:r>
          </w:p>
        </w:tc>
        <w:tc>
          <w:tcPr>
            <w:tcW w:w="888" w:type="dxa"/>
            <w:vAlign w:val="center"/>
          </w:tcPr>
          <w:p w14:paraId="2C73C20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1.16 </w:t>
            </w:r>
          </w:p>
        </w:tc>
        <w:tc>
          <w:tcPr>
            <w:tcW w:w="972" w:type="dxa"/>
            <w:vAlign w:val="center"/>
          </w:tcPr>
          <w:p w14:paraId="6FE72E2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1.22%</w:t>
            </w:r>
          </w:p>
        </w:tc>
        <w:tc>
          <w:tcPr>
            <w:tcW w:w="821" w:type="dxa"/>
            <w:vAlign w:val="center"/>
          </w:tcPr>
          <w:p w14:paraId="12E377E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1.24 </w:t>
            </w:r>
          </w:p>
        </w:tc>
        <w:tc>
          <w:tcPr>
            <w:tcW w:w="821" w:type="dxa"/>
            <w:vAlign w:val="center"/>
          </w:tcPr>
          <w:p w14:paraId="3B7C711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1.17 </w:t>
            </w:r>
          </w:p>
        </w:tc>
        <w:tc>
          <w:tcPr>
            <w:tcW w:w="808" w:type="dxa"/>
            <w:vAlign w:val="center"/>
          </w:tcPr>
          <w:p w14:paraId="300AC5A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-6.19%</w:t>
            </w:r>
          </w:p>
        </w:tc>
        <w:tc>
          <w:tcPr>
            <w:tcW w:w="821" w:type="dxa"/>
            <w:vAlign w:val="center"/>
          </w:tcPr>
          <w:p w14:paraId="284DC37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1.23 </w:t>
            </w:r>
          </w:p>
        </w:tc>
        <w:tc>
          <w:tcPr>
            <w:tcW w:w="821" w:type="dxa"/>
            <w:vAlign w:val="center"/>
          </w:tcPr>
          <w:p w14:paraId="4A510C6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1.30 </w:t>
            </w:r>
          </w:p>
        </w:tc>
        <w:tc>
          <w:tcPr>
            <w:tcW w:w="820" w:type="dxa"/>
            <w:vAlign w:val="center"/>
          </w:tcPr>
          <w:p w14:paraId="22562A5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5.46%</w:t>
            </w:r>
          </w:p>
        </w:tc>
      </w:tr>
      <w:tr w:rsidR="002A3A2D" w:rsidRPr="009729E7" w14:paraId="75E17B28" w14:textId="77777777" w:rsidTr="00522EF7">
        <w:tc>
          <w:tcPr>
            <w:tcW w:w="1203" w:type="dxa"/>
            <w:vMerge/>
            <w:vAlign w:val="center"/>
          </w:tcPr>
          <w:p w14:paraId="24D1A584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19C76E01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89" w:type="dxa"/>
            <w:vAlign w:val="center"/>
          </w:tcPr>
          <w:p w14:paraId="12D3E6E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888" w:type="dxa"/>
            <w:vAlign w:val="center"/>
          </w:tcPr>
          <w:p w14:paraId="664E94F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72" w:type="dxa"/>
            <w:vAlign w:val="center"/>
          </w:tcPr>
          <w:p w14:paraId="6FB4DE0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08B5C14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821" w:type="dxa"/>
            <w:vAlign w:val="center"/>
          </w:tcPr>
          <w:p w14:paraId="3FC39BE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0.52 </w:t>
            </w:r>
          </w:p>
        </w:tc>
        <w:tc>
          <w:tcPr>
            <w:tcW w:w="808" w:type="dxa"/>
            <w:vAlign w:val="center"/>
          </w:tcPr>
          <w:p w14:paraId="4E3FC23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-3.33%</w:t>
            </w:r>
          </w:p>
        </w:tc>
        <w:tc>
          <w:tcPr>
            <w:tcW w:w="821" w:type="dxa"/>
            <w:vAlign w:val="center"/>
          </w:tcPr>
          <w:p w14:paraId="7F0B33D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0.55 </w:t>
            </w:r>
          </w:p>
        </w:tc>
        <w:tc>
          <w:tcPr>
            <w:tcW w:w="821" w:type="dxa"/>
            <w:vAlign w:val="center"/>
          </w:tcPr>
          <w:p w14:paraId="6BCF9F5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0.52 </w:t>
            </w:r>
          </w:p>
        </w:tc>
        <w:tc>
          <w:tcPr>
            <w:tcW w:w="820" w:type="dxa"/>
            <w:vAlign w:val="center"/>
          </w:tcPr>
          <w:p w14:paraId="17215C6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-6.45%</w:t>
            </w:r>
          </w:p>
        </w:tc>
      </w:tr>
      <w:tr w:rsidR="002A3A2D" w:rsidRPr="009729E7" w14:paraId="01E211CC" w14:textId="77777777" w:rsidTr="00522EF7">
        <w:tc>
          <w:tcPr>
            <w:tcW w:w="1203" w:type="dxa"/>
            <w:vMerge/>
            <w:vAlign w:val="center"/>
          </w:tcPr>
          <w:p w14:paraId="663E94C8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09DEA230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89" w:type="dxa"/>
            <w:vAlign w:val="center"/>
          </w:tcPr>
          <w:p w14:paraId="3D00C3A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0.80 </w:t>
            </w:r>
          </w:p>
        </w:tc>
        <w:tc>
          <w:tcPr>
            <w:tcW w:w="888" w:type="dxa"/>
            <w:vAlign w:val="center"/>
          </w:tcPr>
          <w:p w14:paraId="615E008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0.80 </w:t>
            </w:r>
          </w:p>
        </w:tc>
        <w:tc>
          <w:tcPr>
            <w:tcW w:w="972" w:type="dxa"/>
            <w:vAlign w:val="center"/>
          </w:tcPr>
          <w:p w14:paraId="6E4743B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3EFD82F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0.84 </w:t>
            </w:r>
          </w:p>
        </w:tc>
        <w:tc>
          <w:tcPr>
            <w:tcW w:w="821" w:type="dxa"/>
            <w:vAlign w:val="center"/>
          </w:tcPr>
          <w:p w14:paraId="1E95521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0.82 </w:t>
            </w:r>
          </w:p>
        </w:tc>
        <w:tc>
          <w:tcPr>
            <w:tcW w:w="808" w:type="dxa"/>
            <w:vAlign w:val="center"/>
          </w:tcPr>
          <w:p w14:paraId="6179E29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-2.13%</w:t>
            </w:r>
          </w:p>
        </w:tc>
        <w:tc>
          <w:tcPr>
            <w:tcW w:w="821" w:type="dxa"/>
            <w:vAlign w:val="center"/>
          </w:tcPr>
          <w:p w14:paraId="1BF780B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0.88 </w:t>
            </w:r>
          </w:p>
        </w:tc>
        <w:tc>
          <w:tcPr>
            <w:tcW w:w="821" w:type="dxa"/>
            <w:vAlign w:val="center"/>
          </w:tcPr>
          <w:p w14:paraId="0111EAF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0.85 </w:t>
            </w:r>
          </w:p>
        </w:tc>
        <w:tc>
          <w:tcPr>
            <w:tcW w:w="820" w:type="dxa"/>
            <w:vAlign w:val="center"/>
          </w:tcPr>
          <w:p w14:paraId="276FAA3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-3.06%</w:t>
            </w:r>
          </w:p>
        </w:tc>
      </w:tr>
      <w:tr w:rsidR="002A3A2D" w:rsidRPr="009729E7" w14:paraId="4805765D" w14:textId="77777777" w:rsidTr="00522EF7">
        <w:tc>
          <w:tcPr>
            <w:tcW w:w="1203" w:type="dxa"/>
            <w:vMerge w:val="restart"/>
            <w:vAlign w:val="center"/>
          </w:tcPr>
          <w:p w14:paraId="58D169DB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767" w:type="dxa"/>
            <w:vAlign w:val="center"/>
          </w:tcPr>
          <w:p w14:paraId="74D6D53B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89" w:type="dxa"/>
            <w:vAlign w:val="center"/>
          </w:tcPr>
          <w:p w14:paraId="70BF295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2.21 </w:t>
            </w:r>
          </w:p>
        </w:tc>
        <w:tc>
          <w:tcPr>
            <w:tcW w:w="888" w:type="dxa"/>
            <w:vAlign w:val="center"/>
          </w:tcPr>
          <w:p w14:paraId="70A2315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2.19 </w:t>
            </w:r>
          </w:p>
        </w:tc>
        <w:tc>
          <w:tcPr>
            <w:tcW w:w="972" w:type="dxa"/>
            <w:vAlign w:val="center"/>
          </w:tcPr>
          <w:p w14:paraId="194BDA1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-0.73%</w:t>
            </w:r>
          </w:p>
        </w:tc>
        <w:tc>
          <w:tcPr>
            <w:tcW w:w="821" w:type="dxa"/>
            <w:vAlign w:val="center"/>
          </w:tcPr>
          <w:p w14:paraId="0DFB0F4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4.17 </w:t>
            </w:r>
          </w:p>
        </w:tc>
        <w:tc>
          <w:tcPr>
            <w:tcW w:w="821" w:type="dxa"/>
            <w:vAlign w:val="center"/>
          </w:tcPr>
          <w:p w14:paraId="73851B7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2.42 </w:t>
            </w:r>
          </w:p>
        </w:tc>
        <w:tc>
          <w:tcPr>
            <w:tcW w:w="808" w:type="dxa"/>
            <w:vAlign w:val="center"/>
          </w:tcPr>
          <w:p w14:paraId="547B587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-41.94%</w:t>
            </w:r>
          </w:p>
        </w:tc>
        <w:tc>
          <w:tcPr>
            <w:tcW w:w="821" w:type="dxa"/>
            <w:vAlign w:val="center"/>
          </w:tcPr>
          <w:p w14:paraId="1AFD4B3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45.40 </w:t>
            </w:r>
          </w:p>
        </w:tc>
        <w:tc>
          <w:tcPr>
            <w:tcW w:w="821" w:type="dxa"/>
            <w:vAlign w:val="center"/>
          </w:tcPr>
          <w:p w14:paraId="023B0DC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4.51 </w:t>
            </w:r>
          </w:p>
        </w:tc>
        <w:tc>
          <w:tcPr>
            <w:tcW w:w="820" w:type="dxa"/>
            <w:vAlign w:val="center"/>
          </w:tcPr>
          <w:p w14:paraId="2E8BE60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-90.07%</w:t>
            </w:r>
          </w:p>
        </w:tc>
      </w:tr>
      <w:tr w:rsidR="002A3A2D" w:rsidRPr="009729E7" w14:paraId="163052CA" w14:textId="77777777" w:rsidTr="00522EF7">
        <w:tc>
          <w:tcPr>
            <w:tcW w:w="1203" w:type="dxa"/>
            <w:vMerge/>
            <w:vAlign w:val="center"/>
          </w:tcPr>
          <w:p w14:paraId="149A9F03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0AD2E5AC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89" w:type="dxa"/>
            <w:vAlign w:val="center"/>
          </w:tcPr>
          <w:p w14:paraId="57C1B81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1.61 </w:t>
            </w:r>
          </w:p>
        </w:tc>
        <w:tc>
          <w:tcPr>
            <w:tcW w:w="888" w:type="dxa"/>
            <w:vAlign w:val="center"/>
          </w:tcPr>
          <w:p w14:paraId="3DBF7A6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1.61 </w:t>
            </w:r>
          </w:p>
        </w:tc>
        <w:tc>
          <w:tcPr>
            <w:tcW w:w="972" w:type="dxa"/>
            <w:vAlign w:val="center"/>
          </w:tcPr>
          <w:p w14:paraId="75C7C8E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0C7295E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1.60 </w:t>
            </w:r>
          </w:p>
        </w:tc>
        <w:tc>
          <w:tcPr>
            <w:tcW w:w="821" w:type="dxa"/>
            <w:vAlign w:val="center"/>
          </w:tcPr>
          <w:p w14:paraId="22ED152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1.59 </w:t>
            </w:r>
          </w:p>
        </w:tc>
        <w:tc>
          <w:tcPr>
            <w:tcW w:w="808" w:type="dxa"/>
            <w:vAlign w:val="center"/>
          </w:tcPr>
          <w:p w14:paraId="7C527F3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-0.89%</w:t>
            </w:r>
          </w:p>
        </w:tc>
        <w:tc>
          <w:tcPr>
            <w:tcW w:w="821" w:type="dxa"/>
            <w:vAlign w:val="center"/>
          </w:tcPr>
          <w:p w14:paraId="03E85F3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1.63 </w:t>
            </w:r>
          </w:p>
        </w:tc>
        <w:tc>
          <w:tcPr>
            <w:tcW w:w="821" w:type="dxa"/>
            <w:vAlign w:val="center"/>
          </w:tcPr>
          <w:p w14:paraId="0498A36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1.59 </w:t>
            </w:r>
          </w:p>
        </w:tc>
        <w:tc>
          <w:tcPr>
            <w:tcW w:w="820" w:type="dxa"/>
            <w:vAlign w:val="center"/>
          </w:tcPr>
          <w:p w14:paraId="6EC1A6F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-2.20%</w:t>
            </w:r>
          </w:p>
        </w:tc>
      </w:tr>
      <w:tr w:rsidR="002A3A2D" w:rsidRPr="009729E7" w14:paraId="0A9742D5" w14:textId="77777777" w:rsidTr="00522EF7">
        <w:tc>
          <w:tcPr>
            <w:tcW w:w="1203" w:type="dxa"/>
            <w:vMerge/>
            <w:vAlign w:val="center"/>
          </w:tcPr>
          <w:p w14:paraId="56E4D43E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23AF2598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89" w:type="dxa"/>
            <w:vAlign w:val="center"/>
          </w:tcPr>
          <w:p w14:paraId="1141EE3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1.88 </w:t>
            </w:r>
          </w:p>
        </w:tc>
        <w:tc>
          <w:tcPr>
            <w:tcW w:w="888" w:type="dxa"/>
            <w:vAlign w:val="center"/>
          </w:tcPr>
          <w:p w14:paraId="295D98F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1.88 </w:t>
            </w:r>
          </w:p>
        </w:tc>
        <w:tc>
          <w:tcPr>
            <w:tcW w:w="972" w:type="dxa"/>
            <w:vAlign w:val="center"/>
          </w:tcPr>
          <w:p w14:paraId="06C115E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38728CF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1.91 </w:t>
            </w:r>
          </w:p>
        </w:tc>
        <w:tc>
          <w:tcPr>
            <w:tcW w:w="821" w:type="dxa"/>
            <w:vAlign w:val="center"/>
          </w:tcPr>
          <w:p w14:paraId="1D96F39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1.89 </w:t>
            </w:r>
          </w:p>
        </w:tc>
        <w:tc>
          <w:tcPr>
            <w:tcW w:w="808" w:type="dxa"/>
            <w:vAlign w:val="center"/>
          </w:tcPr>
          <w:p w14:paraId="430AC39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-0.93%</w:t>
            </w:r>
          </w:p>
        </w:tc>
        <w:tc>
          <w:tcPr>
            <w:tcW w:w="821" w:type="dxa"/>
            <w:vAlign w:val="center"/>
          </w:tcPr>
          <w:p w14:paraId="0EFF31E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1.96 </w:t>
            </w:r>
          </w:p>
        </w:tc>
        <w:tc>
          <w:tcPr>
            <w:tcW w:w="821" w:type="dxa"/>
            <w:vAlign w:val="center"/>
          </w:tcPr>
          <w:p w14:paraId="6F29686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1.91 </w:t>
            </w:r>
          </w:p>
        </w:tc>
        <w:tc>
          <w:tcPr>
            <w:tcW w:w="820" w:type="dxa"/>
            <w:vAlign w:val="center"/>
          </w:tcPr>
          <w:p w14:paraId="2296B47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-2.73%</w:t>
            </w:r>
          </w:p>
        </w:tc>
      </w:tr>
      <w:tr w:rsidR="002A3A2D" w:rsidRPr="009729E7" w14:paraId="02BA90FB" w14:textId="77777777" w:rsidTr="00522EF7">
        <w:tc>
          <w:tcPr>
            <w:tcW w:w="1203" w:type="dxa"/>
            <w:vAlign w:val="center"/>
          </w:tcPr>
          <w:p w14:paraId="67EB9EEC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767" w:type="dxa"/>
            <w:vAlign w:val="center"/>
          </w:tcPr>
          <w:p w14:paraId="553CB0C1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89" w:type="dxa"/>
            <w:vAlign w:val="center"/>
          </w:tcPr>
          <w:p w14:paraId="1455C0F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3.55%</w:t>
            </w:r>
          </w:p>
        </w:tc>
        <w:tc>
          <w:tcPr>
            <w:tcW w:w="888" w:type="dxa"/>
            <w:vAlign w:val="center"/>
          </w:tcPr>
          <w:p w14:paraId="38D8B04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3.57%</w:t>
            </w:r>
          </w:p>
        </w:tc>
        <w:tc>
          <w:tcPr>
            <w:tcW w:w="972" w:type="dxa"/>
            <w:vAlign w:val="center"/>
          </w:tcPr>
          <w:p w14:paraId="6BF05B6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7EEE772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23.29%</w:t>
            </w:r>
          </w:p>
        </w:tc>
        <w:tc>
          <w:tcPr>
            <w:tcW w:w="821" w:type="dxa"/>
            <w:vAlign w:val="center"/>
          </w:tcPr>
          <w:p w14:paraId="1D5EB23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23.51%</w:t>
            </w:r>
          </w:p>
        </w:tc>
        <w:tc>
          <w:tcPr>
            <w:tcW w:w="808" w:type="dxa"/>
            <w:vAlign w:val="center"/>
          </w:tcPr>
          <w:p w14:paraId="54E7E31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5EFFAD8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49.12%</w:t>
            </w:r>
          </w:p>
        </w:tc>
        <w:tc>
          <w:tcPr>
            <w:tcW w:w="821" w:type="dxa"/>
            <w:vAlign w:val="center"/>
          </w:tcPr>
          <w:p w14:paraId="11B16C3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49.68%</w:t>
            </w:r>
          </w:p>
        </w:tc>
        <w:tc>
          <w:tcPr>
            <w:tcW w:w="820" w:type="dxa"/>
            <w:vAlign w:val="center"/>
          </w:tcPr>
          <w:p w14:paraId="5E912EB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2A3A2D" w:rsidRPr="009729E7" w14:paraId="6E7B6A6A" w14:textId="77777777" w:rsidTr="00522EF7">
        <w:tc>
          <w:tcPr>
            <w:tcW w:w="1203" w:type="dxa"/>
            <w:vAlign w:val="center"/>
          </w:tcPr>
          <w:p w14:paraId="4A58A6E1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767" w:type="dxa"/>
            <w:vAlign w:val="center"/>
          </w:tcPr>
          <w:p w14:paraId="4606DA56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89" w:type="dxa"/>
            <w:vAlign w:val="center"/>
          </w:tcPr>
          <w:p w14:paraId="0FF2E27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1.71%</w:t>
            </w:r>
          </w:p>
        </w:tc>
        <w:tc>
          <w:tcPr>
            <w:tcW w:w="888" w:type="dxa"/>
            <w:vAlign w:val="center"/>
          </w:tcPr>
          <w:p w14:paraId="73E7E00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1.38%</w:t>
            </w:r>
          </w:p>
        </w:tc>
        <w:tc>
          <w:tcPr>
            <w:tcW w:w="972" w:type="dxa"/>
            <w:vAlign w:val="center"/>
          </w:tcPr>
          <w:p w14:paraId="218A47B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50EEAD0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14.68%</w:t>
            </w:r>
          </w:p>
        </w:tc>
        <w:tc>
          <w:tcPr>
            <w:tcW w:w="821" w:type="dxa"/>
            <w:vAlign w:val="center"/>
          </w:tcPr>
          <w:p w14:paraId="6F707BB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8.90%</w:t>
            </w:r>
          </w:p>
        </w:tc>
        <w:tc>
          <w:tcPr>
            <w:tcW w:w="808" w:type="dxa"/>
            <w:vAlign w:val="center"/>
          </w:tcPr>
          <w:p w14:paraId="4947390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4C64A7A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39.61%</w:t>
            </w:r>
          </w:p>
        </w:tc>
        <w:tc>
          <w:tcPr>
            <w:tcW w:w="821" w:type="dxa"/>
            <w:vAlign w:val="center"/>
          </w:tcPr>
          <w:p w14:paraId="4C7F814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23.54%</w:t>
            </w:r>
          </w:p>
        </w:tc>
        <w:tc>
          <w:tcPr>
            <w:tcW w:w="820" w:type="dxa"/>
            <w:vAlign w:val="center"/>
          </w:tcPr>
          <w:p w14:paraId="528FB76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5B8BCD0B" w14:textId="77777777" w:rsidTr="00BE64EE">
        <w:tc>
          <w:tcPr>
            <w:tcW w:w="0" w:type="auto"/>
            <w:gridSpan w:val="11"/>
            <w:vAlign w:val="center"/>
          </w:tcPr>
          <w:p w14:paraId="150E7588" w14:textId="77777777" w:rsidR="00522EF7" w:rsidRPr="005F2CB1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Note:</w:t>
            </w:r>
            <w:r w:rsidRPr="005F2CB1"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66BF9BA6" w14:textId="77777777" w:rsidR="00522EF7" w:rsidRPr="005F2CB1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17E8DDA5" w14:textId="5FC326D0" w:rsidR="00522EF7" w:rsidRPr="009729E7" w:rsidRDefault="00522EF7" w:rsidP="00522EF7">
            <w:pPr>
              <w:contextualSpacing/>
              <w:mirrorIndents/>
              <w:rPr>
                <w:strike/>
              </w:rPr>
            </w:pPr>
            <w:r w:rsidRPr="005F2CB1"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</w:tc>
      </w:tr>
    </w:tbl>
    <w:p w14:paraId="1D46117D" w14:textId="77777777" w:rsidR="002A3A2D" w:rsidRPr="00831B19" w:rsidRDefault="002A3A2D" w:rsidP="002A3A2D">
      <w:pPr>
        <w:pStyle w:val="L1bullet"/>
        <w:ind w:left="0" w:firstLine="0"/>
        <w:rPr>
          <w:lang w:eastAsia="zh-CN"/>
        </w:rPr>
      </w:pPr>
    </w:p>
    <w:p w14:paraId="2419B0DE" w14:textId="77777777" w:rsidR="002A3A2D" w:rsidRDefault="002A3A2D" w:rsidP="002A3A2D">
      <w:pPr>
        <w:pStyle w:val="L1bullet"/>
        <w:ind w:left="0" w:firstLine="0"/>
        <w:rPr>
          <w:lang w:val="en-US" w:eastAsia="zh-CN"/>
        </w:rPr>
      </w:pPr>
      <w:r>
        <w:rPr>
          <w:lang w:val="en-US" w:eastAsia="zh-CN"/>
        </w:rPr>
        <w:t>Small packet size</w:t>
      </w:r>
      <w:r w:rsidRPr="00831B19">
        <w:rPr>
          <w:lang w:val="en-US" w:eastAsia="zh-CN"/>
        </w:rPr>
        <w:t>, DL TRP power back off =</w:t>
      </w:r>
      <w:r>
        <w:rPr>
          <w:lang w:val="en-US" w:eastAsia="zh-CN"/>
        </w:rPr>
        <w:t>10</w:t>
      </w:r>
      <w:r w:rsidRPr="00831B19">
        <w:rPr>
          <w:lang w:val="en-US" w:eastAsia="zh-CN"/>
        </w:rPr>
        <w:t>dB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1203"/>
        <w:gridCol w:w="767"/>
        <w:gridCol w:w="889"/>
        <w:gridCol w:w="888"/>
        <w:gridCol w:w="972"/>
        <w:gridCol w:w="821"/>
        <w:gridCol w:w="821"/>
        <w:gridCol w:w="808"/>
        <w:gridCol w:w="821"/>
        <w:gridCol w:w="821"/>
        <w:gridCol w:w="820"/>
      </w:tblGrid>
      <w:tr w:rsidR="005F2CB1" w:rsidRPr="009729E7" w14:paraId="2FC749D0" w14:textId="77777777" w:rsidTr="00522EF7">
        <w:tc>
          <w:tcPr>
            <w:tcW w:w="1970" w:type="dxa"/>
            <w:gridSpan w:val="2"/>
            <w:vMerge w:val="restart"/>
            <w:vAlign w:val="center"/>
          </w:tcPr>
          <w:p w14:paraId="009CDCAA" w14:textId="77777777" w:rsidR="005F2CB1" w:rsidRPr="009729E7" w:rsidRDefault="005F2CB1" w:rsidP="005F2CB1">
            <w:pPr>
              <w:contextualSpacing/>
              <w:mirrorIndents/>
              <w:rPr>
                <w:i/>
                <w:sz w:val="16"/>
                <w:szCs w:val="16"/>
              </w:rPr>
            </w:pPr>
          </w:p>
        </w:tc>
        <w:tc>
          <w:tcPr>
            <w:tcW w:w="2749" w:type="dxa"/>
            <w:gridSpan w:val="3"/>
            <w:vAlign w:val="center"/>
          </w:tcPr>
          <w:p w14:paraId="1CCA2680" w14:textId="007A5893" w:rsidR="005F2CB1" w:rsidRPr="009729E7" w:rsidRDefault="005F2CB1" w:rsidP="005F2CB1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450" w:type="dxa"/>
            <w:gridSpan w:val="3"/>
            <w:vAlign w:val="center"/>
          </w:tcPr>
          <w:p w14:paraId="1233AD95" w14:textId="765E76B7" w:rsidR="005F2CB1" w:rsidRPr="009729E7" w:rsidRDefault="005F2CB1" w:rsidP="005F2CB1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462" w:type="dxa"/>
            <w:gridSpan w:val="3"/>
            <w:vAlign w:val="center"/>
          </w:tcPr>
          <w:p w14:paraId="6396EB21" w14:textId="2DF386AC" w:rsidR="005F2CB1" w:rsidRPr="009729E7" w:rsidRDefault="005F2CB1" w:rsidP="005F2CB1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5F2CB1" w:rsidRPr="009729E7" w14:paraId="4FA8652F" w14:textId="77777777" w:rsidTr="00522EF7">
        <w:tc>
          <w:tcPr>
            <w:tcW w:w="1970" w:type="dxa"/>
            <w:gridSpan w:val="2"/>
            <w:vMerge/>
            <w:vAlign w:val="center"/>
          </w:tcPr>
          <w:p w14:paraId="0B677341" w14:textId="77777777" w:rsidR="005F2CB1" w:rsidRPr="009729E7" w:rsidRDefault="005F2CB1" w:rsidP="005F2CB1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89" w:type="dxa"/>
            <w:vAlign w:val="center"/>
          </w:tcPr>
          <w:p w14:paraId="1ABD2B0E" w14:textId="078E6B2C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88" w:type="dxa"/>
            <w:vAlign w:val="center"/>
          </w:tcPr>
          <w:p w14:paraId="66297287" w14:textId="34FD1A98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72" w:type="dxa"/>
            <w:vAlign w:val="center"/>
          </w:tcPr>
          <w:p w14:paraId="5F1B98F5" w14:textId="1DA3FA31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40C7C8C5" w14:textId="4A690F64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4B6DF845" w14:textId="42DD0FCB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808" w:type="dxa"/>
            <w:vAlign w:val="center"/>
          </w:tcPr>
          <w:p w14:paraId="54DA4C93" w14:textId="4BFF15AE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55B8979D" w14:textId="67EA1D3D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259D57AD" w14:textId="48FD4565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820" w:type="dxa"/>
            <w:vAlign w:val="center"/>
          </w:tcPr>
          <w:p w14:paraId="20394212" w14:textId="5F804319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2A3A2D" w:rsidRPr="009729E7" w14:paraId="338E2B93" w14:textId="77777777" w:rsidTr="00522EF7">
        <w:tc>
          <w:tcPr>
            <w:tcW w:w="1203" w:type="dxa"/>
            <w:vMerge w:val="restart"/>
            <w:vAlign w:val="center"/>
          </w:tcPr>
          <w:p w14:paraId="0A3EA23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767" w:type="dxa"/>
            <w:vAlign w:val="center"/>
          </w:tcPr>
          <w:p w14:paraId="1FE16E79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89" w:type="dxa"/>
            <w:vAlign w:val="center"/>
          </w:tcPr>
          <w:p w14:paraId="2657D9A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43.09 </w:t>
            </w:r>
          </w:p>
        </w:tc>
        <w:tc>
          <w:tcPr>
            <w:tcW w:w="888" w:type="dxa"/>
            <w:vAlign w:val="center"/>
          </w:tcPr>
          <w:p w14:paraId="13465A6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42.97 </w:t>
            </w:r>
          </w:p>
        </w:tc>
        <w:tc>
          <w:tcPr>
            <w:tcW w:w="972" w:type="dxa"/>
            <w:vAlign w:val="center"/>
          </w:tcPr>
          <w:p w14:paraId="0D07D14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-0.28%</w:t>
            </w:r>
          </w:p>
        </w:tc>
        <w:tc>
          <w:tcPr>
            <w:tcW w:w="821" w:type="dxa"/>
            <w:vAlign w:val="center"/>
          </w:tcPr>
          <w:p w14:paraId="7FF3734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42.11 </w:t>
            </w:r>
          </w:p>
        </w:tc>
        <w:tc>
          <w:tcPr>
            <w:tcW w:w="821" w:type="dxa"/>
            <w:vAlign w:val="center"/>
          </w:tcPr>
          <w:p w14:paraId="399AE56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42.25 </w:t>
            </w:r>
          </w:p>
        </w:tc>
        <w:tc>
          <w:tcPr>
            <w:tcW w:w="808" w:type="dxa"/>
            <w:vAlign w:val="center"/>
          </w:tcPr>
          <w:p w14:paraId="0660771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0.32%</w:t>
            </w:r>
          </w:p>
        </w:tc>
        <w:tc>
          <w:tcPr>
            <w:tcW w:w="821" w:type="dxa"/>
            <w:vAlign w:val="center"/>
          </w:tcPr>
          <w:p w14:paraId="3DC4934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41.40 </w:t>
            </w:r>
          </w:p>
        </w:tc>
        <w:tc>
          <w:tcPr>
            <w:tcW w:w="821" w:type="dxa"/>
            <w:vAlign w:val="center"/>
          </w:tcPr>
          <w:p w14:paraId="3953DFC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41.43 </w:t>
            </w:r>
          </w:p>
        </w:tc>
        <w:tc>
          <w:tcPr>
            <w:tcW w:w="820" w:type="dxa"/>
            <w:vAlign w:val="center"/>
          </w:tcPr>
          <w:p w14:paraId="61BD3B0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0.08%</w:t>
            </w:r>
          </w:p>
        </w:tc>
      </w:tr>
      <w:tr w:rsidR="002A3A2D" w:rsidRPr="009729E7" w14:paraId="283BB377" w14:textId="77777777" w:rsidTr="00522EF7">
        <w:tc>
          <w:tcPr>
            <w:tcW w:w="1203" w:type="dxa"/>
            <w:vMerge/>
            <w:vAlign w:val="center"/>
          </w:tcPr>
          <w:p w14:paraId="702A6A6F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264221D5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89" w:type="dxa"/>
            <w:vAlign w:val="center"/>
          </w:tcPr>
          <w:p w14:paraId="5218A57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41.76 </w:t>
            </w:r>
          </w:p>
        </w:tc>
        <w:tc>
          <w:tcPr>
            <w:tcW w:w="888" w:type="dxa"/>
            <w:vAlign w:val="center"/>
          </w:tcPr>
          <w:p w14:paraId="168FE1A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41.67 </w:t>
            </w:r>
          </w:p>
        </w:tc>
        <w:tc>
          <w:tcPr>
            <w:tcW w:w="972" w:type="dxa"/>
            <w:vAlign w:val="center"/>
          </w:tcPr>
          <w:p w14:paraId="28D18CD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-0.21%</w:t>
            </w:r>
          </w:p>
        </w:tc>
        <w:tc>
          <w:tcPr>
            <w:tcW w:w="821" w:type="dxa"/>
            <w:vAlign w:val="center"/>
          </w:tcPr>
          <w:p w14:paraId="0A1478D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41.22 </w:t>
            </w:r>
          </w:p>
        </w:tc>
        <w:tc>
          <w:tcPr>
            <w:tcW w:w="821" w:type="dxa"/>
            <w:vAlign w:val="center"/>
          </w:tcPr>
          <w:p w14:paraId="4E6C58B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41.24 </w:t>
            </w:r>
          </w:p>
        </w:tc>
        <w:tc>
          <w:tcPr>
            <w:tcW w:w="808" w:type="dxa"/>
            <w:vAlign w:val="center"/>
          </w:tcPr>
          <w:p w14:paraId="2D9486C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0.04%</w:t>
            </w:r>
          </w:p>
        </w:tc>
        <w:tc>
          <w:tcPr>
            <w:tcW w:w="821" w:type="dxa"/>
            <w:vAlign w:val="center"/>
          </w:tcPr>
          <w:p w14:paraId="3603446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40.78 </w:t>
            </w:r>
          </w:p>
        </w:tc>
        <w:tc>
          <w:tcPr>
            <w:tcW w:w="821" w:type="dxa"/>
            <w:vAlign w:val="center"/>
          </w:tcPr>
          <w:p w14:paraId="3664018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40.75 </w:t>
            </w:r>
          </w:p>
        </w:tc>
        <w:tc>
          <w:tcPr>
            <w:tcW w:w="820" w:type="dxa"/>
            <w:vAlign w:val="center"/>
          </w:tcPr>
          <w:p w14:paraId="359B774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-0.07%</w:t>
            </w:r>
          </w:p>
        </w:tc>
      </w:tr>
      <w:tr w:rsidR="002A3A2D" w:rsidRPr="009729E7" w14:paraId="711D5A1F" w14:textId="77777777" w:rsidTr="00522EF7">
        <w:tc>
          <w:tcPr>
            <w:tcW w:w="1203" w:type="dxa"/>
            <w:vMerge/>
            <w:vAlign w:val="center"/>
          </w:tcPr>
          <w:p w14:paraId="15609973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35EB939D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89" w:type="dxa"/>
            <w:vAlign w:val="center"/>
          </w:tcPr>
          <w:p w14:paraId="298AC8C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43.08 </w:t>
            </w:r>
          </w:p>
        </w:tc>
        <w:tc>
          <w:tcPr>
            <w:tcW w:w="888" w:type="dxa"/>
            <w:vAlign w:val="center"/>
          </w:tcPr>
          <w:p w14:paraId="4C452C7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42.96 </w:t>
            </w:r>
          </w:p>
        </w:tc>
        <w:tc>
          <w:tcPr>
            <w:tcW w:w="972" w:type="dxa"/>
            <w:vAlign w:val="center"/>
          </w:tcPr>
          <w:p w14:paraId="14C8D27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-0.26%</w:t>
            </w:r>
          </w:p>
        </w:tc>
        <w:tc>
          <w:tcPr>
            <w:tcW w:w="821" w:type="dxa"/>
            <w:vAlign w:val="center"/>
          </w:tcPr>
          <w:p w14:paraId="773DE56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41.91 </w:t>
            </w:r>
          </w:p>
        </w:tc>
        <w:tc>
          <w:tcPr>
            <w:tcW w:w="821" w:type="dxa"/>
            <w:vAlign w:val="center"/>
          </w:tcPr>
          <w:p w14:paraId="1C96B50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42.08 </w:t>
            </w:r>
          </w:p>
        </w:tc>
        <w:tc>
          <w:tcPr>
            <w:tcW w:w="808" w:type="dxa"/>
            <w:vAlign w:val="center"/>
          </w:tcPr>
          <w:p w14:paraId="5CAAA25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0.41%</w:t>
            </w:r>
          </w:p>
        </w:tc>
        <w:tc>
          <w:tcPr>
            <w:tcW w:w="821" w:type="dxa"/>
            <w:vAlign w:val="center"/>
          </w:tcPr>
          <w:p w14:paraId="19226ED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41.37 </w:t>
            </w:r>
          </w:p>
        </w:tc>
        <w:tc>
          <w:tcPr>
            <w:tcW w:w="821" w:type="dxa"/>
            <w:vAlign w:val="center"/>
          </w:tcPr>
          <w:p w14:paraId="590337B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41.43 </w:t>
            </w:r>
          </w:p>
        </w:tc>
        <w:tc>
          <w:tcPr>
            <w:tcW w:w="820" w:type="dxa"/>
            <w:vAlign w:val="center"/>
          </w:tcPr>
          <w:p w14:paraId="6B7E8E1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0.14%</w:t>
            </w:r>
          </w:p>
        </w:tc>
      </w:tr>
      <w:tr w:rsidR="002A3A2D" w:rsidRPr="009729E7" w14:paraId="585672EE" w14:textId="77777777" w:rsidTr="00522EF7">
        <w:tc>
          <w:tcPr>
            <w:tcW w:w="1203" w:type="dxa"/>
            <w:vMerge w:val="restart"/>
            <w:vAlign w:val="center"/>
          </w:tcPr>
          <w:p w14:paraId="0E1754C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767" w:type="dxa"/>
            <w:vAlign w:val="center"/>
          </w:tcPr>
          <w:p w14:paraId="301BC6A2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89" w:type="dxa"/>
            <w:vAlign w:val="center"/>
          </w:tcPr>
          <w:p w14:paraId="34A0101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4.25 </w:t>
            </w:r>
          </w:p>
        </w:tc>
        <w:tc>
          <w:tcPr>
            <w:tcW w:w="888" w:type="dxa"/>
            <w:vAlign w:val="center"/>
          </w:tcPr>
          <w:p w14:paraId="7B970B8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4.26 </w:t>
            </w:r>
          </w:p>
        </w:tc>
        <w:tc>
          <w:tcPr>
            <w:tcW w:w="972" w:type="dxa"/>
            <w:vAlign w:val="center"/>
          </w:tcPr>
          <w:p w14:paraId="6CA19EC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0.29%</w:t>
            </w:r>
          </w:p>
        </w:tc>
        <w:tc>
          <w:tcPr>
            <w:tcW w:w="821" w:type="dxa"/>
            <w:vAlign w:val="center"/>
          </w:tcPr>
          <w:p w14:paraId="0F54C0E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4.23 </w:t>
            </w:r>
          </w:p>
        </w:tc>
        <w:tc>
          <w:tcPr>
            <w:tcW w:w="821" w:type="dxa"/>
            <w:vAlign w:val="center"/>
          </w:tcPr>
          <w:p w14:paraId="4179804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4.25 </w:t>
            </w:r>
          </w:p>
        </w:tc>
        <w:tc>
          <w:tcPr>
            <w:tcW w:w="808" w:type="dxa"/>
            <w:vAlign w:val="center"/>
          </w:tcPr>
          <w:p w14:paraId="6D3B61F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0.42%</w:t>
            </w:r>
          </w:p>
        </w:tc>
        <w:tc>
          <w:tcPr>
            <w:tcW w:w="821" w:type="dxa"/>
            <w:vAlign w:val="center"/>
          </w:tcPr>
          <w:p w14:paraId="1A29F45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3.95 </w:t>
            </w:r>
          </w:p>
        </w:tc>
        <w:tc>
          <w:tcPr>
            <w:tcW w:w="821" w:type="dxa"/>
            <w:vAlign w:val="center"/>
          </w:tcPr>
          <w:p w14:paraId="569026B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4.24 </w:t>
            </w:r>
          </w:p>
        </w:tc>
        <w:tc>
          <w:tcPr>
            <w:tcW w:w="820" w:type="dxa"/>
            <w:vAlign w:val="center"/>
          </w:tcPr>
          <w:p w14:paraId="732B1F2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7.44%</w:t>
            </w:r>
          </w:p>
        </w:tc>
      </w:tr>
      <w:tr w:rsidR="002A3A2D" w:rsidRPr="009729E7" w14:paraId="35800827" w14:textId="77777777" w:rsidTr="00522EF7">
        <w:tc>
          <w:tcPr>
            <w:tcW w:w="1203" w:type="dxa"/>
            <w:vMerge/>
            <w:vAlign w:val="center"/>
          </w:tcPr>
          <w:p w14:paraId="0783FFFD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6E00331F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89" w:type="dxa"/>
            <w:vAlign w:val="center"/>
          </w:tcPr>
          <w:p w14:paraId="18B61E8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4.19 </w:t>
            </w:r>
          </w:p>
        </w:tc>
        <w:tc>
          <w:tcPr>
            <w:tcW w:w="888" w:type="dxa"/>
            <w:vAlign w:val="center"/>
          </w:tcPr>
          <w:p w14:paraId="1DBDFB0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4.21 </w:t>
            </w:r>
          </w:p>
        </w:tc>
        <w:tc>
          <w:tcPr>
            <w:tcW w:w="972" w:type="dxa"/>
            <w:vAlign w:val="center"/>
          </w:tcPr>
          <w:p w14:paraId="1C54418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0.45%</w:t>
            </w:r>
          </w:p>
        </w:tc>
        <w:tc>
          <w:tcPr>
            <w:tcW w:w="821" w:type="dxa"/>
            <w:vAlign w:val="center"/>
          </w:tcPr>
          <w:p w14:paraId="6762361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4.20 </w:t>
            </w:r>
          </w:p>
        </w:tc>
        <w:tc>
          <w:tcPr>
            <w:tcW w:w="821" w:type="dxa"/>
            <w:vAlign w:val="center"/>
          </w:tcPr>
          <w:p w14:paraId="3DC2526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4.21 </w:t>
            </w:r>
          </w:p>
        </w:tc>
        <w:tc>
          <w:tcPr>
            <w:tcW w:w="808" w:type="dxa"/>
            <w:vAlign w:val="center"/>
          </w:tcPr>
          <w:p w14:paraId="62E0BDF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0.36%</w:t>
            </w:r>
          </w:p>
        </w:tc>
        <w:tc>
          <w:tcPr>
            <w:tcW w:w="821" w:type="dxa"/>
            <w:vAlign w:val="center"/>
          </w:tcPr>
          <w:p w14:paraId="62E3B60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2.54 </w:t>
            </w:r>
          </w:p>
        </w:tc>
        <w:tc>
          <w:tcPr>
            <w:tcW w:w="821" w:type="dxa"/>
            <w:vAlign w:val="center"/>
          </w:tcPr>
          <w:p w14:paraId="54CBA8A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4.20 </w:t>
            </w:r>
          </w:p>
        </w:tc>
        <w:tc>
          <w:tcPr>
            <w:tcW w:w="820" w:type="dxa"/>
            <w:vAlign w:val="center"/>
          </w:tcPr>
          <w:p w14:paraId="2410D9C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65.43%</w:t>
            </w:r>
          </w:p>
        </w:tc>
      </w:tr>
      <w:tr w:rsidR="002A3A2D" w:rsidRPr="009729E7" w14:paraId="226781A9" w14:textId="77777777" w:rsidTr="00522EF7">
        <w:tc>
          <w:tcPr>
            <w:tcW w:w="1203" w:type="dxa"/>
            <w:vMerge/>
            <w:vAlign w:val="center"/>
          </w:tcPr>
          <w:p w14:paraId="0BC59DFB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374A698C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89" w:type="dxa"/>
            <w:vAlign w:val="center"/>
          </w:tcPr>
          <w:p w14:paraId="3CBFDEA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4.25 </w:t>
            </w:r>
          </w:p>
        </w:tc>
        <w:tc>
          <w:tcPr>
            <w:tcW w:w="888" w:type="dxa"/>
            <w:vAlign w:val="center"/>
          </w:tcPr>
          <w:p w14:paraId="27CD686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4.26 </w:t>
            </w:r>
          </w:p>
        </w:tc>
        <w:tc>
          <w:tcPr>
            <w:tcW w:w="972" w:type="dxa"/>
            <w:vAlign w:val="center"/>
          </w:tcPr>
          <w:p w14:paraId="0E2A6EE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0.22%</w:t>
            </w:r>
          </w:p>
        </w:tc>
        <w:tc>
          <w:tcPr>
            <w:tcW w:w="821" w:type="dxa"/>
            <w:vAlign w:val="center"/>
          </w:tcPr>
          <w:p w14:paraId="0CECDAE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4.23 </w:t>
            </w:r>
          </w:p>
        </w:tc>
        <w:tc>
          <w:tcPr>
            <w:tcW w:w="821" w:type="dxa"/>
            <w:vAlign w:val="center"/>
          </w:tcPr>
          <w:p w14:paraId="75967AA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4.24 </w:t>
            </w:r>
          </w:p>
        </w:tc>
        <w:tc>
          <w:tcPr>
            <w:tcW w:w="808" w:type="dxa"/>
            <w:vAlign w:val="center"/>
          </w:tcPr>
          <w:p w14:paraId="28EB3A7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0.29%</w:t>
            </w:r>
          </w:p>
        </w:tc>
        <w:tc>
          <w:tcPr>
            <w:tcW w:w="821" w:type="dxa"/>
            <w:vAlign w:val="center"/>
          </w:tcPr>
          <w:p w14:paraId="632FE30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4.21 </w:t>
            </w:r>
          </w:p>
        </w:tc>
        <w:tc>
          <w:tcPr>
            <w:tcW w:w="821" w:type="dxa"/>
            <w:vAlign w:val="center"/>
          </w:tcPr>
          <w:p w14:paraId="3F25ECB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4.24 </w:t>
            </w:r>
          </w:p>
        </w:tc>
        <w:tc>
          <w:tcPr>
            <w:tcW w:w="820" w:type="dxa"/>
            <w:vAlign w:val="center"/>
          </w:tcPr>
          <w:p w14:paraId="2CF732E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0.74%</w:t>
            </w:r>
          </w:p>
        </w:tc>
      </w:tr>
      <w:tr w:rsidR="002A3A2D" w:rsidRPr="009729E7" w14:paraId="30567F22" w14:textId="77777777" w:rsidTr="00522EF7">
        <w:tc>
          <w:tcPr>
            <w:tcW w:w="1203" w:type="dxa"/>
            <w:vMerge w:val="restart"/>
            <w:vAlign w:val="center"/>
          </w:tcPr>
          <w:p w14:paraId="77E5F267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767" w:type="dxa"/>
            <w:vAlign w:val="center"/>
          </w:tcPr>
          <w:p w14:paraId="4B915A98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89" w:type="dxa"/>
            <w:vAlign w:val="center"/>
          </w:tcPr>
          <w:p w14:paraId="224D58C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1.14 </w:t>
            </w:r>
          </w:p>
        </w:tc>
        <w:tc>
          <w:tcPr>
            <w:tcW w:w="888" w:type="dxa"/>
            <w:vAlign w:val="center"/>
          </w:tcPr>
          <w:p w14:paraId="0C52AE4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1.16 </w:t>
            </w:r>
          </w:p>
        </w:tc>
        <w:tc>
          <w:tcPr>
            <w:tcW w:w="972" w:type="dxa"/>
            <w:vAlign w:val="center"/>
          </w:tcPr>
          <w:p w14:paraId="5AF5465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0.93%</w:t>
            </w:r>
          </w:p>
        </w:tc>
        <w:tc>
          <w:tcPr>
            <w:tcW w:w="821" w:type="dxa"/>
            <w:vAlign w:val="center"/>
          </w:tcPr>
          <w:p w14:paraId="0E98624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1.24 </w:t>
            </w:r>
          </w:p>
        </w:tc>
        <w:tc>
          <w:tcPr>
            <w:tcW w:w="821" w:type="dxa"/>
            <w:vAlign w:val="center"/>
          </w:tcPr>
          <w:p w14:paraId="070016F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1.21 </w:t>
            </w:r>
          </w:p>
        </w:tc>
        <w:tc>
          <w:tcPr>
            <w:tcW w:w="808" w:type="dxa"/>
            <w:vAlign w:val="center"/>
          </w:tcPr>
          <w:p w14:paraId="297EBAC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-2.43%</w:t>
            </w:r>
          </w:p>
        </w:tc>
        <w:tc>
          <w:tcPr>
            <w:tcW w:w="821" w:type="dxa"/>
            <w:vAlign w:val="center"/>
          </w:tcPr>
          <w:p w14:paraId="7DD0607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1.23 </w:t>
            </w:r>
          </w:p>
        </w:tc>
        <w:tc>
          <w:tcPr>
            <w:tcW w:w="821" w:type="dxa"/>
            <w:vAlign w:val="center"/>
          </w:tcPr>
          <w:p w14:paraId="3E10F4C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1.18 </w:t>
            </w:r>
          </w:p>
        </w:tc>
        <w:tc>
          <w:tcPr>
            <w:tcW w:w="820" w:type="dxa"/>
            <w:vAlign w:val="center"/>
          </w:tcPr>
          <w:p w14:paraId="2B8BE17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-3.91%</w:t>
            </w:r>
          </w:p>
        </w:tc>
      </w:tr>
      <w:tr w:rsidR="002A3A2D" w:rsidRPr="009729E7" w14:paraId="073E8585" w14:textId="77777777" w:rsidTr="00522EF7">
        <w:tc>
          <w:tcPr>
            <w:tcW w:w="1203" w:type="dxa"/>
            <w:vMerge/>
            <w:vAlign w:val="center"/>
          </w:tcPr>
          <w:p w14:paraId="01580576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28D625A2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89" w:type="dxa"/>
            <w:vAlign w:val="center"/>
          </w:tcPr>
          <w:p w14:paraId="3A6E804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888" w:type="dxa"/>
            <w:vAlign w:val="center"/>
          </w:tcPr>
          <w:p w14:paraId="3C3D2E7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72" w:type="dxa"/>
            <w:vAlign w:val="center"/>
          </w:tcPr>
          <w:p w14:paraId="122CE35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5F19BB4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821" w:type="dxa"/>
            <w:vAlign w:val="center"/>
          </w:tcPr>
          <w:p w14:paraId="79332BC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0.52 </w:t>
            </w:r>
          </w:p>
        </w:tc>
        <w:tc>
          <w:tcPr>
            <w:tcW w:w="808" w:type="dxa"/>
            <w:vAlign w:val="center"/>
          </w:tcPr>
          <w:p w14:paraId="3B232A9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-3.33%</w:t>
            </w:r>
          </w:p>
        </w:tc>
        <w:tc>
          <w:tcPr>
            <w:tcW w:w="821" w:type="dxa"/>
            <w:vAlign w:val="center"/>
          </w:tcPr>
          <w:p w14:paraId="4F26A13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0.55 </w:t>
            </w:r>
          </w:p>
        </w:tc>
        <w:tc>
          <w:tcPr>
            <w:tcW w:w="821" w:type="dxa"/>
            <w:vAlign w:val="center"/>
          </w:tcPr>
          <w:p w14:paraId="1803FFE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0.51 </w:t>
            </w:r>
          </w:p>
        </w:tc>
        <w:tc>
          <w:tcPr>
            <w:tcW w:w="820" w:type="dxa"/>
            <w:vAlign w:val="center"/>
          </w:tcPr>
          <w:p w14:paraId="6C7CB52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-7.26%</w:t>
            </w:r>
          </w:p>
        </w:tc>
      </w:tr>
      <w:tr w:rsidR="002A3A2D" w:rsidRPr="009729E7" w14:paraId="30F2CDE5" w14:textId="77777777" w:rsidTr="00522EF7">
        <w:tc>
          <w:tcPr>
            <w:tcW w:w="1203" w:type="dxa"/>
            <w:vMerge/>
            <w:vAlign w:val="center"/>
          </w:tcPr>
          <w:p w14:paraId="0494E59C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5F393E2D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89" w:type="dxa"/>
            <w:vAlign w:val="center"/>
          </w:tcPr>
          <w:p w14:paraId="3213408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0.80 </w:t>
            </w:r>
          </w:p>
        </w:tc>
        <w:tc>
          <w:tcPr>
            <w:tcW w:w="888" w:type="dxa"/>
            <w:vAlign w:val="center"/>
          </w:tcPr>
          <w:p w14:paraId="279E6DE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0.80 </w:t>
            </w:r>
          </w:p>
        </w:tc>
        <w:tc>
          <w:tcPr>
            <w:tcW w:w="972" w:type="dxa"/>
            <w:vAlign w:val="center"/>
          </w:tcPr>
          <w:p w14:paraId="03EA227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4839CF6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0.84 </w:t>
            </w:r>
          </w:p>
        </w:tc>
        <w:tc>
          <w:tcPr>
            <w:tcW w:w="821" w:type="dxa"/>
            <w:vAlign w:val="center"/>
          </w:tcPr>
          <w:p w14:paraId="6CD692E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0.80 </w:t>
            </w:r>
          </w:p>
        </w:tc>
        <w:tc>
          <w:tcPr>
            <w:tcW w:w="808" w:type="dxa"/>
            <w:vAlign w:val="center"/>
          </w:tcPr>
          <w:p w14:paraId="7ECDDA9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-4.26%</w:t>
            </w:r>
          </w:p>
        </w:tc>
        <w:tc>
          <w:tcPr>
            <w:tcW w:w="821" w:type="dxa"/>
            <w:vAlign w:val="center"/>
          </w:tcPr>
          <w:p w14:paraId="3A47C1A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0.88 </w:t>
            </w:r>
          </w:p>
        </w:tc>
        <w:tc>
          <w:tcPr>
            <w:tcW w:w="821" w:type="dxa"/>
            <w:vAlign w:val="center"/>
          </w:tcPr>
          <w:p w14:paraId="6DDDD63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0.80 </w:t>
            </w:r>
          </w:p>
        </w:tc>
        <w:tc>
          <w:tcPr>
            <w:tcW w:w="820" w:type="dxa"/>
            <w:vAlign w:val="center"/>
          </w:tcPr>
          <w:p w14:paraId="726F3FE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-8.16%</w:t>
            </w:r>
          </w:p>
        </w:tc>
      </w:tr>
      <w:tr w:rsidR="002A3A2D" w:rsidRPr="009729E7" w14:paraId="34DD2483" w14:textId="77777777" w:rsidTr="00522EF7">
        <w:tc>
          <w:tcPr>
            <w:tcW w:w="1203" w:type="dxa"/>
            <w:vMerge w:val="restart"/>
            <w:vAlign w:val="center"/>
          </w:tcPr>
          <w:p w14:paraId="6DD1895A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767" w:type="dxa"/>
            <w:vAlign w:val="center"/>
          </w:tcPr>
          <w:p w14:paraId="1A8F469F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89" w:type="dxa"/>
            <w:vAlign w:val="center"/>
          </w:tcPr>
          <w:p w14:paraId="0594FE3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2.21 </w:t>
            </w:r>
          </w:p>
        </w:tc>
        <w:tc>
          <w:tcPr>
            <w:tcW w:w="888" w:type="dxa"/>
            <w:vAlign w:val="center"/>
          </w:tcPr>
          <w:p w14:paraId="3FE9E75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2.21 </w:t>
            </w:r>
          </w:p>
        </w:tc>
        <w:tc>
          <w:tcPr>
            <w:tcW w:w="972" w:type="dxa"/>
            <w:vAlign w:val="center"/>
          </w:tcPr>
          <w:p w14:paraId="0B5BC5A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0.18%</w:t>
            </w:r>
          </w:p>
        </w:tc>
        <w:tc>
          <w:tcPr>
            <w:tcW w:w="821" w:type="dxa"/>
            <w:vAlign w:val="center"/>
          </w:tcPr>
          <w:p w14:paraId="5ABA461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4.17 </w:t>
            </w:r>
          </w:p>
        </w:tc>
        <w:tc>
          <w:tcPr>
            <w:tcW w:w="821" w:type="dxa"/>
            <w:vAlign w:val="center"/>
          </w:tcPr>
          <w:p w14:paraId="372104C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2.22 </w:t>
            </w:r>
          </w:p>
        </w:tc>
        <w:tc>
          <w:tcPr>
            <w:tcW w:w="808" w:type="dxa"/>
            <w:vAlign w:val="center"/>
          </w:tcPr>
          <w:p w14:paraId="08C1274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-46.78%</w:t>
            </w:r>
          </w:p>
        </w:tc>
        <w:tc>
          <w:tcPr>
            <w:tcW w:w="821" w:type="dxa"/>
            <w:vAlign w:val="center"/>
          </w:tcPr>
          <w:p w14:paraId="750B9DB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45.40 </w:t>
            </w:r>
          </w:p>
        </w:tc>
        <w:tc>
          <w:tcPr>
            <w:tcW w:w="821" w:type="dxa"/>
            <w:vAlign w:val="center"/>
          </w:tcPr>
          <w:p w14:paraId="59AF2D2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2.36 </w:t>
            </w:r>
          </w:p>
        </w:tc>
        <w:tc>
          <w:tcPr>
            <w:tcW w:w="820" w:type="dxa"/>
            <w:vAlign w:val="center"/>
          </w:tcPr>
          <w:p w14:paraId="30652F8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-94.79%</w:t>
            </w:r>
          </w:p>
        </w:tc>
      </w:tr>
      <w:tr w:rsidR="002A3A2D" w:rsidRPr="009729E7" w14:paraId="2E21736E" w14:textId="77777777" w:rsidTr="00522EF7">
        <w:tc>
          <w:tcPr>
            <w:tcW w:w="1203" w:type="dxa"/>
            <w:vMerge/>
            <w:vAlign w:val="center"/>
          </w:tcPr>
          <w:p w14:paraId="22CE8098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67281A3D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89" w:type="dxa"/>
            <w:vAlign w:val="center"/>
          </w:tcPr>
          <w:p w14:paraId="088379E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1.61 </w:t>
            </w:r>
          </w:p>
        </w:tc>
        <w:tc>
          <w:tcPr>
            <w:tcW w:w="888" w:type="dxa"/>
            <w:vAlign w:val="center"/>
          </w:tcPr>
          <w:p w14:paraId="36E7F09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1.61 </w:t>
            </w:r>
          </w:p>
        </w:tc>
        <w:tc>
          <w:tcPr>
            <w:tcW w:w="972" w:type="dxa"/>
            <w:vAlign w:val="center"/>
          </w:tcPr>
          <w:p w14:paraId="7B06167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3397C65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1.60 </w:t>
            </w:r>
          </w:p>
        </w:tc>
        <w:tc>
          <w:tcPr>
            <w:tcW w:w="821" w:type="dxa"/>
            <w:vAlign w:val="center"/>
          </w:tcPr>
          <w:p w14:paraId="60A1CB6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1.57 </w:t>
            </w:r>
          </w:p>
        </w:tc>
        <w:tc>
          <w:tcPr>
            <w:tcW w:w="808" w:type="dxa"/>
            <w:vAlign w:val="center"/>
          </w:tcPr>
          <w:p w14:paraId="3A0524A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-2.00%</w:t>
            </w:r>
          </w:p>
        </w:tc>
        <w:tc>
          <w:tcPr>
            <w:tcW w:w="821" w:type="dxa"/>
            <w:vAlign w:val="center"/>
          </w:tcPr>
          <w:p w14:paraId="725C0CA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1.63 </w:t>
            </w:r>
          </w:p>
        </w:tc>
        <w:tc>
          <w:tcPr>
            <w:tcW w:w="821" w:type="dxa"/>
            <w:vAlign w:val="center"/>
          </w:tcPr>
          <w:p w14:paraId="505D874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1.57 </w:t>
            </w:r>
          </w:p>
        </w:tc>
        <w:tc>
          <w:tcPr>
            <w:tcW w:w="820" w:type="dxa"/>
            <w:vAlign w:val="center"/>
          </w:tcPr>
          <w:p w14:paraId="2F1AB1B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-3.30%</w:t>
            </w:r>
          </w:p>
        </w:tc>
      </w:tr>
      <w:tr w:rsidR="002A3A2D" w:rsidRPr="009729E7" w14:paraId="45D04FE2" w14:textId="77777777" w:rsidTr="00522EF7">
        <w:tc>
          <w:tcPr>
            <w:tcW w:w="1203" w:type="dxa"/>
            <w:vMerge/>
            <w:vAlign w:val="center"/>
          </w:tcPr>
          <w:p w14:paraId="54561FA5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0708F13C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89" w:type="dxa"/>
            <w:vAlign w:val="center"/>
          </w:tcPr>
          <w:p w14:paraId="7D1B3AA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1.88 </w:t>
            </w:r>
          </w:p>
        </w:tc>
        <w:tc>
          <w:tcPr>
            <w:tcW w:w="888" w:type="dxa"/>
            <w:vAlign w:val="center"/>
          </w:tcPr>
          <w:p w14:paraId="18A6DB5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1.88 </w:t>
            </w:r>
          </w:p>
        </w:tc>
        <w:tc>
          <w:tcPr>
            <w:tcW w:w="972" w:type="dxa"/>
            <w:vAlign w:val="center"/>
          </w:tcPr>
          <w:p w14:paraId="5438453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0DC4D8F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1.91 </w:t>
            </w:r>
          </w:p>
        </w:tc>
        <w:tc>
          <w:tcPr>
            <w:tcW w:w="821" w:type="dxa"/>
            <w:vAlign w:val="center"/>
          </w:tcPr>
          <w:p w14:paraId="53C4C1E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1.88 </w:t>
            </w:r>
          </w:p>
        </w:tc>
        <w:tc>
          <w:tcPr>
            <w:tcW w:w="808" w:type="dxa"/>
            <w:vAlign w:val="center"/>
          </w:tcPr>
          <w:p w14:paraId="3E5018B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-1.87%</w:t>
            </w:r>
          </w:p>
        </w:tc>
        <w:tc>
          <w:tcPr>
            <w:tcW w:w="821" w:type="dxa"/>
            <w:vAlign w:val="center"/>
          </w:tcPr>
          <w:p w14:paraId="21D0A46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1.96 </w:t>
            </w:r>
          </w:p>
        </w:tc>
        <w:tc>
          <w:tcPr>
            <w:tcW w:w="821" w:type="dxa"/>
            <w:vAlign w:val="center"/>
          </w:tcPr>
          <w:p w14:paraId="5C3FFCA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1.86 </w:t>
            </w:r>
          </w:p>
        </w:tc>
        <w:tc>
          <w:tcPr>
            <w:tcW w:w="820" w:type="dxa"/>
            <w:vAlign w:val="center"/>
          </w:tcPr>
          <w:p w14:paraId="1DCC687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-5.45%</w:t>
            </w:r>
          </w:p>
        </w:tc>
      </w:tr>
      <w:tr w:rsidR="002A3A2D" w:rsidRPr="009729E7" w14:paraId="741602EA" w14:textId="77777777" w:rsidTr="00522EF7">
        <w:tc>
          <w:tcPr>
            <w:tcW w:w="1203" w:type="dxa"/>
            <w:vAlign w:val="center"/>
          </w:tcPr>
          <w:p w14:paraId="639562D9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767" w:type="dxa"/>
            <w:vAlign w:val="center"/>
          </w:tcPr>
          <w:p w14:paraId="74FDFF30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89" w:type="dxa"/>
            <w:vAlign w:val="center"/>
          </w:tcPr>
          <w:p w14:paraId="4F33C4E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3.55%</w:t>
            </w:r>
          </w:p>
        </w:tc>
        <w:tc>
          <w:tcPr>
            <w:tcW w:w="888" w:type="dxa"/>
            <w:vAlign w:val="center"/>
          </w:tcPr>
          <w:p w14:paraId="1015C47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3.60%</w:t>
            </w:r>
          </w:p>
        </w:tc>
        <w:tc>
          <w:tcPr>
            <w:tcW w:w="972" w:type="dxa"/>
            <w:vAlign w:val="center"/>
          </w:tcPr>
          <w:p w14:paraId="2E1F987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0D29221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23.29%</w:t>
            </w:r>
          </w:p>
        </w:tc>
        <w:tc>
          <w:tcPr>
            <w:tcW w:w="821" w:type="dxa"/>
            <w:vAlign w:val="center"/>
          </w:tcPr>
          <w:p w14:paraId="7E0E894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23.85%</w:t>
            </w:r>
          </w:p>
        </w:tc>
        <w:tc>
          <w:tcPr>
            <w:tcW w:w="808" w:type="dxa"/>
            <w:vAlign w:val="center"/>
          </w:tcPr>
          <w:p w14:paraId="0EB635D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7F3CAEC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49.12%</w:t>
            </w:r>
          </w:p>
        </w:tc>
        <w:tc>
          <w:tcPr>
            <w:tcW w:w="821" w:type="dxa"/>
            <w:vAlign w:val="center"/>
          </w:tcPr>
          <w:p w14:paraId="560B010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49.72%</w:t>
            </w:r>
          </w:p>
        </w:tc>
        <w:tc>
          <w:tcPr>
            <w:tcW w:w="820" w:type="dxa"/>
            <w:vAlign w:val="center"/>
          </w:tcPr>
          <w:p w14:paraId="7F3374D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2A3A2D" w:rsidRPr="009729E7" w14:paraId="4A23D012" w14:textId="77777777" w:rsidTr="00522EF7">
        <w:tc>
          <w:tcPr>
            <w:tcW w:w="1203" w:type="dxa"/>
            <w:vAlign w:val="center"/>
          </w:tcPr>
          <w:p w14:paraId="0B7ACECF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767" w:type="dxa"/>
            <w:vAlign w:val="center"/>
          </w:tcPr>
          <w:p w14:paraId="015CA229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89" w:type="dxa"/>
            <w:vAlign w:val="center"/>
          </w:tcPr>
          <w:p w14:paraId="59C5B2E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1.71%</w:t>
            </w:r>
          </w:p>
        </w:tc>
        <w:tc>
          <w:tcPr>
            <w:tcW w:w="888" w:type="dxa"/>
            <w:vAlign w:val="center"/>
          </w:tcPr>
          <w:p w14:paraId="106CD74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1.29%</w:t>
            </w:r>
          </w:p>
        </w:tc>
        <w:tc>
          <w:tcPr>
            <w:tcW w:w="972" w:type="dxa"/>
            <w:vAlign w:val="center"/>
          </w:tcPr>
          <w:p w14:paraId="3A8BAD2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1B7EED1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14.68%</w:t>
            </w:r>
          </w:p>
        </w:tc>
        <w:tc>
          <w:tcPr>
            <w:tcW w:w="821" w:type="dxa"/>
            <w:vAlign w:val="center"/>
          </w:tcPr>
          <w:p w14:paraId="6F5A541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7.62%</w:t>
            </w:r>
          </w:p>
        </w:tc>
        <w:tc>
          <w:tcPr>
            <w:tcW w:w="808" w:type="dxa"/>
            <w:vAlign w:val="center"/>
          </w:tcPr>
          <w:p w14:paraId="77599E5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441B9C3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39.61%</w:t>
            </w:r>
          </w:p>
        </w:tc>
        <w:tc>
          <w:tcPr>
            <w:tcW w:w="821" w:type="dxa"/>
            <w:vAlign w:val="center"/>
          </w:tcPr>
          <w:p w14:paraId="7244972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17.41%</w:t>
            </w:r>
          </w:p>
        </w:tc>
        <w:tc>
          <w:tcPr>
            <w:tcW w:w="820" w:type="dxa"/>
            <w:vAlign w:val="center"/>
          </w:tcPr>
          <w:p w14:paraId="4C67EE0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48B11A6F" w14:textId="77777777" w:rsidTr="00BE64EE">
        <w:tc>
          <w:tcPr>
            <w:tcW w:w="0" w:type="auto"/>
            <w:gridSpan w:val="11"/>
            <w:vAlign w:val="center"/>
          </w:tcPr>
          <w:p w14:paraId="71C6F38E" w14:textId="77777777" w:rsidR="00522EF7" w:rsidRPr="005F2CB1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Note:</w:t>
            </w:r>
            <w:r w:rsidRPr="005F2CB1"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787A8006" w14:textId="77777777" w:rsidR="00522EF7" w:rsidRPr="005F2CB1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0A145297" w14:textId="0E8E66AF" w:rsidR="00522EF7" w:rsidRPr="009729E7" w:rsidRDefault="00522EF7" w:rsidP="00522EF7">
            <w:pPr>
              <w:contextualSpacing/>
              <w:mirrorIndents/>
              <w:rPr>
                <w:strike/>
              </w:rPr>
            </w:pPr>
            <w:r w:rsidRPr="005F2CB1"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</w:tc>
      </w:tr>
    </w:tbl>
    <w:p w14:paraId="4D4FFB46" w14:textId="77777777" w:rsidR="002A3A2D" w:rsidRPr="00831B19" w:rsidRDefault="002A3A2D" w:rsidP="002A3A2D">
      <w:pPr>
        <w:pStyle w:val="L1bullet"/>
        <w:ind w:left="0" w:firstLine="0"/>
        <w:rPr>
          <w:lang w:eastAsia="zh-CN"/>
        </w:rPr>
      </w:pPr>
    </w:p>
    <w:p w14:paraId="10679C4D" w14:textId="77777777" w:rsidR="002A3A2D" w:rsidRDefault="002A3A2D" w:rsidP="002A3A2D">
      <w:pPr>
        <w:pStyle w:val="L1bullet"/>
        <w:ind w:left="0" w:firstLine="0"/>
        <w:rPr>
          <w:lang w:val="en-US" w:eastAsia="zh-CN"/>
        </w:rPr>
      </w:pPr>
      <w:r>
        <w:rPr>
          <w:lang w:val="en-US" w:eastAsia="zh-CN"/>
        </w:rPr>
        <w:lastRenderedPageBreak/>
        <w:t>Large packet size</w:t>
      </w:r>
      <w:r w:rsidRPr="00831B19">
        <w:rPr>
          <w:lang w:val="en-US" w:eastAsia="zh-CN"/>
        </w:rPr>
        <w:t xml:space="preserve">, </w:t>
      </w:r>
      <w:r w:rsidRPr="000B5389">
        <w:rPr>
          <w:lang w:val="en-US" w:eastAsia="zh-CN"/>
        </w:rPr>
        <w:t>power back off =3dB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1198"/>
        <w:gridCol w:w="766"/>
        <w:gridCol w:w="893"/>
        <w:gridCol w:w="893"/>
        <w:gridCol w:w="970"/>
        <w:gridCol w:w="821"/>
        <w:gridCol w:w="821"/>
        <w:gridCol w:w="808"/>
        <w:gridCol w:w="821"/>
        <w:gridCol w:w="821"/>
        <w:gridCol w:w="819"/>
      </w:tblGrid>
      <w:tr w:rsidR="005F2CB1" w:rsidRPr="009729E7" w14:paraId="25D32AC2" w14:textId="77777777" w:rsidTr="00522EF7">
        <w:tc>
          <w:tcPr>
            <w:tcW w:w="1964" w:type="dxa"/>
            <w:gridSpan w:val="2"/>
            <w:vMerge w:val="restart"/>
            <w:vAlign w:val="center"/>
          </w:tcPr>
          <w:p w14:paraId="7E013298" w14:textId="77777777" w:rsidR="005F2CB1" w:rsidRPr="009729E7" w:rsidRDefault="005F2CB1" w:rsidP="005F2CB1">
            <w:pPr>
              <w:contextualSpacing/>
              <w:mirrorIndents/>
              <w:rPr>
                <w:i/>
                <w:sz w:val="16"/>
                <w:szCs w:val="16"/>
              </w:rPr>
            </w:pPr>
          </w:p>
        </w:tc>
        <w:tc>
          <w:tcPr>
            <w:tcW w:w="2756" w:type="dxa"/>
            <w:gridSpan w:val="3"/>
            <w:vAlign w:val="center"/>
          </w:tcPr>
          <w:p w14:paraId="0EFEEAD5" w14:textId="351A8CAB" w:rsidR="005F2CB1" w:rsidRPr="009729E7" w:rsidRDefault="005F2CB1" w:rsidP="005F2CB1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450" w:type="dxa"/>
            <w:gridSpan w:val="3"/>
            <w:vAlign w:val="center"/>
          </w:tcPr>
          <w:p w14:paraId="6483995C" w14:textId="6E42B55E" w:rsidR="005F2CB1" w:rsidRPr="009729E7" w:rsidRDefault="005F2CB1" w:rsidP="005F2CB1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461" w:type="dxa"/>
            <w:gridSpan w:val="3"/>
            <w:vAlign w:val="center"/>
          </w:tcPr>
          <w:p w14:paraId="279F502A" w14:textId="54116211" w:rsidR="005F2CB1" w:rsidRPr="009729E7" w:rsidRDefault="005F2CB1" w:rsidP="005F2CB1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5F2CB1" w:rsidRPr="009729E7" w14:paraId="4292752E" w14:textId="77777777" w:rsidTr="00522EF7">
        <w:tc>
          <w:tcPr>
            <w:tcW w:w="1964" w:type="dxa"/>
            <w:gridSpan w:val="2"/>
            <w:vMerge/>
            <w:vAlign w:val="center"/>
          </w:tcPr>
          <w:p w14:paraId="311C239A" w14:textId="77777777" w:rsidR="005F2CB1" w:rsidRPr="009729E7" w:rsidRDefault="005F2CB1" w:rsidP="005F2CB1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93" w:type="dxa"/>
            <w:vAlign w:val="center"/>
          </w:tcPr>
          <w:p w14:paraId="1F8E9D98" w14:textId="30B1E9A1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93" w:type="dxa"/>
            <w:vAlign w:val="center"/>
          </w:tcPr>
          <w:p w14:paraId="3D40911B" w14:textId="614D8031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70" w:type="dxa"/>
            <w:vAlign w:val="center"/>
          </w:tcPr>
          <w:p w14:paraId="710B9E2F" w14:textId="1308997B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65C0680F" w14:textId="052C3CB1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2164F260" w14:textId="4834E5F6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808" w:type="dxa"/>
            <w:vAlign w:val="center"/>
          </w:tcPr>
          <w:p w14:paraId="38B30812" w14:textId="79EF2801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4749610C" w14:textId="07C4C376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651CE046" w14:textId="524ED4B3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819" w:type="dxa"/>
            <w:vAlign w:val="center"/>
          </w:tcPr>
          <w:p w14:paraId="1FD4D23F" w14:textId="5CB2CD5C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2A3A2D" w:rsidRPr="009729E7" w14:paraId="2A955F48" w14:textId="77777777" w:rsidTr="00522EF7">
        <w:tc>
          <w:tcPr>
            <w:tcW w:w="1198" w:type="dxa"/>
            <w:vMerge w:val="restart"/>
            <w:vAlign w:val="center"/>
          </w:tcPr>
          <w:p w14:paraId="07A64BB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766" w:type="dxa"/>
            <w:vAlign w:val="center"/>
          </w:tcPr>
          <w:p w14:paraId="11B280F2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3" w:type="dxa"/>
            <w:vAlign w:val="center"/>
          </w:tcPr>
          <w:p w14:paraId="08098DD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965.40 </w:t>
            </w:r>
          </w:p>
        </w:tc>
        <w:tc>
          <w:tcPr>
            <w:tcW w:w="893" w:type="dxa"/>
            <w:vAlign w:val="center"/>
          </w:tcPr>
          <w:p w14:paraId="7194623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939.80 </w:t>
            </w:r>
          </w:p>
        </w:tc>
        <w:tc>
          <w:tcPr>
            <w:tcW w:w="970" w:type="dxa"/>
            <w:vAlign w:val="center"/>
          </w:tcPr>
          <w:p w14:paraId="6488359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-2.65%</w:t>
            </w:r>
          </w:p>
        </w:tc>
        <w:tc>
          <w:tcPr>
            <w:tcW w:w="821" w:type="dxa"/>
            <w:vAlign w:val="center"/>
          </w:tcPr>
          <w:p w14:paraId="587CAD7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579.11 </w:t>
            </w:r>
          </w:p>
        </w:tc>
        <w:tc>
          <w:tcPr>
            <w:tcW w:w="821" w:type="dxa"/>
            <w:vAlign w:val="center"/>
          </w:tcPr>
          <w:p w14:paraId="421745E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557.20 </w:t>
            </w:r>
          </w:p>
        </w:tc>
        <w:tc>
          <w:tcPr>
            <w:tcW w:w="808" w:type="dxa"/>
            <w:vAlign w:val="center"/>
          </w:tcPr>
          <w:p w14:paraId="11E1BE6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-3.78%</w:t>
            </w:r>
          </w:p>
        </w:tc>
        <w:tc>
          <w:tcPr>
            <w:tcW w:w="821" w:type="dxa"/>
            <w:vAlign w:val="center"/>
          </w:tcPr>
          <w:p w14:paraId="1C526F8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443.87 </w:t>
            </w:r>
          </w:p>
        </w:tc>
        <w:tc>
          <w:tcPr>
            <w:tcW w:w="821" w:type="dxa"/>
            <w:vAlign w:val="center"/>
          </w:tcPr>
          <w:p w14:paraId="218E50E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421.75 </w:t>
            </w:r>
          </w:p>
        </w:tc>
        <w:tc>
          <w:tcPr>
            <w:tcW w:w="819" w:type="dxa"/>
            <w:vAlign w:val="center"/>
          </w:tcPr>
          <w:p w14:paraId="6BC2C89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-4.98%</w:t>
            </w:r>
          </w:p>
        </w:tc>
      </w:tr>
      <w:tr w:rsidR="002A3A2D" w:rsidRPr="009729E7" w14:paraId="5154E2B4" w14:textId="77777777" w:rsidTr="00522EF7">
        <w:tc>
          <w:tcPr>
            <w:tcW w:w="1198" w:type="dxa"/>
            <w:vMerge/>
            <w:vAlign w:val="center"/>
          </w:tcPr>
          <w:p w14:paraId="3F7529B1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0CCD51A8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3" w:type="dxa"/>
            <w:vAlign w:val="center"/>
          </w:tcPr>
          <w:p w14:paraId="3BC2522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680.10 </w:t>
            </w:r>
          </w:p>
        </w:tc>
        <w:tc>
          <w:tcPr>
            <w:tcW w:w="893" w:type="dxa"/>
            <w:vAlign w:val="center"/>
          </w:tcPr>
          <w:p w14:paraId="28D67DE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636.69 </w:t>
            </w:r>
          </w:p>
        </w:tc>
        <w:tc>
          <w:tcPr>
            <w:tcW w:w="970" w:type="dxa"/>
            <w:vAlign w:val="center"/>
          </w:tcPr>
          <w:p w14:paraId="47A8072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-6.38%</w:t>
            </w:r>
          </w:p>
        </w:tc>
        <w:tc>
          <w:tcPr>
            <w:tcW w:w="821" w:type="dxa"/>
            <w:vAlign w:val="center"/>
          </w:tcPr>
          <w:p w14:paraId="1427BBB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363.91 </w:t>
            </w:r>
          </w:p>
        </w:tc>
        <w:tc>
          <w:tcPr>
            <w:tcW w:w="821" w:type="dxa"/>
            <w:vAlign w:val="center"/>
          </w:tcPr>
          <w:p w14:paraId="53590CB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347.68 </w:t>
            </w:r>
          </w:p>
        </w:tc>
        <w:tc>
          <w:tcPr>
            <w:tcW w:w="808" w:type="dxa"/>
            <w:vAlign w:val="center"/>
          </w:tcPr>
          <w:p w14:paraId="1A49628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-4.46%</w:t>
            </w:r>
          </w:p>
        </w:tc>
        <w:tc>
          <w:tcPr>
            <w:tcW w:w="821" w:type="dxa"/>
            <w:vAlign w:val="center"/>
          </w:tcPr>
          <w:p w14:paraId="0C56C38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258.74 </w:t>
            </w:r>
          </w:p>
        </w:tc>
        <w:tc>
          <w:tcPr>
            <w:tcW w:w="821" w:type="dxa"/>
            <w:vAlign w:val="center"/>
          </w:tcPr>
          <w:p w14:paraId="7797884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240.20 </w:t>
            </w:r>
          </w:p>
        </w:tc>
        <w:tc>
          <w:tcPr>
            <w:tcW w:w="819" w:type="dxa"/>
            <w:vAlign w:val="center"/>
          </w:tcPr>
          <w:p w14:paraId="0B54DAA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-7.17%</w:t>
            </w:r>
          </w:p>
        </w:tc>
      </w:tr>
      <w:tr w:rsidR="002A3A2D" w:rsidRPr="009729E7" w14:paraId="6613DAB2" w14:textId="77777777" w:rsidTr="00522EF7">
        <w:tc>
          <w:tcPr>
            <w:tcW w:w="1198" w:type="dxa"/>
            <w:vMerge/>
            <w:vAlign w:val="center"/>
          </w:tcPr>
          <w:p w14:paraId="4089E969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05CC28B4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3" w:type="dxa"/>
            <w:vAlign w:val="center"/>
          </w:tcPr>
          <w:p w14:paraId="044246C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951.37 </w:t>
            </w:r>
          </w:p>
        </w:tc>
        <w:tc>
          <w:tcPr>
            <w:tcW w:w="893" w:type="dxa"/>
            <w:vAlign w:val="center"/>
          </w:tcPr>
          <w:p w14:paraId="7DA1FB6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930.05 </w:t>
            </w:r>
          </w:p>
        </w:tc>
        <w:tc>
          <w:tcPr>
            <w:tcW w:w="970" w:type="dxa"/>
            <w:vAlign w:val="center"/>
          </w:tcPr>
          <w:p w14:paraId="4A36D10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-2.24%</w:t>
            </w:r>
          </w:p>
        </w:tc>
        <w:tc>
          <w:tcPr>
            <w:tcW w:w="821" w:type="dxa"/>
            <w:vAlign w:val="center"/>
          </w:tcPr>
          <w:p w14:paraId="33FE946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557.41 </w:t>
            </w:r>
          </w:p>
        </w:tc>
        <w:tc>
          <w:tcPr>
            <w:tcW w:w="821" w:type="dxa"/>
            <w:vAlign w:val="center"/>
          </w:tcPr>
          <w:p w14:paraId="488FDB2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533.19 </w:t>
            </w:r>
          </w:p>
        </w:tc>
        <w:tc>
          <w:tcPr>
            <w:tcW w:w="808" w:type="dxa"/>
            <w:vAlign w:val="center"/>
          </w:tcPr>
          <w:p w14:paraId="51D6652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-4.35%</w:t>
            </w:r>
          </w:p>
        </w:tc>
        <w:tc>
          <w:tcPr>
            <w:tcW w:w="821" w:type="dxa"/>
            <w:vAlign w:val="center"/>
          </w:tcPr>
          <w:p w14:paraId="28F3F6D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411.05 </w:t>
            </w:r>
          </w:p>
        </w:tc>
        <w:tc>
          <w:tcPr>
            <w:tcW w:w="821" w:type="dxa"/>
            <w:vAlign w:val="center"/>
          </w:tcPr>
          <w:p w14:paraId="3251763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391.85 </w:t>
            </w:r>
          </w:p>
        </w:tc>
        <w:tc>
          <w:tcPr>
            <w:tcW w:w="819" w:type="dxa"/>
            <w:vAlign w:val="center"/>
          </w:tcPr>
          <w:p w14:paraId="7A31DDB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-4.67%</w:t>
            </w:r>
          </w:p>
        </w:tc>
      </w:tr>
      <w:tr w:rsidR="002A3A2D" w:rsidRPr="009729E7" w14:paraId="749C28CE" w14:textId="77777777" w:rsidTr="00522EF7">
        <w:tc>
          <w:tcPr>
            <w:tcW w:w="1198" w:type="dxa"/>
            <w:vMerge w:val="restart"/>
            <w:vAlign w:val="center"/>
          </w:tcPr>
          <w:p w14:paraId="22B9CC7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766" w:type="dxa"/>
            <w:vAlign w:val="center"/>
          </w:tcPr>
          <w:p w14:paraId="4CE49C22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3" w:type="dxa"/>
            <w:vAlign w:val="center"/>
          </w:tcPr>
          <w:p w14:paraId="7946AE1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291.13 </w:t>
            </w:r>
          </w:p>
        </w:tc>
        <w:tc>
          <w:tcPr>
            <w:tcW w:w="893" w:type="dxa"/>
            <w:vAlign w:val="center"/>
          </w:tcPr>
          <w:p w14:paraId="2790F40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299.16 </w:t>
            </w:r>
          </w:p>
        </w:tc>
        <w:tc>
          <w:tcPr>
            <w:tcW w:w="970" w:type="dxa"/>
            <w:vAlign w:val="center"/>
          </w:tcPr>
          <w:p w14:paraId="7EEF9F5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2.76%</w:t>
            </w:r>
          </w:p>
        </w:tc>
        <w:tc>
          <w:tcPr>
            <w:tcW w:w="821" w:type="dxa"/>
            <w:vAlign w:val="center"/>
          </w:tcPr>
          <w:p w14:paraId="49BFC54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132.35 </w:t>
            </w:r>
          </w:p>
        </w:tc>
        <w:tc>
          <w:tcPr>
            <w:tcW w:w="821" w:type="dxa"/>
            <w:vAlign w:val="center"/>
          </w:tcPr>
          <w:p w14:paraId="5D0059D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153.61 </w:t>
            </w:r>
          </w:p>
        </w:tc>
        <w:tc>
          <w:tcPr>
            <w:tcW w:w="808" w:type="dxa"/>
            <w:vAlign w:val="center"/>
          </w:tcPr>
          <w:p w14:paraId="71842CA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16.06%</w:t>
            </w:r>
          </w:p>
        </w:tc>
        <w:tc>
          <w:tcPr>
            <w:tcW w:w="821" w:type="dxa"/>
            <w:vAlign w:val="center"/>
          </w:tcPr>
          <w:p w14:paraId="76B2EE4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92.82 </w:t>
            </w:r>
          </w:p>
        </w:tc>
        <w:tc>
          <w:tcPr>
            <w:tcW w:w="821" w:type="dxa"/>
            <w:vAlign w:val="center"/>
          </w:tcPr>
          <w:p w14:paraId="496CA06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115.20 </w:t>
            </w:r>
          </w:p>
        </w:tc>
        <w:tc>
          <w:tcPr>
            <w:tcW w:w="819" w:type="dxa"/>
            <w:vAlign w:val="center"/>
          </w:tcPr>
          <w:p w14:paraId="6752F55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24.11%</w:t>
            </w:r>
          </w:p>
        </w:tc>
      </w:tr>
      <w:tr w:rsidR="002A3A2D" w:rsidRPr="009729E7" w14:paraId="134BF892" w14:textId="77777777" w:rsidTr="00522EF7">
        <w:tc>
          <w:tcPr>
            <w:tcW w:w="1198" w:type="dxa"/>
            <w:vMerge/>
            <w:vAlign w:val="center"/>
          </w:tcPr>
          <w:p w14:paraId="25D66B3C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2DDCB524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3" w:type="dxa"/>
            <w:vAlign w:val="center"/>
          </w:tcPr>
          <w:p w14:paraId="071DDF7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231.38 </w:t>
            </w:r>
          </w:p>
        </w:tc>
        <w:tc>
          <w:tcPr>
            <w:tcW w:w="893" w:type="dxa"/>
            <w:vAlign w:val="center"/>
          </w:tcPr>
          <w:p w14:paraId="2013040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238.77 </w:t>
            </w:r>
          </w:p>
        </w:tc>
        <w:tc>
          <w:tcPr>
            <w:tcW w:w="970" w:type="dxa"/>
            <w:vAlign w:val="center"/>
          </w:tcPr>
          <w:p w14:paraId="148EE0B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3.19%</w:t>
            </w:r>
          </w:p>
        </w:tc>
        <w:tc>
          <w:tcPr>
            <w:tcW w:w="821" w:type="dxa"/>
            <w:vAlign w:val="center"/>
          </w:tcPr>
          <w:p w14:paraId="48502B6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67.53 </w:t>
            </w:r>
          </w:p>
        </w:tc>
        <w:tc>
          <w:tcPr>
            <w:tcW w:w="821" w:type="dxa"/>
            <w:vAlign w:val="center"/>
          </w:tcPr>
          <w:p w14:paraId="469D83C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80.61 </w:t>
            </w:r>
          </w:p>
        </w:tc>
        <w:tc>
          <w:tcPr>
            <w:tcW w:w="808" w:type="dxa"/>
            <w:vAlign w:val="center"/>
          </w:tcPr>
          <w:p w14:paraId="23D54B1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19.37%</w:t>
            </w:r>
          </w:p>
        </w:tc>
        <w:tc>
          <w:tcPr>
            <w:tcW w:w="821" w:type="dxa"/>
            <w:vAlign w:val="center"/>
          </w:tcPr>
          <w:p w14:paraId="48ADF35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26.95 </w:t>
            </w:r>
          </w:p>
        </w:tc>
        <w:tc>
          <w:tcPr>
            <w:tcW w:w="821" w:type="dxa"/>
            <w:vAlign w:val="center"/>
          </w:tcPr>
          <w:p w14:paraId="545C34F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40.61 </w:t>
            </w:r>
          </w:p>
        </w:tc>
        <w:tc>
          <w:tcPr>
            <w:tcW w:w="819" w:type="dxa"/>
            <w:vAlign w:val="center"/>
          </w:tcPr>
          <w:p w14:paraId="706950C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50.71%</w:t>
            </w:r>
          </w:p>
        </w:tc>
      </w:tr>
      <w:tr w:rsidR="002A3A2D" w:rsidRPr="009729E7" w14:paraId="4B42CE57" w14:textId="77777777" w:rsidTr="00522EF7">
        <w:tc>
          <w:tcPr>
            <w:tcW w:w="1198" w:type="dxa"/>
            <w:vMerge/>
            <w:vAlign w:val="center"/>
          </w:tcPr>
          <w:p w14:paraId="648BC7A3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6176A6CF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3" w:type="dxa"/>
            <w:vAlign w:val="center"/>
          </w:tcPr>
          <w:p w14:paraId="1FEA30F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292.47 </w:t>
            </w:r>
          </w:p>
        </w:tc>
        <w:tc>
          <w:tcPr>
            <w:tcW w:w="893" w:type="dxa"/>
            <w:vAlign w:val="center"/>
          </w:tcPr>
          <w:p w14:paraId="7664239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305.19 </w:t>
            </w:r>
          </w:p>
        </w:tc>
        <w:tc>
          <w:tcPr>
            <w:tcW w:w="970" w:type="dxa"/>
            <w:vAlign w:val="center"/>
          </w:tcPr>
          <w:p w14:paraId="7AB5CE0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4.35%</w:t>
            </w:r>
          </w:p>
        </w:tc>
        <w:tc>
          <w:tcPr>
            <w:tcW w:w="821" w:type="dxa"/>
            <w:vAlign w:val="center"/>
          </w:tcPr>
          <w:p w14:paraId="2BAE376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129.13 </w:t>
            </w:r>
          </w:p>
        </w:tc>
        <w:tc>
          <w:tcPr>
            <w:tcW w:w="821" w:type="dxa"/>
            <w:vAlign w:val="center"/>
          </w:tcPr>
          <w:p w14:paraId="5590B8F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151.10 </w:t>
            </w:r>
          </w:p>
        </w:tc>
        <w:tc>
          <w:tcPr>
            <w:tcW w:w="808" w:type="dxa"/>
            <w:vAlign w:val="center"/>
          </w:tcPr>
          <w:p w14:paraId="2C15E02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17.02%</w:t>
            </w:r>
          </w:p>
        </w:tc>
        <w:tc>
          <w:tcPr>
            <w:tcW w:w="821" w:type="dxa"/>
            <w:vAlign w:val="center"/>
          </w:tcPr>
          <w:p w14:paraId="5E45505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86.65 </w:t>
            </w:r>
          </w:p>
        </w:tc>
        <w:tc>
          <w:tcPr>
            <w:tcW w:w="821" w:type="dxa"/>
            <w:vAlign w:val="center"/>
          </w:tcPr>
          <w:p w14:paraId="24283CC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109.18 </w:t>
            </w:r>
          </w:p>
        </w:tc>
        <w:tc>
          <w:tcPr>
            <w:tcW w:w="819" w:type="dxa"/>
            <w:vAlign w:val="center"/>
          </w:tcPr>
          <w:p w14:paraId="36B14F7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26.00%</w:t>
            </w:r>
          </w:p>
        </w:tc>
      </w:tr>
      <w:tr w:rsidR="002A3A2D" w:rsidRPr="009729E7" w14:paraId="0CDFBC14" w14:textId="77777777" w:rsidTr="00522EF7">
        <w:tc>
          <w:tcPr>
            <w:tcW w:w="1198" w:type="dxa"/>
            <w:vMerge w:val="restart"/>
            <w:vAlign w:val="center"/>
          </w:tcPr>
          <w:p w14:paraId="5CF2C355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766" w:type="dxa"/>
            <w:vAlign w:val="center"/>
          </w:tcPr>
          <w:p w14:paraId="683C8B03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3" w:type="dxa"/>
            <w:vAlign w:val="center"/>
          </w:tcPr>
          <w:p w14:paraId="75ADEAF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4.68 </w:t>
            </w:r>
          </w:p>
        </w:tc>
        <w:tc>
          <w:tcPr>
            <w:tcW w:w="893" w:type="dxa"/>
            <w:vAlign w:val="center"/>
          </w:tcPr>
          <w:p w14:paraId="2C1B459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4.85 </w:t>
            </w:r>
          </w:p>
        </w:tc>
        <w:tc>
          <w:tcPr>
            <w:tcW w:w="970" w:type="dxa"/>
            <w:vAlign w:val="center"/>
          </w:tcPr>
          <w:p w14:paraId="2D499F7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3.51%</w:t>
            </w:r>
          </w:p>
        </w:tc>
        <w:tc>
          <w:tcPr>
            <w:tcW w:w="821" w:type="dxa"/>
            <w:vAlign w:val="center"/>
          </w:tcPr>
          <w:p w14:paraId="7C77DB3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8.24 </w:t>
            </w:r>
          </w:p>
        </w:tc>
        <w:tc>
          <w:tcPr>
            <w:tcW w:w="821" w:type="dxa"/>
            <w:vAlign w:val="center"/>
          </w:tcPr>
          <w:p w14:paraId="1D20D8C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8.57 </w:t>
            </w:r>
          </w:p>
        </w:tc>
        <w:tc>
          <w:tcPr>
            <w:tcW w:w="808" w:type="dxa"/>
            <w:vAlign w:val="center"/>
          </w:tcPr>
          <w:p w14:paraId="1028BBA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4.03%</w:t>
            </w:r>
          </w:p>
        </w:tc>
        <w:tc>
          <w:tcPr>
            <w:tcW w:w="821" w:type="dxa"/>
            <w:vAlign w:val="center"/>
          </w:tcPr>
          <w:p w14:paraId="05B4F24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11.38 </w:t>
            </w:r>
          </w:p>
        </w:tc>
        <w:tc>
          <w:tcPr>
            <w:tcW w:w="821" w:type="dxa"/>
            <w:vAlign w:val="center"/>
          </w:tcPr>
          <w:p w14:paraId="09C069F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12.00 </w:t>
            </w:r>
          </w:p>
        </w:tc>
        <w:tc>
          <w:tcPr>
            <w:tcW w:w="819" w:type="dxa"/>
            <w:vAlign w:val="center"/>
          </w:tcPr>
          <w:p w14:paraId="35AEC59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5.39%</w:t>
            </w:r>
          </w:p>
        </w:tc>
      </w:tr>
      <w:tr w:rsidR="002A3A2D" w:rsidRPr="009729E7" w14:paraId="031DF441" w14:textId="77777777" w:rsidTr="00522EF7">
        <w:tc>
          <w:tcPr>
            <w:tcW w:w="1198" w:type="dxa"/>
            <w:vMerge/>
            <w:vAlign w:val="center"/>
          </w:tcPr>
          <w:p w14:paraId="7E3F0CE6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53DED840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3" w:type="dxa"/>
            <w:vAlign w:val="center"/>
          </w:tcPr>
          <w:p w14:paraId="271B037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2.77 </w:t>
            </w:r>
          </w:p>
        </w:tc>
        <w:tc>
          <w:tcPr>
            <w:tcW w:w="893" w:type="dxa"/>
            <w:vAlign w:val="center"/>
          </w:tcPr>
          <w:p w14:paraId="5260BB8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2.82 </w:t>
            </w:r>
          </w:p>
        </w:tc>
        <w:tc>
          <w:tcPr>
            <w:tcW w:w="970" w:type="dxa"/>
            <w:vAlign w:val="center"/>
          </w:tcPr>
          <w:p w14:paraId="6406247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1.94%</w:t>
            </w:r>
          </w:p>
        </w:tc>
        <w:tc>
          <w:tcPr>
            <w:tcW w:w="821" w:type="dxa"/>
            <w:vAlign w:val="center"/>
          </w:tcPr>
          <w:p w14:paraId="5AB1086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4.08 </w:t>
            </w:r>
          </w:p>
        </w:tc>
        <w:tc>
          <w:tcPr>
            <w:tcW w:w="821" w:type="dxa"/>
            <w:vAlign w:val="center"/>
          </w:tcPr>
          <w:p w14:paraId="549CFD5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4.14 </w:t>
            </w:r>
          </w:p>
        </w:tc>
        <w:tc>
          <w:tcPr>
            <w:tcW w:w="808" w:type="dxa"/>
            <w:vAlign w:val="center"/>
          </w:tcPr>
          <w:p w14:paraId="25B0A25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1.33%</w:t>
            </w:r>
          </w:p>
        </w:tc>
        <w:tc>
          <w:tcPr>
            <w:tcW w:w="821" w:type="dxa"/>
            <w:vAlign w:val="center"/>
          </w:tcPr>
          <w:p w14:paraId="0451B1D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4.83 </w:t>
            </w:r>
          </w:p>
        </w:tc>
        <w:tc>
          <w:tcPr>
            <w:tcW w:w="821" w:type="dxa"/>
            <w:vAlign w:val="center"/>
          </w:tcPr>
          <w:p w14:paraId="4D212A3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4.98 </w:t>
            </w:r>
          </w:p>
        </w:tc>
        <w:tc>
          <w:tcPr>
            <w:tcW w:w="819" w:type="dxa"/>
            <w:vAlign w:val="center"/>
          </w:tcPr>
          <w:p w14:paraId="0C5DBCB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3.22%</w:t>
            </w:r>
          </w:p>
        </w:tc>
      </w:tr>
      <w:tr w:rsidR="002A3A2D" w:rsidRPr="009729E7" w14:paraId="4312FBB8" w14:textId="77777777" w:rsidTr="00522EF7">
        <w:tc>
          <w:tcPr>
            <w:tcW w:w="1198" w:type="dxa"/>
            <w:vMerge/>
            <w:vAlign w:val="center"/>
          </w:tcPr>
          <w:p w14:paraId="2F301C6F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63BF985B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3" w:type="dxa"/>
            <w:vAlign w:val="center"/>
          </w:tcPr>
          <w:p w14:paraId="4844B73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3.95 </w:t>
            </w:r>
          </w:p>
        </w:tc>
        <w:tc>
          <w:tcPr>
            <w:tcW w:w="893" w:type="dxa"/>
            <w:vAlign w:val="center"/>
          </w:tcPr>
          <w:p w14:paraId="0F35C93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4.11 </w:t>
            </w:r>
          </w:p>
        </w:tc>
        <w:tc>
          <w:tcPr>
            <w:tcW w:w="970" w:type="dxa"/>
            <w:vAlign w:val="center"/>
          </w:tcPr>
          <w:p w14:paraId="1D75361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4.07%</w:t>
            </w:r>
          </w:p>
        </w:tc>
        <w:tc>
          <w:tcPr>
            <w:tcW w:w="821" w:type="dxa"/>
            <w:vAlign w:val="center"/>
          </w:tcPr>
          <w:p w14:paraId="34A82A6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7.08 </w:t>
            </w:r>
          </w:p>
        </w:tc>
        <w:tc>
          <w:tcPr>
            <w:tcW w:w="821" w:type="dxa"/>
            <w:vAlign w:val="center"/>
          </w:tcPr>
          <w:p w14:paraId="326E9CE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7.36 </w:t>
            </w:r>
          </w:p>
        </w:tc>
        <w:tc>
          <w:tcPr>
            <w:tcW w:w="808" w:type="dxa"/>
            <w:vAlign w:val="center"/>
          </w:tcPr>
          <w:p w14:paraId="5886700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3.91%</w:t>
            </w:r>
          </w:p>
        </w:tc>
        <w:tc>
          <w:tcPr>
            <w:tcW w:w="821" w:type="dxa"/>
            <w:vAlign w:val="center"/>
          </w:tcPr>
          <w:p w14:paraId="3884D77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9.57 </w:t>
            </w:r>
          </w:p>
        </w:tc>
        <w:tc>
          <w:tcPr>
            <w:tcW w:w="821" w:type="dxa"/>
            <w:vAlign w:val="center"/>
          </w:tcPr>
          <w:p w14:paraId="5B4BEEE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10.00 </w:t>
            </w:r>
          </w:p>
        </w:tc>
        <w:tc>
          <w:tcPr>
            <w:tcW w:w="819" w:type="dxa"/>
            <w:vAlign w:val="center"/>
          </w:tcPr>
          <w:p w14:paraId="0B186CC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4.48%</w:t>
            </w:r>
          </w:p>
        </w:tc>
      </w:tr>
      <w:tr w:rsidR="002A3A2D" w:rsidRPr="009729E7" w14:paraId="2F19C01E" w14:textId="77777777" w:rsidTr="00522EF7">
        <w:tc>
          <w:tcPr>
            <w:tcW w:w="1198" w:type="dxa"/>
            <w:vMerge w:val="restart"/>
            <w:vAlign w:val="center"/>
          </w:tcPr>
          <w:p w14:paraId="4A4F965D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766" w:type="dxa"/>
            <w:vAlign w:val="center"/>
          </w:tcPr>
          <w:p w14:paraId="6A48436D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3" w:type="dxa"/>
            <w:vAlign w:val="center"/>
          </w:tcPr>
          <w:p w14:paraId="714F9E0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3.85 </w:t>
            </w:r>
          </w:p>
        </w:tc>
        <w:tc>
          <w:tcPr>
            <w:tcW w:w="893" w:type="dxa"/>
            <w:vAlign w:val="center"/>
          </w:tcPr>
          <w:p w14:paraId="166EBFA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3.63 </w:t>
            </w:r>
          </w:p>
        </w:tc>
        <w:tc>
          <w:tcPr>
            <w:tcW w:w="970" w:type="dxa"/>
            <w:vAlign w:val="center"/>
          </w:tcPr>
          <w:p w14:paraId="31BA167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-5.80%</w:t>
            </w:r>
          </w:p>
        </w:tc>
        <w:tc>
          <w:tcPr>
            <w:tcW w:w="821" w:type="dxa"/>
            <w:vAlign w:val="center"/>
          </w:tcPr>
          <w:p w14:paraId="4AFBEB8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12.60 </w:t>
            </w:r>
          </w:p>
        </w:tc>
        <w:tc>
          <w:tcPr>
            <w:tcW w:w="821" w:type="dxa"/>
            <w:vAlign w:val="center"/>
          </w:tcPr>
          <w:p w14:paraId="3D878B4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10.24 </w:t>
            </w:r>
          </w:p>
        </w:tc>
        <w:tc>
          <w:tcPr>
            <w:tcW w:w="808" w:type="dxa"/>
            <w:vAlign w:val="center"/>
          </w:tcPr>
          <w:p w14:paraId="13F64E6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-18.72%</w:t>
            </w:r>
          </w:p>
        </w:tc>
        <w:tc>
          <w:tcPr>
            <w:tcW w:w="821" w:type="dxa"/>
            <w:vAlign w:val="center"/>
          </w:tcPr>
          <w:p w14:paraId="6B2B713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28.25 </w:t>
            </w:r>
          </w:p>
        </w:tc>
        <w:tc>
          <w:tcPr>
            <w:tcW w:w="821" w:type="dxa"/>
            <w:vAlign w:val="center"/>
          </w:tcPr>
          <w:p w14:paraId="7CA2CE4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19.60 </w:t>
            </w:r>
          </w:p>
        </w:tc>
        <w:tc>
          <w:tcPr>
            <w:tcW w:w="819" w:type="dxa"/>
            <w:vAlign w:val="center"/>
          </w:tcPr>
          <w:p w14:paraId="0CD0535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-30.62%</w:t>
            </w:r>
          </w:p>
        </w:tc>
      </w:tr>
      <w:tr w:rsidR="002A3A2D" w:rsidRPr="009729E7" w14:paraId="56E13FA0" w14:textId="77777777" w:rsidTr="00522EF7">
        <w:tc>
          <w:tcPr>
            <w:tcW w:w="1198" w:type="dxa"/>
            <w:vMerge/>
            <w:vAlign w:val="center"/>
          </w:tcPr>
          <w:p w14:paraId="09EC0961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3F3096D8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3" w:type="dxa"/>
            <w:vAlign w:val="center"/>
          </w:tcPr>
          <w:p w14:paraId="4617B6A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2.64 </w:t>
            </w:r>
          </w:p>
        </w:tc>
        <w:tc>
          <w:tcPr>
            <w:tcW w:w="893" w:type="dxa"/>
            <w:vAlign w:val="center"/>
          </w:tcPr>
          <w:p w14:paraId="16C825B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2.63 </w:t>
            </w:r>
          </w:p>
        </w:tc>
        <w:tc>
          <w:tcPr>
            <w:tcW w:w="970" w:type="dxa"/>
            <w:vAlign w:val="center"/>
          </w:tcPr>
          <w:p w14:paraId="175C155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-0.68%</w:t>
            </w:r>
          </w:p>
        </w:tc>
        <w:tc>
          <w:tcPr>
            <w:tcW w:w="821" w:type="dxa"/>
            <w:vAlign w:val="center"/>
          </w:tcPr>
          <w:p w14:paraId="42AC142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3.91 </w:t>
            </w:r>
          </w:p>
        </w:tc>
        <w:tc>
          <w:tcPr>
            <w:tcW w:w="821" w:type="dxa"/>
            <w:vAlign w:val="center"/>
          </w:tcPr>
          <w:p w14:paraId="5E8E230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3.57 </w:t>
            </w:r>
          </w:p>
        </w:tc>
        <w:tc>
          <w:tcPr>
            <w:tcW w:w="808" w:type="dxa"/>
            <w:vAlign w:val="center"/>
          </w:tcPr>
          <w:p w14:paraId="0DE30EA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-8.56%</w:t>
            </w:r>
          </w:p>
        </w:tc>
        <w:tc>
          <w:tcPr>
            <w:tcW w:w="821" w:type="dxa"/>
            <w:vAlign w:val="center"/>
          </w:tcPr>
          <w:p w14:paraId="5AB6C6B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4.97 </w:t>
            </w:r>
          </w:p>
        </w:tc>
        <w:tc>
          <w:tcPr>
            <w:tcW w:w="821" w:type="dxa"/>
            <w:vAlign w:val="center"/>
          </w:tcPr>
          <w:p w14:paraId="30F2E38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4.30 </w:t>
            </w:r>
          </w:p>
        </w:tc>
        <w:tc>
          <w:tcPr>
            <w:tcW w:w="819" w:type="dxa"/>
            <w:vAlign w:val="center"/>
          </w:tcPr>
          <w:p w14:paraId="710E911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-13.51%</w:t>
            </w:r>
          </w:p>
        </w:tc>
      </w:tr>
      <w:tr w:rsidR="002A3A2D" w:rsidRPr="009729E7" w14:paraId="737FB90C" w14:textId="77777777" w:rsidTr="00522EF7">
        <w:tc>
          <w:tcPr>
            <w:tcW w:w="1198" w:type="dxa"/>
            <w:vMerge/>
            <w:vAlign w:val="center"/>
          </w:tcPr>
          <w:p w14:paraId="1A52CB59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754FD039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3" w:type="dxa"/>
            <w:vAlign w:val="center"/>
          </w:tcPr>
          <w:p w14:paraId="11F4121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3.07 </w:t>
            </w:r>
          </w:p>
        </w:tc>
        <w:tc>
          <w:tcPr>
            <w:tcW w:w="893" w:type="dxa"/>
            <w:vAlign w:val="center"/>
          </w:tcPr>
          <w:p w14:paraId="5B65FDA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3.02 </w:t>
            </w:r>
          </w:p>
        </w:tc>
        <w:tc>
          <w:tcPr>
            <w:tcW w:w="970" w:type="dxa"/>
            <w:vAlign w:val="center"/>
          </w:tcPr>
          <w:p w14:paraId="72C0C39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-1.74%</w:t>
            </w:r>
          </w:p>
        </w:tc>
        <w:tc>
          <w:tcPr>
            <w:tcW w:w="821" w:type="dxa"/>
            <w:vAlign w:val="center"/>
          </w:tcPr>
          <w:p w14:paraId="681C3C1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7.48 </w:t>
            </w:r>
          </w:p>
        </w:tc>
        <w:tc>
          <w:tcPr>
            <w:tcW w:w="821" w:type="dxa"/>
            <w:vAlign w:val="center"/>
          </w:tcPr>
          <w:p w14:paraId="1E3B10A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6.45 </w:t>
            </w:r>
          </w:p>
        </w:tc>
        <w:tc>
          <w:tcPr>
            <w:tcW w:w="808" w:type="dxa"/>
            <w:vAlign w:val="center"/>
          </w:tcPr>
          <w:p w14:paraId="5AFADAF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-13.74%</w:t>
            </w:r>
          </w:p>
        </w:tc>
        <w:tc>
          <w:tcPr>
            <w:tcW w:w="821" w:type="dxa"/>
            <w:vAlign w:val="center"/>
          </w:tcPr>
          <w:p w14:paraId="64B0139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10.80 </w:t>
            </w:r>
          </w:p>
        </w:tc>
        <w:tc>
          <w:tcPr>
            <w:tcW w:w="821" w:type="dxa"/>
            <w:vAlign w:val="center"/>
          </w:tcPr>
          <w:p w14:paraId="51EBA4F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8.88 </w:t>
            </w:r>
          </w:p>
        </w:tc>
        <w:tc>
          <w:tcPr>
            <w:tcW w:w="819" w:type="dxa"/>
            <w:vAlign w:val="center"/>
          </w:tcPr>
          <w:p w14:paraId="5823E11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-17.85%</w:t>
            </w:r>
          </w:p>
        </w:tc>
      </w:tr>
      <w:tr w:rsidR="002A3A2D" w:rsidRPr="009729E7" w14:paraId="0F384E1A" w14:textId="77777777" w:rsidTr="00522EF7">
        <w:tc>
          <w:tcPr>
            <w:tcW w:w="1198" w:type="dxa"/>
            <w:vAlign w:val="center"/>
          </w:tcPr>
          <w:p w14:paraId="05EB0550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766" w:type="dxa"/>
            <w:vAlign w:val="center"/>
          </w:tcPr>
          <w:p w14:paraId="24377C98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93" w:type="dxa"/>
            <w:vAlign w:val="center"/>
          </w:tcPr>
          <w:p w14:paraId="7FB3A55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3.58%</w:t>
            </w:r>
          </w:p>
        </w:tc>
        <w:tc>
          <w:tcPr>
            <w:tcW w:w="893" w:type="dxa"/>
            <w:vAlign w:val="center"/>
          </w:tcPr>
          <w:p w14:paraId="29DAD77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3.70%</w:t>
            </w:r>
          </w:p>
        </w:tc>
        <w:tc>
          <w:tcPr>
            <w:tcW w:w="970" w:type="dxa"/>
            <w:vAlign w:val="center"/>
          </w:tcPr>
          <w:p w14:paraId="4B87E5F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378EEFE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25.29%</w:t>
            </w:r>
          </w:p>
        </w:tc>
        <w:tc>
          <w:tcPr>
            <w:tcW w:w="821" w:type="dxa"/>
            <w:vAlign w:val="center"/>
          </w:tcPr>
          <w:p w14:paraId="019563D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26.22%</w:t>
            </w:r>
          </w:p>
        </w:tc>
        <w:tc>
          <w:tcPr>
            <w:tcW w:w="808" w:type="dxa"/>
            <w:vAlign w:val="center"/>
          </w:tcPr>
          <w:p w14:paraId="5B2394B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7F0DA62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46.52%</w:t>
            </w:r>
          </w:p>
        </w:tc>
        <w:tc>
          <w:tcPr>
            <w:tcW w:w="821" w:type="dxa"/>
            <w:vAlign w:val="center"/>
          </w:tcPr>
          <w:p w14:paraId="49ACBBE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48.27%</w:t>
            </w:r>
          </w:p>
        </w:tc>
        <w:tc>
          <w:tcPr>
            <w:tcW w:w="819" w:type="dxa"/>
            <w:vAlign w:val="center"/>
          </w:tcPr>
          <w:p w14:paraId="02B25A2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2A3A2D" w:rsidRPr="009729E7" w14:paraId="155C20A1" w14:textId="77777777" w:rsidTr="00522EF7">
        <w:tc>
          <w:tcPr>
            <w:tcW w:w="1198" w:type="dxa"/>
            <w:vAlign w:val="center"/>
          </w:tcPr>
          <w:p w14:paraId="7E18F211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766" w:type="dxa"/>
            <w:vAlign w:val="center"/>
          </w:tcPr>
          <w:p w14:paraId="1E0B76FB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93" w:type="dxa"/>
            <w:vAlign w:val="center"/>
          </w:tcPr>
          <w:p w14:paraId="38E037F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1.74%</w:t>
            </w:r>
          </w:p>
        </w:tc>
        <w:tc>
          <w:tcPr>
            <w:tcW w:w="893" w:type="dxa"/>
            <w:vAlign w:val="center"/>
          </w:tcPr>
          <w:p w14:paraId="0CCF4B0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1.62%</w:t>
            </w:r>
          </w:p>
        </w:tc>
        <w:tc>
          <w:tcPr>
            <w:tcW w:w="970" w:type="dxa"/>
            <w:vAlign w:val="center"/>
          </w:tcPr>
          <w:p w14:paraId="077E3F0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1144060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22.11%</w:t>
            </w:r>
          </w:p>
        </w:tc>
        <w:tc>
          <w:tcPr>
            <w:tcW w:w="821" w:type="dxa"/>
            <w:vAlign w:val="center"/>
          </w:tcPr>
          <w:p w14:paraId="79A8B76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18.82%</w:t>
            </w:r>
          </w:p>
        </w:tc>
        <w:tc>
          <w:tcPr>
            <w:tcW w:w="808" w:type="dxa"/>
            <w:vAlign w:val="center"/>
          </w:tcPr>
          <w:p w14:paraId="5891ABD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677AFA0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46.93%</w:t>
            </w:r>
          </w:p>
        </w:tc>
        <w:tc>
          <w:tcPr>
            <w:tcW w:w="821" w:type="dxa"/>
            <w:vAlign w:val="center"/>
          </w:tcPr>
          <w:p w14:paraId="73D7AA7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39.79%</w:t>
            </w:r>
          </w:p>
        </w:tc>
        <w:tc>
          <w:tcPr>
            <w:tcW w:w="819" w:type="dxa"/>
            <w:vAlign w:val="center"/>
          </w:tcPr>
          <w:p w14:paraId="33B3D76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460AB43C" w14:textId="77777777" w:rsidTr="00BE64EE">
        <w:tc>
          <w:tcPr>
            <w:tcW w:w="0" w:type="auto"/>
            <w:gridSpan w:val="11"/>
            <w:vAlign w:val="center"/>
          </w:tcPr>
          <w:p w14:paraId="532D733E" w14:textId="77777777" w:rsidR="00522EF7" w:rsidRPr="005F2CB1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Note:</w:t>
            </w:r>
            <w:r w:rsidRPr="005F2CB1"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11AAF6C1" w14:textId="77777777" w:rsidR="00522EF7" w:rsidRPr="005F2CB1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451B5EA5" w14:textId="66C90CCC" w:rsidR="00522EF7" w:rsidRPr="009729E7" w:rsidRDefault="00522EF7" w:rsidP="00522EF7">
            <w:pPr>
              <w:contextualSpacing/>
              <w:mirrorIndents/>
              <w:rPr>
                <w:strike/>
              </w:rPr>
            </w:pPr>
            <w:r w:rsidRPr="005F2CB1"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</w:tc>
      </w:tr>
    </w:tbl>
    <w:p w14:paraId="23B148E6" w14:textId="77777777" w:rsidR="002A3A2D" w:rsidRDefault="002A3A2D" w:rsidP="002A3A2D">
      <w:pPr>
        <w:pStyle w:val="L1bullet"/>
        <w:ind w:left="0" w:firstLine="0"/>
        <w:rPr>
          <w:lang w:eastAsia="zh-CN"/>
        </w:rPr>
      </w:pPr>
    </w:p>
    <w:p w14:paraId="634676FF" w14:textId="77777777" w:rsidR="002A3A2D" w:rsidRDefault="002A3A2D" w:rsidP="002A3A2D">
      <w:pPr>
        <w:pStyle w:val="L1bullet"/>
        <w:ind w:left="0" w:firstLine="0"/>
        <w:rPr>
          <w:lang w:val="en-US" w:eastAsia="zh-CN"/>
        </w:rPr>
      </w:pPr>
      <w:r>
        <w:rPr>
          <w:lang w:val="en-US" w:eastAsia="zh-CN"/>
        </w:rPr>
        <w:t>Large packet size</w:t>
      </w:r>
      <w:r w:rsidRPr="00831B19">
        <w:rPr>
          <w:lang w:val="en-US" w:eastAsia="zh-CN"/>
        </w:rPr>
        <w:t xml:space="preserve">, </w:t>
      </w:r>
      <w:r w:rsidRPr="000B5389">
        <w:rPr>
          <w:lang w:val="en-US" w:eastAsia="zh-CN"/>
        </w:rPr>
        <w:t>power back off =</w:t>
      </w:r>
      <w:r>
        <w:rPr>
          <w:lang w:val="en-US" w:eastAsia="zh-CN"/>
        </w:rPr>
        <w:t>6</w:t>
      </w:r>
      <w:r w:rsidRPr="000B5389">
        <w:rPr>
          <w:lang w:val="en-US" w:eastAsia="zh-CN"/>
        </w:rPr>
        <w:t>dB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1198"/>
        <w:gridCol w:w="766"/>
        <w:gridCol w:w="893"/>
        <w:gridCol w:w="893"/>
        <w:gridCol w:w="970"/>
        <w:gridCol w:w="821"/>
        <w:gridCol w:w="821"/>
        <w:gridCol w:w="808"/>
        <w:gridCol w:w="821"/>
        <w:gridCol w:w="821"/>
        <w:gridCol w:w="819"/>
      </w:tblGrid>
      <w:tr w:rsidR="005F2CB1" w:rsidRPr="009729E7" w14:paraId="5A52D411" w14:textId="77777777" w:rsidTr="00522EF7">
        <w:tc>
          <w:tcPr>
            <w:tcW w:w="1964" w:type="dxa"/>
            <w:gridSpan w:val="2"/>
            <w:vMerge w:val="restart"/>
            <w:vAlign w:val="center"/>
          </w:tcPr>
          <w:p w14:paraId="4B37EE2A" w14:textId="77777777" w:rsidR="005F2CB1" w:rsidRPr="009729E7" w:rsidRDefault="005F2CB1" w:rsidP="005F2CB1">
            <w:pPr>
              <w:contextualSpacing/>
              <w:mirrorIndents/>
              <w:rPr>
                <w:i/>
                <w:sz w:val="16"/>
                <w:szCs w:val="16"/>
              </w:rPr>
            </w:pPr>
          </w:p>
        </w:tc>
        <w:tc>
          <w:tcPr>
            <w:tcW w:w="2756" w:type="dxa"/>
            <w:gridSpan w:val="3"/>
            <w:vAlign w:val="center"/>
          </w:tcPr>
          <w:p w14:paraId="3BB8B027" w14:textId="4F6CBF63" w:rsidR="005F2CB1" w:rsidRPr="009729E7" w:rsidRDefault="005F2CB1" w:rsidP="005F2CB1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450" w:type="dxa"/>
            <w:gridSpan w:val="3"/>
            <w:vAlign w:val="center"/>
          </w:tcPr>
          <w:p w14:paraId="374A9B6A" w14:textId="35547782" w:rsidR="005F2CB1" w:rsidRPr="009729E7" w:rsidRDefault="005F2CB1" w:rsidP="005F2CB1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461" w:type="dxa"/>
            <w:gridSpan w:val="3"/>
            <w:vAlign w:val="center"/>
          </w:tcPr>
          <w:p w14:paraId="443903C7" w14:textId="469B8DB8" w:rsidR="005F2CB1" w:rsidRPr="009729E7" w:rsidRDefault="005F2CB1" w:rsidP="005F2CB1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5F2CB1" w:rsidRPr="009729E7" w14:paraId="57B8E82E" w14:textId="77777777" w:rsidTr="00522EF7">
        <w:tc>
          <w:tcPr>
            <w:tcW w:w="1964" w:type="dxa"/>
            <w:gridSpan w:val="2"/>
            <w:vMerge/>
            <w:vAlign w:val="center"/>
          </w:tcPr>
          <w:p w14:paraId="369E63CC" w14:textId="77777777" w:rsidR="005F2CB1" w:rsidRPr="009729E7" w:rsidRDefault="005F2CB1" w:rsidP="005F2CB1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93" w:type="dxa"/>
            <w:vAlign w:val="center"/>
          </w:tcPr>
          <w:p w14:paraId="756757DB" w14:textId="7269A422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93" w:type="dxa"/>
            <w:vAlign w:val="center"/>
          </w:tcPr>
          <w:p w14:paraId="18A26918" w14:textId="4CA713A6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70" w:type="dxa"/>
            <w:vAlign w:val="center"/>
          </w:tcPr>
          <w:p w14:paraId="29A66D00" w14:textId="47EDEAB9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70B06413" w14:textId="355A9174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39FC2D41" w14:textId="606C6A20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808" w:type="dxa"/>
            <w:vAlign w:val="center"/>
          </w:tcPr>
          <w:p w14:paraId="1A60F64D" w14:textId="64611229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14D599BA" w14:textId="2C6F5885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61773F6C" w14:textId="12071C1B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819" w:type="dxa"/>
            <w:vAlign w:val="center"/>
          </w:tcPr>
          <w:p w14:paraId="36C8FDAF" w14:textId="370A69BA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2A3A2D" w:rsidRPr="009729E7" w14:paraId="35A67F16" w14:textId="77777777" w:rsidTr="00522EF7">
        <w:tc>
          <w:tcPr>
            <w:tcW w:w="1198" w:type="dxa"/>
            <w:vMerge w:val="restart"/>
            <w:vAlign w:val="center"/>
          </w:tcPr>
          <w:p w14:paraId="6BB0231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766" w:type="dxa"/>
            <w:vAlign w:val="center"/>
          </w:tcPr>
          <w:p w14:paraId="5F3F4F9F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3" w:type="dxa"/>
            <w:vAlign w:val="center"/>
          </w:tcPr>
          <w:p w14:paraId="1ADE630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965.40 </w:t>
            </w:r>
          </w:p>
        </w:tc>
        <w:tc>
          <w:tcPr>
            <w:tcW w:w="893" w:type="dxa"/>
            <w:vAlign w:val="center"/>
          </w:tcPr>
          <w:p w14:paraId="6088C17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908.74 </w:t>
            </w:r>
          </w:p>
        </w:tc>
        <w:tc>
          <w:tcPr>
            <w:tcW w:w="970" w:type="dxa"/>
            <w:vAlign w:val="center"/>
          </w:tcPr>
          <w:p w14:paraId="7973544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-5.87%</w:t>
            </w:r>
          </w:p>
        </w:tc>
        <w:tc>
          <w:tcPr>
            <w:tcW w:w="821" w:type="dxa"/>
            <w:vAlign w:val="center"/>
          </w:tcPr>
          <w:p w14:paraId="5875751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579.11 </w:t>
            </w:r>
          </w:p>
        </w:tc>
        <w:tc>
          <w:tcPr>
            <w:tcW w:w="821" w:type="dxa"/>
            <w:vAlign w:val="center"/>
          </w:tcPr>
          <w:p w14:paraId="2D1A0E3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533.42 </w:t>
            </w:r>
          </w:p>
        </w:tc>
        <w:tc>
          <w:tcPr>
            <w:tcW w:w="808" w:type="dxa"/>
            <w:vAlign w:val="center"/>
          </w:tcPr>
          <w:p w14:paraId="5BA0D89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-7.89%</w:t>
            </w:r>
          </w:p>
        </w:tc>
        <w:tc>
          <w:tcPr>
            <w:tcW w:w="821" w:type="dxa"/>
            <w:vAlign w:val="center"/>
          </w:tcPr>
          <w:p w14:paraId="44A19C3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443.87 </w:t>
            </w:r>
          </w:p>
        </w:tc>
        <w:tc>
          <w:tcPr>
            <w:tcW w:w="821" w:type="dxa"/>
            <w:vAlign w:val="center"/>
          </w:tcPr>
          <w:p w14:paraId="06F33D9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395.07 </w:t>
            </w:r>
          </w:p>
        </w:tc>
        <w:tc>
          <w:tcPr>
            <w:tcW w:w="819" w:type="dxa"/>
            <w:vAlign w:val="center"/>
          </w:tcPr>
          <w:p w14:paraId="3C8E2EC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-10.99%</w:t>
            </w:r>
          </w:p>
        </w:tc>
      </w:tr>
      <w:tr w:rsidR="002A3A2D" w:rsidRPr="009729E7" w14:paraId="212894DC" w14:textId="77777777" w:rsidTr="00522EF7">
        <w:tc>
          <w:tcPr>
            <w:tcW w:w="1198" w:type="dxa"/>
            <w:vMerge/>
            <w:vAlign w:val="center"/>
          </w:tcPr>
          <w:p w14:paraId="4F663832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1F86C1C3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3" w:type="dxa"/>
            <w:vAlign w:val="center"/>
          </w:tcPr>
          <w:p w14:paraId="0FC4296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680.10 </w:t>
            </w:r>
          </w:p>
        </w:tc>
        <w:tc>
          <w:tcPr>
            <w:tcW w:w="893" w:type="dxa"/>
            <w:vAlign w:val="center"/>
          </w:tcPr>
          <w:p w14:paraId="737482B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602.39 </w:t>
            </w:r>
          </w:p>
        </w:tc>
        <w:tc>
          <w:tcPr>
            <w:tcW w:w="970" w:type="dxa"/>
            <w:vAlign w:val="center"/>
          </w:tcPr>
          <w:p w14:paraId="57C8B3A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-11.43%</w:t>
            </w:r>
          </w:p>
        </w:tc>
        <w:tc>
          <w:tcPr>
            <w:tcW w:w="821" w:type="dxa"/>
            <w:vAlign w:val="center"/>
          </w:tcPr>
          <w:p w14:paraId="49A1C90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363.91 </w:t>
            </w:r>
          </w:p>
        </w:tc>
        <w:tc>
          <w:tcPr>
            <w:tcW w:w="821" w:type="dxa"/>
            <w:vAlign w:val="center"/>
          </w:tcPr>
          <w:p w14:paraId="5EAA72A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329.69 </w:t>
            </w:r>
          </w:p>
        </w:tc>
        <w:tc>
          <w:tcPr>
            <w:tcW w:w="808" w:type="dxa"/>
            <w:vAlign w:val="center"/>
          </w:tcPr>
          <w:p w14:paraId="4BFC56D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-9.40%</w:t>
            </w:r>
          </w:p>
        </w:tc>
        <w:tc>
          <w:tcPr>
            <w:tcW w:w="821" w:type="dxa"/>
            <w:vAlign w:val="center"/>
          </w:tcPr>
          <w:p w14:paraId="2A9C537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258.74 </w:t>
            </w:r>
          </w:p>
        </w:tc>
        <w:tc>
          <w:tcPr>
            <w:tcW w:w="821" w:type="dxa"/>
            <w:vAlign w:val="center"/>
          </w:tcPr>
          <w:p w14:paraId="4A3AE28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223.12 </w:t>
            </w:r>
          </w:p>
        </w:tc>
        <w:tc>
          <w:tcPr>
            <w:tcW w:w="819" w:type="dxa"/>
            <w:vAlign w:val="center"/>
          </w:tcPr>
          <w:p w14:paraId="50106CB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-13.77%</w:t>
            </w:r>
          </w:p>
        </w:tc>
      </w:tr>
      <w:tr w:rsidR="002A3A2D" w:rsidRPr="009729E7" w14:paraId="60A7A5CE" w14:textId="77777777" w:rsidTr="00522EF7">
        <w:tc>
          <w:tcPr>
            <w:tcW w:w="1198" w:type="dxa"/>
            <w:vMerge/>
            <w:vAlign w:val="center"/>
          </w:tcPr>
          <w:p w14:paraId="2CE37B9D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2E09F8A6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3" w:type="dxa"/>
            <w:vAlign w:val="center"/>
          </w:tcPr>
          <w:p w14:paraId="4F94BE2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951.37 </w:t>
            </w:r>
          </w:p>
        </w:tc>
        <w:tc>
          <w:tcPr>
            <w:tcW w:w="893" w:type="dxa"/>
            <w:vAlign w:val="center"/>
          </w:tcPr>
          <w:p w14:paraId="184F29A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902.95 </w:t>
            </w:r>
          </w:p>
        </w:tc>
        <w:tc>
          <w:tcPr>
            <w:tcW w:w="970" w:type="dxa"/>
            <w:vAlign w:val="center"/>
          </w:tcPr>
          <w:p w14:paraId="2FFD6C1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-5.09%</w:t>
            </w:r>
          </w:p>
        </w:tc>
        <w:tc>
          <w:tcPr>
            <w:tcW w:w="821" w:type="dxa"/>
            <w:vAlign w:val="center"/>
          </w:tcPr>
          <w:p w14:paraId="2829983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557.41 </w:t>
            </w:r>
          </w:p>
        </w:tc>
        <w:tc>
          <w:tcPr>
            <w:tcW w:w="821" w:type="dxa"/>
            <w:vAlign w:val="center"/>
          </w:tcPr>
          <w:p w14:paraId="5EC0226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513.33 </w:t>
            </w:r>
          </w:p>
        </w:tc>
        <w:tc>
          <w:tcPr>
            <w:tcW w:w="808" w:type="dxa"/>
            <w:vAlign w:val="center"/>
          </w:tcPr>
          <w:p w14:paraId="0BF3E53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-7.91%</w:t>
            </w:r>
          </w:p>
        </w:tc>
        <w:tc>
          <w:tcPr>
            <w:tcW w:w="821" w:type="dxa"/>
            <w:vAlign w:val="center"/>
          </w:tcPr>
          <w:p w14:paraId="26AE349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411.05 </w:t>
            </w:r>
          </w:p>
        </w:tc>
        <w:tc>
          <w:tcPr>
            <w:tcW w:w="821" w:type="dxa"/>
            <w:vAlign w:val="center"/>
          </w:tcPr>
          <w:p w14:paraId="04257AF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361.06 </w:t>
            </w:r>
          </w:p>
        </w:tc>
        <w:tc>
          <w:tcPr>
            <w:tcW w:w="819" w:type="dxa"/>
            <w:vAlign w:val="center"/>
          </w:tcPr>
          <w:p w14:paraId="2CEB79A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-12.16%</w:t>
            </w:r>
          </w:p>
        </w:tc>
      </w:tr>
      <w:tr w:rsidR="002A3A2D" w:rsidRPr="009729E7" w14:paraId="2B3675CB" w14:textId="77777777" w:rsidTr="00522EF7">
        <w:tc>
          <w:tcPr>
            <w:tcW w:w="1198" w:type="dxa"/>
            <w:vMerge w:val="restart"/>
            <w:vAlign w:val="center"/>
          </w:tcPr>
          <w:p w14:paraId="1A90C66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766" w:type="dxa"/>
            <w:vAlign w:val="center"/>
          </w:tcPr>
          <w:p w14:paraId="3F1711FD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3" w:type="dxa"/>
            <w:vAlign w:val="center"/>
          </w:tcPr>
          <w:p w14:paraId="7319EAD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291.13 </w:t>
            </w:r>
          </w:p>
        </w:tc>
        <w:tc>
          <w:tcPr>
            <w:tcW w:w="893" w:type="dxa"/>
            <w:vAlign w:val="center"/>
          </w:tcPr>
          <w:p w14:paraId="4452B1A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309.02 </w:t>
            </w:r>
          </w:p>
        </w:tc>
        <w:tc>
          <w:tcPr>
            <w:tcW w:w="970" w:type="dxa"/>
            <w:vAlign w:val="center"/>
          </w:tcPr>
          <w:p w14:paraId="3375A65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6.15%</w:t>
            </w:r>
          </w:p>
        </w:tc>
        <w:tc>
          <w:tcPr>
            <w:tcW w:w="821" w:type="dxa"/>
            <w:vAlign w:val="center"/>
          </w:tcPr>
          <w:p w14:paraId="437B0F3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132.35 </w:t>
            </w:r>
          </w:p>
        </w:tc>
        <w:tc>
          <w:tcPr>
            <w:tcW w:w="821" w:type="dxa"/>
            <w:vAlign w:val="center"/>
          </w:tcPr>
          <w:p w14:paraId="63030F3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176.62 </w:t>
            </w:r>
          </w:p>
        </w:tc>
        <w:tc>
          <w:tcPr>
            <w:tcW w:w="808" w:type="dxa"/>
            <w:vAlign w:val="center"/>
          </w:tcPr>
          <w:p w14:paraId="076A815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33.45%</w:t>
            </w:r>
          </w:p>
        </w:tc>
        <w:tc>
          <w:tcPr>
            <w:tcW w:w="821" w:type="dxa"/>
            <w:vAlign w:val="center"/>
          </w:tcPr>
          <w:p w14:paraId="1BF1162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92.82 </w:t>
            </w:r>
          </w:p>
        </w:tc>
        <w:tc>
          <w:tcPr>
            <w:tcW w:w="821" w:type="dxa"/>
            <w:vAlign w:val="center"/>
          </w:tcPr>
          <w:p w14:paraId="0AEC132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138.02 </w:t>
            </w:r>
          </w:p>
        </w:tc>
        <w:tc>
          <w:tcPr>
            <w:tcW w:w="819" w:type="dxa"/>
            <w:vAlign w:val="center"/>
          </w:tcPr>
          <w:p w14:paraId="1DA7034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48.70%</w:t>
            </w:r>
          </w:p>
        </w:tc>
      </w:tr>
      <w:tr w:rsidR="002A3A2D" w:rsidRPr="009729E7" w14:paraId="14ECBE17" w14:textId="77777777" w:rsidTr="00522EF7">
        <w:tc>
          <w:tcPr>
            <w:tcW w:w="1198" w:type="dxa"/>
            <w:vMerge/>
            <w:vAlign w:val="center"/>
          </w:tcPr>
          <w:p w14:paraId="6351B7E6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5108D383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3" w:type="dxa"/>
            <w:vAlign w:val="center"/>
          </w:tcPr>
          <w:p w14:paraId="5AA7241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231.38 </w:t>
            </w:r>
          </w:p>
        </w:tc>
        <w:tc>
          <w:tcPr>
            <w:tcW w:w="893" w:type="dxa"/>
            <w:vAlign w:val="center"/>
          </w:tcPr>
          <w:p w14:paraId="591FE4C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248.99 </w:t>
            </w:r>
          </w:p>
        </w:tc>
        <w:tc>
          <w:tcPr>
            <w:tcW w:w="970" w:type="dxa"/>
            <w:vAlign w:val="center"/>
          </w:tcPr>
          <w:p w14:paraId="3798E4D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7.61%</w:t>
            </w:r>
          </w:p>
        </w:tc>
        <w:tc>
          <w:tcPr>
            <w:tcW w:w="821" w:type="dxa"/>
            <w:vAlign w:val="center"/>
          </w:tcPr>
          <w:p w14:paraId="7F8FBC3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67.53 </w:t>
            </w:r>
          </w:p>
        </w:tc>
        <w:tc>
          <w:tcPr>
            <w:tcW w:w="821" w:type="dxa"/>
            <w:vAlign w:val="center"/>
          </w:tcPr>
          <w:p w14:paraId="48342E9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97.61 </w:t>
            </w:r>
          </w:p>
        </w:tc>
        <w:tc>
          <w:tcPr>
            <w:tcW w:w="808" w:type="dxa"/>
            <w:vAlign w:val="center"/>
          </w:tcPr>
          <w:p w14:paraId="14ED5CD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44.55%</w:t>
            </w:r>
          </w:p>
        </w:tc>
        <w:tc>
          <w:tcPr>
            <w:tcW w:w="821" w:type="dxa"/>
            <w:vAlign w:val="center"/>
          </w:tcPr>
          <w:p w14:paraId="7110284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26.95 </w:t>
            </w:r>
          </w:p>
        </w:tc>
        <w:tc>
          <w:tcPr>
            <w:tcW w:w="821" w:type="dxa"/>
            <w:vAlign w:val="center"/>
          </w:tcPr>
          <w:p w14:paraId="13E538A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54.29 </w:t>
            </w:r>
          </w:p>
        </w:tc>
        <w:tc>
          <w:tcPr>
            <w:tcW w:w="819" w:type="dxa"/>
            <w:vAlign w:val="center"/>
          </w:tcPr>
          <w:p w14:paraId="5BBA4B6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101.46%</w:t>
            </w:r>
          </w:p>
        </w:tc>
      </w:tr>
      <w:tr w:rsidR="002A3A2D" w:rsidRPr="009729E7" w14:paraId="43E410DB" w14:textId="77777777" w:rsidTr="00522EF7">
        <w:tc>
          <w:tcPr>
            <w:tcW w:w="1198" w:type="dxa"/>
            <w:vMerge/>
            <w:vAlign w:val="center"/>
          </w:tcPr>
          <w:p w14:paraId="594526E2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4CF1A496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3" w:type="dxa"/>
            <w:vAlign w:val="center"/>
          </w:tcPr>
          <w:p w14:paraId="6D43EB5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292.47 </w:t>
            </w:r>
          </w:p>
        </w:tc>
        <w:tc>
          <w:tcPr>
            <w:tcW w:w="893" w:type="dxa"/>
            <w:vAlign w:val="center"/>
          </w:tcPr>
          <w:p w14:paraId="61A7D16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316.71 </w:t>
            </w:r>
          </w:p>
        </w:tc>
        <w:tc>
          <w:tcPr>
            <w:tcW w:w="970" w:type="dxa"/>
            <w:vAlign w:val="center"/>
          </w:tcPr>
          <w:p w14:paraId="7E18446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8.29%</w:t>
            </w:r>
          </w:p>
        </w:tc>
        <w:tc>
          <w:tcPr>
            <w:tcW w:w="821" w:type="dxa"/>
            <w:vAlign w:val="center"/>
          </w:tcPr>
          <w:p w14:paraId="0404751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129.13 </w:t>
            </w:r>
          </w:p>
        </w:tc>
        <w:tc>
          <w:tcPr>
            <w:tcW w:w="821" w:type="dxa"/>
            <w:vAlign w:val="center"/>
          </w:tcPr>
          <w:p w14:paraId="3A0DA9C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171.34 </w:t>
            </w:r>
          </w:p>
        </w:tc>
        <w:tc>
          <w:tcPr>
            <w:tcW w:w="808" w:type="dxa"/>
            <w:vAlign w:val="center"/>
          </w:tcPr>
          <w:p w14:paraId="39374C1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32.69%</w:t>
            </w:r>
          </w:p>
        </w:tc>
        <w:tc>
          <w:tcPr>
            <w:tcW w:w="821" w:type="dxa"/>
            <w:vAlign w:val="center"/>
          </w:tcPr>
          <w:p w14:paraId="196F513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86.65 </w:t>
            </w:r>
          </w:p>
        </w:tc>
        <w:tc>
          <w:tcPr>
            <w:tcW w:w="821" w:type="dxa"/>
            <w:vAlign w:val="center"/>
          </w:tcPr>
          <w:p w14:paraId="5E8CA28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132.92 </w:t>
            </w:r>
          </w:p>
        </w:tc>
        <w:tc>
          <w:tcPr>
            <w:tcW w:w="819" w:type="dxa"/>
            <w:vAlign w:val="center"/>
          </w:tcPr>
          <w:p w14:paraId="5443B0D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53.40%</w:t>
            </w:r>
          </w:p>
        </w:tc>
      </w:tr>
      <w:tr w:rsidR="002A3A2D" w:rsidRPr="009729E7" w14:paraId="49A70F33" w14:textId="77777777" w:rsidTr="00522EF7">
        <w:tc>
          <w:tcPr>
            <w:tcW w:w="1198" w:type="dxa"/>
            <w:vMerge w:val="restart"/>
            <w:vAlign w:val="center"/>
          </w:tcPr>
          <w:p w14:paraId="1F6778DA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766" w:type="dxa"/>
            <w:vAlign w:val="center"/>
          </w:tcPr>
          <w:p w14:paraId="5F940E1F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3" w:type="dxa"/>
            <w:vAlign w:val="center"/>
          </w:tcPr>
          <w:p w14:paraId="4DEEADA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4.68 </w:t>
            </w:r>
          </w:p>
        </w:tc>
        <w:tc>
          <w:tcPr>
            <w:tcW w:w="893" w:type="dxa"/>
            <w:vAlign w:val="center"/>
          </w:tcPr>
          <w:p w14:paraId="5889ADB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5.09 </w:t>
            </w:r>
          </w:p>
        </w:tc>
        <w:tc>
          <w:tcPr>
            <w:tcW w:w="970" w:type="dxa"/>
            <w:vAlign w:val="center"/>
          </w:tcPr>
          <w:p w14:paraId="34D97C6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8.65%</w:t>
            </w:r>
          </w:p>
        </w:tc>
        <w:tc>
          <w:tcPr>
            <w:tcW w:w="821" w:type="dxa"/>
            <w:vAlign w:val="center"/>
          </w:tcPr>
          <w:p w14:paraId="1687379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8.24 </w:t>
            </w:r>
          </w:p>
        </w:tc>
        <w:tc>
          <w:tcPr>
            <w:tcW w:w="821" w:type="dxa"/>
            <w:vAlign w:val="center"/>
          </w:tcPr>
          <w:p w14:paraId="5C6D6FF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8.93 </w:t>
            </w:r>
          </w:p>
        </w:tc>
        <w:tc>
          <w:tcPr>
            <w:tcW w:w="808" w:type="dxa"/>
            <w:vAlign w:val="center"/>
          </w:tcPr>
          <w:p w14:paraId="6D6CCF6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8.34%</w:t>
            </w:r>
          </w:p>
        </w:tc>
        <w:tc>
          <w:tcPr>
            <w:tcW w:w="821" w:type="dxa"/>
            <w:vAlign w:val="center"/>
          </w:tcPr>
          <w:p w14:paraId="025CEA7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11.38 </w:t>
            </w:r>
          </w:p>
        </w:tc>
        <w:tc>
          <w:tcPr>
            <w:tcW w:w="821" w:type="dxa"/>
            <w:vAlign w:val="center"/>
          </w:tcPr>
          <w:p w14:paraId="419AFD6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12.87 </w:t>
            </w:r>
          </w:p>
        </w:tc>
        <w:tc>
          <w:tcPr>
            <w:tcW w:w="819" w:type="dxa"/>
            <w:vAlign w:val="center"/>
          </w:tcPr>
          <w:p w14:paraId="71F7C75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13.07%</w:t>
            </w:r>
          </w:p>
        </w:tc>
      </w:tr>
      <w:tr w:rsidR="002A3A2D" w:rsidRPr="009729E7" w14:paraId="28C4729D" w14:textId="77777777" w:rsidTr="00522EF7">
        <w:tc>
          <w:tcPr>
            <w:tcW w:w="1198" w:type="dxa"/>
            <w:vMerge/>
            <w:vAlign w:val="center"/>
          </w:tcPr>
          <w:p w14:paraId="28FEF32B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57C371B7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3" w:type="dxa"/>
            <w:vAlign w:val="center"/>
          </w:tcPr>
          <w:p w14:paraId="7FEE630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2.77 </w:t>
            </w:r>
          </w:p>
        </w:tc>
        <w:tc>
          <w:tcPr>
            <w:tcW w:w="893" w:type="dxa"/>
            <w:vAlign w:val="center"/>
          </w:tcPr>
          <w:p w14:paraId="775AE74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2.91 </w:t>
            </w:r>
          </w:p>
        </w:tc>
        <w:tc>
          <w:tcPr>
            <w:tcW w:w="970" w:type="dxa"/>
            <w:vAlign w:val="center"/>
          </w:tcPr>
          <w:p w14:paraId="75685F4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5.16%</w:t>
            </w:r>
          </w:p>
        </w:tc>
        <w:tc>
          <w:tcPr>
            <w:tcW w:w="821" w:type="dxa"/>
            <w:vAlign w:val="center"/>
          </w:tcPr>
          <w:p w14:paraId="401CB6D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4.08 </w:t>
            </w:r>
          </w:p>
        </w:tc>
        <w:tc>
          <w:tcPr>
            <w:tcW w:w="821" w:type="dxa"/>
            <w:vAlign w:val="center"/>
          </w:tcPr>
          <w:p w14:paraId="289FDE1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4.21 </w:t>
            </w:r>
          </w:p>
        </w:tc>
        <w:tc>
          <w:tcPr>
            <w:tcW w:w="808" w:type="dxa"/>
            <w:vAlign w:val="center"/>
          </w:tcPr>
          <w:p w14:paraId="18177C0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3.19%</w:t>
            </w:r>
          </w:p>
        </w:tc>
        <w:tc>
          <w:tcPr>
            <w:tcW w:w="821" w:type="dxa"/>
            <w:vAlign w:val="center"/>
          </w:tcPr>
          <w:p w14:paraId="57FE25C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4.83 </w:t>
            </w:r>
          </w:p>
        </w:tc>
        <w:tc>
          <w:tcPr>
            <w:tcW w:w="821" w:type="dxa"/>
            <w:vAlign w:val="center"/>
          </w:tcPr>
          <w:p w14:paraId="4BFC528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5.20 </w:t>
            </w:r>
          </w:p>
        </w:tc>
        <w:tc>
          <w:tcPr>
            <w:tcW w:w="819" w:type="dxa"/>
            <w:vAlign w:val="center"/>
          </w:tcPr>
          <w:p w14:paraId="29F7F6D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7.83%</w:t>
            </w:r>
          </w:p>
        </w:tc>
      </w:tr>
      <w:tr w:rsidR="002A3A2D" w:rsidRPr="009729E7" w14:paraId="79B5BDF2" w14:textId="77777777" w:rsidTr="00522EF7">
        <w:tc>
          <w:tcPr>
            <w:tcW w:w="1198" w:type="dxa"/>
            <w:vMerge/>
            <w:vAlign w:val="center"/>
          </w:tcPr>
          <w:p w14:paraId="136DBDD7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74189B8C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3" w:type="dxa"/>
            <w:vAlign w:val="center"/>
          </w:tcPr>
          <w:p w14:paraId="6F143DC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3.95 </w:t>
            </w:r>
          </w:p>
        </w:tc>
        <w:tc>
          <w:tcPr>
            <w:tcW w:w="893" w:type="dxa"/>
            <w:vAlign w:val="center"/>
          </w:tcPr>
          <w:p w14:paraId="7692AEC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4.34 </w:t>
            </w:r>
          </w:p>
        </w:tc>
        <w:tc>
          <w:tcPr>
            <w:tcW w:w="970" w:type="dxa"/>
            <w:vAlign w:val="center"/>
          </w:tcPr>
          <w:p w14:paraId="74478D4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9.95%</w:t>
            </w:r>
          </w:p>
        </w:tc>
        <w:tc>
          <w:tcPr>
            <w:tcW w:w="821" w:type="dxa"/>
            <w:vAlign w:val="center"/>
          </w:tcPr>
          <w:p w14:paraId="7805167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7.08 </w:t>
            </w:r>
          </w:p>
        </w:tc>
        <w:tc>
          <w:tcPr>
            <w:tcW w:w="821" w:type="dxa"/>
            <w:vAlign w:val="center"/>
          </w:tcPr>
          <w:p w14:paraId="763CD74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7.73 </w:t>
            </w:r>
          </w:p>
        </w:tc>
        <w:tc>
          <w:tcPr>
            <w:tcW w:w="808" w:type="dxa"/>
            <w:vAlign w:val="center"/>
          </w:tcPr>
          <w:p w14:paraId="171BDA9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9.21%</w:t>
            </w:r>
          </w:p>
        </w:tc>
        <w:tc>
          <w:tcPr>
            <w:tcW w:w="821" w:type="dxa"/>
            <w:vAlign w:val="center"/>
          </w:tcPr>
          <w:p w14:paraId="229CDEC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9.57 </w:t>
            </w:r>
          </w:p>
        </w:tc>
        <w:tc>
          <w:tcPr>
            <w:tcW w:w="821" w:type="dxa"/>
            <w:vAlign w:val="center"/>
          </w:tcPr>
          <w:p w14:paraId="771BDDB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10.61 </w:t>
            </w:r>
          </w:p>
        </w:tc>
        <w:tc>
          <w:tcPr>
            <w:tcW w:w="819" w:type="dxa"/>
            <w:vAlign w:val="center"/>
          </w:tcPr>
          <w:p w14:paraId="0315E31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10.82%</w:t>
            </w:r>
          </w:p>
        </w:tc>
      </w:tr>
      <w:tr w:rsidR="002A3A2D" w:rsidRPr="009729E7" w14:paraId="3CE46930" w14:textId="77777777" w:rsidTr="00522EF7">
        <w:tc>
          <w:tcPr>
            <w:tcW w:w="1198" w:type="dxa"/>
            <w:vMerge w:val="restart"/>
            <w:vAlign w:val="center"/>
          </w:tcPr>
          <w:p w14:paraId="4C44EFE4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766" w:type="dxa"/>
            <w:vAlign w:val="center"/>
          </w:tcPr>
          <w:p w14:paraId="0BB3DBDE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3" w:type="dxa"/>
            <w:vAlign w:val="center"/>
          </w:tcPr>
          <w:p w14:paraId="0E06858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3.85 </w:t>
            </w:r>
          </w:p>
        </w:tc>
        <w:tc>
          <w:tcPr>
            <w:tcW w:w="893" w:type="dxa"/>
            <w:vAlign w:val="center"/>
          </w:tcPr>
          <w:p w14:paraId="2B3E4B0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3.44 </w:t>
            </w:r>
          </w:p>
        </w:tc>
        <w:tc>
          <w:tcPr>
            <w:tcW w:w="970" w:type="dxa"/>
            <w:vAlign w:val="center"/>
          </w:tcPr>
          <w:p w14:paraId="0FD0954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-10.68%</w:t>
            </w:r>
          </w:p>
        </w:tc>
        <w:tc>
          <w:tcPr>
            <w:tcW w:w="821" w:type="dxa"/>
            <w:vAlign w:val="center"/>
          </w:tcPr>
          <w:p w14:paraId="4FFC4AF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12.60 </w:t>
            </w:r>
          </w:p>
        </w:tc>
        <w:tc>
          <w:tcPr>
            <w:tcW w:w="821" w:type="dxa"/>
            <w:vAlign w:val="center"/>
          </w:tcPr>
          <w:p w14:paraId="1CD4D51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8.81 </w:t>
            </w:r>
          </w:p>
        </w:tc>
        <w:tc>
          <w:tcPr>
            <w:tcW w:w="808" w:type="dxa"/>
            <w:vAlign w:val="center"/>
          </w:tcPr>
          <w:p w14:paraId="2BFF109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-30.13%</w:t>
            </w:r>
          </w:p>
        </w:tc>
        <w:tc>
          <w:tcPr>
            <w:tcW w:w="821" w:type="dxa"/>
            <w:vAlign w:val="center"/>
          </w:tcPr>
          <w:p w14:paraId="732C772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28.25 </w:t>
            </w:r>
          </w:p>
        </w:tc>
        <w:tc>
          <w:tcPr>
            <w:tcW w:w="821" w:type="dxa"/>
            <w:vAlign w:val="center"/>
          </w:tcPr>
          <w:p w14:paraId="0BE2F3A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13.30 </w:t>
            </w:r>
          </w:p>
        </w:tc>
        <w:tc>
          <w:tcPr>
            <w:tcW w:w="819" w:type="dxa"/>
            <w:vAlign w:val="center"/>
          </w:tcPr>
          <w:p w14:paraId="1CA9E5D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-52.94%</w:t>
            </w:r>
          </w:p>
        </w:tc>
      </w:tr>
      <w:tr w:rsidR="002A3A2D" w:rsidRPr="009729E7" w14:paraId="4F097F5C" w14:textId="77777777" w:rsidTr="00522EF7">
        <w:tc>
          <w:tcPr>
            <w:tcW w:w="1198" w:type="dxa"/>
            <w:vMerge/>
            <w:vAlign w:val="center"/>
          </w:tcPr>
          <w:p w14:paraId="21A433BA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33611F84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3" w:type="dxa"/>
            <w:vAlign w:val="center"/>
          </w:tcPr>
          <w:p w14:paraId="3002E69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2.64 </w:t>
            </w:r>
          </w:p>
        </w:tc>
        <w:tc>
          <w:tcPr>
            <w:tcW w:w="893" w:type="dxa"/>
            <w:vAlign w:val="center"/>
          </w:tcPr>
          <w:p w14:paraId="7A550E5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2.63 </w:t>
            </w:r>
          </w:p>
        </w:tc>
        <w:tc>
          <w:tcPr>
            <w:tcW w:w="970" w:type="dxa"/>
            <w:vAlign w:val="center"/>
          </w:tcPr>
          <w:p w14:paraId="2C12FCA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-0.68%</w:t>
            </w:r>
          </w:p>
        </w:tc>
        <w:tc>
          <w:tcPr>
            <w:tcW w:w="821" w:type="dxa"/>
            <w:vAlign w:val="center"/>
          </w:tcPr>
          <w:p w14:paraId="6F72D08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3.91 </w:t>
            </w:r>
          </w:p>
        </w:tc>
        <w:tc>
          <w:tcPr>
            <w:tcW w:w="821" w:type="dxa"/>
            <w:vAlign w:val="center"/>
          </w:tcPr>
          <w:p w14:paraId="22B5D62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3.23 </w:t>
            </w:r>
          </w:p>
        </w:tc>
        <w:tc>
          <w:tcPr>
            <w:tcW w:w="808" w:type="dxa"/>
            <w:vAlign w:val="center"/>
          </w:tcPr>
          <w:p w14:paraId="34E5889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-17.25%</w:t>
            </w:r>
          </w:p>
        </w:tc>
        <w:tc>
          <w:tcPr>
            <w:tcW w:w="821" w:type="dxa"/>
            <w:vAlign w:val="center"/>
          </w:tcPr>
          <w:p w14:paraId="64B5A3F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4.97 </w:t>
            </w:r>
          </w:p>
        </w:tc>
        <w:tc>
          <w:tcPr>
            <w:tcW w:w="821" w:type="dxa"/>
            <w:vAlign w:val="center"/>
          </w:tcPr>
          <w:p w14:paraId="2760A49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3.77 </w:t>
            </w:r>
          </w:p>
        </w:tc>
        <w:tc>
          <w:tcPr>
            <w:tcW w:w="819" w:type="dxa"/>
            <w:vAlign w:val="center"/>
          </w:tcPr>
          <w:p w14:paraId="4196BE2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-24.17%</w:t>
            </w:r>
          </w:p>
        </w:tc>
      </w:tr>
      <w:tr w:rsidR="002A3A2D" w:rsidRPr="009729E7" w14:paraId="3F0260D3" w14:textId="77777777" w:rsidTr="00522EF7">
        <w:tc>
          <w:tcPr>
            <w:tcW w:w="1198" w:type="dxa"/>
            <w:vMerge/>
            <w:vAlign w:val="center"/>
          </w:tcPr>
          <w:p w14:paraId="3A67D82B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3CDCCB1A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3" w:type="dxa"/>
            <w:vAlign w:val="center"/>
          </w:tcPr>
          <w:p w14:paraId="7D688A5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3.07 </w:t>
            </w:r>
          </w:p>
        </w:tc>
        <w:tc>
          <w:tcPr>
            <w:tcW w:w="893" w:type="dxa"/>
            <w:vAlign w:val="center"/>
          </w:tcPr>
          <w:p w14:paraId="2E90535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2.98 </w:t>
            </w:r>
          </w:p>
        </w:tc>
        <w:tc>
          <w:tcPr>
            <w:tcW w:w="970" w:type="dxa"/>
            <w:vAlign w:val="center"/>
          </w:tcPr>
          <w:p w14:paraId="71DB31A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-2.91%</w:t>
            </w:r>
          </w:p>
        </w:tc>
        <w:tc>
          <w:tcPr>
            <w:tcW w:w="821" w:type="dxa"/>
            <w:vAlign w:val="center"/>
          </w:tcPr>
          <w:p w14:paraId="010D0B8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7.48 </w:t>
            </w:r>
          </w:p>
        </w:tc>
        <w:tc>
          <w:tcPr>
            <w:tcW w:w="821" w:type="dxa"/>
            <w:vAlign w:val="center"/>
          </w:tcPr>
          <w:p w14:paraId="6C80A3B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5.61 </w:t>
            </w:r>
          </w:p>
        </w:tc>
        <w:tc>
          <w:tcPr>
            <w:tcW w:w="808" w:type="dxa"/>
            <w:vAlign w:val="center"/>
          </w:tcPr>
          <w:p w14:paraId="1E169E7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-25.04%</w:t>
            </w:r>
          </w:p>
        </w:tc>
        <w:tc>
          <w:tcPr>
            <w:tcW w:w="821" w:type="dxa"/>
            <w:vAlign w:val="center"/>
          </w:tcPr>
          <w:p w14:paraId="64CA3CE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10.80 </w:t>
            </w:r>
          </w:p>
        </w:tc>
        <w:tc>
          <w:tcPr>
            <w:tcW w:w="821" w:type="dxa"/>
            <w:vAlign w:val="center"/>
          </w:tcPr>
          <w:p w14:paraId="3D90606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7.38 </w:t>
            </w:r>
          </w:p>
        </w:tc>
        <w:tc>
          <w:tcPr>
            <w:tcW w:w="819" w:type="dxa"/>
            <w:vAlign w:val="center"/>
          </w:tcPr>
          <w:p w14:paraId="66CF6FD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-31.74%</w:t>
            </w:r>
          </w:p>
        </w:tc>
      </w:tr>
      <w:tr w:rsidR="002A3A2D" w:rsidRPr="009729E7" w14:paraId="257A3759" w14:textId="77777777" w:rsidTr="00522EF7">
        <w:tc>
          <w:tcPr>
            <w:tcW w:w="1198" w:type="dxa"/>
            <w:vAlign w:val="center"/>
          </w:tcPr>
          <w:p w14:paraId="594950B3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766" w:type="dxa"/>
            <w:vAlign w:val="center"/>
          </w:tcPr>
          <w:p w14:paraId="6CA9B8E5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93" w:type="dxa"/>
            <w:vAlign w:val="center"/>
          </w:tcPr>
          <w:p w14:paraId="4627092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3.58%</w:t>
            </w:r>
          </w:p>
        </w:tc>
        <w:tc>
          <w:tcPr>
            <w:tcW w:w="893" w:type="dxa"/>
            <w:vAlign w:val="center"/>
          </w:tcPr>
          <w:p w14:paraId="6297D10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3.84%</w:t>
            </w:r>
          </w:p>
        </w:tc>
        <w:tc>
          <w:tcPr>
            <w:tcW w:w="970" w:type="dxa"/>
            <w:vAlign w:val="center"/>
          </w:tcPr>
          <w:p w14:paraId="753BA10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0B9EA54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25.29%</w:t>
            </w:r>
          </w:p>
        </w:tc>
        <w:tc>
          <w:tcPr>
            <w:tcW w:w="821" w:type="dxa"/>
            <w:vAlign w:val="center"/>
          </w:tcPr>
          <w:p w14:paraId="60374CC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27.25%</w:t>
            </w:r>
          </w:p>
        </w:tc>
        <w:tc>
          <w:tcPr>
            <w:tcW w:w="808" w:type="dxa"/>
            <w:vAlign w:val="center"/>
          </w:tcPr>
          <w:p w14:paraId="4488C8F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4E930D7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46.52%</w:t>
            </w:r>
          </w:p>
        </w:tc>
        <w:tc>
          <w:tcPr>
            <w:tcW w:w="821" w:type="dxa"/>
            <w:vAlign w:val="center"/>
          </w:tcPr>
          <w:p w14:paraId="7A79591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50.51%</w:t>
            </w:r>
          </w:p>
        </w:tc>
        <w:tc>
          <w:tcPr>
            <w:tcW w:w="819" w:type="dxa"/>
            <w:vAlign w:val="center"/>
          </w:tcPr>
          <w:p w14:paraId="1C5C8C2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2A3A2D" w:rsidRPr="009729E7" w14:paraId="77F6BBC5" w14:textId="77777777" w:rsidTr="00522EF7">
        <w:tc>
          <w:tcPr>
            <w:tcW w:w="1198" w:type="dxa"/>
            <w:vAlign w:val="center"/>
          </w:tcPr>
          <w:p w14:paraId="5CAA101F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766" w:type="dxa"/>
            <w:vAlign w:val="center"/>
          </w:tcPr>
          <w:p w14:paraId="03395759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93" w:type="dxa"/>
            <w:vAlign w:val="center"/>
          </w:tcPr>
          <w:p w14:paraId="49D89BE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1.74%</w:t>
            </w:r>
          </w:p>
        </w:tc>
        <w:tc>
          <w:tcPr>
            <w:tcW w:w="893" w:type="dxa"/>
            <w:vAlign w:val="center"/>
          </w:tcPr>
          <w:p w14:paraId="15E15A4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1.50%</w:t>
            </w:r>
          </w:p>
        </w:tc>
        <w:tc>
          <w:tcPr>
            <w:tcW w:w="970" w:type="dxa"/>
            <w:vAlign w:val="center"/>
          </w:tcPr>
          <w:p w14:paraId="0150A46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0DC05BD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22.11%</w:t>
            </w:r>
          </w:p>
        </w:tc>
        <w:tc>
          <w:tcPr>
            <w:tcW w:w="821" w:type="dxa"/>
            <w:vAlign w:val="center"/>
          </w:tcPr>
          <w:p w14:paraId="278F043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15.78%</w:t>
            </w:r>
          </w:p>
        </w:tc>
        <w:tc>
          <w:tcPr>
            <w:tcW w:w="808" w:type="dxa"/>
            <w:vAlign w:val="center"/>
          </w:tcPr>
          <w:p w14:paraId="34A1AC8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3964808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46.93%</w:t>
            </w:r>
          </w:p>
        </w:tc>
        <w:tc>
          <w:tcPr>
            <w:tcW w:w="821" w:type="dxa"/>
            <w:vAlign w:val="center"/>
          </w:tcPr>
          <w:p w14:paraId="5FA2EC0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33.77%</w:t>
            </w:r>
          </w:p>
        </w:tc>
        <w:tc>
          <w:tcPr>
            <w:tcW w:w="819" w:type="dxa"/>
            <w:vAlign w:val="center"/>
          </w:tcPr>
          <w:p w14:paraId="0845C72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45D194CB" w14:textId="77777777" w:rsidTr="00BE64EE">
        <w:tc>
          <w:tcPr>
            <w:tcW w:w="0" w:type="auto"/>
            <w:gridSpan w:val="11"/>
            <w:vAlign w:val="center"/>
          </w:tcPr>
          <w:p w14:paraId="05902BB9" w14:textId="77777777" w:rsidR="00522EF7" w:rsidRPr="005F2CB1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Note:</w:t>
            </w:r>
            <w:r w:rsidRPr="005F2CB1"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06EA1C9F" w14:textId="77777777" w:rsidR="00522EF7" w:rsidRPr="005F2CB1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494060E2" w14:textId="5E58AD04" w:rsidR="00522EF7" w:rsidRPr="009729E7" w:rsidRDefault="00522EF7" w:rsidP="00522EF7">
            <w:pPr>
              <w:contextualSpacing/>
              <w:mirrorIndents/>
              <w:rPr>
                <w:strike/>
              </w:rPr>
            </w:pPr>
            <w:r w:rsidRPr="005F2CB1"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</w:tc>
      </w:tr>
    </w:tbl>
    <w:p w14:paraId="3CD08719" w14:textId="77777777" w:rsidR="00957F4D" w:rsidRPr="002A3A2D" w:rsidRDefault="00957F4D" w:rsidP="00957F4D">
      <w:pPr>
        <w:pStyle w:val="L1bullet"/>
        <w:ind w:left="0" w:firstLine="0"/>
        <w:rPr>
          <w:lang w:eastAsia="zh-CN"/>
        </w:rPr>
      </w:pPr>
    </w:p>
    <w:p w14:paraId="01CD5DCC" w14:textId="77777777" w:rsidR="002A3A2D" w:rsidRDefault="002A3A2D" w:rsidP="002A3A2D">
      <w:pPr>
        <w:pStyle w:val="L1bullet"/>
        <w:ind w:left="0" w:firstLine="0"/>
        <w:rPr>
          <w:lang w:val="en-US" w:eastAsia="zh-CN"/>
        </w:rPr>
      </w:pPr>
      <w:r>
        <w:rPr>
          <w:lang w:val="en-US" w:eastAsia="zh-CN"/>
        </w:rPr>
        <w:t>Large packet size</w:t>
      </w:r>
      <w:r w:rsidRPr="00831B19">
        <w:rPr>
          <w:lang w:val="en-US" w:eastAsia="zh-CN"/>
        </w:rPr>
        <w:t xml:space="preserve">, </w:t>
      </w:r>
      <w:r w:rsidRPr="000B5389">
        <w:rPr>
          <w:lang w:val="en-US" w:eastAsia="zh-CN"/>
        </w:rPr>
        <w:t>power back off =</w:t>
      </w:r>
      <w:r>
        <w:rPr>
          <w:lang w:val="en-US" w:eastAsia="zh-CN"/>
        </w:rPr>
        <w:t>10</w:t>
      </w:r>
      <w:r w:rsidRPr="000B5389">
        <w:rPr>
          <w:lang w:val="en-US" w:eastAsia="zh-CN"/>
        </w:rPr>
        <w:t>dB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1198"/>
        <w:gridCol w:w="766"/>
        <w:gridCol w:w="893"/>
        <w:gridCol w:w="893"/>
        <w:gridCol w:w="970"/>
        <w:gridCol w:w="821"/>
        <w:gridCol w:w="821"/>
        <w:gridCol w:w="808"/>
        <w:gridCol w:w="821"/>
        <w:gridCol w:w="821"/>
        <w:gridCol w:w="819"/>
      </w:tblGrid>
      <w:tr w:rsidR="005F2CB1" w:rsidRPr="009729E7" w14:paraId="57F0BC72" w14:textId="77777777" w:rsidTr="00522EF7">
        <w:tc>
          <w:tcPr>
            <w:tcW w:w="1964" w:type="dxa"/>
            <w:gridSpan w:val="2"/>
            <w:vMerge w:val="restart"/>
            <w:vAlign w:val="center"/>
          </w:tcPr>
          <w:p w14:paraId="044DE337" w14:textId="77777777" w:rsidR="005F2CB1" w:rsidRPr="009729E7" w:rsidRDefault="005F2CB1" w:rsidP="005F2CB1">
            <w:pPr>
              <w:contextualSpacing/>
              <w:mirrorIndents/>
              <w:rPr>
                <w:i/>
                <w:sz w:val="16"/>
                <w:szCs w:val="16"/>
              </w:rPr>
            </w:pPr>
          </w:p>
        </w:tc>
        <w:tc>
          <w:tcPr>
            <w:tcW w:w="2756" w:type="dxa"/>
            <w:gridSpan w:val="3"/>
            <w:vAlign w:val="center"/>
          </w:tcPr>
          <w:p w14:paraId="3B126203" w14:textId="546318E0" w:rsidR="005F2CB1" w:rsidRPr="009729E7" w:rsidRDefault="005F2CB1" w:rsidP="005F2CB1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450" w:type="dxa"/>
            <w:gridSpan w:val="3"/>
            <w:vAlign w:val="center"/>
          </w:tcPr>
          <w:p w14:paraId="4B46ED4C" w14:textId="320EDE82" w:rsidR="005F2CB1" w:rsidRPr="009729E7" w:rsidRDefault="005F2CB1" w:rsidP="005F2CB1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461" w:type="dxa"/>
            <w:gridSpan w:val="3"/>
            <w:vAlign w:val="center"/>
          </w:tcPr>
          <w:p w14:paraId="7B0A5F23" w14:textId="27868052" w:rsidR="005F2CB1" w:rsidRPr="009729E7" w:rsidRDefault="005F2CB1" w:rsidP="005F2CB1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522EF7" w:rsidRPr="009729E7" w14:paraId="23DB6176" w14:textId="77777777" w:rsidTr="00522EF7">
        <w:tc>
          <w:tcPr>
            <w:tcW w:w="1964" w:type="dxa"/>
            <w:gridSpan w:val="2"/>
            <w:vMerge/>
            <w:vAlign w:val="center"/>
          </w:tcPr>
          <w:p w14:paraId="497A4FA2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93" w:type="dxa"/>
            <w:vAlign w:val="center"/>
          </w:tcPr>
          <w:p w14:paraId="744DDB1B" w14:textId="02DF46FF" w:rsidR="00522EF7" w:rsidRPr="005C5596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  <w:highlight w:val="yellow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93" w:type="dxa"/>
            <w:vAlign w:val="center"/>
          </w:tcPr>
          <w:p w14:paraId="69DB922B" w14:textId="5E2E17DD" w:rsidR="00522EF7" w:rsidRPr="005C5596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  <w:highlight w:val="yellow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70" w:type="dxa"/>
            <w:vAlign w:val="center"/>
          </w:tcPr>
          <w:p w14:paraId="27836319" w14:textId="6FB724AF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767D8A00" w14:textId="0F48EAC5" w:rsidR="00522EF7" w:rsidRPr="005C5596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  <w:highlight w:val="yellow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49240C9F" w14:textId="2A6C74B1" w:rsidR="00522EF7" w:rsidRPr="005C5596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  <w:highlight w:val="yellow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808" w:type="dxa"/>
            <w:vAlign w:val="center"/>
          </w:tcPr>
          <w:p w14:paraId="07051BE3" w14:textId="3DC166DF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6A0B8B0F" w14:textId="36E25663" w:rsidR="00522EF7" w:rsidRPr="005C5596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  <w:highlight w:val="yellow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57E2B61C" w14:textId="6AB59186" w:rsidR="00522EF7" w:rsidRPr="005C5596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  <w:highlight w:val="yellow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819" w:type="dxa"/>
            <w:vAlign w:val="center"/>
          </w:tcPr>
          <w:p w14:paraId="2F712D16" w14:textId="60C1640D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957F4D" w:rsidRPr="009729E7" w14:paraId="024649DC" w14:textId="77777777" w:rsidTr="00522EF7">
        <w:tc>
          <w:tcPr>
            <w:tcW w:w="1198" w:type="dxa"/>
            <w:vMerge w:val="restart"/>
            <w:vAlign w:val="center"/>
          </w:tcPr>
          <w:p w14:paraId="3236B5BF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766" w:type="dxa"/>
            <w:vAlign w:val="center"/>
          </w:tcPr>
          <w:p w14:paraId="77E73DF8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3" w:type="dxa"/>
            <w:vAlign w:val="center"/>
          </w:tcPr>
          <w:p w14:paraId="7D414E46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965.40 </w:t>
            </w:r>
          </w:p>
        </w:tc>
        <w:tc>
          <w:tcPr>
            <w:tcW w:w="893" w:type="dxa"/>
            <w:vAlign w:val="center"/>
          </w:tcPr>
          <w:p w14:paraId="4D64C4F2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859.35 </w:t>
            </w:r>
          </w:p>
        </w:tc>
        <w:tc>
          <w:tcPr>
            <w:tcW w:w="970" w:type="dxa"/>
            <w:vAlign w:val="center"/>
          </w:tcPr>
          <w:p w14:paraId="2DE458F3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-10.99%</w:t>
            </w:r>
          </w:p>
        </w:tc>
        <w:tc>
          <w:tcPr>
            <w:tcW w:w="821" w:type="dxa"/>
            <w:vAlign w:val="center"/>
          </w:tcPr>
          <w:p w14:paraId="2C351E5F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579.11 </w:t>
            </w:r>
          </w:p>
        </w:tc>
        <w:tc>
          <w:tcPr>
            <w:tcW w:w="821" w:type="dxa"/>
            <w:vAlign w:val="center"/>
          </w:tcPr>
          <w:p w14:paraId="0CDAEFEB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496.32 </w:t>
            </w:r>
          </w:p>
        </w:tc>
        <w:tc>
          <w:tcPr>
            <w:tcW w:w="808" w:type="dxa"/>
            <w:vAlign w:val="center"/>
          </w:tcPr>
          <w:p w14:paraId="4632AFD6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-14.30%</w:t>
            </w:r>
          </w:p>
        </w:tc>
        <w:tc>
          <w:tcPr>
            <w:tcW w:w="821" w:type="dxa"/>
            <w:vAlign w:val="center"/>
          </w:tcPr>
          <w:p w14:paraId="219077B1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443.87 </w:t>
            </w:r>
          </w:p>
        </w:tc>
        <w:tc>
          <w:tcPr>
            <w:tcW w:w="821" w:type="dxa"/>
            <w:vAlign w:val="center"/>
          </w:tcPr>
          <w:p w14:paraId="3E4C77B3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354.16 </w:t>
            </w:r>
          </w:p>
        </w:tc>
        <w:tc>
          <w:tcPr>
            <w:tcW w:w="819" w:type="dxa"/>
            <w:vAlign w:val="center"/>
          </w:tcPr>
          <w:p w14:paraId="1698E2ED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-20.21%</w:t>
            </w:r>
          </w:p>
        </w:tc>
      </w:tr>
      <w:tr w:rsidR="00957F4D" w:rsidRPr="009729E7" w14:paraId="46770903" w14:textId="77777777" w:rsidTr="00522EF7">
        <w:tc>
          <w:tcPr>
            <w:tcW w:w="1198" w:type="dxa"/>
            <w:vMerge/>
            <w:vAlign w:val="center"/>
          </w:tcPr>
          <w:p w14:paraId="5D8C3365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669C858E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3" w:type="dxa"/>
            <w:vAlign w:val="center"/>
          </w:tcPr>
          <w:p w14:paraId="1DBC7D97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680.10 </w:t>
            </w:r>
          </w:p>
        </w:tc>
        <w:tc>
          <w:tcPr>
            <w:tcW w:w="893" w:type="dxa"/>
            <w:vAlign w:val="center"/>
          </w:tcPr>
          <w:p w14:paraId="632ADE00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552.10 </w:t>
            </w:r>
          </w:p>
        </w:tc>
        <w:tc>
          <w:tcPr>
            <w:tcW w:w="970" w:type="dxa"/>
            <w:vAlign w:val="center"/>
          </w:tcPr>
          <w:p w14:paraId="7E937F29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-18.82%</w:t>
            </w:r>
          </w:p>
        </w:tc>
        <w:tc>
          <w:tcPr>
            <w:tcW w:w="821" w:type="dxa"/>
            <w:vAlign w:val="center"/>
          </w:tcPr>
          <w:p w14:paraId="7B824DF0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363.91 </w:t>
            </w:r>
          </w:p>
        </w:tc>
        <w:tc>
          <w:tcPr>
            <w:tcW w:w="821" w:type="dxa"/>
            <w:vAlign w:val="center"/>
          </w:tcPr>
          <w:p w14:paraId="50F4EEBE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303.35 </w:t>
            </w:r>
          </w:p>
        </w:tc>
        <w:tc>
          <w:tcPr>
            <w:tcW w:w="808" w:type="dxa"/>
            <w:vAlign w:val="center"/>
          </w:tcPr>
          <w:p w14:paraId="5F77C0EB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-16.64%</w:t>
            </w:r>
          </w:p>
        </w:tc>
        <w:tc>
          <w:tcPr>
            <w:tcW w:w="821" w:type="dxa"/>
            <w:vAlign w:val="center"/>
          </w:tcPr>
          <w:p w14:paraId="1030E5AB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258.74 </w:t>
            </w:r>
          </w:p>
        </w:tc>
        <w:tc>
          <w:tcPr>
            <w:tcW w:w="821" w:type="dxa"/>
            <w:vAlign w:val="center"/>
          </w:tcPr>
          <w:p w14:paraId="3EE792FC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186.57 </w:t>
            </w:r>
          </w:p>
        </w:tc>
        <w:tc>
          <w:tcPr>
            <w:tcW w:w="819" w:type="dxa"/>
            <w:vAlign w:val="center"/>
          </w:tcPr>
          <w:p w14:paraId="54FE9A6C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-27.89%</w:t>
            </w:r>
          </w:p>
        </w:tc>
      </w:tr>
      <w:tr w:rsidR="00957F4D" w:rsidRPr="009729E7" w14:paraId="020E1E5D" w14:textId="77777777" w:rsidTr="00522EF7">
        <w:tc>
          <w:tcPr>
            <w:tcW w:w="1198" w:type="dxa"/>
            <w:vMerge/>
            <w:vAlign w:val="center"/>
          </w:tcPr>
          <w:p w14:paraId="5FA18185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51F2A574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3" w:type="dxa"/>
            <w:vAlign w:val="center"/>
          </w:tcPr>
          <w:p w14:paraId="64C240AF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951.37 </w:t>
            </w:r>
          </w:p>
        </w:tc>
        <w:tc>
          <w:tcPr>
            <w:tcW w:w="893" w:type="dxa"/>
            <w:vAlign w:val="center"/>
          </w:tcPr>
          <w:p w14:paraId="0B3868D9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844.42 </w:t>
            </w:r>
          </w:p>
        </w:tc>
        <w:tc>
          <w:tcPr>
            <w:tcW w:w="970" w:type="dxa"/>
            <w:vAlign w:val="center"/>
          </w:tcPr>
          <w:p w14:paraId="0E1AF632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-11.24%</w:t>
            </w:r>
          </w:p>
        </w:tc>
        <w:tc>
          <w:tcPr>
            <w:tcW w:w="821" w:type="dxa"/>
            <w:vAlign w:val="center"/>
          </w:tcPr>
          <w:p w14:paraId="3B6399D5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557.41 </w:t>
            </w:r>
          </w:p>
        </w:tc>
        <w:tc>
          <w:tcPr>
            <w:tcW w:w="821" w:type="dxa"/>
            <w:vAlign w:val="center"/>
          </w:tcPr>
          <w:p w14:paraId="771146A9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471.25 </w:t>
            </w:r>
          </w:p>
        </w:tc>
        <w:tc>
          <w:tcPr>
            <w:tcW w:w="808" w:type="dxa"/>
            <w:vAlign w:val="center"/>
          </w:tcPr>
          <w:p w14:paraId="6CD0A9C4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-15.46%</w:t>
            </w:r>
          </w:p>
        </w:tc>
        <w:tc>
          <w:tcPr>
            <w:tcW w:w="821" w:type="dxa"/>
            <w:vAlign w:val="center"/>
          </w:tcPr>
          <w:p w14:paraId="1C0DC575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411.05 </w:t>
            </w:r>
          </w:p>
        </w:tc>
        <w:tc>
          <w:tcPr>
            <w:tcW w:w="821" w:type="dxa"/>
            <w:vAlign w:val="center"/>
          </w:tcPr>
          <w:p w14:paraId="575CD9B7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315.10 </w:t>
            </w:r>
          </w:p>
        </w:tc>
        <w:tc>
          <w:tcPr>
            <w:tcW w:w="819" w:type="dxa"/>
            <w:vAlign w:val="center"/>
          </w:tcPr>
          <w:p w14:paraId="201934DF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-23.34%</w:t>
            </w:r>
          </w:p>
        </w:tc>
      </w:tr>
      <w:tr w:rsidR="00957F4D" w:rsidRPr="009729E7" w14:paraId="2DA5616A" w14:textId="77777777" w:rsidTr="00522EF7">
        <w:tc>
          <w:tcPr>
            <w:tcW w:w="1198" w:type="dxa"/>
            <w:vMerge w:val="restart"/>
            <w:vAlign w:val="center"/>
          </w:tcPr>
          <w:p w14:paraId="72AF96F8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766" w:type="dxa"/>
            <w:vAlign w:val="center"/>
          </w:tcPr>
          <w:p w14:paraId="553FA959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3" w:type="dxa"/>
            <w:vAlign w:val="center"/>
          </w:tcPr>
          <w:p w14:paraId="0650927A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291.13 </w:t>
            </w:r>
          </w:p>
        </w:tc>
        <w:tc>
          <w:tcPr>
            <w:tcW w:w="893" w:type="dxa"/>
            <w:vAlign w:val="center"/>
          </w:tcPr>
          <w:p w14:paraId="5C100F50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319.69 </w:t>
            </w:r>
          </w:p>
        </w:tc>
        <w:tc>
          <w:tcPr>
            <w:tcW w:w="970" w:type="dxa"/>
            <w:vAlign w:val="center"/>
          </w:tcPr>
          <w:p w14:paraId="6F28445B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9.81%</w:t>
            </w:r>
          </w:p>
        </w:tc>
        <w:tc>
          <w:tcPr>
            <w:tcW w:w="821" w:type="dxa"/>
            <w:vAlign w:val="center"/>
          </w:tcPr>
          <w:p w14:paraId="76D33E28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132.35 </w:t>
            </w:r>
          </w:p>
        </w:tc>
        <w:tc>
          <w:tcPr>
            <w:tcW w:w="821" w:type="dxa"/>
            <w:vAlign w:val="center"/>
          </w:tcPr>
          <w:p w14:paraId="21048257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206.79 </w:t>
            </w:r>
          </w:p>
        </w:tc>
        <w:tc>
          <w:tcPr>
            <w:tcW w:w="808" w:type="dxa"/>
            <w:vAlign w:val="center"/>
          </w:tcPr>
          <w:p w14:paraId="4508F62F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56.24%</w:t>
            </w:r>
          </w:p>
        </w:tc>
        <w:tc>
          <w:tcPr>
            <w:tcW w:w="821" w:type="dxa"/>
            <w:vAlign w:val="center"/>
          </w:tcPr>
          <w:p w14:paraId="03D933DB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92.82 </w:t>
            </w:r>
          </w:p>
        </w:tc>
        <w:tc>
          <w:tcPr>
            <w:tcW w:w="821" w:type="dxa"/>
            <w:vAlign w:val="center"/>
          </w:tcPr>
          <w:p w14:paraId="3EA716AD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169.24 </w:t>
            </w:r>
          </w:p>
        </w:tc>
        <w:tc>
          <w:tcPr>
            <w:tcW w:w="819" w:type="dxa"/>
            <w:vAlign w:val="center"/>
          </w:tcPr>
          <w:p w14:paraId="2B1DB494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82.33%</w:t>
            </w:r>
          </w:p>
        </w:tc>
      </w:tr>
      <w:tr w:rsidR="00957F4D" w:rsidRPr="009729E7" w14:paraId="51E20495" w14:textId="77777777" w:rsidTr="00522EF7">
        <w:tc>
          <w:tcPr>
            <w:tcW w:w="1198" w:type="dxa"/>
            <w:vMerge/>
            <w:vAlign w:val="center"/>
          </w:tcPr>
          <w:p w14:paraId="3C96FC92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07643772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3" w:type="dxa"/>
            <w:vAlign w:val="center"/>
          </w:tcPr>
          <w:p w14:paraId="2AAFD20E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231.38 </w:t>
            </w:r>
          </w:p>
        </w:tc>
        <w:tc>
          <w:tcPr>
            <w:tcW w:w="893" w:type="dxa"/>
            <w:vAlign w:val="center"/>
          </w:tcPr>
          <w:p w14:paraId="361A1B0F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269.38 </w:t>
            </w:r>
          </w:p>
        </w:tc>
        <w:tc>
          <w:tcPr>
            <w:tcW w:w="970" w:type="dxa"/>
            <w:vAlign w:val="center"/>
          </w:tcPr>
          <w:p w14:paraId="228CDC3A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16.42%</w:t>
            </w:r>
          </w:p>
        </w:tc>
        <w:tc>
          <w:tcPr>
            <w:tcW w:w="821" w:type="dxa"/>
            <w:vAlign w:val="center"/>
          </w:tcPr>
          <w:p w14:paraId="10E96561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67.53 </w:t>
            </w:r>
          </w:p>
        </w:tc>
        <w:tc>
          <w:tcPr>
            <w:tcW w:w="821" w:type="dxa"/>
            <w:vAlign w:val="center"/>
          </w:tcPr>
          <w:p w14:paraId="64E2F894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116.01 </w:t>
            </w:r>
          </w:p>
        </w:tc>
        <w:tc>
          <w:tcPr>
            <w:tcW w:w="808" w:type="dxa"/>
            <w:vAlign w:val="center"/>
          </w:tcPr>
          <w:p w14:paraId="72672466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71.80%</w:t>
            </w:r>
          </w:p>
        </w:tc>
        <w:tc>
          <w:tcPr>
            <w:tcW w:w="821" w:type="dxa"/>
            <w:vAlign w:val="center"/>
          </w:tcPr>
          <w:p w14:paraId="79EC46B3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26.95 </w:t>
            </w:r>
          </w:p>
        </w:tc>
        <w:tc>
          <w:tcPr>
            <w:tcW w:w="821" w:type="dxa"/>
            <w:vAlign w:val="center"/>
          </w:tcPr>
          <w:p w14:paraId="786145B9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74.69 </w:t>
            </w:r>
          </w:p>
        </w:tc>
        <w:tc>
          <w:tcPr>
            <w:tcW w:w="819" w:type="dxa"/>
            <w:vAlign w:val="center"/>
          </w:tcPr>
          <w:p w14:paraId="46BCBE6C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177.17%</w:t>
            </w:r>
          </w:p>
        </w:tc>
      </w:tr>
      <w:tr w:rsidR="00957F4D" w:rsidRPr="009729E7" w14:paraId="7C77308D" w14:textId="77777777" w:rsidTr="00522EF7">
        <w:tc>
          <w:tcPr>
            <w:tcW w:w="1198" w:type="dxa"/>
            <w:vMerge/>
            <w:vAlign w:val="center"/>
          </w:tcPr>
          <w:p w14:paraId="66D6AFAE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551E8119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3" w:type="dxa"/>
            <w:vAlign w:val="center"/>
          </w:tcPr>
          <w:p w14:paraId="0E4B8296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292.47 </w:t>
            </w:r>
          </w:p>
        </w:tc>
        <w:tc>
          <w:tcPr>
            <w:tcW w:w="893" w:type="dxa"/>
            <w:vAlign w:val="center"/>
          </w:tcPr>
          <w:p w14:paraId="01DD7A8E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327.35 </w:t>
            </w:r>
          </w:p>
        </w:tc>
        <w:tc>
          <w:tcPr>
            <w:tcW w:w="970" w:type="dxa"/>
            <w:vAlign w:val="center"/>
          </w:tcPr>
          <w:p w14:paraId="28B346B2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11.93%</w:t>
            </w:r>
          </w:p>
        </w:tc>
        <w:tc>
          <w:tcPr>
            <w:tcW w:w="821" w:type="dxa"/>
            <w:vAlign w:val="center"/>
          </w:tcPr>
          <w:p w14:paraId="00ABDB7C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129.13 </w:t>
            </w:r>
          </w:p>
        </w:tc>
        <w:tc>
          <w:tcPr>
            <w:tcW w:w="821" w:type="dxa"/>
            <w:vAlign w:val="center"/>
          </w:tcPr>
          <w:p w14:paraId="5C0FCCBB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203.10 </w:t>
            </w:r>
          </w:p>
        </w:tc>
        <w:tc>
          <w:tcPr>
            <w:tcW w:w="808" w:type="dxa"/>
            <w:vAlign w:val="center"/>
          </w:tcPr>
          <w:p w14:paraId="652E13F9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57.29%</w:t>
            </w:r>
          </w:p>
        </w:tc>
        <w:tc>
          <w:tcPr>
            <w:tcW w:w="821" w:type="dxa"/>
            <w:vAlign w:val="center"/>
          </w:tcPr>
          <w:p w14:paraId="33C12E4B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86.65 </w:t>
            </w:r>
          </w:p>
        </w:tc>
        <w:tc>
          <w:tcPr>
            <w:tcW w:w="821" w:type="dxa"/>
            <w:vAlign w:val="center"/>
          </w:tcPr>
          <w:p w14:paraId="1519D03C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167.34 </w:t>
            </w:r>
          </w:p>
        </w:tc>
        <w:tc>
          <w:tcPr>
            <w:tcW w:w="819" w:type="dxa"/>
            <w:vAlign w:val="center"/>
          </w:tcPr>
          <w:p w14:paraId="1A56513C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93.13%</w:t>
            </w:r>
          </w:p>
        </w:tc>
      </w:tr>
      <w:tr w:rsidR="00957F4D" w:rsidRPr="009729E7" w14:paraId="4B9F03CA" w14:textId="77777777" w:rsidTr="00522EF7">
        <w:tc>
          <w:tcPr>
            <w:tcW w:w="1198" w:type="dxa"/>
            <w:vMerge w:val="restart"/>
            <w:vAlign w:val="center"/>
          </w:tcPr>
          <w:p w14:paraId="038E958D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766" w:type="dxa"/>
            <w:vAlign w:val="center"/>
          </w:tcPr>
          <w:p w14:paraId="100BED4F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3" w:type="dxa"/>
            <w:vAlign w:val="center"/>
          </w:tcPr>
          <w:p w14:paraId="349BB42F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4.68 </w:t>
            </w:r>
          </w:p>
        </w:tc>
        <w:tc>
          <w:tcPr>
            <w:tcW w:w="893" w:type="dxa"/>
            <w:vAlign w:val="center"/>
          </w:tcPr>
          <w:p w14:paraId="545C49A9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5.44 </w:t>
            </w:r>
          </w:p>
        </w:tc>
        <w:tc>
          <w:tcPr>
            <w:tcW w:w="970" w:type="dxa"/>
            <w:vAlign w:val="center"/>
          </w:tcPr>
          <w:p w14:paraId="7382C962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16.25%</w:t>
            </w:r>
          </w:p>
        </w:tc>
        <w:tc>
          <w:tcPr>
            <w:tcW w:w="821" w:type="dxa"/>
            <w:vAlign w:val="center"/>
          </w:tcPr>
          <w:p w14:paraId="7B74B181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8.24 </w:t>
            </w:r>
          </w:p>
        </w:tc>
        <w:tc>
          <w:tcPr>
            <w:tcW w:w="821" w:type="dxa"/>
            <w:vAlign w:val="center"/>
          </w:tcPr>
          <w:p w14:paraId="46CA9A46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9.63 </w:t>
            </w:r>
          </w:p>
        </w:tc>
        <w:tc>
          <w:tcPr>
            <w:tcW w:w="808" w:type="dxa"/>
            <w:vAlign w:val="center"/>
          </w:tcPr>
          <w:p w14:paraId="658D455F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16.90%</w:t>
            </w:r>
          </w:p>
        </w:tc>
        <w:tc>
          <w:tcPr>
            <w:tcW w:w="821" w:type="dxa"/>
            <w:vAlign w:val="center"/>
          </w:tcPr>
          <w:p w14:paraId="77AB3476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11.38 </w:t>
            </w:r>
          </w:p>
        </w:tc>
        <w:tc>
          <w:tcPr>
            <w:tcW w:w="821" w:type="dxa"/>
            <w:vAlign w:val="center"/>
          </w:tcPr>
          <w:p w14:paraId="7E0882BB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14.57 </w:t>
            </w:r>
          </w:p>
        </w:tc>
        <w:tc>
          <w:tcPr>
            <w:tcW w:w="819" w:type="dxa"/>
            <w:vAlign w:val="center"/>
          </w:tcPr>
          <w:p w14:paraId="278C477B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28.02%</w:t>
            </w:r>
          </w:p>
        </w:tc>
      </w:tr>
      <w:tr w:rsidR="00957F4D" w:rsidRPr="009729E7" w14:paraId="5E6C5366" w14:textId="77777777" w:rsidTr="00522EF7">
        <w:tc>
          <w:tcPr>
            <w:tcW w:w="1198" w:type="dxa"/>
            <w:vMerge/>
            <w:vAlign w:val="center"/>
          </w:tcPr>
          <w:p w14:paraId="2E612883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605BF20B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3" w:type="dxa"/>
            <w:vAlign w:val="center"/>
          </w:tcPr>
          <w:p w14:paraId="426182A3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2.77 </w:t>
            </w:r>
          </w:p>
        </w:tc>
        <w:tc>
          <w:tcPr>
            <w:tcW w:w="893" w:type="dxa"/>
            <w:vAlign w:val="center"/>
          </w:tcPr>
          <w:p w14:paraId="31DD7D9C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3.06 </w:t>
            </w:r>
          </w:p>
        </w:tc>
        <w:tc>
          <w:tcPr>
            <w:tcW w:w="970" w:type="dxa"/>
            <w:vAlign w:val="center"/>
          </w:tcPr>
          <w:p w14:paraId="19288DB6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10.52%</w:t>
            </w:r>
          </w:p>
        </w:tc>
        <w:tc>
          <w:tcPr>
            <w:tcW w:w="821" w:type="dxa"/>
            <w:vAlign w:val="center"/>
          </w:tcPr>
          <w:p w14:paraId="43D12FE5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4.08 </w:t>
            </w:r>
          </w:p>
        </w:tc>
        <w:tc>
          <w:tcPr>
            <w:tcW w:w="821" w:type="dxa"/>
            <w:vAlign w:val="center"/>
          </w:tcPr>
          <w:p w14:paraId="4B27478C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4.39 </w:t>
            </w:r>
          </w:p>
        </w:tc>
        <w:tc>
          <w:tcPr>
            <w:tcW w:w="808" w:type="dxa"/>
            <w:vAlign w:val="center"/>
          </w:tcPr>
          <w:p w14:paraId="3CF09A27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7.56%</w:t>
            </w:r>
          </w:p>
        </w:tc>
        <w:tc>
          <w:tcPr>
            <w:tcW w:w="821" w:type="dxa"/>
            <w:vAlign w:val="center"/>
          </w:tcPr>
          <w:p w14:paraId="7556B144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4.83 </w:t>
            </w:r>
          </w:p>
        </w:tc>
        <w:tc>
          <w:tcPr>
            <w:tcW w:w="821" w:type="dxa"/>
            <w:vAlign w:val="center"/>
          </w:tcPr>
          <w:p w14:paraId="19DB7B83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5.55 </w:t>
            </w:r>
          </w:p>
        </w:tc>
        <w:tc>
          <w:tcPr>
            <w:tcW w:w="819" w:type="dxa"/>
            <w:vAlign w:val="center"/>
          </w:tcPr>
          <w:p w14:paraId="141E032B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14.99%</w:t>
            </w:r>
          </w:p>
        </w:tc>
      </w:tr>
      <w:tr w:rsidR="00957F4D" w:rsidRPr="009729E7" w14:paraId="53CBCC89" w14:textId="77777777" w:rsidTr="00522EF7">
        <w:tc>
          <w:tcPr>
            <w:tcW w:w="1198" w:type="dxa"/>
            <w:vMerge/>
            <w:vAlign w:val="center"/>
          </w:tcPr>
          <w:p w14:paraId="7CC85488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2C5FD580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3" w:type="dxa"/>
            <w:vAlign w:val="center"/>
          </w:tcPr>
          <w:p w14:paraId="738E5F25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3.95 </w:t>
            </w:r>
          </w:p>
        </w:tc>
        <w:tc>
          <w:tcPr>
            <w:tcW w:w="893" w:type="dxa"/>
            <w:vAlign w:val="center"/>
          </w:tcPr>
          <w:p w14:paraId="37E511DE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4.76 </w:t>
            </w:r>
          </w:p>
        </w:tc>
        <w:tc>
          <w:tcPr>
            <w:tcW w:w="970" w:type="dxa"/>
            <w:vAlign w:val="center"/>
          </w:tcPr>
          <w:p w14:paraId="69EB3C33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20.59%</w:t>
            </w:r>
          </w:p>
        </w:tc>
        <w:tc>
          <w:tcPr>
            <w:tcW w:w="821" w:type="dxa"/>
            <w:vAlign w:val="center"/>
          </w:tcPr>
          <w:p w14:paraId="00716678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7.08 </w:t>
            </w:r>
          </w:p>
        </w:tc>
        <w:tc>
          <w:tcPr>
            <w:tcW w:w="821" w:type="dxa"/>
            <w:vAlign w:val="center"/>
          </w:tcPr>
          <w:p w14:paraId="1974B953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8.30 </w:t>
            </w:r>
          </w:p>
        </w:tc>
        <w:tc>
          <w:tcPr>
            <w:tcW w:w="808" w:type="dxa"/>
            <w:vAlign w:val="center"/>
          </w:tcPr>
          <w:p w14:paraId="2DF673AE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17.28%</w:t>
            </w:r>
          </w:p>
        </w:tc>
        <w:tc>
          <w:tcPr>
            <w:tcW w:w="821" w:type="dxa"/>
            <w:vAlign w:val="center"/>
          </w:tcPr>
          <w:p w14:paraId="62C0A6F9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9.57 </w:t>
            </w:r>
          </w:p>
        </w:tc>
        <w:tc>
          <w:tcPr>
            <w:tcW w:w="821" w:type="dxa"/>
            <w:vAlign w:val="center"/>
          </w:tcPr>
          <w:p w14:paraId="13D28EF7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11.71 </w:t>
            </w:r>
          </w:p>
        </w:tc>
        <w:tc>
          <w:tcPr>
            <w:tcW w:w="819" w:type="dxa"/>
            <w:vAlign w:val="center"/>
          </w:tcPr>
          <w:p w14:paraId="0FC35620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22.39%</w:t>
            </w:r>
          </w:p>
        </w:tc>
      </w:tr>
      <w:tr w:rsidR="00957F4D" w:rsidRPr="009729E7" w14:paraId="413EAC1E" w14:textId="77777777" w:rsidTr="00522EF7">
        <w:tc>
          <w:tcPr>
            <w:tcW w:w="1198" w:type="dxa"/>
            <w:vMerge w:val="restart"/>
            <w:vAlign w:val="center"/>
          </w:tcPr>
          <w:p w14:paraId="4C72857A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766" w:type="dxa"/>
            <w:vAlign w:val="center"/>
          </w:tcPr>
          <w:p w14:paraId="60776DC3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3" w:type="dxa"/>
            <w:vAlign w:val="center"/>
          </w:tcPr>
          <w:p w14:paraId="60BAC6E0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3.85 </w:t>
            </w:r>
          </w:p>
        </w:tc>
        <w:tc>
          <w:tcPr>
            <w:tcW w:w="893" w:type="dxa"/>
            <w:vAlign w:val="center"/>
          </w:tcPr>
          <w:p w14:paraId="786C74EF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3.31 </w:t>
            </w:r>
          </w:p>
        </w:tc>
        <w:tc>
          <w:tcPr>
            <w:tcW w:w="970" w:type="dxa"/>
            <w:vAlign w:val="center"/>
          </w:tcPr>
          <w:p w14:paraId="73CEF4CD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-14.14%</w:t>
            </w:r>
          </w:p>
        </w:tc>
        <w:tc>
          <w:tcPr>
            <w:tcW w:w="821" w:type="dxa"/>
            <w:vAlign w:val="center"/>
          </w:tcPr>
          <w:p w14:paraId="65923F9A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12.60 </w:t>
            </w:r>
          </w:p>
        </w:tc>
        <w:tc>
          <w:tcPr>
            <w:tcW w:w="821" w:type="dxa"/>
            <w:vAlign w:val="center"/>
          </w:tcPr>
          <w:p w14:paraId="369EDCC6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7.38 </w:t>
            </w:r>
          </w:p>
        </w:tc>
        <w:tc>
          <w:tcPr>
            <w:tcW w:w="808" w:type="dxa"/>
            <w:vAlign w:val="center"/>
          </w:tcPr>
          <w:p w14:paraId="07886C01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-41.42%</w:t>
            </w:r>
          </w:p>
        </w:tc>
        <w:tc>
          <w:tcPr>
            <w:tcW w:w="821" w:type="dxa"/>
            <w:vAlign w:val="center"/>
          </w:tcPr>
          <w:p w14:paraId="17A40E33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28.25 </w:t>
            </w:r>
          </w:p>
        </w:tc>
        <w:tc>
          <w:tcPr>
            <w:tcW w:w="821" w:type="dxa"/>
            <w:vAlign w:val="center"/>
          </w:tcPr>
          <w:p w14:paraId="0BC177F9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9.49 </w:t>
            </w:r>
          </w:p>
        </w:tc>
        <w:tc>
          <w:tcPr>
            <w:tcW w:w="819" w:type="dxa"/>
            <w:vAlign w:val="center"/>
          </w:tcPr>
          <w:p w14:paraId="18243CD6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-66.41%</w:t>
            </w:r>
          </w:p>
        </w:tc>
      </w:tr>
      <w:tr w:rsidR="00957F4D" w:rsidRPr="009729E7" w14:paraId="485700E1" w14:textId="77777777" w:rsidTr="00522EF7">
        <w:tc>
          <w:tcPr>
            <w:tcW w:w="1198" w:type="dxa"/>
            <w:vMerge/>
            <w:vAlign w:val="center"/>
          </w:tcPr>
          <w:p w14:paraId="1C5DD497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56B16897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3" w:type="dxa"/>
            <w:vAlign w:val="center"/>
          </w:tcPr>
          <w:p w14:paraId="6F064A7C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2.64 </w:t>
            </w:r>
          </w:p>
        </w:tc>
        <w:tc>
          <w:tcPr>
            <w:tcW w:w="893" w:type="dxa"/>
            <w:vAlign w:val="center"/>
          </w:tcPr>
          <w:p w14:paraId="5F646AE2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2.61 </w:t>
            </w:r>
          </w:p>
        </w:tc>
        <w:tc>
          <w:tcPr>
            <w:tcW w:w="970" w:type="dxa"/>
            <w:vAlign w:val="center"/>
          </w:tcPr>
          <w:p w14:paraId="2A655969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-1.35%</w:t>
            </w:r>
          </w:p>
        </w:tc>
        <w:tc>
          <w:tcPr>
            <w:tcW w:w="821" w:type="dxa"/>
            <w:vAlign w:val="center"/>
          </w:tcPr>
          <w:p w14:paraId="0D23EDE9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3.91 </w:t>
            </w:r>
          </w:p>
        </w:tc>
        <w:tc>
          <w:tcPr>
            <w:tcW w:w="821" w:type="dxa"/>
            <w:vAlign w:val="center"/>
          </w:tcPr>
          <w:p w14:paraId="366AB22D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2.94 </w:t>
            </w:r>
          </w:p>
        </w:tc>
        <w:tc>
          <w:tcPr>
            <w:tcW w:w="808" w:type="dxa"/>
            <w:vAlign w:val="center"/>
          </w:tcPr>
          <w:p w14:paraId="36423A78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-24.72%</w:t>
            </w:r>
          </w:p>
        </w:tc>
        <w:tc>
          <w:tcPr>
            <w:tcW w:w="821" w:type="dxa"/>
            <w:vAlign w:val="center"/>
          </w:tcPr>
          <w:p w14:paraId="25C9EA6F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4.97 </w:t>
            </w:r>
          </w:p>
        </w:tc>
        <w:tc>
          <w:tcPr>
            <w:tcW w:w="821" w:type="dxa"/>
            <w:vAlign w:val="center"/>
          </w:tcPr>
          <w:p w14:paraId="4E3359D3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3.32 </w:t>
            </w:r>
          </w:p>
        </w:tc>
        <w:tc>
          <w:tcPr>
            <w:tcW w:w="819" w:type="dxa"/>
            <w:vAlign w:val="center"/>
          </w:tcPr>
          <w:p w14:paraId="2309C1A8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-33.24%</w:t>
            </w:r>
          </w:p>
        </w:tc>
      </w:tr>
      <w:tr w:rsidR="00957F4D" w:rsidRPr="009729E7" w14:paraId="00B99D92" w14:textId="77777777" w:rsidTr="00522EF7">
        <w:tc>
          <w:tcPr>
            <w:tcW w:w="1198" w:type="dxa"/>
            <w:vMerge/>
            <w:vAlign w:val="center"/>
          </w:tcPr>
          <w:p w14:paraId="4CC99014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6BA92F06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3" w:type="dxa"/>
            <w:vAlign w:val="center"/>
          </w:tcPr>
          <w:p w14:paraId="547DD843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3.07 </w:t>
            </w:r>
          </w:p>
        </w:tc>
        <w:tc>
          <w:tcPr>
            <w:tcW w:w="893" w:type="dxa"/>
            <w:vAlign w:val="center"/>
          </w:tcPr>
          <w:p w14:paraId="7ADE6F82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2.93 </w:t>
            </w:r>
          </w:p>
        </w:tc>
        <w:tc>
          <w:tcPr>
            <w:tcW w:w="970" w:type="dxa"/>
            <w:vAlign w:val="center"/>
          </w:tcPr>
          <w:p w14:paraId="4268C104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-4.65%</w:t>
            </w:r>
          </w:p>
        </w:tc>
        <w:tc>
          <w:tcPr>
            <w:tcW w:w="821" w:type="dxa"/>
            <w:vAlign w:val="center"/>
          </w:tcPr>
          <w:p w14:paraId="47C19AC8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7.48 </w:t>
            </w:r>
          </w:p>
        </w:tc>
        <w:tc>
          <w:tcPr>
            <w:tcW w:w="821" w:type="dxa"/>
            <w:vAlign w:val="center"/>
          </w:tcPr>
          <w:p w14:paraId="695BCCCF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4.88 </w:t>
            </w:r>
          </w:p>
        </w:tc>
        <w:tc>
          <w:tcPr>
            <w:tcW w:w="808" w:type="dxa"/>
            <w:vAlign w:val="center"/>
          </w:tcPr>
          <w:p w14:paraId="01CD1F75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-34.83%</w:t>
            </w:r>
          </w:p>
        </w:tc>
        <w:tc>
          <w:tcPr>
            <w:tcW w:w="821" w:type="dxa"/>
            <w:vAlign w:val="center"/>
          </w:tcPr>
          <w:p w14:paraId="353C8174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10.80 </w:t>
            </w:r>
          </w:p>
        </w:tc>
        <w:tc>
          <w:tcPr>
            <w:tcW w:w="821" w:type="dxa"/>
            <w:vAlign w:val="center"/>
          </w:tcPr>
          <w:p w14:paraId="6D3F1096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5.96 </w:t>
            </w:r>
          </w:p>
        </w:tc>
        <w:tc>
          <w:tcPr>
            <w:tcW w:w="819" w:type="dxa"/>
            <w:vAlign w:val="center"/>
          </w:tcPr>
          <w:p w14:paraId="276C4C58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-44.79%</w:t>
            </w:r>
          </w:p>
        </w:tc>
      </w:tr>
      <w:tr w:rsidR="00957F4D" w:rsidRPr="009729E7" w14:paraId="1CB37E74" w14:textId="77777777" w:rsidTr="00522EF7">
        <w:tc>
          <w:tcPr>
            <w:tcW w:w="1198" w:type="dxa"/>
            <w:vAlign w:val="center"/>
          </w:tcPr>
          <w:p w14:paraId="6BDE9618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766" w:type="dxa"/>
            <w:vAlign w:val="center"/>
          </w:tcPr>
          <w:p w14:paraId="55310F6E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93" w:type="dxa"/>
            <w:vAlign w:val="center"/>
          </w:tcPr>
          <w:p w14:paraId="5629C5F4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3.58%</w:t>
            </w:r>
          </w:p>
        </w:tc>
        <w:tc>
          <w:tcPr>
            <w:tcW w:w="893" w:type="dxa"/>
            <w:vAlign w:val="center"/>
          </w:tcPr>
          <w:p w14:paraId="1B9BF710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4.09%</w:t>
            </w:r>
          </w:p>
        </w:tc>
        <w:tc>
          <w:tcPr>
            <w:tcW w:w="970" w:type="dxa"/>
            <w:vAlign w:val="center"/>
          </w:tcPr>
          <w:p w14:paraId="4961D6FC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498167E6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25.29%</w:t>
            </w:r>
          </w:p>
        </w:tc>
        <w:tc>
          <w:tcPr>
            <w:tcW w:w="821" w:type="dxa"/>
            <w:vAlign w:val="center"/>
          </w:tcPr>
          <w:p w14:paraId="047BC10B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29.09%</w:t>
            </w:r>
          </w:p>
        </w:tc>
        <w:tc>
          <w:tcPr>
            <w:tcW w:w="808" w:type="dxa"/>
            <w:vAlign w:val="center"/>
          </w:tcPr>
          <w:p w14:paraId="1AA97859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727AAE65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46.52%</w:t>
            </w:r>
          </w:p>
        </w:tc>
        <w:tc>
          <w:tcPr>
            <w:tcW w:w="821" w:type="dxa"/>
            <w:vAlign w:val="center"/>
          </w:tcPr>
          <w:p w14:paraId="67813E24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54.29%</w:t>
            </w:r>
          </w:p>
        </w:tc>
        <w:tc>
          <w:tcPr>
            <w:tcW w:w="819" w:type="dxa"/>
            <w:vAlign w:val="center"/>
          </w:tcPr>
          <w:p w14:paraId="6439E92E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957F4D" w:rsidRPr="009729E7" w14:paraId="12B2AEA9" w14:textId="77777777" w:rsidTr="00522EF7">
        <w:tc>
          <w:tcPr>
            <w:tcW w:w="1198" w:type="dxa"/>
            <w:vAlign w:val="center"/>
          </w:tcPr>
          <w:p w14:paraId="2D06DB78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766" w:type="dxa"/>
            <w:vAlign w:val="center"/>
          </w:tcPr>
          <w:p w14:paraId="7B1E4E53" w14:textId="77777777" w:rsidR="00957F4D" w:rsidRPr="009729E7" w:rsidRDefault="00957F4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93" w:type="dxa"/>
            <w:vAlign w:val="center"/>
          </w:tcPr>
          <w:p w14:paraId="54AFCE25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1.74%</w:t>
            </w:r>
          </w:p>
        </w:tc>
        <w:tc>
          <w:tcPr>
            <w:tcW w:w="893" w:type="dxa"/>
            <w:vAlign w:val="center"/>
          </w:tcPr>
          <w:p w14:paraId="7784555A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1.38%</w:t>
            </w:r>
          </w:p>
        </w:tc>
        <w:tc>
          <w:tcPr>
            <w:tcW w:w="970" w:type="dxa"/>
            <w:vAlign w:val="center"/>
          </w:tcPr>
          <w:p w14:paraId="2ACB5DD3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56DB3281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22.11%</w:t>
            </w:r>
          </w:p>
        </w:tc>
        <w:tc>
          <w:tcPr>
            <w:tcW w:w="821" w:type="dxa"/>
            <w:vAlign w:val="center"/>
          </w:tcPr>
          <w:p w14:paraId="322D6A50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12.73%</w:t>
            </w:r>
          </w:p>
        </w:tc>
        <w:tc>
          <w:tcPr>
            <w:tcW w:w="808" w:type="dxa"/>
            <w:vAlign w:val="center"/>
          </w:tcPr>
          <w:p w14:paraId="135444AD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22DB4A83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46.93%</w:t>
            </w:r>
          </w:p>
        </w:tc>
        <w:tc>
          <w:tcPr>
            <w:tcW w:w="821" w:type="dxa"/>
            <w:vAlign w:val="center"/>
          </w:tcPr>
          <w:p w14:paraId="51C636C4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26.91%</w:t>
            </w:r>
          </w:p>
        </w:tc>
        <w:tc>
          <w:tcPr>
            <w:tcW w:w="819" w:type="dxa"/>
            <w:vAlign w:val="center"/>
          </w:tcPr>
          <w:p w14:paraId="3C2FD95E" w14:textId="77777777" w:rsidR="00957F4D" w:rsidRPr="009729E7" w:rsidRDefault="00957F4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70711828" w14:textId="77777777" w:rsidTr="00BE64EE">
        <w:tc>
          <w:tcPr>
            <w:tcW w:w="0" w:type="auto"/>
            <w:gridSpan w:val="11"/>
            <w:vAlign w:val="center"/>
          </w:tcPr>
          <w:p w14:paraId="64939450" w14:textId="77777777" w:rsidR="00522EF7" w:rsidRPr="005F2CB1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Note:</w:t>
            </w:r>
            <w:r w:rsidRPr="005F2CB1"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0CADB73A" w14:textId="77777777" w:rsidR="00522EF7" w:rsidRPr="005F2CB1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lastRenderedPageBreak/>
              <w:t>- For Latency, the increase can be calculated as: Increase (%) = Target latency / Baseline latency - 1</w:t>
            </w:r>
          </w:p>
          <w:p w14:paraId="3F426031" w14:textId="7F5AF0B3" w:rsidR="00522EF7" w:rsidRPr="009729E7" w:rsidRDefault="00522EF7" w:rsidP="00522EF7">
            <w:pPr>
              <w:contextualSpacing/>
              <w:mirrorIndents/>
              <w:rPr>
                <w:strike/>
              </w:rPr>
            </w:pPr>
            <w:r w:rsidRPr="005F2CB1"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</w:tc>
      </w:tr>
    </w:tbl>
    <w:p w14:paraId="3DB8A700" w14:textId="77777777" w:rsidR="00957F4D" w:rsidRPr="003F1C0F" w:rsidRDefault="00957F4D" w:rsidP="00957F4D">
      <w:pPr>
        <w:pStyle w:val="L1bullet"/>
        <w:ind w:left="0" w:firstLine="0"/>
        <w:rPr>
          <w:lang w:eastAsia="zh-CN"/>
        </w:rPr>
      </w:pPr>
    </w:p>
    <w:p w14:paraId="72C06D66" w14:textId="77777777" w:rsidR="00957F4D" w:rsidRPr="00957F4D" w:rsidRDefault="00957F4D" w:rsidP="00CD6A5F">
      <w:pPr>
        <w:pStyle w:val="L1bullet"/>
        <w:ind w:left="0" w:firstLine="0"/>
        <w:rPr>
          <w:lang w:eastAsia="zh-CN"/>
        </w:rPr>
      </w:pPr>
    </w:p>
    <w:p w14:paraId="3C619CD0" w14:textId="77777777" w:rsidR="00885540" w:rsidRDefault="00885540" w:rsidP="00CD6A5F">
      <w:pPr>
        <w:pStyle w:val="L1bullet"/>
        <w:ind w:left="0" w:firstLine="0"/>
        <w:rPr>
          <w:lang w:val="en-US" w:eastAsia="zh-CN"/>
        </w:rPr>
      </w:pPr>
    </w:p>
    <w:p w14:paraId="4D74A0E8" w14:textId="25BDE42C" w:rsidR="00CD6A5F" w:rsidRDefault="00CD6A5F" w:rsidP="00CD6A5F">
      <w:pPr>
        <w:spacing w:after="0"/>
        <w:rPr>
          <w:b/>
          <w:bCs/>
          <w:u w:val="single"/>
        </w:rPr>
      </w:pPr>
      <w:bookmarkStart w:id="30" w:name="_Hlk142594443"/>
      <w:r w:rsidRPr="002819F4">
        <w:rPr>
          <w:b/>
          <w:bCs/>
          <w:u w:val="single"/>
        </w:rPr>
        <w:t>2-layer Scenario B (FR1)</w:t>
      </w:r>
    </w:p>
    <w:bookmarkEnd w:id="30"/>
    <w:p w14:paraId="78569609" w14:textId="77777777" w:rsidR="00596BF4" w:rsidRDefault="00596BF4" w:rsidP="00957F4D">
      <w:pPr>
        <w:pStyle w:val="L1bullet"/>
        <w:ind w:left="0" w:firstLine="0"/>
        <w:rPr>
          <w:lang w:val="en-US" w:eastAsia="zh-CN"/>
        </w:rPr>
      </w:pPr>
    </w:p>
    <w:p w14:paraId="72283149" w14:textId="52F0BB84" w:rsidR="00957F4D" w:rsidRDefault="00957F4D" w:rsidP="00957F4D">
      <w:pPr>
        <w:pStyle w:val="L1bullet"/>
        <w:ind w:left="0" w:firstLine="0"/>
        <w:rPr>
          <w:lang w:val="en-US" w:eastAsia="zh-CN"/>
        </w:rPr>
      </w:pPr>
      <w:r w:rsidRPr="003F1C0F">
        <w:rPr>
          <w:lang w:val="en-US" w:eastAsia="zh-CN"/>
        </w:rPr>
        <w:t>power back off=3dB, small packet size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"/>
        <w:gridCol w:w="616"/>
        <w:gridCol w:w="847"/>
        <w:gridCol w:w="847"/>
        <w:gridCol w:w="948"/>
        <w:gridCol w:w="847"/>
        <w:gridCol w:w="950"/>
        <w:gridCol w:w="948"/>
        <w:gridCol w:w="886"/>
        <w:gridCol w:w="950"/>
        <w:gridCol w:w="953"/>
      </w:tblGrid>
      <w:tr w:rsidR="00522EF7" w:rsidRPr="009729E7" w14:paraId="7C3C5C65" w14:textId="77777777" w:rsidTr="00522EF7">
        <w:tc>
          <w:tcPr>
            <w:tcW w:w="1455" w:type="dxa"/>
            <w:gridSpan w:val="2"/>
            <w:shd w:val="clear" w:color="auto" w:fill="auto"/>
            <w:vAlign w:val="center"/>
          </w:tcPr>
          <w:p w14:paraId="660F98CB" w14:textId="03708513" w:rsidR="00522EF7" w:rsidRPr="00522EF7" w:rsidRDefault="00522EF7" w:rsidP="00522EF7">
            <w:pPr>
              <w:contextualSpacing/>
              <w:mirrorIndents/>
              <w:rPr>
                <w:b/>
                <w:i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42" w:type="dxa"/>
            <w:gridSpan w:val="3"/>
            <w:shd w:val="clear" w:color="auto" w:fill="auto"/>
            <w:vAlign w:val="center"/>
          </w:tcPr>
          <w:p w14:paraId="7F658839" w14:textId="77777777" w:rsidR="00522EF7" w:rsidRPr="009729E7" w:rsidRDefault="00522EF7" w:rsidP="00522EF7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5" w:type="dxa"/>
            <w:gridSpan w:val="3"/>
            <w:shd w:val="clear" w:color="auto" w:fill="auto"/>
            <w:vAlign w:val="center"/>
          </w:tcPr>
          <w:p w14:paraId="7527E2CC" w14:textId="77777777" w:rsidR="00522EF7" w:rsidRPr="009729E7" w:rsidRDefault="00522EF7" w:rsidP="00522EF7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9" w:type="dxa"/>
            <w:gridSpan w:val="3"/>
            <w:shd w:val="clear" w:color="auto" w:fill="auto"/>
            <w:vAlign w:val="center"/>
          </w:tcPr>
          <w:p w14:paraId="1634A220" w14:textId="77777777" w:rsidR="00522EF7" w:rsidRPr="009729E7" w:rsidRDefault="00522EF7" w:rsidP="00522EF7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522EF7" w:rsidRPr="009729E7" w14:paraId="371F9505" w14:textId="77777777" w:rsidTr="00522EF7">
        <w:tc>
          <w:tcPr>
            <w:tcW w:w="1455" w:type="dxa"/>
            <w:gridSpan w:val="2"/>
            <w:shd w:val="clear" w:color="auto" w:fill="auto"/>
            <w:vAlign w:val="center"/>
          </w:tcPr>
          <w:p w14:paraId="32B1866E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5F7EE7A0" w14:textId="24780131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288D1C6" w14:textId="65253B65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5E45AF0" w14:textId="090AC03C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481AA5D" w14:textId="7460D13C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0D719152" w14:textId="7EE132D0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8E0C0F8" w14:textId="36AE3966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157BD31" w14:textId="344E00A7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5E01C522" w14:textId="3DB71487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04F49C5F" w14:textId="6B8DB22C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522EF7" w:rsidRPr="009729E7" w14:paraId="5C8D1E7F" w14:textId="77777777" w:rsidTr="00522EF7">
        <w:tc>
          <w:tcPr>
            <w:tcW w:w="839" w:type="dxa"/>
            <w:vMerge w:val="restart"/>
            <w:shd w:val="clear" w:color="auto" w:fill="auto"/>
            <w:vAlign w:val="center"/>
          </w:tcPr>
          <w:p w14:paraId="51A4B69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6FE57B0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676CCA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38.85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69735E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38.89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1FCDBE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C8E059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36.95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5F793A4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37.38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8BEDB5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1.16%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CF16EF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33.75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353C170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34.90 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5D4C8B6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3.39%</w:t>
            </w:r>
          </w:p>
        </w:tc>
      </w:tr>
      <w:tr w:rsidR="00522EF7" w:rsidRPr="009729E7" w14:paraId="1B768F6D" w14:textId="77777777" w:rsidTr="00522EF7">
        <w:tc>
          <w:tcPr>
            <w:tcW w:w="839" w:type="dxa"/>
            <w:vMerge/>
            <w:shd w:val="clear" w:color="auto" w:fill="auto"/>
            <w:vAlign w:val="center"/>
          </w:tcPr>
          <w:p w14:paraId="2CD7E8CC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20A9AD8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BE34E4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37.00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A3EAC5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37.06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167834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B24928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34.05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1515834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35.40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559426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3.97%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C54876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0.17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51DBB0D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10.29 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741D19E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6096.27%</w:t>
            </w:r>
          </w:p>
        </w:tc>
      </w:tr>
      <w:tr w:rsidR="00522EF7" w:rsidRPr="009729E7" w14:paraId="1D1C3AC9" w14:textId="77777777" w:rsidTr="00522EF7">
        <w:tc>
          <w:tcPr>
            <w:tcW w:w="839" w:type="dxa"/>
            <w:vMerge/>
            <w:shd w:val="clear" w:color="auto" w:fill="auto"/>
            <w:vAlign w:val="center"/>
          </w:tcPr>
          <w:p w14:paraId="2E69158D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06C8A9B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F0E219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38.81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C2C84E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38.83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2F3C8A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0.04%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D6622C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37.90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12514A9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37.94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3A861D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0.12%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DBD87A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37.32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6B09439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37.41 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5D72EDD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0.25%</w:t>
            </w:r>
          </w:p>
        </w:tc>
      </w:tr>
      <w:tr w:rsidR="00522EF7" w:rsidRPr="009729E7" w14:paraId="53561734" w14:textId="77777777" w:rsidTr="00522EF7">
        <w:tc>
          <w:tcPr>
            <w:tcW w:w="839" w:type="dxa"/>
            <w:vMerge w:val="restart"/>
            <w:shd w:val="clear" w:color="auto" w:fill="auto"/>
            <w:vAlign w:val="center"/>
          </w:tcPr>
          <w:p w14:paraId="5F08026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1509A35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C38C1F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1.65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875EAF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EC49F9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0.07%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82C0A4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1C92065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90A810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2.26%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304338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1.55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2339509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68D520B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5.69%</w:t>
            </w:r>
          </w:p>
        </w:tc>
      </w:tr>
      <w:tr w:rsidR="00522EF7" w:rsidRPr="009729E7" w14:paraId="51D77127" w14:textId="77777777" w:rsidTr="00522EF7">
        <w:tc>
          <w:tcPr>
            <w:tcW w:w="839" w:type="dxa"/>
            <w:vMerge/>
            <w:shd w:val="clear" w:color="auto" w:fill="auto"/>
            <w:vAlign w:val="center"/>
          </w:tcPr>
          <w:p w14:paraId="28C4FB3C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7E7025E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452944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1.56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F0E861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B3AD93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-0.19%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BAC5AB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1.38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3E21E86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5DD151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16.54%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D7F58F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0.05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1983EED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0.78 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756F81E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1330.07%</w:t>
            </w:r>
          </w:p>
        </w:tc>
      </w:tr>
      <w:tr w:rsidR="00522EF7" w:rsidRPr="009729E7" w14:paraId="32AF5F70" w14:textId="77777777" w:rsidTr="00522EF7">
        <w:tc>
          <w:tcPr>
            <w:tcW w:w="839" w:type="dxa"/>
            <w:vMerge/>
            <w:shd w:val="clear" w:color="auto" w:fill="auto"/>
            <w:vAlign w:val="center"/>
          </w:tcPr>
          <w:p w14:paraId="511CD748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A7BD77F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C07040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1.65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432085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E76A0E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-0.06%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806EF8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1.69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0D20817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31451A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0.11%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D8D6B2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1.72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255592B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1.73 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5EE92EA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0.31%</w:t>
            </w:r>
          </w:p>
        </w:tc>
      </w:tr>
      <w:tr w:rsidR="00522EF7" w:rsidRPr="009729E7" w14:paraId="20EBD5E8" w14:textId="77777777" w:rsidTr="00522EF7">
        <w:tc>
          <w:tcPr>
            <w:tcW w:w="839" w:type="dxa"/>
            <w:vMerge w:val="restart"/>
            <w:shd w:val="clear" w:color="auto" w:fill="auto"/>
            <w:vAlign w:val="center"/>
          </w:tcPr>
          <w:p w14:paraId="0CED09F5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CA3AD4E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E3C771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1.10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0B224B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D368AF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07F134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4.08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461479C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A912E2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-68.40%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EA433A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15.42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0C5DA0C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10.59 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7EEE8ED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-31.33%</w:t>
            </w:r>
          </w:p>
        </w:tc>
      </w:tr>
      <w:tr w:rsidR="00522EF7" w:rsidRPr="009729E7" w14:paraId="2E6499FF" w14:textId="77777777" w:rsidTr="00522EF7">
        <w:tc>
          <w:tcPr>
            <w:tcW w:w="839" w:type="dxa"/>
            <w:vMerge/>
            <w:shd w:val="clear" w:color="auto" w:fill="auto"/>
            <w:vAlign w:val="center"/>
          </w:tcPr>
          <w:p w14:paraId="1279F77B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C17E71F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C0A8E5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0.55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C047A9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2E0205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B448A1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3F722C7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A216E5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0F92923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04FF171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4925135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522EF7" w:rsidRPr="009729E7" w14:paraId="5AD32DD3" w14:textId="77777777" w:rsidTr="00522EF7">
        <w:tc>
          <w:tcPr>
            <w:tcW w:w="839" w:type="dxa"/>
            <w:vMerge/>
            <w:shd w:val="clear" w:color="auto" w:fill="auto"/>
            <w:vAlign w:val="center"/>
          </w:tcPr>
          <w:p w14:paraId="6474A2DA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9986F84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7FB117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0.86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5DACFE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6660B6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3CF993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0.86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1E360BC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A6DC21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FBC5B3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0.88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78049C9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0.88 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63F8CCB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-1.01%</w:t>
            </w:r>
          </w:p>
        </w:tc>
      </w:tr>
      <w:tr w:rsidR="00522EF7" w:rsidRPr="009729E7" w14:paraId="0E478E12" w14:textId="77777777" w:rsidTr="00522EF7">
        <w:tc>
          <w:tcPr>
            <w:tcW w:w="839" w:type="dxa"/>
            <w:vMerge w:val="restart"/>
            <w:shd w:val="clear" w:color="auto" w:fill="auto"/>
            <w:vAlign w:val="center"/>
          </w:tcPr>
          <w:p w14:paraId="7291D636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FD3B84C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8521DF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5.21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1555FB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5.21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34572B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0.13%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A4E35F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8.02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6578FEA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5.30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DCE0FC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-33.90%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541221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20.17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7EC56E2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11.19 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771F7E9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-44.53%</w:t>
            </w:r>
          </w:p>
        </w:tc>
      </w:tr>
      <w:tr w:rsidR="00522EF7" w:rsidRPr="009729E7" w14:paraId="13CDE897" w14:textId="77777777" w:rsidTr="00522EF7">
        <w:tc>
          <w:tcPr>
            <w:tcW w:w="839" w:type="dxa"/>
            <w:vMerge/>
            <w:shd w:val="clear" w:color="auto" w:fill="auto"/>
            <w:vAlign w:val="center"/>
          </w:tcPr>
          <w:p w14:paraId="6A21F2B9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369872A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273159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3.77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40F6E8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3.75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F10583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-0.43%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114CC4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3.62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25EED17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3.62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5E7534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2672540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3.36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0B0DB7A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3.37 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284C57B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0.32%</w:t>
            </w:r>
          </w:p>
        </w:tc>
      </w:tr>
      <w:tr w:rsidR="00522EF7" w:rsidRPr="009729E7" w14:paraId="2C075400" w14:textId="77777777" w:rsidTr="00522EF7">
        <w:tc>
          <w:tcPr>
            <w:tcW w:w="839" w:type="dxa"/>
            <w:vMerge/>
            <w:shd w:val="clear" w:color="auto" w:fill="auto"/>
            <w:vAlign w:val="center"/>
          </w:tcPr>
          <w:p w14:paraId="5D60ABEA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0B01FA6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FBB15D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5.07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742DB7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AE91FD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C77783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4.98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3E4C7CA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757BB7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BBF63B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5.04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1860AEF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4.97 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5024BA2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-1.24%</w:t>
            </w:r>
          </w:p>
        </w:tc>
      </w:tr>
      <w:tr w:rsidR="00522EF7" w:rsidRPr="009729E7" w14:paraId="6AF25972" w14:textId="77777777" w:rsidTr="00522EF7">
        <w:tc>
          <w:tcPr>
            <w:tcW w:w="839" w:type="dxa"/>
            <w:shd w:val="clear" w:color="auto" w:fill="auto"/>
            <w:vAlign w:val="center"/>
          </w:tcPr>
          <w:p w14:paraId="302E3CF2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8E4EB8C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12D5FA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5.65%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4BC7FE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5.21%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E84D8F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984DC5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31.17%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1906CB0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28.99%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4A8A7D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53A943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54.21%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735561B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52.03%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2D9291D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61DB0635" w14:textId="77777777" w:rsidTr="00522EF7">
        <w:tc>
          <w:tcPr>
            <w:tcW w:w="839" w:type="dxa"/>
            <w:shd w:val="clear" w:color="auto" w:fill="auto"/>
            <w:vAlign w:val="center"/>
          </w:tcPr>
          <w:p w14:paraId="6E5E50EA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3530D6E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437088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5.88%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E4E2B0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5.55%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7D4C60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8BD5C9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30.88%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1395341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29.07%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DFB40B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0AEEDD2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47.00%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08A7539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45.21%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163DF48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089472D1" w14:textId="77777777" w:rsidTr="00522EF7">
        <w:tc>
          <w:tcPr>
            <w:tcW w:w="1455" w:type="dxa"/>
            <w:gridSpan w:val="2"/>
            <w:shd w:val="clear" w:color="auto" w:fill="auto"/>
            <w:vAlign w:val="center"/>
          </w:tcPr>
          <w:p w14:paraId="417755DE" w14:textId="38700B90" w:rsidR="00522EF7" w:rsidRPr="009729E7" w:rsidRDefault="00522EF7" w:rsidP="00522EF7">
            <w:pPr>
              <w:contextualSpacing/>
              <w:mirrorIndents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42" w:type="dxa"/>
            <w:gridSpan w:val="3"/>
            <w:shd w:val="clear" w:color="auto" w:fill="auto"/>
            <w:vAlign w:val="center"/>
          </w:tcPr>
          <w:p w14:paraId="1A25EE68" w14:textId="77777777" w:rsidR="00522EF7" w:rsidRPr="009729E7" w:rsidRDefault="00522EF7" w:rsidP="00522EF7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5" w:type="dxa"/>
            <w:gridSpan w:val="3"/>
            <w:shd w:val="clear" w:color="auto" w:fill="auto"/>
            <w:vAlign w:val="center"/>
          </w:tcPr>
          <w:p w14:paraId="3C37CD92" w14:textId="77777777" w:rsidR="00522EF7" w:rsidRPr="009729E7" w:rsidRDefault="00522EF7" w:rsidP="00522EF7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9" w:type="dxa"/>
            <w:gridSpan w:val="3"/>
            <w:shd w:val="clear" w:color="auto" w:fill="auto"/>
            <w:vAlign w:val="center"/>
          </w:tcPr>
          <w:p w14:paraId="43D61FF2" w14:textId="77777777" w:rsidR="00522EF7" w:rsidRPr="009729E7" w:rsidRDefault="00522EF7" w:rsidP="00522EF7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522EF7" w:rsidRPr="009729E7" w14:paraId="16232FFD" w14:textId="77777777" w:rsidTr="00522EF7">
        <w:tc>
          <w:tcPr>
            <w:tcW w:w="1455" w:type="dxa"/>
            <w:gridSpan w:val="2"/>
            <w:shd w:val="clear" w:color="auto" w:fill="auto"/>
            <w:vAlign w:val="center"/>
          </w:tcPr>
          <w:p w14:paraId="42055E9E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630BB10F" w14:textId="78845E49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294683C" w14:textId="7BC30978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26FB332" w14:textId="6D285E71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23A4022" w14:textId="06ED79F4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7FBB3050" w14:textId="54E3B090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B3976B5" w14:textId="234D27F4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68BCB27" w14:textId="14EEA6BC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6BFD895B" w14:textId="043CB468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788B615D" w14:textId="18AF23EB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522EF7" w:rsidRPr="009729E7" w14:paraId="6E584557" w14:textId="77777777" w:rsidTr="00522EF7">
        <w:tc>
          <w:tcPr>
            <w:tcW w:w="839" w:type="dxa"/>
            <w:vMerge w:val="restart"/>
            <w:shd w:val="clear" w:color="auto" w:fill="auto"/>
            <w:vAlign w:val="center"/>
          </w:tcPr>
          <w:p w14:paraId="5EF4B27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C701403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2BCB68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27.88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CB3CB4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27.94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88A92B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0.22%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72BAFE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26.16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4209067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26.70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F48F3B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2.05%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CBB9FE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24.94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24F35A7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24.64 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26E3058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-1.19%</w:t>
            </w:r>
          </w:p>
        </w:tc>
      </w:tr>
      <w:tr w:rsidR="00522EF7" w:rsidRPr="009729E7" w14:paraId="5D8AF007" w14:textId="77777777" w:rsidTr="00522EF7">
        <w:tc>
          <w:tcPr>
            <w:tcW w:w="839" w:type="dxa"/>
            <w:vMerge/>
            <w:shd w:val="clear" w:color="auto" w:fill="auto"/>
            <w:vAlign w:val="center"/>
          </w:tcPr>
          <w:p w14:paraId="4B68FC03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598DE07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48A6B5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26.51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D44B64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26.47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012B60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-0.13%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8DE601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22.81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361956F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23.63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52AAFA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3.58%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1A0822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17.53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15AE547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14.67 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5BEAE61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-16.29%</w:t>
            </w:r>
          </w:p>
        </w:tc>
      </w:tr>
      <w:tr w:rsidR="00522EF7" w:rsidRPr="009729E7" w14:paraId="122576F7" w14:textId="77777777" w:rsidTr="00522EF7">
        <w:tc>
          <w:tcPr>
            <w:tcW w:w="839" w:type="dxa"/>
            <w:vMerge/>
            <w:shd w:val="clear" w:color="auto" w:fill="auto"/>
            <w:vAlign w:val="center"/>
          </w:tcPr>
          <w:p w14:paraId="3627224C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65B8AB7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0E53E6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27.87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5990BC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27.99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B64C66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41B33D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26.64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62A1305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27.03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CC9A83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1.47%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3F4741E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26.02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2BB8721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26.24 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5DFEC70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0.84%</w:t>
            </w:r>
          </w:p>
        </w:tc>
      </w:tr>
      <w:tr w:rsidR="00522EF7" w:rsidRPr="009729E7" w14:paraId="13C154DE" w14:textId="77777777" w:rsidTr="00522EF7">
        <w:tc>
          <w:tcPr>
            <w:tcW w:w="839" w:type="dxa"/>
            <w:vMerge w:val="restart"/>
            <w:shd w:val="clear" w:color="auto" w:fill="auto"/>
            <w:vAlign w:val="center"/>
          </w:tcPr>
          <w:p w14:paraId="4251900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E0F8CD9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59B4A0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3.42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173EFA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7BD658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-0.21%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7EBFAA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3.03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02FC9F8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3.17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07FFDD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4.62%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393A031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2.74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0196507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2.96 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7E9ACD4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7.98%</w:t>
            </w:r>
          </w:p>
        </w:tc>
      </w:tr>
      <w:tr w:rsidR="00522EF7" w:rsidRPr="009729E7" w14:paraId="3283694A" w14:textId="77777777" w:rsidTr="00522EF7">
        <w:tc>
          <w:tcPr>
            <w:tcW w:w="839" w:type="dxa"/>
            <w:vMerge/>
            <w:shd w:val="clear" w:color="auto" w:fill="auto"/>
            <w:vAlign w:val="center"/>
          </w:tcPr>
          <w:p w14:paraId="7AE17946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6F66E36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6EEEA2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3.35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699C08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3.13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37B8CC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-6.42%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5D5702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1.60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183DA18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F69910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11.75%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FED981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0.01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38F1002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0.29 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109EADE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2991.93%</w:t>
            </w:r>
          </w:p>
        </w:tc>
      </w:tr>
      <w:tr w:rsidR="00522EF7" w:rsidRPr="009729E7" w14:paraId="640F3923" w14:textId="77777777" w:rsidTr="00522EF7">
        <w:tc>
          <w:tcPr>
            <w:tcW w:w="839" w:type="dxa"/>
            <w:vMerge/>
            <w:shd w:val="clear" w:color="auto" w:fill="auto"/>
            <w:vAlign w:val="center"/>
          </w:tcPr>
          <w:p w14:paraId="766B0FF3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44FD5D7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5CB56A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3.45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4C6F07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F041C3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-0.34%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BBB1DA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3.35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746E82C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E9C4C6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2.42%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D2C277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3.12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01F3F45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3.39 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06F0EF0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8.80%</w:t>
            </w:r>
          </w:p>
        </w:tc>
      </w:tr>
      <w:tr w:rsidR="00522EF7" w:rsidRPr="009729E7" w14:paraId="105D7BC2" w14:textId="77777777" w:rsidTr="00522EF7">
        <w:tc>
          <w:tcPr>
            <w:tcW w:w="839" w:type="dxa"/>
            <w:vMerge w:val="restart"/>
            <w:shd w:val="clear" w:color="auto" w:fill="auto"/>
            <w:vAlign w:val="center"/>
          </w:tcPr>
          <w:p w14:paraId="370FD0C4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4C8D0AF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6FAAF7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1.67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A2AB65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3A2B58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0.24%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419AD5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1.74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381AD0A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7C32A1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0.18%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1531F67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2.35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38C90BD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9.41 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13D93F4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299.96%</w:t>
            </w:r>
          </w:p>
        </w:tc>
      </w:tr>
      <w:tr w:rsidR="00522EF7" w:rsidRPr="009729E7" w14:paraId="1421A6C9" w14:textId="77777777" w:rsidTr="00522EF7">
        <w:tc>
          <w:tcPr>
            <w:tcW w:w="839" w:type="dxa"/>
            <w:vMerge/>
            <w:shd w:val="clear" w:color="auto" w:fill="auto"/>
            <w:vAlign w:val="center"/>
          </w:tcPr>
          <w:p w14:paraId="6D6189B4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1ECC27D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2EE183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0.61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324CC6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0.61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5C2690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E43372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0.57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73A8C08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BEE7BD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2.97%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712CD7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0.59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2762061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0.61 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76902D2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3.03%</w:t>
            </w:r>
          </w:p>
        </w:tc>
      </w:tr>
      <w:tr w:rsidR="00522EF7" w:rsidRPr="009729E7" w14:paraId="66900920" w14:textId="77777777" w:rsidTr="00522EF7">
        <w:tc>
          <w:tcPr>
            <w:tcW w:w="839" w:type="dxa"/>
            <w:vMerge/>
            <w:shd w:val="clear" w:color="auto" w:fill="auto"/>
            <w:vAlign w:val="center"/>
          </w:tcPr>
          <w:p w14:paraId="6A0830AD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7405DE0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B5E2BF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1.49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6C9C1E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1.48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51FA71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-0.60%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A59C25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1.52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1082860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A5BF03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2.35%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341B40A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1.58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148B217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1.78 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388F252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12.43%</w:t>
            </w:r>
          </w:p>
        </w:tc>
      </w:tr>
      <w:tr w:rsidR="00522EF7" w:rsidRPr="009729E7" w14:paraId="37A55E79" w14:textId="77777777" w:rsidTr="00522EF7">
        <w:tc>
          <w:tcPr>
            <w:tcW w:w="839" w:type="dxa"/>
            <w:vMerge w:val="restart"/>
            <w:shd w:val="clear" w:color="auto" w:fill="auto"/>
            <w:vAlign w:val="center"/>
          </w:tcPr>
          <w:p w14:paraId="3EBAFBEC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65F6AC5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58FDFD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4.54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B8AC72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6079FD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-41.81%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D8B4E6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3.29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544A81D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3.78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964854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14.68%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3058C82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6.94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5903938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5.31 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79406D1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-23.37%</w:t>
            </w:r>
          </w:p>
        </w:tc>
      </w:tr>
      <w:tr w:rsidR="00522EF7" w:rsidRPr="009729E7" w14:paraId="6DDFE5FE" w14:textId="77777777" w:rsidTr="00522EF7">
        <w:tc>
          <w:tcPr>
            <w:tcW w:w="839" w:type="dxa"/>
            <w:vMerge/>
            <w:shd w:val="clear" w:color="auto" w:fill="auto"/>
            <w:vAlign w:val="center"/>
          </w:tcPr>
          <w:p w14:paraId="5E262970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9109396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BFAE2E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1.68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2DF395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8A7A9C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328213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058EF52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85EA4A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1DFF80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483A2DE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7B00EF0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522EF7" w:rsidRPr="009729E7" w14:paraId="322AB741" w14:textId="77777777" w:rsidTr="00522EF7">
        <w:tc>
          <w:tcPr>
            <w:tcW w:w="839" w:type="dxa"/>
            <w:vMerge/>
            <w:shd w:val="clear" w:color="auto" w:fill="auto"/>
            <w:vAlign w:val="center"/>
          </w:tcPr>
          <w:p w14:paraId="41872F7E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A35D61A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E63A1C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2.57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F420C5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3E100C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0.35%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9E6FC6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2.63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0D6EB54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B2DD3F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-2.04%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58297CC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2.75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4AA4B43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2.59 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2BA348C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-5.84%</w:t>
            </w:r>
          </w:p>
        </w:tc>
      </w:tr>
      <w:tr w:rsidR="00522EF7" w:rsidRPr="009729E7" w14:paraId="608775D8" w14:textId="77777777" w:rsidTr="00522EF7">
        <w:tc>
          <w:tcPr>
            <w:tcW w:w="839" w:type="dxa"/>
            <w:shd w:val="clear" w:color="auto" w:fill="auto"/>
            <w:vAlign w:val="center"/>
          </w:tcPr>
          <w:p w14:paraId="2BC519B9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3789145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369CD5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17.76%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CF79B8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15.44%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216A63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9F2945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32.18%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3A30E48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36.58%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0BD027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6E1451C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37.27%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1C91B16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53.41%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1C50BDA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1ED9EF11" w14:textId="77777777" w:rsidTr="00522EF7">
        <w:tc>
          <w:tcPr>
            <w:tcW w:w="839" w:type="dxa"/>
            <w:shd w:val="clear" w:color="auto" w:fill="auto"/>
            <w:vAlign w:val="center"/>
          </w:tcPr>
          <w:p w14:paraId="47C0CDB0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A9FBA32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CB6E12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2.56%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EE8C94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2.39%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37F359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2369DB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21.94%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444C7AF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19.85%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5167CF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0AC5201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32.44%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476DF99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32.27%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610BDAE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1FBF2467" w14:textId="77777777" w:rsidTr="005F2CB1">
        <w:tc>
          <w:tcPr>
            <w:tcW w:w="9631" w:type="dxa"/>
            <w:gridSpan w:val="11"/>
            <w:shd w:val="clear" w:color="auto" w:fill="auto"/>
            <w:vAlign w:val="center"/>
          </w:tcPr>
          <w:p w14:paraId="19378767" w14:textId="77777777" w:rsidR="00522EF7" w:rsidRPr="005F2CB1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Note:</w:t>
            </w:r>
            <w:r w:rsidRPr="005F2CB1"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025226A1" w14:textId="77777777" w:rsidR="00522EF7" w:rsidRPr="005F2CB1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6AB0E7F2" w14:textId="24A0A869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</w:tc>
      </w:tr>
    </w:tbl>
    <w:p w14:paraId="02E45611" w14:textId="77777777" w:rsidR="00957F4D" w:rsidRDefault="00957F4D" w:rsidP="00957F4D">
      <w:pPr>
        <w:pStyle w:val="L1bullet"/>
        <w:ind w:left="0" w:firstLine="0"/>
        <w:rPr>
          <w:lang w:eastAsia="zh-CN"/>
        </w:rPr>
      </w:pPr>
    </w:p>
    <w:p w14:paraId="0CC68B11" w14:textId="77777777" w:rsidR="00957F4D" w:rsidRPr="003F1C0F" w:rsidRDefault="00957F4D" w:rsidP="00957F4D">
      <w:pPr>
        <w:spacing w:after="0"/>
        <w:rPr>
          <w:rFonts w:eastAsia="맑은 고딕"/>
          <w:color w:val="000000"/>
          <w:lang w:val="en-US" w:eastAsia="ko-KR"/>
        </w:rPr>
      </w:pPr>
      <w:r w:rsidRPr="003F1C0F">
        <w:rPr>
          <w:rFonts w:eastAsia="맑은 고딕"/>
          <w:color w:val="000000"/>
          <w:lang w:val="en-US" w:eastAsia="ko-KR"/>
        </w:rPr>
        <w:t>Power back off=</w:t>
      </w:r>
      <w:r>
        <w:rPr>
          <w:rFonts w:eastAsia="맑은 고딕"/>
          <w:color w:val="000000"/>
          <w:lang w:val="en-US" w:eastAsia="ko-KR"/>
        </w:rPr>
        <w:t>6</w:t>
      </w:r>
      <w:r w:rsidRPr="003F1C0F">
        <w:rPr>
          <w:rFonts w:eastAsia="맑은 고딕"/>
          <w:color w:val="000000"/>
          <w:lang w:val="en-US" w:eastAsia="ko-KR"/>
        </w:rPr>
        <w:t>dB, small packet size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4"/>
        <w:gridCol w:w="844"/>
        <w:gridCol w:w="945"/>
        <w:gridCol w:w="845"/>
        <w:gridCol w:w="947"/>
        <w:gridCol w:w="945"/>
        <w:gridCol w:w="884"/>
        <w:gridCol w:w="947"/>
        <w:gridCol w:w="956"/>
      </w:tblGrid>
      <w:tr w:rsidR="00522EF7" w:rsidRPr="009729E7" w14:paraId="7DA9A66D" w14:textId="77777777" w:rsidTr="004D3896">
        <w:tc>
          <w:tcPr>
            <w:tcW w:w="1454" w:type="dxa"/>
            <w:gridSpan w:val="2"/>
            <w:shd w:val="clear" w:color="auto" w:fill="auto"/>
            <w:vAlign w:val="center"/>
          </w:tcPr>
          <w:p w14:paraId="3141DE93" w14:textId="3106E643" w:rsidR="00522EF7" w:rsidRPr="009729E7" w:rsidRDefault="00522EF7" w:rsidP="00522EF7">
            <w:pPr>
              <w:contextualSpacing/>
              <w:mirrorIndents/>
              <w:rPr>
                <w:i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3" w:type="dxa"/>
            <w:gridSpan w:val="3"/>
            <w:shd w:val="clear" w:color="auto" w:fill="auto"/>
            <w:vAlign w:val="center"/>
          </w:tcPr>
          <w:p w14:paraId="47047209" w14:textId="77777777" w:rsidR="00522EF7" w:rsidRPr="009729E7" w:rsidRDefault="00522EF7" w:rsidP="00522EF7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37" w:type="dxa"/>
            <w:gridSpan w:val="3"/>
            <w:shd w:val="clear" w:color="auto" w:fill="auto"/>
            <w:vAlign w:val="center"/>
          </w:tcPr>
          <w:p w14:paraId="1097ABCC" w14:textId="77777777" w:rsidR="00522EF7" w:rsidRPr="009729E7" w:rsidRDefault="00522EF7" w:rsidP="00522EF7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7" w:type="dxa"/>
            <w:gridSpan w:val="3"/>
            <w:shd w:val="clear" w:color="auto" w:fill="auto"/>
            <w:vAlign w:val="center"/>
          </w:tcPr>
          <w:p w14:paraId="25A6737F" w14:textId="77777777" w:rsidR="00522EF7" w:rsidRPr="009729E7" w:rsidRDefault="00522EF7" w:rsidP="00522EF7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522EF7" w:rsidRPr="009729E7" w14:paraId="060B16B3" w14:textId="77777777" w:rsidTr="004D3896">
        <w:tc>
          <w:tcPr>
            <w:tcW w:w="1454" w:type="dxa"/>
            <w:gridSpan w:val="2"/>
            <w:shd w:val="clear" w:color="auto" w:fill="auto"/>
            <w:vAlign w:val="center"/>
          </w:tcPr>
          <w:p w14:paraId="706294E3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14:paraId="10F6BAE2" w14:textId="04E04B23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46C31A9" w14:textId="7CEA805B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5BA1E20" w14:textId="1A640C3C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0228385" w14:textId="33492C5F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71C739C" w14:textId="1475D747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98C0FE6" w14:textId="668B06E5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D4AB782" w14:textId="1F7293B0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66EBE9C" w14:textId="3C93E40A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1932BFC" w14:textId="69DB2533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522EF7" w:rsidRPr="009729E7" w14:paraId="1645724E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727294B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0BF0A19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BF339B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38.85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CFA437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38.90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7FB6DE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3B4BEF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36.95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80EE77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37.53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ED2A2F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1.58%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1C386D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33.75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518080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35.68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5F7961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5.71%</w:t>
            </w:r>
          </w:p>
        </w:tc>
      </w:tr>
      <w:tr w:rsidR="00522EF7" w:rsidRPr="009729E7" w14:paraId="2E8427FD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013EE98A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5920662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E0BC0B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37.00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13EDB72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37.12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198184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2E73B3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34.05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BD7C9B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36.65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062E47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7.63%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CE3D21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0.17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B00B2C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24.64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4D7311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14728.28%</w:t>
            </w:r>
          </w:p>
        </w:tc>
      </w:tr>
      <w:tr w:rsidR="00522EF7" w:rsidRPr="009729E7" w14:paraId="2236A233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1EFED174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0B61FFD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5F6066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38.81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A5F661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38.88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8DB882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903CC5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37.90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1C2DC9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38.00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B95E63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0.26%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0ADF03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37.32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BE59A8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37.47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266863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0.41%</w:t>
            </w:r>
          </w:p>
        </w:tc>
      </w:tr>
      <w:tr w:rsidR="00522EF7" w:rsidRPr="009729E7" w14:paraId="46D1982F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24F9524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BD70A4D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3B2D38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1.65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E6A050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1.65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44F208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AA0A09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F3E3CE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1.70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1B3B85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3.59%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6B3F1E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054981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1.72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85A99F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10.51%</w:t>
            </w:r>
          </w:p>
        </w:tc>
      </w:tr>
      <w:tr w:rsidR="00522EF7" w:rsidRPr="009729E7" w14:paraId="0C53CCBC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71C81BDD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4E1D07E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608382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1.56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45E395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1.56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DCA489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44EE8F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1.38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24B78F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46B4DA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18.67%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38FD26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F88344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1.63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74A66B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2875.02%</w:t>
            </w:r>
          </w:p>
        </w:tc>
      </w:tr>
      <w:tr w:rsidR="00522EF7" w:rsidRPr="009729E7" w14:paraId="2E8D9392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05E1EFA3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7B3018D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94F670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1.65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631159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1.65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4173B9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A551C7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E31E59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1.70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B40811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4A5C0B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5DE6F5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1.73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1622E0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0.47%</w:t>
            </w:r>
          </w:p>
        </w:tc>
      </w:tr>
      <w:tr w:rsidR="00522EF7" w:rsidRPr="009729E7" w14:paraId="41C65A63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086322A2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E34509E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1805A29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1.10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B3B4D4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1.11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D106F2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A84837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4.08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8B3EF0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1.34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9E4C87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-67.08%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8EC360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15.42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8E29E5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4.74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8E12EA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-69.28%</w:t>
            </w:r>
          </w:p>
        </w:tc>
      </w:tr>
      <w:tr w:rsidR="00522EF7" w:rsidRPr="009729E7" w14:paraId="58CB6360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71864C86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832923C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720F4D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0.55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65CDAC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0.55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341F0D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3C22FB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BAC783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28D74F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7CCA8D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176A8D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037D3F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522EF7" w:rsidRPr="009729E7" w14:paraId="7F29E703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0DB04001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D942FF1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900189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0.86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13BD976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0.86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B67209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E5B161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76ADE9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0.88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9EA6BA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2.08%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12F9D0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AA7454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0.88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E1A39D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-1.01%</w:t>
            </w:r>
          </w:p>
        </w:tc>
      </w:tr>
      <w:tr w:rsidR="00522EF7" w:rsidRPr="009729E7" w14:paraId="0814720E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05904C50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BCC5409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8C08ED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5.21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E35E44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5.23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483DE9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1FE724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8.02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9724B6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5.09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0C3B12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-36.58%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0E70970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20.17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05F1B0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5.39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B9B839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-73.30%</w:t>
            </w:r>
          </w:p>
        </w:tc>
      </w:tr>
      <w:tr w:rsidR="00522EF7" w:rsidRPr="009729E7" w14:paraId="21BF374E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13684507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22CCB07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B7588D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3.77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70F438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3.76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F9F287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7E0A94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3.62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0CA3A3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3.60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927554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-0.47%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44FE3DD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897F0F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3.32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8034D7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-1.06%</w:t>
            </w:r>
          </w:p>
        </w:tc>
      </w:tr>
      <w:tr w:rsidR="00522EF7" w:rsidRPr="009729E7" w14:paraId="4F39714F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3FB96ED9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7DE478F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56C12C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5.07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E19A10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5.11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8446F7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0.70%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475698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75EEB9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5.04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F81B20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1.08%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D96FDF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49A0DF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4.93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517057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-2.13%</w:t>
            </w:r>
          </w:p>
        </w:tc>
      </w:tr>
      <w:tr w:rsidR="00522EF7" w:rsidRPr="009729E7" w14:paraId="7DA9F8ED" w14:textId="77777777" w:rsidTr="004D3896">
        <w:tc>
          <w:tcPr>
            <w:tcW w:w="838" w:type="dxa"/>
            <w:shd w:val="clear" w:color="auto" w:fill="auto"/>
            <w:vAlign w:val="center"/>
          </w:tcPr>
          <w:p w14:paraId="69BCBDB0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8C5E88D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B77140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5.65%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12475FB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4.93%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72F411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AE14B9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31.17%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01D2B0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27.43%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A08A99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95E33C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54.21%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DF66A0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50.58%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14DB87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4C6DB6C1" w14:textId="77777777" w:rsidTr="004D3896">
        <w:tc>
          <w:tcPr>
            <w:tcW w:w="838" w:type="dxa"/>
            <w:shd w:val="clear" w:color="auto" w:fill="auto"/>
            <w:vAlign w:val="center"/>
          </w:tcPr>
          <w:p w14:paraId="7CBFA48A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F18397E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F627E4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5.88%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092312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5.26%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375293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0BC1B9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30.88%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B7A870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27.45%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69B135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6413F2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47.00%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020998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43.82%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DADB7B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770B68A9" w14:textId="77777777" w:rsidTr="004D3896">
        <w:tc>
          <w:tcPr>
            <w:tcW w:w="1454" w:type="dxa"/>
            <w:gridSpan w:val="2"/>
            <w:shd w:val="clear" w:color="auto" w:fill="auto"/>
            <w:vAlign w:val="center"/>
          </w:tcPr>
          <w:p w14:paraId="3B12FD3D" w14:textId="5F020E3F" w:rsidR="00522EF7" w:rsidRPr="009729E7" w:rsidRDefault="00522EF7" w:rsidP="00522EF7">
            <w:pPr>
              <w:contextualSpacing/>
              <w:mirrorIndents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3" w:type="dxa"/>
            <w:gridSpan w:val="3"/>
            <w:shd w:val="clear" w:color="auto" w:fill="auto"/>
            <w:vAlign w:val="center"/>
          </w:tcPr>
          <w:p w14:paraId="6289D311" w14:textId="77777777" w:rsidR="00522EF7" w:rsidRPr="009729E7" w:rsidRDefault="00522EF7" w:rsidP="00522EF7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37" w:type="dxa"/>
            <w:gridSpan w:val="3"/>
            <w:shd w:val="clear" w:color="auto" w:fill="auto"/>
            <w:vAlign w:val="center"/>
          </w:tcPr>
          <w:p w14:paraId="5C731F12" w14:textId="77777777" w:rsidR="00522EF7" w:rsidRPr="009729E7" w:rsidRDefault="00522EF7" w:rsidP="00522EF7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7" w:type="dxa"/>
            <w:gridSpan w:val="3"/>
            <w:shd w:val="clear" w:color="auto" w:fill="auto"/>
            <w:vAlign w:val="center"/>
          </w:tcPr>
          <w:p w14:paraId="477BE4F5" w14:textId="77777777" w:rsidR="00522EF7" w:rsidRPr="009729E7" w:rsidRDefault="00522EF7" w:rsidP="00522EF7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522EF7" w:rsidRPr="009729E7" w14:paraId="6BF9B149" w14:textId="77777777" w:rsidTr="004D3896">
        <w:tc>
          <w:tcPr>
            <w:tcW w:w="1454" w:type="dxa"/>
            <w:gridSpan w:val="2"/>
            <w:shd w:val="clear" w:color="auto" w:fill="auto"/>
            <w:vAlign w:val="center"/>
          </w:tcPr>
          <w:p w14:paraId="0BBB1D8C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14:paraId="24694AF8" w14:textId="788F80E9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66DCE07" w14:textId="3082EF57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D85DCC0" w14:textId="5DE8200A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372957B" w14:textId="100413BD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DDD6089" w14:textId="5264C5E5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0CD1ADF" w14:textId="0DA3AAC3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78CB234" w14:textId="134420C1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B9D62E3" w14:textId="753DFB67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FE76AD0" w14:textId="3DD5BA95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522EF7" w:rsidRPr="009729E7" w14:paraId="5315FDF5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651323F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A56E072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1ED2D9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27.88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2FB9C5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27.96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9AA0B0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0.28%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B74E4D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26.16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E7B6D1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27.24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014B73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4.11%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5C4903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24.94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0DE724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25.42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0D2691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1.94%</w:t>
            </w:r>
          </w:p>
        </w:tc>
      </w:tr>
      <w:tr w:rsidR="00522EF7" w:rsidRPr="009729E7" w14:paraId="40F7050A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0DBC6F5B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108B740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166AC6C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26.51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1958806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26.54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343E86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F36CB1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22.81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41958D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25.03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B7302A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9.69%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638CD5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17.53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C2AE0F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17.38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4064E4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-0.85%</w:t>
            </w:r>
          </w:p>
        </w:tc>
      </w:tr>
      <w:tr w:rsidR="00522EF7" w:rsidRPr="009729E7" w14:paraId="539B8A2E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5F893064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D124B6A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1E3E83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27.87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F5157F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27.93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EA920A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955C8A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26.64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AFECA4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27.46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BA25D4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3.10%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EE07CA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26.02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519E32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26.91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D2D72D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3.43%</w:t>
            </w:r>
          </w:p>
        </w:tc>
      </w:tr>
      <w:tr w:rsidR="00522EF7" w:rsidRPr="009729E7" w14:paraId="4526C37B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1110EC1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13DFEFA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26BA7B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3.42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70F059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3.40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655EBA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93DA32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CA81DC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3.27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88C222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8.05%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30631F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2.74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FB7B2D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3.10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553A67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13.11%</w:t>
            </w:r>
          </w:p>
        </w:tc>
      </w:tr>
      <w:tr w:rsidR="00522EF7" w:rsidRPr="009729E7" w14:paraId="587D3BDF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7B2616C1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F43D87B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8D4D5F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3.35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820C17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3.12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BA9D0B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-6.69%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CB7B21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E3851D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2.47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1A82FA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53.81%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C39A46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A65429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1.37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9B74FC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14512.05%</w:t>
            </w:r>
          </w:p>
        </w:tc>
      </w:tr>
      <w:tr w:rsidR="00522EF7" w:rsidRPr="009729E7" w14:paraId="58066CAD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576EB007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C63EA76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0269C9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3.45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453148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3.43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246F1D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-0.58%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6B9399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AE370A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3.45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265C13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2.91%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4B208D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3.12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D09D9E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3.44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DF841F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10.33%</w:t>
            </w:r>
          </w:p>
        </w:tc>
      </w:tr>
      <w:tr w:rsidR="00522EF7" w:rsidRPr="009729E7" w14:paraId="0B52B3DE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0984168C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B61A957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CAA361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1.67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8E9CEC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1.69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CAE412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0.99%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406F42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9D1345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1.72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9D2B67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-0.65%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43AED58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542CE9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6.40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EFC97A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172.13%</w:t>
            </w:r>
          </w:p>
        </w:tc>
      </w:tr>
      <w:tr w:rsidR="00522EF7" w:rsidRPr="009729E7" w14:paraId="29BD7F4A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7ECB0916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E288F19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506808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0.61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57DC21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0.61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48AC5C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AD2B86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0F89E4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0.57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CDD14C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8733AB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79F44C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0.59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41F8EF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522EF7" w:rsidRPr="009729E7" w14:paraId="23D36D0C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65C90BA1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CCFFFD8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296F1F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1.49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3CC506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1.52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034DBC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1.80%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6DF5A5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199DD0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1.55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6C03AF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2.35%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7A29E1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498F24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1.69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A93D15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6.78%</w:t>
            </w:r>
          </w:p>
        </w:tc>
      </w:tr>
      <w:tr w:rsidR="00522EF7" w:rsidRPr="009729E7" w14:paraId="15C1754A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010B28CD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428DFDF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F21259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4.54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5ACAE7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2.59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CAE1D3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-43.00%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EA2B45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3.29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2ED821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2.67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CA56CD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-19.08%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14CAFC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5FFFF9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3.84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8FD3AB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-44.56%</w:t>
            </w:r>
          </w:p>
        </w:tc>
      </w:tr>
      <w:tr w:rsidR="00522EF7" w:rsidRPr="009729E7" w14:paraId="6557046D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39BD5B52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0651E8C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251BED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1.68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5124F9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1.68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A840A6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68FF44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B9A052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1.63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EC3A09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-1.09%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1F3FC4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822C1B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1.63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86EFFC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-1.09%</w:t>
            </w:r>
          </w:p>
        </w:tc>
      </w:tr>
      <w:tr w:rsidR="00522EF7" w:rsidRPr="009729E7" w14:paraId="32940EC6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5651BDF6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8F16395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F85FD1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2.57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24BD49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2.59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2269DE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0.69%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E84C85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70588A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2.57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A57E4C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-2.04%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8F0810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2.75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D92E87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2.52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7ED384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-8.44%</w:t>
            </w:r>
          </w:p>
        </w:tc>
      </w:tr>
      <w:tr w:rsidR="00522EF7" w:rsidRPr="009729E7" w14:paraId="1E0300BD" w14:textId="77777777" w:rsidTr="004D3896">
        <w:tc>
          <w:tcPr>
            <w:tcW w:w="838" w:type="dxa"/>
            <w:shd w:val="clear" w:color="auto" w:fill="auto"/>
            <w:vAlign w:val="center"/>
          </w:tcPr>
          <w:p w14:paraId="750790C0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E491940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155A7DB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17.76%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B95008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14.07%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E417C2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145BB5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32.18%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B30CF2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34.95%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A87B6C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37BBF3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37.27%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D629EE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53.99%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B76F78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2BCB4BE5" w14:textId="77777777" w:rsidTr="004D3896">
        <w:tc>
          <w:tcPr>
            <w:tcW w:w="838" w:type="dxa"/>
            <w:shd w:val="clear" w:color="auto" w:fill="auto"/>
            <w:vAlign w:val="center"/>
          </w:tcPr>
          <w:p w14:paraId="74400E86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87A2FE7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28C894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2.56%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47A88B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2.36%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BDC736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3433D5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21.94%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594D1B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17.94%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93DA87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0D75321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32.44%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40FEAD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30.16%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1B1C47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568CE39E" w14:textId="77777777" w:rsidTr="004D3896">
        <w:tc>
          <w:tcPr>
            <w:tcW w:w="9611" w:type="dxa"/>
            <w:gridSpan w:val="11"/>
            <w:shd w:val="clear" w:color="auto" w:fill="auto"/>
            <w:vAlign w:val="center"/>
          </w:tcPr>
          <w:p w14:paraId="244E0636" w14:textId="77777777" w:rsidR="00522EF7" w:rsidRPr="005F2CB1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Note:</w:t>
            </w:r>
            <w:r w:rsidRPr="005F2CB1"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6051048E" w14:textId="77777777" w:rsidR="00522EF7" w:rsidRPr="005F2CB1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386A069F" w14:textId="1F28AB9B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</w:tc>
      </w:tr>
    </w:tbl>
    <w:p w14:paraId="760506C7" w14:textId="77777777" w:rsidR="00957F4D" w:rsidRDefault="00957F4D" w:rsidP="00957F4D">
      <w:pPr>
        <w:pStyle w:val="L1bullet"/>
        <w:ind w:left="0" w:firstLine="0"/>
        <w:rPr>
          <w:lang w:eastAsia="zh-CN"/>
        </w:rPr>
      </w:pPr>
    </w:p>
    <w:p w14:paraId="39E1ED17" w14:textId="77777777" w:rsidR="00957F4D" w:rsidRPr="003F1C0F" w:rsidRDefault="00957F4D" w:rsidP="00957F4D">
      <w:pPr>
        <w:spacing w:after="0"/>
        <w:rPr>
          <w:rFonts w:eastAsia="맑은 고딕"/>
          <w:color w:val="000000"/>
          <w:lang w:val="en-US" w:eastAsia="ko-KR"/>
        </w:rPr>
      </w:pPr>
      <w:r w:rsidRPr="003F1C0F">
        <w:rPr>
          <w:rFonts w:eastAsia="맑은 고딕"/>
          <w:color w:val="000000"/>
          <w:lang w:val="en-US" w:eastAsia="ko-KR"/>
        </w:rPr>
        <w:t>power back off=10dB, small packet size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4"/>
        <w:gridCol w:w="844"/>
        <w:gridCol w:w="945"/>
        <w:gridCol w:w="845"/>
        <w:gridCol w:w="947"/>
        <w:gridCol w:w="945"/>
        <w:gridCol w:w="884"/>
        <w:gridCol w:w="947"/>
        <w:gridCol w:w="956"/>
      </w:tblGrid>
      <w:tr w:rsidR="00522EF7" w:rsidRPr="009729E7" w14:paraId="0BABB4A9" w14:textId="77777777" w:rsidTr="004D3896">
        <w:tc>
          <w:tcPr>
            <w:tcW w:w="1454" w:type="dxa"/>
            <w:gridSpan w:val="2"/>
            <w:shd w:val="clear" w:color="auto" w:fill="auto"/>
            <w:vAlign w:val="center"/>
          </w:tcPr>
          <w:p w14:paraId="73639606" w14:textId="44E83E7D" w:rsidR="00522EF7" w:rsidRPr="009729E7" w:rsidRDefault="00522EF7" w:rsidP="00522EF7">
            <w:pPr>
              <w:contextualSpacing/>
              <w:mirrorIndents/>
              <w:rPr>
                <w:i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3" w:type="dxa"/>
            <w:gridSpan w:val="3"/>
            <w:shd w:val="clear" w:color="auto" w:fill="auto"/>
            <w:vAlign w:val="center"/>
          </w:tcPr>
          <w:p w14:paraId="4E7F5E77" w14:textId="77777777" w:rsidR="00522EF7" w:rsidRPr="009729E7" w:rsidRDefault="00522EF7" w:rsidP="00522EF7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37" w:type="dxa"/>
            <w:gridSpan w:val="3"/>
            <w:shd w:val="clear" w:color="auto" w:fill="auto"/>
            <w:vAlign w:val="center"/>
          </w:tcPr>
          <w:p w14:paraId="0757CB08" w14:textId="77777777" w:rsidR="00522EF7" w:rsidRPr="009729E7" w:rsidRDefault="00522EF7" w:rsidP="00522EF7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7" w:type="dxa"/>
            <w:gridSpan w:val="3"/>
            <w:shd w:val="clear" w:color="auto" w:fill="auto"/>
            <w:vAlign w:val="center"/>
          </w:tcPr>
          <w:p w14:paraId="4E14B68A" w14:textId="77777777" w:rsidR="00522EF7" w:rsidRPr="009729E7" w:rsidRDefault="00522EF7" w:rsidP="00522EF7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522EF7" w:rsidRPr="009729E7" w14:paraId="6900FD85" w14:textId="77777777" w:rsidTr="004D3896">
        <w:tc>
          <w:tcPr>
            <w:tcW w:w="1454" w:type="dxa"/>
            <w:gridSpan w:val="2"/>
            <w:shd w:val="clear" w:color="auto" w:fill="auto"/>
            <w:vAlign w:val="center"/>
          </w:tcPr>
          <w:p w14:paraId="553E79C8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14:paraId="58D2C4F2" w14:textId="5E3ECFA4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8DA6935" w14:textId="5998E5E8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E02E24E" w14:textId="23787838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FB0B230" w14:textId="66FD6AFC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8B0ABD6" w14:textId="0A5A46E4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CBD06C3" w14:textId="6FE74669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AB92E66" w14:textId="0D8B4BF2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D35C470" w14:textId="31BEE44C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2BDDE2C" w14:textId="253D99CE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522EF7" w:rsidRPr="009729E7" w14:paraId="05E59DA7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660AD8B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928D8EB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F16938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38.85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0275C7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38.94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1123B2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37555A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36.95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76326B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38.03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1D0B51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2.92%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4EBFE3D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33.75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294503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37.05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ED67F7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9.76%</w:t>
            </w:r>
          </w:p>
        </w:tc>
      </w:tr>
      <w:tr w:rsidR="00522EF7" w:rsidRPr="009729E7" w14:paraId="14E841E3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54DDCED5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C549FF0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5889CD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37.00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4F6D2F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37.04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C07C07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06F8FA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34.05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2E73EF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37.18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C66FA8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9.20%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5A59F0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0.17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DD2B0E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34.54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6D8595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20686.98%</w:t>
            </w:r>
          </w:p>
        </w:tc>
      </w:tr>
      <w:tr w:rsidR="00522EF7" w:rsidRPr="009729E7" w14:paraId="6134C3A3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2D346ECB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F8B269B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854DF6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38.81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B0A424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38.89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39CDCC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3CDBED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37.90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71F191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38.05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F118EA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0F9A383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37.32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A6C765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37.56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E05D7C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0.65%</w:t>
            </w:r>
          </w:p>
        </w:tc>
      </w:tr>
      <w:tr w:rsidR="00522EF7" w:rsidRPr="009729E7" w14:paraId="7A09728F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4042413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8CBF41B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3607A9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1.65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74BB0F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1.65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DD10A2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0.18%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780A31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CFD602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1.71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F5DA35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3.77%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650E47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858FC6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1.74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8D8A39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12.23%</w:t>
            </w:r>
          </w:p>
        </w:tc>
      </w:tr>
      <w:tr w:rsidR="00522EF7" w:rsidRPr="009729E7" w14:paraId="4E5E7F16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577CBE73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7A32E32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A302DF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1.56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56176D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1.56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717E80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B2DF01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1.38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C5FC8F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1.65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1AD912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18.98%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0AA78FA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93F538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1.68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D7576E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2964.35%</w:t>
            </w:r>
          </w:p>
        </w:tc>
      </w:tr>
      <w:tr w:rsidR="00522EF7" w:rsidRPr="009729E7" w14:paraId="14896098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1A3E57D2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4BBCB2F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136EB73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1.65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1978B85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1.65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743B96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C2C137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1F453F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1.70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544FA7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0.57%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24AD1F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B651BC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1.74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0E6E26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0.73%</w:t>
            </w:r>
          </w:p>
        </w:tc>
      </w:tr>
      <w:tr w:rsidR="00522EF7" w:rsidRPr="009729E7" w14:paraId="22D5A412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754B5765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664B606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0A7F99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1.10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71F07E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1.12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C7EC79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1.94%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6BAC45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4.08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60A2B9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1.21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F36593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-70.25%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308FF9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15.42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B41828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1.25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B38F32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-91.90%</w:t>
            </w:r>
          </w:p>
        </w:tc>
      </w:tr>
      <w:tr w:rsidR="00522EF7" w:rsidRPr="009729E7" w14:paraId="413760B5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79040C25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B52DDD4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514E78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0.55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E040EC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CB69F4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-3.23%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5089A1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60B580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0.52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C3C632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-3.33%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3B39C0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C7513A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280C5F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522EF7" w:rsidRPr="009729E7" w14:paraId="311C5C15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0485E0A4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F07A1BC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2D47EF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0.86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D16AEA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0.86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A36307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BEEAEE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EB9CEE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0.86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9436A3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A4F2C0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A5802C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0.88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D701D2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-1.01%</w:t>
            </w:r>
          </w:p>
        </w:tc>
      </w:tr>
      <w:tr w:rsidR="00522EF7" w:rsidRPr="009729E7" w14:paraId="48CF1415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28055A76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06C299F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085A0E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5.21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17AF71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5.23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5651AA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2BC1E9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8.02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5EF807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5.07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01FDDA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-36.76%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418773C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20.17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470D1B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5.05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72B079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-74.98%</w:t>
            </w:r>
          </w:p>
        </w:tc>
      </w:tr>
      <w:tr w:rsidR="00522EF7" w:rsidRPr="009729E7" w14:paraId="69B1C303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4B423694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634BA82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FE3F8E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3.77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17D06A1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3.73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181F83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-0.90%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21B973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3.62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784046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3.58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EA98F7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-1.13%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49F20DA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603249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3.52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19EF1D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4.79%</w:t>
            </w:r>
          </w:p>
        </w:tc>
      </w:tr>
      <w:tr w:rsidR="00522EF7" w:rsidRPr="009729E7" w14:paraId="6B2B3665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63934379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3905CB0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4409CB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5.07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DC8C49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5.05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A2B946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-0.35%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4E9E7E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C72354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4.98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472ACA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E563D9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D848E4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4.98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154541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-1.06%</w:t>
            </w:r>
          </w:p>
        </w:tc>
      </w:tr>
      <w:tr w:rsidR="00522EF7" w:rsidRPr="009729E7" w14:paraId="4E13117A" w14:textId="77777777" w:rsidTr="004D3896">
        <w:tc>
          <w:tcPr>
            <w:tcW w:w="838" w:type="dxa"/>
            <w:shd w:val="clear" w:color="auto" w:fill="auto"/>
            <w:vAlign w:val="center"/>
          </w:tcPr>
          <w:p w14:paraId="73D2AF6F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lastRenderedPageBreak/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4A12125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48170F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5.65%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4D79C8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4.48%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E9DD1D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78838A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31.17%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FF1B81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25.09%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72FC28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E47EC5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54.21%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842EAA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48.39%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A31A85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757D09C4" w14:textId="77777777" w:rsidTr="004D3896">
        <w:tc>
          <w:tcPr>
            <w:tcW w:w="838" w:type="dxa"/>
            <w:shd w:val="clear" w:color="auto" w:fill="auto"/>
            <w:vAlign w:val="center"/>
          </w:tcPr>
          <w:p w14:paraId="4C925E4B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6384F72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94C86F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5.88%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7E3185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4.90%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E2A5EB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A80251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30.88%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11AB27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25.62%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83CC53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E67788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47.00%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2876B7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41.49%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032BCA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56178DBD" w14:textId="77777777" w:rsidTr="004D3896">
        <w:tc>
          <w:tcPr>
            <w:tcW w:w="1454" w:type="dxa"/>
            <w:gridSpan w:val="2"/>
            <w:shd w:val="clear" w:color="auto" w:fill="auto"/>
            <w:vAlign w:val="center"/>
          </w:tcPr>
          <w:p w14:paraId="09A7404C" w14:textId="1F6F17C7" w:rsidR="00522EF7" w:rsidRPr="009729E7" w:rsidRDefault="00522EF7" w:rsidP="00522EF7">
            <w:pPr>
              <w:contextualSpacing/>
              <w:mirrorIndents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3" w:type="dxa"/>
            <w:gridSpan w:val="3"/>
            <w:shd w:val="clear" w:color="auto" w:fill="auto"/>
            <w:vAlign w:val="center"/>
          </w:tcPr>
          <w:p w14:paraId="705A50CA" w14:textId="77777777" w:rsidR="00522EF7" w:rsidRPr="009729E7" w:rsidRDefault="00522EF7" w:rsidP="00522EF7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37" w:type="dxa"/>
            <w:gridSpan w:val="3"/>
            <w:shd w:val="clear" w:color="auto" w:fill="auto"/>
            <w:vAlign w:val="center"/>
          </w:tcPr>
          <w:p w14:paraId="53DA4387" w14:textId="77777777" w:rsidR="00522EF7" w:rsidRPr="009729E7" w:rsidRDefault="00522EF7" w:rsidP="00522EF7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7" w:type="dxa"/>
            <w:gridSpan w:val="3"/>
            <w:shd w:val="clear" w:color="auto" w:fill="auto"/>
            <w:vAlign w:val="center"/>
          </w:tcPr>
          <w:p w14:paraId="775D6C7A" w14:textId="77777777" w:rsidR="00522EF7" w:rsidRPr="009729E7" w:rsidRDefault="00522EF7" w:rsidP="00522EF7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522EF7" w:rsidRPr="009729E7" w14:paraId="64259D6C" w14:textId="77777777" w:rsidTr="004D3896">
        <w:tc>
          <w:tcPr>
            <w:tcW w:w="1454" w:type="dxa"/>
            <w:gridSpan w:val="2"/>
            <w:shd w:val="clear" w:color="auto" w:fill="auto"/>
            <w:vAlign w:val="center"/>
          </w:tcPr>
          <w:p w14:paraId="60A56A98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14:paraId="44F72861" w14:textId="51EC65DD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8D4DEF0" w14:textId="05BA9485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97984E3" w14:textId="78747100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5EBE14A" w14:textId="37708C96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52EB239" w14:textId="461E75B3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B77DC1E" w14:textId="32AC60D6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0445991" w14:textId="514EA7A5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92CF475" w14:textId="0EB4B90E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CAAEBD2" w14:textId="1F451A02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522EF7" w:rsidRPr="009729E7" w14:paraId="6FCC5B34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121512A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D7A338A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41813E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27.88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AC0EF9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27.99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6B4702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33FBBD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26.16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F163D5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27.58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33BED6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5.39%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D1038B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24.94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25C1D8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26.34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2E53FC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5.60%</w:t>
            </w:r>
          </w:p>
        </w:tc>
      </w:tr>
      <w:tr w:rsidR="00522EF7" w:rsidRPr="009729E7" w14:paraId="71CA8A3A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0DD3D6A6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2DE626B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8725A9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26.51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60B3EA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26.50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86EA19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73A2EC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22.81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E20FA4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26.07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22E774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14.26%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0BA2671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17.53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05A7D3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21.38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A83150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21.94%</w:t>
            </w:r>
          </w:p>
        </w:tc>
      </w:tr>
      <w:tr w:rsidR="00522EF7" w:rsidRPr="009729E7" w14:paraId="784F13AC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0225C75D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E5DEAA9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400583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27.87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C4552C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28.02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A86896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0.54%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652ACE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26.64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CBF19D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27.65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A50233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3.79%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F64502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26.02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66380B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27.16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24EE90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4.39%</w:t>
            </w:r>
          </w:p>
        </w:tc>
      </w:tr>
      <w:tr w:rsidR="00522EF7" w:rsidRPr="009729E7" w14:paraId="61982A9F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0CB2B50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ED7BE03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5A1453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3.42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6E93DC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3.40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CF4ADD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1BD550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7733A8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3.37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A98BF6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11.39%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0F3D05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2.74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48DB35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3.30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B24E5F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20.42%</w:t>
            </w:r>
          </w:p>
        </w:tc>
      </w:tr>
      <w:tr w:rsidR="00522EF7" w:rsidRPr="009729E7" w14:paraId="38864D58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25A7FE70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8D8DF03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2F0452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3.35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69941C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3.16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07C74A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-5.61%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1935DC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D8200A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3.33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F5FBA3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107.64%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677DA7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F05AB0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2.92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77E04A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31118.67%</w:t>
            </w:r>
          </w:p>
        </w:tc>
      </w:tr>
      <w:tr w:rsidR="00522EF7" w:rsidRPr="009729E7" w14:paraId="153832CF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13520369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C598FD6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2EFE38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3.45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7F8834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3.43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3D09DA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-0.66%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53CA9E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34E7FB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3.46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585B0C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3.36%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4DB5EF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3.12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ED7FF8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3.46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F73B6C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11.01%</w:t>
            </w:r>
          </w:p>
        </w:tc>
      </w:tr>
      <w:tr w:rsidR="00522EF7" w:rsidRPr="009729E7" w14:paraId="123C7EED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2801F75B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E7B34D3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7A6698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1.67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162B490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1.68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59D0AA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0.53%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4AE673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1BB35F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1.69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6126EB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-2.52%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C2F4E6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DDFCE6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4.15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DFD874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76.55%</w:t>
            </w:r>
          </w:p>
        </w:tc>
      </w:tr>
      <w:tr w:rsidR="00522EF7" w:rsidRPr="009729E7" w14:paraId="05C6A696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35DDF76E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F6A0CAE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275414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0.61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75556D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0.59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FF17C7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-2.94%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E403BC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141AEF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0.55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FE0F3C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-3.13%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43F4AA7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C3BEE7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0.61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23852A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2.88%</w:t>
            </w:r>
          </w:p>
        </w:tc>
      </w:tr>
      <w:tr w:rsidR="00522EF7" w:rsidRPr="009729E7" w14:paraId="1FDFD56C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30F16F88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950803C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05450B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1.49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1DAA65C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1.46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D0FA4E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-1.80%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C36772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08509D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1.48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AD6BF8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-2.35%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4B7DF8F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AC485E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1.68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052B46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6.21%</w:t>
            </w:r>
          </w:p>
        </w:tc>
      </w:tr>
      <w:tr w:rsidR="00522EF7" w:rsidRPr="009729E7" w14:paraId="32538106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690B4954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1090516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2151A9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4.54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EA93D5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2.59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DA3E8F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-42.81%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42CFD8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3.29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D0828C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2.75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D10F4E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-16.52%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E8FBB2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B0C79D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2.64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8AB652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-61.88%</w:t>
            </w:r>
          </w:p>
        </w:tc>
      </w:tr>
      <w:tr w:rsidR="00522EF7" w:rsidRPr="009729E7" w14:paraId="020F7C59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48899B72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21D3D34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16C1D71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1.68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565A07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1.68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6C8D80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214819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7BCAA7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1.62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BE56A6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-1.68%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B30E2D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D7A324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1.63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3E7E38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-1.09%</w:t>
            </w:r>
          </w:p>
        </w:tc>
      </w:tr>
      <w:tr w:rsidR="00522EF7" w:rsidRPr="009729E7" w14:paraId="6188621E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27220374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EEB378F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0BF3F3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2.57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3E8174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2.57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9D144B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C465B4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228861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2.52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7ADDFC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-4.08%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46E959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2.75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16D492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2.54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89B1BD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-7.79%</w:t>
            </w:r>
          </w:p>
        </w:tc>
      </w:tr>
      <w:tr w:rsidR="00522EF7" w:rsidRPr="009729E7" w14:paraId="1696B9CE" w14:textId="77777777" w:rsidTr="004D3896">
        <w:tc>
          <w:tcPr>
            <w:tcW w:w="838" w:type="dxa"/>
            <w:shd w:val="clear" w:color="auto" w:fill="auto"/>
            <w:vAlign w:val="center"/>
          </w:tcPr>
          <w:p w14:paraId="482916A1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B55F062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AF3CDE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17.76%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62EB26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13.09%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87F7FB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E54AA2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32.18%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110D6B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33.21%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E08F81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921DE7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37.27%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35FB63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53.64%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9DE776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56FD16A2" w14:textId="77777777" w:rsidTr="004D3896">
        <w:tc>
          <w:tcPr>
            <w:tcW w:w="838" w:type="dxa"/>
            <w:shd w:val="clear" w:color="auto" w:fill="auto"/>
            <w:vAlign w:val="center"/>
          </w:tcPr>
          <w:p w14:paraId="2F62C717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B7C7A1E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165DD0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2.56%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BDCAFB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2.31%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C4D70B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1EA251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21.94%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E9D28C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14.78%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E31990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FC899B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32.44%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DBE5BE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23.96%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AD84C8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398E6C81" w14:textId="77777777" w:rsidTr="004D3896">
        <w:tc>
          <w:tcPr>
            <w:tcW w:w="9611" w:type="dxa"/>
            <w:gridSpan w:val="11"/>
            <w:shd w:val="clear" w:color="auto" w:fill="auto"/>
            <w:vAlign w:val="center"/>
          </w:tcPr>
          <w:p w14:paraId="6417A5AC" w14:textId="77777777" w:rsidR="00522EF7" w:rsidRPr="005F2CB1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Note:</w:t>
            </w:r>
            <w:r w:rsidRPr="005F2CB1"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7A3B94B1" w14:textId="77777777" w:rsidR="00522EF7" w:rsidRPr="005F2CB1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42AB1D43" w14:textId="5AC44901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</w:tc>
      </w:tr>
    </w:tbl>
    <w:p w14:paraId="27E5708C" w14:textId="77777777" w:rsidR="00957F4D" w:rsidRDefault="00957F4D" w:rsidP="00957F4D">
      <w:pPr>
        <w:pStyle w:val="L1bullet"/>
        <w:ind w:left="0" w:firstLine="0"/>
        <w:rPr>
          <w:lang w:eastAsia="zh-CN"/>
        </w:rPr>
      </w:pPr>
    </w:p>
    <w:p w14:paraId="281B82FA" w14:textId="77777777" w:rsidR="00957F4D" w:rsidRDefault="00957F4D" w:rsidP="00957F4D">
      <w:pPr>
        <w:pStyle w:val="L1bullet"/>
        <w:ind w:left="0" w:firstLine="0"/>
        <w:rPr>
          <w:lang w:val="en-US" w:eastAsia="zh-CN"/>
        </w:rPr>
      </w:pPr>
      <w:r w:rsidRPr="003F1C0F">
        <w:rPr>
          <w:lang w:val="en-US" w:eastAsia="zh-CN"/>
        </w:rPr>
        <w:t xml:space="preserve">power back off=3dB, </w:t>
      </w:r>
      <w:r>
        <w:rPr>
          <w:lang w:val="en-US" w:eastAsia="zh-CN"/>
        </w:rPr>
        <w:t>large</w:t>
      </w:r>
      <w:r w:rsidRPr="003F1C0F">
        <w:rPr>
          <w:lang w:val="en-US" w:eastAsia="zh-CN"/>
        </w:rPr>
        <w:t xml:space="preserve"> packet size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5"/>
        <w:gridCol w:w="845"/>
        <w:gridCol w:w="946"/>
        <w:gridCol w:w="845"/>
        <w:gridCol w:w="948"/>
        <w:gridCol w:w="946"/>
        <w:gridCol w:w="884"/>
        <w:gridCol w:w="948"/>
        <w:gridCol w:w="950"/>
      </w:tblGrid>
      <w:tr w:rsidR="00522EF7" w:rsidRPr="009729E7" w14:paraId="4A270890" w14:textId="77777777" w:rsidTr="004D3896">
        <w:tc>
          <w:tcPr>
            <w:tcW w:w="1454" w:type="dxa"/>
            <w:gridSpan w:val="2"/>
            <w:shd w:val="clear" w:color="auto" w:fill="auto"/>
            <w:vAlign w:val="center"/>
          </w:tcPr>
          <w:p w14:paraId="7E329BB8" w14:textId="46797916" w:rsidR="00522EF7" w:rsidRPr="009729E7" w:rsidRDefault="00522EF7" w:rsidP="00522EF7">
            <w:pPr>
              <w:contextualSpacing/>
              <w:mirrorIndents/>
              <w:rPr>
                <w:i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6" w:type="dxa"/>
            <w:gridSpan w:val="3"/>
            <w:shd w:val="clear" w:color="auto" w:fill="auto"/>
            <w:vAlign w:val="center"/>
          </w:tcPr>
          <w:p w14:paraId="768CE903" w14:textId="77777777" w:rsidR="00522EF7" w:rsidRPr="009729E7" w:rsidRDefault="00522EF7" w:rsidP="00522EF7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39" w:type="dxa"/>
            <w:gridSpan w:val="3"/>
            <w:shd w:val="clear" w:color="auto" w:fill="auto"/>
            <w:vAlign w:val="center"/>
          </w:tcPr>
          <w:p w14:paraId="16D40C02" w14:textId="77777777" w:rsidR="00522EF7" w:rsidRPr="009729E7" w:rsidRDefault="00522EF7" w:rsidP="00522EF7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2" w:type="dxa"/>
            <w:gridSpan w:val="3"/>
            <w:shd w:val="clear" w:color="auto" w:fill="auto"/>
            <w:vAlign w:val="center"/>
          </w:tcPr>
          <w:p w14:paraId="5FDD5C33" w14:textId="77777777" w:rsidR="00522EF7" w:rsidRPr="009729E7" w:rsidRDefault="00522EF7" w:rsidP="00522EF7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522EF7" w:rsidRPr="009729E7" w14:paraId="3F77604F" w14:textId="77777777" w:rsidTr="004D3896">
        <w:tc>
          <w:tcPr>
            <w:tcW w:w="1454" w:type="dxa"/>
            <w:gridSpan w:val="2"/>
            <w:shd w:val="clear" w:color="auto" w:fill="auto"/>
            <w:vAlign w:val="center"/>
          </w:tcPr>
          <w:p w14:paraId="568055B3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464A89E" w14:textId="417FF605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4A58126" w14:textId="64DCCE73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0C588126" w14:textId="57559385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A5F4979" w14:textId="441A5865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4928969" w14:textId="31D61A80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34AE74E9" w14:textId="4AE67F11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3C7DA8D" w14:textId="7685D91A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51806C6" w14:textId="38CFCCD9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45C8B292" w14:textId="6C53ACF1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522EF7" w:rsidRPr="009729E7" w14:paraId="5B48D01C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61B6854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224A334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295DFA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739.51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AB0DFE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770.64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3E89A40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4.21%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165E8C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431.78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DA0AE8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458.82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18554C4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6.26%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B5B75B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292.80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EBEC87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317.88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181E3E4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8.57%</w:t>
            </w:r>
          </w:p>
        </w:tc>
      </w:tr>
      <w:tr w:rsidR="00522EF7" w:rsidRPr="009729E7" w14:paraId="1D942F78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1364AE99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88AD0B1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074D71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270.01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D6D51F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288.56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25ED85A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6.87%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42D689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61.35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D11DAD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120.65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31056B9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96.65%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7FD082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12F600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0.02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11845A9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1166.02%</w:t>
            </w:r>
          </w:p>
        </w:tc>
      </w:tr>
      <w:tr w:rsidR="00522EF7" w:rsidRPr="009729E7" w14:paraId="02933CE7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58EDE10D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8DF98BC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4F340C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726.21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30831D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748.66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5C6DA79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3.09%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5C3A14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435.37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D0DFA1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460.85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4C3FA56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5.85%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40B9866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281.51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865444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304.34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4FF8459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8.11%</w:t>
            </w:r>
          </w:p>
        </w:tc>
      </w:tr>
      <w:tr w:rsidR="00522EF7" w:rsidRPr="009729E7" w14:paraId="1AEF0FD5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65942B7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054E50E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3E40C9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86.96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EC514F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88.78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19C3255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2.09%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E7C8F7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54.24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B99852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57.32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0B96F66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5.68%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976915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36.28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4B2E05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38.98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2D546D3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7.43%</w:t>
            </w:r>
          </w:p>
        </w:tc>
      </w:tr>
      <w:tr w:rsidR="00522EF7" w:rsidRPr="009729E7" w14:paraId="45AE3174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603F15F9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F3AE91D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20E00C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54.11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E41E80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57.60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316F44C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6.45%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4AEB09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7.47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CB9FF2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27.73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567D602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271.25%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2DE260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F6602C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0.16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47849E0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290.00%</w:t>
            </w:r>
          </w:p>
        </w:tc>
      </w:tr>
      <w:tr w:rsidR="00522EF7" w:rsidRPr="009729E7" w14:paraId="2806855A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46AC059C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05FFCAD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D6D4BD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92.38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504676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92.97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04FEC50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0.64%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CD8D69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57.33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5AD11C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58.95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3B90F97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2.82%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43BECD6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39.29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9D9CDD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41.00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03BA958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4.34%</w:t>
            </w:r>
          </w:p>
        </w:tc>
      </w:tr>
      <w:tr w:rsidR="00522EF7" w:rsidRPr="009729E7" w14:paraId="55EAAD19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1D36A178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3DD2EEA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75DBB4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6.88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1E728D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6.43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6C170FA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-6.53%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BC07F6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70.09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2E4E83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14.28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12AC5BB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-79.62%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9486DD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133.18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AAB184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107.19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40CEBB0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-19.51%</w:t>
            </w:r>
          </w:p>
        </w:tc>
      </w:tr>
      <w:tr w:rsidR="00522EF7" w:rsidRPr="009729E7" w14:paraId="059B1B47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26FF8DF2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4F54C0A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172EE4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2.96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12C010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2.88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4030E86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-3.01%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F4F7B9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4.30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74481E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4.23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3A3964E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-1.66%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46E0927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5.16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05EA61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5.09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3A1653D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-1.38%</w:t>
            </w:r>
          </w:p>
        </w:tc>
      </w:tr>
      <w:tr w:rsidR="00522EF7" w:rsidRPr="009729E7" w14:paraId="1738BA2A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2A7220CD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761202D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41C580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5.53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E6A042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5.33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342DE61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-3.55%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FE0FAB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9.35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4FF09B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8.79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57244CA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-6.02%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69E869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A9DADA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12.48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7E1C1AA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-8.39%</w:t>
            </w:r>
          </w:p>
        </w:tc>
      </w:tr>
      <w:tr w:rsidR="00522EF7" w:rsidRPr="009729E7" w14:paraId="274962B7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764AAA35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970A200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1039F7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12.03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30933F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11.65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731AF96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-3.12%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CDF7FA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70.09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530CDD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47.15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4C56409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-32.73%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3F7FE1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451.49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BDBF5D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285.18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40736DD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-36.84%</w:t>
            </w:r>
          </w:p>
        </w:tc>
      </w:tr>
      <w:tr w:rsidR="00522EF7" w:rsidRPr="009729E7" w14:paraId="25437E0C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455CD442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547B049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A429ED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8.79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8D53C8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8.77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5780FD4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A82A4D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10.16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0FB214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10.05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4D3871B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-1.05%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096F59E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12.04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FD9371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12.11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1B22E8A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0.59%</w:t>
            </w:r>
          </w:p>
        </w:tc>
      </w:tr>
      <w:tr w:rsidR="00522EF7" w:rsidRPr="009729E7" w14:paraId="2532A376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29475B1E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17F4FB0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C20D8D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10.61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32BC25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10.49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10CC593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A86FD8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17.84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7B9E60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17.11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31B9C82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-4.10%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F3F2E9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26.57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5EB552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25.56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602FCF5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-3.80%</w:t>
            </w:r>
          </w:p>
        </w:tc>
      </w:tr>
      <w:tr w:rsidR="00522EF7" w:rsidRPr="009729E7" w14:paraId="38FF812F" w14:textId="77777777" w:rsidTr="004D3896">
        <w:tc>
          <w:tcPr>
            <w:tcW w:w="838" w:type="dxa"/>
            <w:shd w:val="clear" w:color="auto" w:fill="auto"/>
            <w:vAlign w:val="center"/>
          </w:tcPr>
          <w:p w14:paraId="22B5B1B2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F6ECC9C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8AC596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7.08%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6EFCC3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6.37%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087A527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7BA7C1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30.97%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836740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28.95%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4C0E71A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12A311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52.90%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AA90B2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50.61%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321DB6E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0573D845" w14:textId="77777777" w:rsidTr="004D3896">
        <w:tc>
          <w:tcPr>
            <w:tcW w:w="838" w:type="dxa"/>
            <w:shd w:val="clear" w:color="auto" w:fill="auto"/>
            <w:vAlign w:val="center"/>
          </w:tcPr>
          <w:p w14:paraId="3D0BAECF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43E00A9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9AC157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5.13%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9C0F17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4.72%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39FC3DA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CD5AD7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31.56%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C6DB0B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29.70%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27210C3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9DE422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54.08%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E9C46B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52.57%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6C51493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6C7A7B60" w14:textId="77777777" w:rsidTr="004D3896">
        <w:tc>
          <w:tcPr>
            <w:tcW w:w="1454" w:type="dxa"/>
            <w:gridSpan w:val="2"/>
            <w:shd w:val="clear" w:color="auto" w:fill="auto"/>
            <w:vAlign w:val="center"/>
          </w:tcPr>
          <w:p w14:paraId="082F45EE" w14:textId="5E32C6E1" w:rsidR="00522EF7" w:rsidRPr="009729E7" w:rsidRDefault="00522EF7" w:rsidP="00522EF7">
            <w:pPr>
              <w:contextualSpacing/>
              <w:mirrorIndents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6" w:type="dxa"/>
            <w:gridSpan w:val="3"/>
            <w:shd w:val="clear" w:color="auto" w:fill="auto"/>
            <w:vAlign w:val="center"/>
          </w:tcPr>
          <w:p w14:paraId="189A5F0E" w14:textId="77777777" w:rsidR="00522EF7" w:rsidRPr="009729E7" w:rsidRDefault="00522EF7" w:rsidP="00522EF7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39" w:type="dxa"/>
            <w:gridSpan w:val="3"/>
            <w:shd w:val="clear" w:color="auto" w:fill="auto"/>
            <w:vAlign w:val="center"/>
          </w:tcPr>
          <w:p w14:paraId="753D5A46" w14:textId="77777777" w:rsidR="00522EF7" w:rsidRPr="009729E7" w:rsidRDefault="00522EF7" w:rsidP="00522EF7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2" w:type="dxa"/>
            <w:gridSpan w:val="3"/>
            <w:shd w:val="clear" w:color="auto" w:fill="auto"/>
            <w:vAlign w:val="center"/>
          </w:tcPr>
          <w:p w14:paraId="4DBD267E" w14:textId="77777777" w:rsidR="00522EF7" w:rsidRPr="009729E7" w:rsidRDefault="00522EF7" w:rsidP="00522EF7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522EF7" w:rsidRPr="009729E7" w14:paraId="74268B21" w14:textId="77777777" w:rsidTr="004D3896">
        <w:tc>
          <w:tcPr>
            <w:tcW w:w="1454" w:type="dxa"/>
            <w:gridSpan w:val="2"/>
            <w:shd w:val="clear" w:color="auto" w:fill="auto"/>
            <w:vAlign w:val="center"/>
          </w:tcPr>
          <w:p w14:paraId="31DBF648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E83EAEA" w14:textId="12267821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5D80D25" w14:textId="3F5E7E0E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4C7CFAC4" w14:textId="2EB2A2E8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1ACFF20" w14:textId="76795142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4C46B3C" w14:textId="5CD728A1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4E5292F8" w14:textId="0CC9A348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0DD1A72" w14:textId="75B247B3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D4C65E6" w14:textId="6080C38F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06EE0445" w14:textId="60780EB3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522EF7" w:rsidRPr="009729E7" w14:paraId="24DB289A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05B4567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26504CA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875AE1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302.73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5A5B51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325.58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0121781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7.55%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C09F04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123.60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454151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163.65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48BAAA7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32.39%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C2A622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34.01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1048AF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54.40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66534DC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59.96%</w:t>
            </w:r>
          </w:p>
        </w:tc>
      </w:tr>
      <w:tr w:rsidR="00522EF7" w:rsidRPr="009729E7" w14:paraId="4D44AE4C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06B171F8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06DD849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10F544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178.25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420962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200.68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212E6F0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12.58%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D6727C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48.70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96EDAC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71.40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3CCB24E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46.60%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853CFB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0.20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2548DD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0.67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20D2AD0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238.95%</w:t>
            </w:r>
          </w:p>
        </w:tc>
      </w:tr>
      <w:tr w:rsidR="00522EF7" w:rsidRPr="009729E7" w14:paraId="0716CBDE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5EDF81C2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F81DBC0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3D81A4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291.30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4752B9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309.70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5E15842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6.32%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A7B157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115.06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EF385D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153.39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3F63776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33.31%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5E9925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25.68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CA1376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40.08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5FD8468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56.05%</w:t>
            </w:r>
          </w:p>
        </w:tc>
      </w:tr>
      <w:tr w:rsidR="00522EF7" w:rsidRPr="009729E7" w14:paraId="7A1CF411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1097ABD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5A70BD4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47D7F8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204.38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D91809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208.77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41FFA71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2.15%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7BA86C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113.87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9D0930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127.34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71A613A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11.83%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0B4C641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76.31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CA8238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89.18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2967470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16.86%</w:t>
            </w:r>
          </w:p>
        </w:tc>
      </w:tr>
      <w:tr w:rsidR="00522EF7" w:rsidRPr="009729E7" w14:paraId="51142F74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43CC1B2C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83B4F83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66616F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135.49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58C4C1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140.22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2250BF7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3.49%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ECE044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24.14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087260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36.57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2BC9EB2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51.49%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C4E00A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77B817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5.44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3823D0F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5635.03%</w:t>
            </w:r>
          </w:p>
        </w:tc>
      </w:tr>
      <w:tr w:rsidR="00522EF7" w:rsidRPr="009729E7" w14:paraId="3D785A55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0E6D56ED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3AC7726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A63B75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216.87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E7E13F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221.26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05D1F3B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2.03%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2801B7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117.44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7AA3F2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132.85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0944B6D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13.13%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C275ED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79.17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D6E97A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91.86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16BBCB7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16.02%</w:t>
            </w:r>
          </w:p>
        </w:tc>
      </w:tr>
      <w:tr w:rsidR="00522EF7" w:rsidRPr="009729E7" w14:paraId="00E219BD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4D2E5621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</w:t>
            </w:r>
            <w:r w:rsidRPr="009729E7">
              <w:rPr>
                <w:b/>
                <w:sz w:val="16"/>
                <w:szCs w:val="16"/>
              </w:rPr>
              <w:lastRenderedPageBreak/>
              <w:t>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5AB155F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lastRenderedPageBreak/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F5F87C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15.70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EE87B7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13.89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17D64BF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-11.54%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32D2F9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54.93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787FDD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36.67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4722D5B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-33.24%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E6E6DF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1277.40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D7D0F9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896.70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11CD026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-29.80%</w:t>
            </w:r>
          </w:p>
        </w:tc>
      </w:tr>
      <w:tr w:rsidR="00522EF7" w:rsidRPr="009729E7" w14:paraId="7D492277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7D0225D9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672ECE5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1F6E45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6.58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7A2743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6.21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3E51F61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-5.58%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95AB77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14.93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83CDAF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11.59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31A84EC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-22.37%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0E3127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30.52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24847D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24.05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69F87FB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-21.20%</w:t>
            </w:r>
          </w:p>
        </w:tc>
      </w:tr>
      <w:tr w:rsidR="00522EF7" w:rsidRPr="009729E7" w14:paraId="67A5C1A1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79BC20E5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146E029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7125F2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13.79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6DA633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12.38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331C35D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-10.23%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C49D69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36.99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7B9364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27.79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3763B46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-24.86%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070BD9B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198.50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CACDBB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137.79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3E769E5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-30.59%</w:t>
            </w:r>
          </w:p>
        </w:tc>
      </w:tr>
      <w:tr w:rsidR="00522EF7" w:rsidRPr="009729E7" w14:paraId="68E97C04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5D021CA5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511DA02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8E5401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5.20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DD78EA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4.94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3187E17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-5.07%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4E1CC2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10.72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560DA6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9.98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0FA7F8D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-6.91%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A020BE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38.41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B8F4E7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17.04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43C147B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-55.62%</w:t>
            </w:r>
          </w:p>
        </w:tc>
      </w:tr>
      <w:tr w:rsidR="00522EF7" w:rsidRPr="009729E7" w14:paraId="79BD0F15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6047904D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477B490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F56C2F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3.66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E816E1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3.64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766960C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3B2152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1E2137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4.39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7911B31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-11.35%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70F702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6.18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64EBEC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5.59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75F9584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-9.54%</w:t>
            </w:r>
          </w:p>
        </w:tc>
      </w:tr>
      <w:tr w:rsidR="00522EF7" w:rsidRPr="009729E7" w14:paraId="5B78704F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64F890BD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ED58318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01300C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4.71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41233C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4.51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49583BF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-4.36%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9007BA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8.45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295374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7.29 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31763E5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-13.74%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042552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12.51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BC9262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10.33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5EC8E14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-17.44%</w:t>
            </w:r>
          </w:p>
        </w:tc>
      </w:tr>
      <w:tr w:rsidR="00522EF7" w:rsidRPr="009729E7" w14:paraId="09D8D846" w14:textId="77777777" w:rsidTr="004D3896">
        <w:tc>
          <w:tcPr>
            <w:tcW w:w="838" w:type="dxa"/>
            <w:shd w:val="clear" w:color="auto" w:fill="auto"/>
            <w:vAlign w:val="center"/>
          </w:tcPr>
          <w:p w14:paraId="36797405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C64BE2D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FE0C6C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15.72%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D37631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15.18%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70E1413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C90EA3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36.95%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E7577F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34.64%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6B88764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D2F68E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72.97%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ED916C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72.90%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794C940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128F562B" w14:textId="77777777" w:rsidTr="004D3896">
        <w:tc>
          <w:tcPr>
            <w:tcW w:w="838" w:type="dxa"/>
            <w:shd w:val="clear" w:color="auto" w:fill="auto"/>
            <w:vAlign w:val="center"/>
          </w:tcPr>
          <w:p w14:paraId="5EED9A38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C42374D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350607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2.23%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D91606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2.10%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7D2BA7C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ED07A3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18.30%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EECC89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17.00%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0CD7854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4320883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35.64%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215E81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34.08%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2D7592D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20D62AFB" w14:textId="77777777" w:rsidTr="004D3896">
        <w:tc>
          <w:tcPr>
            <w:tcW w:w="9611" w:type="dxa"/>
            <w:gridSpan w:val="11"/>
            <w:shd w:val="clear" w:color="auto" w:fill="auto"/>
            <w:vAlign w:val="center"/>
          </w:tcPr>
          <w:p w14:paraId="7845E1CF" w14:textId="77777777" w:rsidR="00522EF7" w:rsidRPr="005F2CB1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Note:</w:t>
            </w:r>
            <w:r w:rsidRPr="005F2CB1"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2BF4C639" w14:textId="77777777" w:rsidR="00522EF7" w:rsidRPr="005F2CB1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63E344E0" w14:textId="686554A4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</w:tc>
      </w:tr>
    </w:tbl>
    <w:p w14:paraId="533B9E59" w14:textId="77777777" w:rsidR="00957F4D" w:rsidRPr="0046204D" w:rsidRDefault="00957F4D" w:rsidP="00957F4D">
      <w:pPr>
        <w:pStyle w:val="L1bullet"/>
        <w:ind w:left="0" w:firstLine="0"/>
        <w:rPr>
          <w:lang w:eastAsia="zh-CN"/>
        </w:rPr>
      </w:pPr>
    </w:p>
    <w:p w14:paraId="31369AE5" w14:textId="77777777" w:rsidR="00957F4D" w:rsidRDefault="00957F4D" w:rsidP="00957F4D">
      <w:pPr>
        <w:spacing w:after="0"/>
        <w:rPr>
          <w:rFonts w:eastAsia="맑은 고딕"/>
          <w:color w:val="000000"/>
          <w:lang w:val="en-US" w:eastAsia="ko-KR"/>
        </w:rPr>
      </w:pPr>
      <w:r w:rsidRPr="003F1C0F">
        <w:rPr>
          <w:rFonts w:eastAsia="맑은 고딕"/>
          <w:color w:val="000000"/>
          <w:lang w:val="en-US" w:eastAsia="ko-KR"/>
        </w:rPr>
        <w:t>Power back off=</w:t>
      </w:r>
      <w:r>
        <w:rPr>
          <w:rFonts w:eastAsia="맑은 고딕"/>
          <w:color w:val="000000"/>
          <w:lang w:val="en-US" w:eastAsia="ko-KR"/>
        </w:rPr>
        <w:t>6</w:t>
      </w:r>
      <w:r w:rsidRPr="003F1C0F">
        <w:rPr>
          <w:rFonts w:eastAsia="맑은 고딕"/>
          <w:color w:val="000000"/>
          <w:lang w:val="en-US" w:eastAsia="ko-KR"/>
        </w:rPr>
        <w:t xml:space="preserve">dB, </w:t>
      </w:r>
      <w:r>
        <w:rPr>
          <w:lang w:val="en-US" w:eastAsia="zh-CN"/>
        </w:rPr>
        <w:t>large</w:t>
      </w:r>
      <w:r w:rsidRPr="003F1C0F">
        <w:rPr>
          <w:lang w:val="en-US" w:eastAsia="zh-CN"/>
        </w:rPr>
        <w:t xml:space="preserve"> </w:t>
      </w:r>
      <w:r w:rsidRPr="003F1C0F">
        <w:rPr>
          <w:rFonts w:eastAsia="맑은 고딕"/>
          <w:color w:val="000000"/>
          <w:lang w:val="en-US" w:eastAsia="ko-KR"/>
        </w:rPr>
        <w:t>packet size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1"/>
        <w:gridCol w:w="841"/>
        <w:gridCol w:w="932"/>
        <w:gridCol w:w="842"/>
        <w:gridCol w:w="936"/>
        <w:gridCol w:w="932"/>
        <w:gridCol w:w="877"/>
        <w:gridCol w:w="936"/>
        <w:gridCol w:w="1020"/>
      </w:tblGrid>
      <w:tr w:rsidR="00522EF7" w:rsidRPr="009729E7" w14:paraId="522FE065" w14:textId="77777777" w:rsidTr="004D3896">
        <w:tc>
          <w:tcPr>
            <w:tcW w:w="1454" w:type="dxa"/>
            <w:gridSpan w:val="2"/>
            <w:shd w:val="clear" w:color="auto" w:fill="auto"/>
            <w:vAlign w:val="center"/>
          </w:tcPr>
          <w:p w14:paraId="783CE35B" w14:textId="592A3068" w:rsidR="00522EF7" w:rsidRPr="009729E7" w:rsidRDefault="00522EF7" w:rsidP="00522EF7">
            <w:pPr>
              <w:contextualSpacing/>
              <w:mirrorIndents/>
              <w:rPr>
                <w:i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14" w:type="dxa"/>
            <w:gridSpan w:val="3"/>
            <w:shd w:val="clear" w:color="auto" w:fill="auto"/>
            <w:vAlign w:val="center"/>
          </w:tcPr>
          <w:p w14:paraId="52EB1A1C" w14:textId="77777777" w:rsidR="00522EF7" w:rsidRPr="009729E7" w:rsidRDefault="00522EF7" w:rsidP="00522EF7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10" w:type="dxa"/>
            <w:gridSpan w:val="3"/>
            <w:shd w:val="clear" w:color="auto" w:fill="auto"/>
            <w:vAlign w:val="center"/>
          </w:tcPr>
          <w:p w14:paraId="20558E59" w14:textId="77777777" w:rsidR="00522EF7" w:rsidRPr="009729E7" w:rsidRDefault="00522EF7" w:rsidP="00522EF7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0D42AE92" w14:textId="77777777" w:rsidR="00522EF7" w:rsidRPr="009729E7" w:rsidRDefault="00522EF7" w:rsidP="00522EF7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522EF7" w:rsidRPr="009729E7" w14:paraId="5510EAE2" w14:textId="77777777" w:rsidTr="004D3896">
        <w:tc>
          <w:tcPr>
            <w:tcW w:w="1454" w:type="dxa"/>
            <w:gridSpan w:val="2"/>
            <w:shd w:val="clear" w:color="auto" w:fill="auto"/>
            <w:vAlign w:val="center"/>
          </w:tcPr>
          <w:p w14:paraId="11C055DD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14:paraId="1AAACA97" w14:textId="0871F870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252ACB63" w14:textId="20D3974E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75C96835" w14:textId="3AA0BD58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4AAFB1E3" w14:textId="04EBA0F3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1483C63" w14:textId="764DBF5B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5B418385" w14:textId="2E8EB1EC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7B5F722F" w14:textId="153F9E5A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7AC725B" w14:textId="5ED44D37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4DABDB82" w14:textId="3B4711BE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522EF7" w:rsidRPr="009729E7" w14:paraId="07A3A328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050FC61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92ECF46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23D27A6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739.51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5CADE62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790.52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16635D3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6.90%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7CFC6BF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431.78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AC699C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480.23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30073AC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11.22%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2067583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292.80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7AEE62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340.75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4BBF5EC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16.38%</w:t>
            </w:r>
          </w:p>
        </w:tc>
      </w:tr>
      <w:tr w:rsidR="00522EF7" w:rsidRPr="009729E7" w14:paraId="564E6C08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2BB6E51D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2804A20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2EA8772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270.01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0FEF0E1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306.80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60FC982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13.62%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55658CB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61.35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3D4616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196.96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75A9C89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221.02%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0D80513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EB7C20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10.98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3A9A8E3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586923.23%</w:t>
            </w:r>
          </w:p>
        </w:tc>
      </w:tr>
      <w:tr w:rsidR="00522EF7" w:rsidRPr="009729E7" w14:paraId="0E4EB2C5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19935483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41DE4C1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49DD9EA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726.21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561D0F2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765.17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33DBA09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5.37%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0BAB9A2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435.37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1452B2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477.51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6595230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9.68%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256C9AC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281.51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27BA89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322.90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6CFF042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14.70%</w:t>
            </w:r>
          </w:p>
        </w:tc>
      </w:tr>
      <w:tr w:rsidR="00522EF7" w:rsidRPr="009729E7" w14:paraId="63199DB1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7C2CF36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3819279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7CDD1BA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86.96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497B8F0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90.27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242A7E4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3.81%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0D3AF38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54.24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99D99C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60.33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1E2113F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11.22%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7607350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36.28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D895E8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41.42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69FB272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14.15%</w:t>
            </w:r>
          </w:p>
        </w:tc>
      </w:tr>
      <w:tr w:rsidR="00522EF7" w:rsidRPr="009729E7" w14:paraId="3E45DC6A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68C374AD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D6007D6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5819614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54.11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60B6A88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59.97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5A6C2FE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10.85%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0376FAE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7.47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685248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35.91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3CD7EF8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380.73%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430C80E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0.04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1BB0C7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9.34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0FDA218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23344.47%</w:t>
            </w:r>
          </w:p>
        </w:tc>
      </w:tr>
      <w:tr w:rsidR="00522EF7" w:rsidRPr="009729E7" w14:paraId="5BC892E9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19259F35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3597FC8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2B87F91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92.38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1A6BD49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93.45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35C7EB5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1.16%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519C48D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57.33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3A2361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60.26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31020B1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5.11%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3670393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39.29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A4FADE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41.94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2DCE3B6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6.74%</w:t>
            </w:r>
          </w:p>
        </w:tc>
      </w:tr>
      <w:tr w:rsidR="00522EF7" w:rsidRPr="009729E7" w14:paraId="2D191F25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38B8E7F6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8A790C0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3F68DB0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6.88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34A8A8F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6.18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4566CF6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-10.25%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142F09F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70.09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B9F26D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11.17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53A30B6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-84.07%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30FA73A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133.18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33458D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69.23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5A41E5C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-48.02%</w:t>
            </w:r>
          </w:p>
        </w:tc>
      </w:tr>
      <w:tr w:rsidR="00522EF7" w:rsidRPr="009729E7" w14:paraId="65CE052F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37CCA117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04CB03E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59121FE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2.96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275EB18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2.82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76CDE60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-4.82%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53FF88A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4.30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D29E89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4.16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1BCD1A7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-3.32%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267C00E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5.16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E3B329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5.02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4010F68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-2.77%</w:t>
            </w:r>
          </w:p>
        </w:tc>
      </w:tr>
      <w:tr w:rsidR="00522EF7" w:rsidRPr="009729E7" w14:paraId="384253B9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2BA9D71C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DAE0A64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08D1612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5.53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638962F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5.21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28A7A93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-5.65%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4312FE3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9.35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AAE708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8.41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211F8C8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-10.03%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525F450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13.63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BE7EE8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11.95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7BB70B8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-12.32%</w:t>
            </w:r>
          </w:p>
        </w:tc>
      </w:tr>
      <w:tr w:rsidR="00522EF7" w:rsidRPr="009729E7" w14:paraId="176A297B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6392A8A9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C5D4E0A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728785A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12.03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541F8EC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11.37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59B5D8E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-5.46%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304E5FD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70.09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9BECF9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19.25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382E6E3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-72.54%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6847A4D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451.49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F8CFE3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111.20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7F02545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-75.37%</w:t>
            </w:r>
          </w:p>
        </w:tc>
      </w:tr>
      <w:tr w:rsidR="00522EF7" w:rsidRPr="009729E7" w14:paraId="59C7FDB7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5EC61D09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154DBCD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5F81392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8.79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7B79E2A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8.77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0DFA2DC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-0.20%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51BB6C8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10.16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E3F888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9.91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06667FB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-2.46%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253D3D1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12.04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95D26A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12.02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45A1585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-0.15%</w:t>
            </w:r>
          </w:p>
        </w:tc>
      </w:tr>
      <w:tr w:rsidR="00522EF7" w:rsidRPr="009729E7" w14:paraId="3778913A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685D4113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C966FCF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124C465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10.61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1333784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10.41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3899511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-1.85%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6CC8ECB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17.84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32F2BD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16.47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73B2740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-7.66%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201B34E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26.57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EC9201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25.03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14E1DA1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-5.80%</w:t>
            </w:r>
          </w:p>
        </w:tc>
      </w:tr>
      <w:tr w:rsidR="00522EF7" w:rsidRPr="009729E7" w14:paraId="5CEB3500" w14:textId="77777777" w:rsidTr="004D3896">
        <w:tc>
          <w:tcPr>
            <w:tcW w:w="838" w:type="dxa"/>
            <w:shd w:val="clear" w:color="auto" w:fill="auto"/>
            <w:vAlign w:val="center"/>
          </w:tcPr>
          <w:p w14:paraId="276834FD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3C59C5C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2F0C561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7.08%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074F233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5.95%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0207E38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03B0A25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30.97%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A5187F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27.37%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14DA698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1A0EA02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52.90%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E235E1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48.82%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6DDD469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60D1D6DE" w14:textId="77777777" w:rsidTr="004D3896">
        <w:tc>
          <w:tcPr>
            <w:tcW w:w="838" w:type="dxa"/>
            <w:shd w:val="clear" w:color="auto" w:fill="auto"/>
            <w:vAlign w:val="center"/>
          </w:tcPr>
          <w:p w14:paraId="465D28ED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EF7E376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06DE1E2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5.13%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12369FF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4.38%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54A4C27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4FC53E5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31.56%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CF5C47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28.18%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5B7F8EF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479C128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54.08%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980013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51.49%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4EBA6C1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2E8FA97B" w14:textId="77777777" w:rsidTr="004D3896">
        <w:tc>
          <w:tcPr>
            <w:tcW w:w="1454" w:type="dxa"/>
            <w:gridSpan w:val="2"/>
            <w:shd w:val="clear" w:color="auto" w:fill="auto"/>
            <w:vAlign w:val="center"/>
          </w:tcPr>
          <w:p w14:paraId="3D9AD18D" w14:textId="271857D4" w:rsidR="00522EF7" w:rsidRPr="009729E7" w:rsidRDefault="00522EF7" w:rsidP="00522EF7">
            <w:pPr>
              <w:contextualSpacing/>
              <w:mirrorIndents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14" w:type="dxa"/>
            <w:gridSpan w:val="3"/>
            <w:shd w:val="clear" w:color="auto" w:fill="auto"/>
            <w:vAlign w:val="center"/>
          </w:tcPr>
          <w:p w14:paraId="7765F013" w14:textId="77777777" w:rsidR="00522EF7" w:rsidRPr="009729E7" w:rsidRDefault="00522EF7" w:rsidP="00522EF7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10" w:type="dxa"/>
            <w:gridSpan w:val="3"/>
            <w:shd w:val="clear" w:color="auto" w:fill="auto"/>
            <w:vAlign w:val="center"/>
          </w:tcPr>
          <w:p w14:paraId="1CB811A6" w14:textId="77777777" w:rsidR="00522EF7" w:rsidRPr="009729E7" w:rsidRDefault="00522EF7" w:rsidP="00522EF7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5C89D3D0" w14:textId="77777777" w:rsidR="00522EF7" w:rsidRPr="009729E7" w:rsidRDefault="00522EF7" w:rsidP="00522EF7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522EF7" w:rsidRPr="009729E7" w14:paraId="2D20CFDE" w14:textId="77777777" w:rsidTr="004D3896">
        <w:tc>
          <w:tcPr>
            <w:tcW w:w="1454" w:type="dxa"/>
            <w:gridSpan w:val="2"/>
            <w:shd w:val="clear" w:color="auto" w:fill="auto"/>
            <w:vAlign w:val="center"/>
          </w:tcPr>
          <w:p w14:paraId="5865A222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14:paraId="4E09D302" w14:textId="64DE7B1C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69F0D9B4" w14:textId="35413D30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57DCB065" w14:textId="66497039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48680302" w14:textId="3B3C954D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9484847" w14:textId="78157F33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4509C2DB" w14:textId="68487DD6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22851717" w14:textId="51BCB96F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6D3846D" w14:textId="5CDF7658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5B8C36D7" w14:textId="42436DF4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522EF7" w:rsidRPr="009729E7" w14:paraId="3F52AEF2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5ED3317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71E914D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1AB931B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302.73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4DB4B47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343.45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287BE63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13.45%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343A98A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123.60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7000B8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208.11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67C6017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68.37%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3234305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34.01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73047B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109.43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323BE87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221.75%</w:t>
            </w:r>
          </w:p>
        </w:tc>
      </w:tr>
      <w:tr w:rsidR="00522EF7" w:rsidRPr="009729E7" w14:paraId="3E7B7584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620E41D8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800E3B1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352BF08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178.25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71B7C5E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207.20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3230451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16.24%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00D6C40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48.70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A2BA12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110.32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06D32A9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126.51%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6E16CA9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0.20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B66B88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15.28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2EC108C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7672.84%</w:t>
            </w:r>
          </w:p>
        </w:tc>
      </w:tr>
      <w:tr w:rsidR="00522EF7" w:rsidRPr="009729E7" w14:paraId="089C5907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21582903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E2A2CAF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4301123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291.30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1B23826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327.81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3C4E370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12.53%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1FA2F02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115.06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8E4AAE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194.77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077CBDA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69.27%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57856F5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25.68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50C254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104.70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2DFE1C9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307.66%</w:t>
            </w:r>
          </w:p>
        </w:tc>
      </w:tr>
      <w:tr w:rsidR="00522EF7" w:rsidRPr="009729E7" w14:paraId="627A1DF6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7110188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18A4C6A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01A22FB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204.38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460E261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213.40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27D86F0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4.42%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3527BAE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113.87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03A109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140.55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5E9ABD6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23.43%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7160143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76.31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DF57ED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103.65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1E0FE2B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35.82%</w:t>
            </w:r>
          </w:p>
        </w:tc>
      </w:tr>
      <w:tr w:rsidR="00522EF7" w:rsidRPr="009729E7" w14:paraId="1C9AF943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01DC5424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C94A086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6CDF1E6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135.49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469E519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154.26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42AC4D7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13.85%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6725B37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24.14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C639EA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46.18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04CA10C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91.28%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56F2B7A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0.09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87B4F5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15.49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6D9F8AC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16230.60%</w:t>
            </w:r>
          </w:p>
        </w:tc>
      </w:tr>
      <w:tr w:rsidR="00522EF7" w:rsidRPr="009729E7" w14:paraId="5DACEE5F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00594F98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D4F1BEF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5EEF95F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216.87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2859DE0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225.67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1AA6B71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4.06%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08C9AD7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117.44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C10811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147.02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6035983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25.19%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031E352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79.17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8EAD11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107.12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2364661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35.31%</w:t>
            </w:r>
          </w:p>
        </w:tc>
      </w:tr>
      <w:tr w:rsidR="00522EF7" w:rsidRPr="009729E7" w14:paraId="0AFFC22B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4E419BEF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6080F78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3E463AC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15.70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274A738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12.86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6E3F16E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-18.11%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055F58D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54.93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5E0FD5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24.92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1362B68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-54.63%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4D0182C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1277.40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E020FE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244.20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402949C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-80.88%</w:t>
            </w:r>
          </w:p>
        </w:tc>
      </w:tr>
      <w:tr w:rsidR="00522EF7" w:rsidRPr="009729E7" w14:paraId="196B4C99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10C8968F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A44A27E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361AC4F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6.58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3C03280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6.02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602438E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-8.56%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68A839B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14.93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8BAA04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9.59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4AA3C79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-35.77%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082CD91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30.52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B918DD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16.45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59FB515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-46.12%</w:t>
            </w:r>
          </w:p>
        </w:tc>
      </w:tr>
      <w:tr w:rsidR="00522EF7" w:rsidRPr="009729E7" w14:paraId="5D3537DA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44663797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06F6390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6C4B5EA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13.79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227A461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11.42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47DFC71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-17.16%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6EE54B9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36.99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D91CD5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21.35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0D7ED18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-42.29%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553902E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198.50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7324AF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47.38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2F72ABC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-76.13%</w:t>
            </w:r>
          </w:p>
        </w:tc>
      </w:tr>
      <w:tr w:rsidR="00522EF7" w:rsidRPr="009729E7" w14:paraId="2B83C3E3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5DAC8D5F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FB853EC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1D78597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5.20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2D0D87D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4.77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7B2234B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-8.27%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6A4D9EA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10.72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ECD749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7.77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6AFFB17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-27.48%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6E47AA1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38.41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E555DC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13.31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3BFB1C9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-65.34%</w:t>
            </w:r>
          </w:p>
        </w:tc>
      </w:tr>
      <w:tr w:rsidR="00522EF7" w:rsidRPr="009729E7" w14:paraId="230F303B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78FEB3CD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E44C598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0F5D377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3.66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062531D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3.64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5BF4B5C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-0.49%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55EE7C7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4.96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92AC88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4.14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395B222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-16.40%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783A26D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6.18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9F08C1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4.86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4C3B894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-21.39%</w:t>
            </w:r>
          </w:p>
        </w:tc>
      </w:tr>
      <w:tr w:rsidR="00522EF7" w:rsidRPr="009729E7" w14:paraId="7126C802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18BA186F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6481B5D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074E8BB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4.71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6B539A0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4.38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01495D4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-7.01%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768D53E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8.45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6D975B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6.39 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7F8642A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-24.31%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5CB7D19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12.51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2F06E4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8.53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2CC3DDF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-31.83%</w:t>
            </w:r>
          </w:p>
        </w:tc>
      </w:tr>
      <w:tr w:rsidR="00522EF7" w:rsidRPr="009729E7" w14:paraId="53C1447E" w14:textId="77777777" w:rsidTr="004D3896">
        <w:tc>
          <w:tcPr>
            <w:tcW w:w="838" w:type="dxa"/>
            <w:shd w:val="clear" w:color="auto" w:fill="auto"/>
            <w:vAlign w:val="center"/>
          </w:tcPr>
          <w:p w14:paraId="77D3E3EB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6DB9D7E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0235ACA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15.72%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602CB61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14.90%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2E52782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2CD790C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36.95%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4DA401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30.31%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23D9A0B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6EF7C86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72.97%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2CFE02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58.56%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6BD7E03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4B81436F" w14:textId="77777777" w:rsidTr="004D3896">
        <w:tc>
          <w:tcPr>
            <w:tcW w:w="838" w:type="dxa"/>
            <w:shd w:val="clear" w:color="auto" w:fill="auto"/>
            <w:vAlign w:val="center"/>
          </w:tcPr>
          <w:p w14:paraId="386D7DB3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B7C1364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4200DB9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2.23%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35F4F7C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2.02%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11D2C23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5D72B7C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18.30%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5009B9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15.48%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535EC5D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75D8302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35.64%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1BC35B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31.71%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2C65768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6D80171F" w14:textId="77777777" w:rsidTr="004D3896">
        <w:tc>
          <w:tcPr>
            <w:tcW w:w="9611" w:type="dxa"/>
            <w:gridSpan w:val="11"/>
            <w:shd w:val="clear" w:color="auto" w:fill="auto"/>
            <w:vAlign w:val="center"/>
          </w:tcPr>
          <w:p w14:paraId="421146DD" w14:textId="77777777" w:rsidR="00522EF7" w:rsidRPr="005F2CB1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Note:</w:t>
            </w:r>
            <w:r w:rsidRPr="005F2CB1"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2BD85485" w14:textId="77777777" w:rsidR="00522EF7" w:rsidRPr="005F2CB1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6D9E506B" w14:textId="252F29B1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</w:tc>
      </w:tr>
    </w:tbl>
    <w:p w14:paraId="66040302" w14:textId="77777777" w:rsidR="00957F4D" w:rsidRPr="0046204D" w:rsidRDefault="00957F4D" w:rsidP="00957F4D">
      <w:pPr>
        <w:spacing w:after="0"/>
        <w:rPr>
          <w:rFonts w:eastAsia="맑은 고딕"/>
          <w:color w:val="000000"/>
          <w:lang w:eastAsia="ko-KR"/>
        </w:rPr>
      </w:pPr>
    </w:p>
    <w:p w14:paraId="42F46295" w14:textId="77777777" w:rsidR="00957F4D" w:rsidRPr="003F1C0F" w:rsidRDefault="00957F4D" w:rsidP="00957F4D">
      <w:pPr>
        <w:spacing w:after="0"/>
        <w:rPr>
          <w:rFonts w:eastAsia="맑은 고딕"/>
          <w:color w:val="000000"/>
          <w:lang w:val="en-US" w:eastAsia="ko-KR"/>
        </w:rPr>
      </w:pPr>
      <w:r w:rsidRPr="003F1C0F">
        <w:rPr>
          <w:rFonts w:eastAsia="맑은 고딕"/>
          <w:color w:val="000000"/>
          <w:lang w:val="en-US" w:eastAsia="ko-KR"/>
        </w:rPr>
        <w:t xml:space="preserve">power back off=10dB, </w:t>
      </w:r>
      <w:r>
        <w:rPr>
          <w:lang w:val="en-US" w:eastAsia="zh-CN"/>
        </w:rPr>
        <w:t>large</w:t>
      </w:r>
      <w:r w:rsidRPr="003F1C0F">
        <w:rPr>
          <w:lang w:val="en-US" w:eastAsia="zh-CN"/>
        </w:rPr>
        <w:t xml:space="preserve"> </w:t>
      </w:r>
      <w:r w:rsidRPr="003F1C0F">
        <w:rPr>
          <w:rFonts w:eastAsia="맑은 고딕"/>
          <w:color w:val="000000"/>
          <w:lang w:val="en-US" w:eastAsia="ko-KR"/>
        </w:rPr>
        <w:t>packet size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35"/>
        <w:gridCol w:w="835"/>
        <w:gridCol w:w="917"/>
        <w:gridCol w:w="836"/>
        <w:gridCol w:w="923"/>
        <w:gridCol w:w="918"/>
        <w:gridCol w:w="869"/>
        <w:gridCol w:w="923"/>
        <w:gridCol w:w="1101"/>
      </w:tblGrid>
      <w:tr w:rsidR="00522EF7" w:rsidRPr="009729E7" w14:paraId="39A66CD4" w14:textId="77777777" w:rsidTr="004D3896">
        <w:tc>
          <w:tcPr>
            <w:tcW w:w="1454" w:type="dxa"/>
            <w:gridSpan w:val="2"/>
            <w:shd w:val="clear" w:color="auto" w:fill="auto"/>
            <w:vAlign w:val="center"/>
          </w:tcPr>
          <w:p w14:paraId="174444BF" w14:textId="4A469CBE" w:rsidR="00522EF7" w:rsidRPr="009729E7" w:rsidRDefault="00522EF7" w:rsidP="00522EF7">
            <w:pPr>
              <w:contextualSpacing/>
              <w:mirrorIndents/>
              <w:rPr>
                <w:i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lastRenderedPageBreak/>
              <w:t>Layer-1</w:t>
            </w:r>
          </w:p>
        </w:tc>
        <w:tc>
          <w:tcPr>
            <w:tcW w:w="2587" w:type="dxa"/>
            <w:gridSpan w:val="3"/>
            <w:shd w:val="clear" w:color="auto" w:fill="auto"/>
            <w:vAlign w:val="center"/>
          </w:tcPr>
          <w:p w14:paraId="310E0F55" w14:textId="77777777" w:rsidR="00522EF7" w:rsidRPr="009729E7" w:rsidRDefault="00522EF7" w:rsidP="00522EF7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677" w:type="dxa"/>
            <w:gridSpan w:val="3"/>
            <w:shd w:val="clear" w:color="auto" w:fill="auto"/>
            <w:vAlign w:val="center"/>
          </w:tcPr>
          <w:p w14:paraId="036EEF59" w14:textId="77777777" w:rsidR="00522EF7" w:rsidRPr="009729E7" w:rsidRDefault="00522EF7" w:rsidP="00522EF7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893" w:type="dxa"/>
            <w:gridSpan w:val="3"/>
            <w:shd w:val="clear" w:color="auto" w:fill="auto"/>
            <w:vAlign w:val="center"/>
          </w:tcPr>
          <w:p w14:paraId="51E0D70A" w14:textId="77777777" w:rsidR="00522EF7" w:rsidRPr="009729E7" w:rsidRDefault="00522EF7" w:rsidP="00522EF7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522EF7" w:rsidRPr="009729E7" w14:paraId="0059CDE3" w14:textId="77777777" w:rsidTr="004D3896">
        <w:tc>
          <w:tcPr>
            <w:tcW w:w="1454" w:type="dxa"/>
            <w:gridSpan w:val="2"/>
            <w:shd w:val="clear" w:color="auto" w:fill="auto"/>
            <w:vAlign w:val="center"/>
          </w:tcPr>
          <w:p w14:paraId="40A9E4D2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50BC2408" w14:textId="0648F466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5CBF1548" w14:textId="71EEA0C9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29A044D9" w14:textId="5D3D68D6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047DFC92" w14:textId="4B7728B8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704F284E" w14:textId="0A0E8E16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27CA2C2D" w14:textId="662B8CD7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120D8D4C" w14:textId="0249390D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2CF25302" w14:textId="7AD4A545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6767489E" w14:textId="7492A19B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522EF7" w:rsidRPr="009729E7" w14:paraId="29FABC68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103C33F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0A15A0C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7908811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739.51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564D2FA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825.45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6A2969C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11.62%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51CC419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431.78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23FD74E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508.44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4D7AB87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17.75%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7803219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292.80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2B2D7E5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368.38 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0B53D40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25.81%</w:t>
            </w:r>
          </w:p>
        </w:tc>
      </w:tr>
      <w:tr w:rsidR="00522EF7" w:rsidRPr="009729E7" w14:paraId="1C019BAC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131AB8C7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32F595A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4A8387D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270.01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3300360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505.47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2A24937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87.21%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583AF50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61.35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68D8015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239.11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41B8259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289.72%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5088156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0FA93B8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125.58 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6A5D653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6712198.82%</w:t>
            </w:r>
          </w:p>
        </w:tc>
      </w:tr>
      <w:tr w:rsidR="00522EF7" w:rsidRPr="009729E7" w14:paraId="4163CC7D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04BDC60B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F633C14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1D04D24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726.21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5D0420A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798.88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026549E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10.01%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02D04B2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435.37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0BE0E2A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506.24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4D64015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16.28%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1093852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281.51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0667A25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351.20 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50CC1C3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24.76%</w:t>
            </w:r>
          </w:p>
        </w:tc>
      </w:tr>
      <w:tr w:rsidR="00522EF7" w:rsidRPr="009729E7" w14:paraId="2C9424C8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2CA8B51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F374F53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67EB108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86.96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3FE6AC3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92.36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0F68ABC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6.22%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3D92617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54.24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33B29F6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63.12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6698EAB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16.38%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1372055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36.28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18449D2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45.17 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1B4E796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24.51%</w:t>
            </w:r>
          </w:p>
        </w:tc>
      </w:tr>
      <w:tr w:rsidR="00522EF7" w:rsidRPr="009729E7" w14:paraId="4DC8BF0D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4A53E79E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FE985DF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0CC17DF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54.11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7609A71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75.38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6B5D33E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39.32%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719D885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7.47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4383BCC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41.16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2FEE1C6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451.08%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5CC4436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0.04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705BACA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20.94 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07FB466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52460.43%</w:t>
            </w:r>
          </w:p>
        </w:tc>
      </w:tr>
      <w:tr w:rsidR="00522EF7" w:rsidRPr="009729E7" w14:paraId="4DE9E4ED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29562333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8912E52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24AAF4F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92.38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4D84F7F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94.19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0129436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1.96%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270A9DC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57.33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5D52D3D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62.75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4D951B6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9.46%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6C494D8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39.29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533031B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44.67 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7AEF6B0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13.69%</w:t>
            </w:r>
          </w:p>
        </w:tc>
      </w:tr>
      <w:tr w:rsidR="00522EF7" w:rsidRPr="009729E7" w14:paraId="0036C8FF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21003BD4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10404CA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32388BE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6.88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3E5B100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5.74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4683B05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-16.61%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4510EFD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70.09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35CDFD1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9.64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3A727FF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-86.24%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55A329A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133.18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6F82A59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27.44 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02187B1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-79.40%</w:t>
            </w:r>
          </w:p>
        </w:tc>
      </w:tr>
      <w:tr w:rsidR="00522EF7" w:rsidRPr="009729E7" w14:paraId="61901AB7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50C9957C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078A562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0F6D8D6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2.96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78D6520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2.75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5114C2E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-7.23%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24872B4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4.30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7093540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4.07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5F0C3EB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-5.39%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73CF54D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5.16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73F68BD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4.93 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545F280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-4.50%</w:t>
            </w:r>
          </w:p>
        </w:tc>
      </w:tr>
      <w:tr w:rsidR="00522EF7" w:rsidRPr="009729E7" w14:paraId="08208A0E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705DCDD2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9ADEE58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009D85F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5.53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3628AF4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5.04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51D8A47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-8.89%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7F292EB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9.35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69F2B82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7.93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1F90036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-15.19%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72DEEEE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13.63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6D7F795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11.20 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4E5E063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-17.82%</w:t>
            </w:r>
          </w:p>
        </w:tc>
      </w:tr>
      <w:tr w:rsidR="00522EF7" w:rsidRPr="009729E7" w14:paraId="4C664915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635CDF0D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CE5D6C0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186C8C9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12.03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17598A9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11.04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61269C9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-8.26%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21534A7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70.09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135C94B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17.93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61C30AD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-74.42%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128502A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451.49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13C37AE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29.95 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4D4E357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-93.37%</w:t>
            </w:r>
          </w:p>
        </w:tc>
      </w:tr>
      <w:tr w:rsidR="00522EF7" w:rsidRPr="009729E7" w14:paraId="25A1581F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0B0E9A93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A4CBB1D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7CB32CD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8.79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00CBFDC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8.75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2CD2EA9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-0.41%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327EB15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10.16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41675AE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9.71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3517E3E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-4.39%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708F77C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12.04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4AF3CD9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11.79 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0623C74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-2.08%</w:t>
            </w:r>
          </w:p>
        </w:tc>
      </w:tr>
      <w:tr w:rsidR="00522EF7" w:rsidRPr="009729E7" w14:paraId="53097DD4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39BE68DD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8C9CAB0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5071AB1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10.61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33BC589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10.29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5B9F28D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-3.03%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03EDA7D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17.84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4F4D2C7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15.59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5EAEA12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-12.61%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6C690E3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26.57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15522A0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23.14 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0C23C35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-12.90%</w:t>
            </w:r>
          </w:p>
        </w:tc>
      </w:tr>
      <w:tr w:rsidR="00522EF7" w:rsidRPr="009729E7" w14:paraId="24958C74" w14:textId="77777777" w:rsidTr="004D3896">
        <w:tc>
          <w:tcPr>
            <w:tcW w:w="838" w:type="dxa"/>
            <w:shd w:val="clear" w:color="auto" w:fill="auto"/>
            <w:vAlign w:val="center"/>
          </w:tcPr>
          <w:p w14:paraId="2E2D01B6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FA778D7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26D37BC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7.08%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1A40CA4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5.26%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429BD93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6FE9A06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30.97%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70BC2FF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25.14%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7E8903B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6961C1A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52.90%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664FFD7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46.52%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25BB7C2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6F8F6B77" w14:textId="77777777" w:rsidTr="004D3896">
        <w:tc>
          <w:tcPr>
            <w:tcW w:w="838" w:type="dxa"/>
            <w:shd w:val="clear" w:color="auto" w:fill="auto"/>
            <w:vAlign w:val="center"/>
          </w:tcPr>
          <w:p w14:paraId="1839F3CB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24A6853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7B90E6C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5.13%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00F1799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3.91%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4AD19F6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66DCB8D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31.56%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3CACCD0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26.09%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4C43529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4DC4A07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54.08%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0B4D73E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48.76%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35649AB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379F589A" w14:textId="77777777" w:rsidTr="004D3896">
        <w:tc>
          <w:tcPr>
            <w:tcW w:w="1454" w:type="dxa"/>
            <w:gridSpan w:val="2"/>
            <w:shd w:val="clear" w:color="auto" w:fill="auto"/>
            <w:vAlign w:val="center"/>
          </w:tcPr>
          <w:p w14:paraId="64F5522B" w14:textId="145500B3" w:rsidR="00522EF7" w:rsidRPr="009729E7" w:rsidRDefault="00522EF7" w:rsidP="00522EF7">
            <w:pPr>
              <w:contextualSpacing/>
              <w:mirrorIndents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587" w:type="dxa"/>
            <w:gridSpan w:val="3"/>
            <w:shd w:val="clear" w:color="auto" w:fill="auto"/>
            <w:vAlign w:val="center"/>
          </w:tcPr>
          <w:p w14:paraId="325E2DBD" w14:textId="77777777" w:rsidR="00522EF7" w:rsidRPr="009729E7" w:rsidRDefault="00522EF7" w:rsidP="00522EF7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677" w:type="dxa"/>
            <w:gridSpan w:val="3"/>
            <w:shd w:val="clear" w:color="auto" w:fill="auto"/>
            <w:vAlign w:val="center"/>
          </w:tcPr>
          <w:p w14:paraId="620D77A3" w14:textId="77777777" w:rsidR="00522EF7" w:rsidRPr="009729E7" w:rsidRDefault="00522EF7" w:rsidP="00522EF7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893" w:type="dxa"/>
            <w:gridSpan w:val="3"/>
            <w:shd w:val="clear" w:color="auto" w:fill="auto"/>
            <w:vAlign w:val="center"/>
          </w:tcPr>
          <w:p w14:paraId="39B38919" w14:textId="77777777" w:rsidR="00522EF7" w:rsidRPr="009729E7" w:rsidRDefault="00522EF7" w:rsidP="00522EF7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522EF7" w:rsidRPr="009729E7" w14:paraId="0CF68B4F" w14:textId="77777777" w:rsidTr="004D3896">
        <w:tc>
          <w:tcPr>
            <w:tcW w:w="1454" w:type="dxa"/>
            <w:gridSpan w:val="2"/>
            <w:shd w:val="clear" w:color="auto" w:fill="auto"/>
            <w:vAlign w:val="center"/>
          </w:tcPr>
          <w:p w14:paraId="7716E196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43D928EF" w14:textId="25CD39F4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7D0432F6" w14:textId="05C13481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2523F4EA" w14:textId="29E8E3F4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6F777E0F" w14:textId="03771D6F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562C0979" w14:textId="193E08B8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727442E4" w14:textId="0B053715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71372028" w14:textId="542EDC4E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6AD99E22" w14:textId="70AA003C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39946514" w14:textId="2CFE9A56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522EF7" w:rsidRPr="009729E7" w14:paraId="2D2CA5DC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694AFD6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CE88952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7FE9095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302.73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2A1961A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354.30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2AC3D29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17.04%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3572573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123.60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7E890F4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238.73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6B1C145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93.14%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2F466AD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34.01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3B7D63F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159.46 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5471CF5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368.87%</w:t>
            </w:r>
          </w:p>
        </w:tc>
      </w:tr>
      <w:tr w:rsidR="00522EF7" w:rsidRPr="009729E7" w14:paraId="74549DBF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24E3AD8F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D86091C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2A185FE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178.25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0424B80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203.27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0FB4AF7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14.03%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21BC810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48.70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57AE119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120.15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4BE52B2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146.69%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31B5C04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0.20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249E2B5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54.72 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62F1E11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27726.09%</w:t>
            </w:r>
          </w:p>
        </w:tc>
      </w:tr>
      <w:tr w:rsidR="00522EF7" w:rsidRPr="009729E7" w14:paraId="1D864807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6D348E49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44387EC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7DC236E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291.30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1EC0674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334.27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5645D27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14.75%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4FA9409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115.06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2B1F63E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221.36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6E49661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92.38%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10DE8F3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25.68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452A265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145.22 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7D0E029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465.45%</w:t>
            </w:r>
          </w:p>
        </w:tc>
      </w:tr>
      <w:tr w:rsidR="00522EF7" w:rsidRPr="009729E7" w14:paraId="3C644CCE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4386010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6E2EE4C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4ADC914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204.38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0ABE4F6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221.35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41F9BB0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8.31%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2488B86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113.87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2C16745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162.39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74795D2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42.61%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6EF6B80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76.31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09FF5DF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130.00 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24C533E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70.35%</w:t>
            </w:r>
          </w:p>
        </w:tc>
      </w:tr>
      <w:tr w:rsidR="00522EF7" w:rsidRPr="009729E7" w14:paraId="1361557A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6EE33D4B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EB36ADF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6417B3F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135.49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7C600B7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176.58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0BA4639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30.33%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3C8D7AD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24.14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1AAE3B9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69.57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292FB24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188.19%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25D7BCD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0.09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6073620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36.35 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4584D16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38236.84%</w:t>
            </w:r>
          </w:p>
        </w:tc>
      </w:tr>
      <w:tr w:rsidR="00522EF7" w:rsidRPr="009729E7" w14:paraId="0BCBD5D1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1818D7A1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C14F8B5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1B95FA9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216.87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63BB4D9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229.02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239C98C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5.60%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499E255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117.44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530A8D8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168.93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56E3A27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43.85%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75DBD0A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79.17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0CE1277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131.60 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34B4812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66.23%</w:t>
            </w:r>
          </w:p>
        </w:tc>
      </w:tr>
      <w:tr w:rsidR="00522EF7" w:rsidRPr="009729E7" w14:paraId="00C8D3AE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25D67730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FA7321F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3C3AA64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15.70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3108E10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12.22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3CADCC7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-22.19%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7288F16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54.93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0AA1DAE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21.00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7E57ABB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-61.78%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046305C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1277.40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65E1D15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57.69 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232941A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-95.48%</w:t>
            </w:r>
          </w:p>
        </w:tc>
      </w:tr>
      <w:tr w:rsidR="00522EF7" w:rsidRPr="009729E7" w14:paraId="74A42638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336D612D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635C036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571B93D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6.58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5802CA5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5.88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7E18AB0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-10.73%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1365A2A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14.93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3D1CBCC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8.48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1283D4C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-43.18%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6687652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30.52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7340A19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12.02 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1183496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-60.62%</w:t>
            </w:r>
          </w:p>
        </w:tc>
      </w:tr>
      <w:tr w:rsidR="00522EF7" w:rsidRPr="009729E7" w14:paraId="6E4F6BFA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585B33D2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DDFD455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4EE1A0F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13.79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40E7EBC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10.72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1C4D344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-22.27%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58DB020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36.99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64E97A8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18.19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6C0F029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-50.84%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16E2F10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198.50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1B45B71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30.49 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5C8ED35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-84.64%</w:t>
            </w:r>
          </w:p>
        </w:tc>
      </w:tr>
      <w:tr w:rsidR="00522EF7" w:rsidRPr="009729E7" w14:paraId="4CBDD09F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77EE43D0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AAC7548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151C023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5.20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6E8E585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4.58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65DEEED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-11.98%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347CCE9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10.72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330DA08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7.40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2CD49E6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-30.95%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73CCDDA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38.41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1561526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8.67 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51A1F19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-77.42%</w:t>
            </w:r>
          </w:p>
        </w:tc>
      </w:tr>
      <w:tr w:rsidR="00522EF7" w:rsidRPr="009729E7" w14:paraId="6A8DDAD4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28F94864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E5AFBFE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03822D0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3.66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3406DCE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3.63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0654946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-0.98%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75CF20F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4.96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263192B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3.80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56D6DD7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-23.25%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0BFBB7D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6.18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52C7714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4.21 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48511B3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-31.79%</w:t>
            </w:r>
          </w:p>
        </w:tc>
      </w:tr>
      <w:tr w:rsidR="00522EF7" w:rsidRPr="009729E7" w14:paraId="3D2C2938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5F10ECA7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753A341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4EAAAD4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4.71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04C5A31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4.22 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2D0F0C6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-10.42%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355B1A0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8.45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0302D6F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5.52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1EFC7ED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-34.67%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579AED2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12.51 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6D88C2F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6.84 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32AD4B3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-45.32%</w:t>
            </w:r>
          </w:p>
        </w:tc>
      </w:tr>
      <w:tr w:rsidR="00522EF7" w:rsidRPr="009729E7" w14:paraId="79E3E319" w14:textId="77777777" w:rsidTr="004D3896">
        <w:tc>
          <w:tcPr>
            <w:tcW w:w="838" w:type="dxa"/>
            <w:shd w:val="clear" w:color="auto" w:fill="auto"/>
            <w:vAlign w:val="center"/>
          </w:tcPr>
          <w:p w14:paraId="62361CD0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0FC3EBD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77FFB71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15.72%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281F024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15.39%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48A76EC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5A51B45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36.95%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0B80449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31.48%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52D4770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3BE6178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72.97%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0521C92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53.60%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7C2D88B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3DEBEEE1" w14:textId="77777777" w:rsidTr="004D3896">
        <w:tc>
          <w:tcPr>
            <w:tcW w:w="838" w:type="dxa"/>
            <w:shd w:val="clear" w:color="auto" w:fill="auto"/>
            <w:vAlign w:val="center"/>
          </w:tcPr>
          <w:p w14:paraId="368C1C83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82E8CC1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6CDAA6A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2.23%</w:t>
            </w:r>
          </w:p>
        </w:tc>
        <w:tc>
          <w:tcPr>
            <w:tcW w:w="835" w:type="dxa"/>
            <w:shd w:val="clear" w:color="auto" w:fill="auto"/>
            <w:vAlign w:val="center"/>
          </w:tcPr>
          <w:p w14:paraId="1B38F72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1.92%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736EE8A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00DFA20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18.30%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1E571D0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13.96%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0F01DB3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554345A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35.64%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10D4CFA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26.42%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4F2E4A7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3AE14660" w14:textId="77777777" w:rsidTr="004D3896">
        <w:tc>
          <w:tcPr>
            <w:tcW w:w="9611" w:type="dxa"/>
            <w:gridSpan w:val="11"/>
            <w:shd w:val="clear" w:color="auto" w:fill="auto"/>
            <w:vAlign w:val="center"/>
          </w:tcPr>
          <w:p w14:paraId="61759279" w14:textId="77777777" w:rsidR="00522EF7" w:rsidRPr="005F2CB1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Note:</w:t>
            </w:r>
            <w:r w:rsidRPr="005F2CB1"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768115C1" w14:textId="77777777" w:rsidR="00522EF7" w:rsidRPr="005F2CB1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202B5ED1" w14:textId="512C793C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</w:tc>
      </w:tr>
    </w:tbl>
    <w:p w14:paraId="6F55B188" w14:textId="77777777" w:rsidR="00957F4D" w:rsidRPr="0046204D" w:rsidRDefault="00957F4D" w:rsidP="00957F4D">
      <w:pPr>
        <w:pStyle w:val="L1bullet"/>
        <w:ind w:left="0" w:firstLine="0"/>
        <w:rPr>
          <w:lang w:eastAsia="zh-CN"/>
        </w:rPr>
      </w:pPr>
    </w:p>
    <w:p w14:paraId="13F37D04" w14:textId="77777777" w:rsidR="00885540" w:rsidRPr="00885540" w:rsidRDefault="00885540" w:rsidP="00885540">
      <w:pPr>
        <w:pStyle w:val="L1bullet"/>
        <w:ind w:left="0" w:firstLine="0"/>
        <w:rPr>
          <w:lang w:val="en-US" w:eastAsia="zh-CN"/>
        </w:rPr>
      </w:pPr>
    </w:p>
    <w:p w14:paraId="450CE581" w14:textId="16F71A69" w:rsidR="00D4552A" w:rsidRDefault="00885540">
      <w:pPr>
        <w:pStyle w:val="31"/>
      </w:pPr>
      <w:bookmarkStart w:id="31" w:name="_Toc13780"/>
      <w:bookmarkStart w:id="32" w:name="_Toc31892"/>
      <w:r>
        <w:t>B.4.</w:t>
      </w:r>
      <w:r w:rsidR="006643DA">
        <w:rPr>
          <w:lang w:val="en-US"/>
        </w:rPr>
        <w:t>5B</w:t>
      </w:r>
      <w:r>
        <w:tab/>
        <w:t xml:space="preserve">Inter-gNB CLI scheme </w:t>
      </w:r>
      <w:r w:rsidR="006643DA">
        <w:t>5B</w:t>
      </w:r>
      <w:r>
        <w:t xml:space="preserve">: </w:t>
      </w:r>
      <w:r>
        <w:rPr>
          <w:lang w:val="en-US"/>
        </w:rPr>
        <w:t>Power Control scheme based on UE Tx Power Adjustment</w:t>
      </w:r>
      <w:bookmarkEnd w:id="31"/>
      <w:bookmarkEnd w:id="32"/>
    </w:p>
    <w:p w14:paraId="150CAC2B" w14:textId="77777777" w:rsidR="00CD6A5F" w:rsidRDefault="00CD6A5F">
      <w:pPr>
        <w:numPr>
          <w:ilvl w:val="0"/>
          <w:numId w:val="32"/>
        </w:numPr>
        <w:spacing w:line="252" w:lineRule="auto"/>
        <w:contextualSpacing/>
        <w:jc w:val="both"/>
      </w:pPr>
      <w:r>
        <w:t xml:space="preserve">Source 1 (Nokia, NSB): </w:t>
      </w:r>
    </w:p>
    <w:p w14:paraId="2235B8B4" w14:textId="2E78E54E" w:rsidR="00CD6A5F" w:rsidRDefault="00CD6A5F" w:rsidP="00885540">
      <w:pPr>
        <w:pStyle w:val="L1bullet"/>
        <w:ind w:left="0" w:firstLine="0"/>
        <w:rPr>
          <w:lang w:val="en-US" w:eastAsia="zh-CN"/>
        </w:rPr>
      </w:pPr>
    </w:p>
    <w:p w14:paraId="6F01A1FF" w14:textId="48B5601C" w:rsidR="009B08BE" w:rsidRDefault="009B08BE" w:rsidP="00885540">
      <w:pPr>
        <w:pStyle w:val="L1bullet"/>
        <w:ind w:left="0" w:firstLine="0"/>
        <w:rPr>
          <w:lang w:val="en-US" w:eastAsia="zh-CN"/>
        </w:rPr>
      </w:pPr>
      <w:r w:rsidRPr="009B15BF">
        <w:rPr>
          <w:iCs/>
          <w:lang w:val="en-US" w:eastAsia="zh-CN"/>
        </w:rPr>
        <w:t>Large Packet Size</w:t>
      </w:r>
    </w:p>
    <w:p w14:paraId="1DA06A4B" w14:textId="77777777" w:rsidR="002A3A2D" w:rsidRDefault="002A3A2D" w:rsidP="002A3A2D">
      <w:pPr>
        <w:pStyle w:val="L1bullet"/>
        <w:ind w:left="0" w:firstLine="0"/>
        <w:rPr>
          <w:lang w:val="en-US" w:eastAsia="zh-CN"/>
        </w:rPr>
      </w:pPr>
      <w:r w:rsidRPr="00FE5A0F">
        <w:rPr>
          <w:lang w:val="en-US" w:eastAsia="zh-CN"/>
        </w:rPr>
        <w:t>P0 offset = 5 dB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5"/>
        <w:gridCol w:w="845"/>
        <w:gridCol w:w="947"/>
        <w:gridCol w:w="845"/>
        <w:gridCol w:w="948"/>
        <w:gridCol w:w="947"/>
        <w:gridCol w:w="885"/>
        <w:gridCol w:w="948"/>
        <w:gridCol w:w="947"/>
      </w:tblGrid>
      <w:tr w:rsidR="00522EF7" w:rsidRPr="009729E7" w14:paraId="2321F303" w14:textId="77777777" w:rsidTr="004D3896">
        <w:tc>
          <w:tcPr>
            <w:tcW w:w="1454" w:type="dxa"/>
            <w:gridSpan w:val="2"/>
            <w:shd w:val="clear" w:color="auto" w:fill="auto"/>
            <w:vAlign w:val="center"/>
          </w:tcPr>
          <w:p w14:paraId="40C14DA1" w14:textId="671B4310" w:rsidR="00522EF7" w:rsidRPr="009729E7" w:rsidRDefault="00522EF7" w:rsidP="00522EF7">
            <w:pPr>
              <w:contextualSpacing/>
              <w:mirrorIndents/>
              <w:rPr>
                <w:i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52CBDE1F" w14:textId="77777777" w:rsidR="00522EF7" w:rsidRPr="009729E7" w:rsidRDefault="00522EF7" w:rsidP="00522EF7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721533C9" w14:textId="77777777" w:rsidR="00522EF7" w:rsidRPr="009729E7" w:rsidRDefault="00522EF7" w:rsidP="00522EF7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32708EC5" w14:textId="77777777" w:rsidR="00522EF7" w:rsidRPr="009729E7" w:rsidRDefault="00522EF7" w:rsidP="00522EF7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522EF7" w:rsidRPr="009729E7" w14:paraId="76823098" w14:textId="77777777" w:rsidTr="004D3896">
        <w:tc>
          <w:tcPr>
            <w:tcW w:w="1454" w:type="dxa"/>
            <w:gridSpan w:val="2"/>
            <w:shd w:val="clear" w:color="auto" w:fill="auto"/>
            <w:vAlign w:val="center"/>
          </w:tcPr>
          <w:p w14:paraId="68746C97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576C707" w14:textId="035B7295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8BE4025" w14:textId="5C8248A1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5AF94CC" w14:textId="7E02A317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BEC2947" w14:textId="5EF255F8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DF87A76" w14:textId="4C7F6C35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07EC979" w14:textId="3DBBDE93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B04012D" w14:textId="6F58E0AB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3ADC323" w14:textId="5EE977CF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C23DA80" w14:textId="2CCDEEEE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522EF7" w:rsidRPr="009729E7" w14:paraId="06CF6BAD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7B8F3E1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lastRenderedPageBreak/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14DD065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1409D0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339.31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6D472A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339.31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F3E4B9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3E726D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272.60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5CAD6E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272.56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1A36E5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-0.02%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5CC638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215.58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D1247A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214.63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153617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-0.44%</w:t>
            </w:r>
          </w:p>
        </w:tc>
      </w:tr>
      <w:tr w:rsidR="00522EF7" w:rsidRPr="009729E7" w14:paraId="78B3BEEF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5E6283F8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46D9CCF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C25714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234.38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376FCC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234.38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6CCCF7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A40BCC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145.23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09744B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145.23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633BDD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A0735D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45.40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1A8D37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43.85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4C65B9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-3.41%</w:t>
            </w:r>
          </w:p>
        </w:tc>
      </w:tr>
      <w:tr w:rsidR="00522EF7" w:rsidRPr="009729E7" w14:paraId="0F3A4277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22B0E15E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6C2A771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49E812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354.46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FCD8C9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354.46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B98158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47F131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284.10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A0C4FE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284.00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561C54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2DB154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227.58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9CB493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223.48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6C56ED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-1.81%</w:t>
            </w:r>
          </w:p>
        </w:tc>
      </w:tr>
      <w:tr w:rsidR="00522EF7" w:rsidRPr="009729E7" w14:paraId="3C2C4BEB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49149B9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6A1807E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CCB21A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40.63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7D8347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40.63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C6125F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5FAA78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31.14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BF90F3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31.19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CC903B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6A0B52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23.21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E51CCE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22.66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32E241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-2.40%</w:t>
            </w:r>
          </w:p>
        </w:tc>
      </w:tr>
      <w:tr w:rsidR="00522EF7" w:rsidRPr="009729E7" w14:paraId="77737746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0A6958FB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6874A29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F34CA7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748A46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8D6F2F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933730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5D18F9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2.90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37E73D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-3.34%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52ECCB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F7102A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D8020B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0.13%</w:t>
            </w:r>
          </w:p>
        </w:tc>
      </w:tr>
      <w:tr w:rsidR="00522EF7" w:rsidRPr="009729E7" w14:paraId="265B96D5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23B3A920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E6BEB4B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D2E7EB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40.70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BBF8CC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40.70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E89139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BC0C15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29.52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CC6501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29.51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EFB7DC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11481E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22.40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AC8292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21.48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BDF736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-4.13%</w:t>
            </w:r>
          </w:p>
        </w:tc>
      </w:tr>
      <w:tr w:rsidR="00522EF7" w:rsidRPr="009729E7" w14:paraId="47A923CF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22B61D62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F91EE53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C70C90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12.21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DDE154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12.21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BE3DE1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FCB543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22.80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66BCA8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23.06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0458E8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1.17%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77AE4E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36.12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0AC73C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36.15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2E21E1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0.11%</w:t>
            </w:r>
          </w:p>
        </w:tc>
      </w:tr>
      <w:tr w:rsidR="00522EF7" w:rsidRPr="009729E7" w14:paraId="34EBC251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3ECF92AB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C3A7520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9AC1FA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10.92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B46E0A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925F74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08B717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08D085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D860C8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A9C95B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427E67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9C064E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522EF7" w:rsidRPr="009729E7" w14:paraId="249A5C3C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538A7371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17BA3FA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F4E4CD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11.26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9E6B59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11.26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2D12D0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DB886C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12.71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B16A2E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12.71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E75783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0.02%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B9214E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18.88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E388E8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18.87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ABFA14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-0.07%</w:t>
            </w:r>
          </w:p>
        </w:tc>
      </w:tr>
      <w:tr w:rsidR="00522EF7" w:rsidRPr="009729E7" w14:paraId="2F1306C1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50D13BFE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5F76315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EA0CE0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50.46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A0BF11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50.46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72D4C4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FD45E4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68.20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131370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68.01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81A2AE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-0.27%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EED459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93.29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F92E7D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95.24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1D4782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2.09%</w:t>
            </w:r>
          </w:p>
        </w:tc>
      </w:tr>
      <w:tr w:rsidR="00522EF7" w:rsidRPr="009729E7" w14:paraId="46261461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07F6DAA1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42E1507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6E96C6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3F0BAD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53C4A2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4F6A78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14.29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58566D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14.34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9C82C6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F5CA93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16.75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0D45A2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16.89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D9271D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0.83%</w:t>
            </w:r>
          </w:p>
        </w:tc>
      </w:tr>
      <w:tr w:rsidR="00522EF7" w:rsidRPr="009729E7" w14:paraId="75DD4BCB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3DE8ADD2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261304D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586B9B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25.35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C90513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789793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FFCD81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36.37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1FB271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36.00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B17D92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CF181C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49.34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80DAC3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50.17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F95189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1.68%</w:t>
            </w:r>
          </w:p>
        </w:tc>
      </w:tr>
      <w:tr w:rsidR="00522EF7" w:rsidRPr="009729E7" w14:paraId="04572578" w14:textId="77777777" w:rsidTr="004D3896">
        <w:tc>
          <w:tcPr>
            <w:tcW w:w="838" w:type="dxa"/>
            <w:shd w:val="clear" w:color="auto" w:fill="auto"/>
            <w:vAlign w:val="center"/>
          </w:tcPr>
          <w:p w14:paraId="45B19D03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9E15614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4B01CD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5.43%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3508E8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5.43%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47879A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CDFE6B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25.22%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4A3D02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25.23%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B754CC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E1005C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40.23%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7BA6AB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40.06%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59C32D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3F6F226D" w14:textId="77777777" w:rsidTr="004D3896">
        <w:tc>
          <w:tcPr>
            <w:tcW w:w="838" w:type="dxa"/>
            <w:shd w:val="clear" w:color="auto" w:fill="auto"/>
            <w:vAlign w:val="center"/>
          </w:tcPr>
          <w:p w14:paraId="1E452B76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EA1108D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404E46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1.66%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ABA8AC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1.66%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16A9B7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1DB977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6.38%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04DE17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6.37%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6D0093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5FDA80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10.67%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F238E0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10.65%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20C5D9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43CBE278" w14:textId="77777777" w:rsidTr="004D3896">
        <w:tc>
          <w:tcPr>
            <w:tcW w:w="1454" w:type="dxa"/>
            <w:gridSpan w:val="2"/>
            <w:shd w:val="clear" w:color="auto" w:fill="auto"/>
            <w:vAlign w:val="center"/>
          </w:tcPr>
          <w:p w14:paraId="53A07858" w14:textId="0BC27DC1" w:rsidR="00522EF7" w:rsidRPr="009729E7" w:rsidRDefault="00522EF7" w:rsidP="00522EF7">
            <w:pPr>
              <w:contextualSpacing/>
              <w:mirrorIndents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4E35BB95" w14:textId="77777777" w:rsidR="00522EF7" w:rsidRPr="009729E7" w:rsidRDefault="00522EF7" w:rsidP="00522EF7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7E6A2761" w14:textId="77777777" w:rsidR="00522EF7" w:rsidRPr="009729E7" w:rsidRDefault="00522EF7" w:rsidP="00522EF7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4975B5CA" w14:textId="77777777" w:rsidR="00522EF7" w:rsidRPr="009729E7" w:rsidRDefault="00522EF7" w:rsidP="00522EF7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522EF7" w:rsidRPr="009729E7" w14:paraId="4788D3E8" w14:textId="77777777" w:rsidTr="004D3896">
        <w:tc>
          <w:tcPr>
            <w:tcW w:w="1454" w:type="dxa"/>
            <w:gridSpan w:val="2"/>
            <w:shd w:val="clear" w:color="auto" w:fill="auto"/>
            <w:vAlign w:val="center"/>
          </w:tcPr>
          <w:p w14:paraId="7FBBF87F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9391758" w14:textId="1CC6DA73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E418ADF" w14:textId="76B3E78E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379692C" w14:textId="67F7A387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3C4A6DC" w14:textId="753AFD5E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A4212A6" w14:textId="5409F48C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3D24424" w14:textId="5B6E4D40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48D111E" w14:textId="76AF5524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2D65EEE" w14:textId="34A2B2C5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5047852" w14:textId="036C44D4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522EF7" w:rsidRPr="009729E7" w14:paraId="38476E8A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67364E4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9653828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B282BE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303.68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F2805F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303.68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D78D90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02A994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194.38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D478B1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194.30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CB0D29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68AE84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109.67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9FCEED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107.55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7627C4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-1.94%</w:t>
            </w:r>
          </w:p>
        </w:tc>
      </w:tr>
      <w:tr w:rsidR="00522EF7" w:rsidRPr="009729E7" w14:paraId="4F20A103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2768726F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CFADF0B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F4B973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174.19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1F4FA5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174.19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E33A71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E9E7AB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6.78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0D5C80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4673AF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2.95%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74EC73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1.45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43D518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F6CE1D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23.79%</w:t>
            </w:r>
          </w:p>
        </w:tc>
      </w:tr>
      <w:tr w:rsidR="00522EF7" w:rsidRPr="009729E7" w14:paraId="5945B6EE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31CDDADD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15223E8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7384A0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324.85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57CEB1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324.85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4530D6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135BF3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217.15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5F4C36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218.25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9F8D88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0.51%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A98719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96.90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549811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92.73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FE96EA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-4.31%</w:t>
            </w:r>
          </w:p>
        </w:tc>
      </w:tr>
      <w:tr w:rsidR="00522EF7" w:rsidRPr="009729E7" w14:paraId="27BC3622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6287BB4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C276A95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F3091E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137.20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55AE2A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137.16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AB4F06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A78CA2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69.82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6EF653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70.84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90A301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1.45%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6E4B98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35.18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FAE469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35.80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BD6BA7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1.78%</w:t>
            </w:r>
          </w:p>
        </w:tc>
      </w:tr>
      <w:tr w:rsidR="00522EF7" w:rsidRPr="009729E7" w14:paraId="1DCF5AAB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7A75742A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6F669D8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6473D3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22.34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60528B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22.34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EF819B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EFEAF5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0.44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B9A334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0.40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5AD7F2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-9.90%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BF512D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0.19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3E11AE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0.19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DD0C98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-0.20%</w:t>
            </w:r>
          </w:p>
        </w:tc>
      </w:tr>
      <w:tr w:rsidR="00522EF7" w:rsidRPr="009729E7" w14:paraId="5D7ABFCC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36D60ED0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D032059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BFCC78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165.66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B80688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165.66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836EA0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DBBA54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74.63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2C0F6E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76.15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FCDC34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2.04%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3C96B3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27.50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121D59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30.60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A0C1B2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11.27%</w:t>
            </w:r>
          </w:p>
        </w:tc>
      </w:tr>
      <w:tr w:rsidR="00522EF7" w:rsidRPr="009729E7" w14:paraId="082BC62B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491CCF06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13EF1D1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6CFDA8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13.37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F006EB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13.37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EA39F3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61F16A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39.21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1B50E8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38.97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9FB7FF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-0.61%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06A5ED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66.81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BC5F64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67.70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485481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1.34%</w:t>
            </w:r>
          </w:p>
        </w:tc>
      </w:tr>
      <w:tr w:rsidR="00522EF7" w:rsidRPr="009729E7" w14:paraId="4662521C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125E265B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0F23684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7224E6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A26A73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7E92AF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7212A1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E591D6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BC90ED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B4B50E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11.10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36C99D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11.11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856D62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0.01%</w:t>
            </w:r>
          </w:p>
        </w:tc>
      </w:tr>
      <w:tr w:rsidR="00522EF7" w:rsidRPr="009729E7" w14:paraId="261D794E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44F4E200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18EEE13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34FFAB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11.60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E52E21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11.60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CB8E2A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BDBE70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15.08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E3AC08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15.09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EF8AB8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4D8FB2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23.50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32838D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23.46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918C3D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-0.17%</w:t>
            </w:r>
          </w:p>
        </w:tc>
      </w:tr>
      <w:tr w:rsidR="00522EF7" w:rsidRPr="009729E7" w14:paraId="7A04FC84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53C35E48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904CBCC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80B0A3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34.00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A93567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33.99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168EA7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0F701B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64.38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F0A7FD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64.25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0D7015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35BE2A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98.22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711FF2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99.28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876A0D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1.08%</w:t>
            </w:r>
          </w:p>
        </w:tc>
      </w:tr>
      <w:tr w:rsidR="00522EF7" w:rsidRPr="009729E7" w14:paraId="02398297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2C585EF2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53F41A7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6C6986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4.62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BD1A77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51290C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44897C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FF4833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6.89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259C1F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-1.29%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87338C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11.72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755597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11.56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05544B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-1.43%</w:t>
            </w:r>
          </w:p>
        </w:tc>
      </w:tr>
      <w:tr w:rsidR="00522EF7" w:rsidRPr="009729E7" w14:paraId="42DF1462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73537C1F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4CDA3FA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018A22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16.61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C12C24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16.61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6B442D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C75D1A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23.81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EF9DF4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23.59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2F82D5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-0.93%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5F04E6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43.82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EFD941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43.49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128520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-0.75%</w:t>
            </w:r>
          </w:p>
        </w:tc>
      </w:tr>
      <w:tr w:rsidR="00522EF7" w:rsidRPr="009729E7" w14:paraId="38904CD9" w14:textId="77777777" w:rsidTr="004D3896">
        <w:tc>
          <w:tcPr>
            <w:tcW w:w="838" w:type="dxa"/>
            <w:shd w:val="clear" w:color="auto" w:fill="auto"/>
            <w:vAlign w:val="center"/>
          </w:tcPr>
          <w:p w14:paraId="031DBE89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7233376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C79F75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5.78%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E13457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5.78%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45C8CD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D931CA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21.40%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FBFB7C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21.39%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8FAC15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6D7CAE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42.11%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F8EA38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42.43%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E25508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666626E0" w14:textId="77777777" w:rsidTr="004D3896">
        <w:tc>
          <w:tcPr>
            <w:tcW w:w="838" w:type="dxa"/>
            <w:shd w:val="clear" w:color="auto" w:fill="auto"/>
            <w:vAlign w:val="center"/>
          </w:tcPr>
          <w:p w14:paraId="12E104F0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D873870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78D04F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1.33%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8036CB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1.33%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66F6AA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B5C246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9.38%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8EE183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9.23%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1235BF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48C84F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16.20%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DD627A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15.85%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BBC6B1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14F790FA" w14:textId="77777777" w:rsidTr="004D3896">
        <w:tc>
          <w:tcPr>
            <w:tcW w:w="9611" w:type="dxa"/>
            <w:gridSpan w:val="11"/>
            <w:shd w:val="clear" w:color="auto" w:fill="auto"/>
            <w:vAlign w:val="center"/>
          </w:tcPr>
          <w:p w14:paraId="1415A3F5" w14:textId="77777777" w:rsidR="00522EF7" w:rsidRPr="005F2CB1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Note:</w:t>
            </w:r>
            <w:r w:rsidRPr="005F2CB1"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1D3FABAC" w14:textId="77777777" w:rsidR="00522EF7" w:rsidRPr="005F2CB1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186C7CAC" w14:textId="2EA9ABC5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</w:tc>
      </w:tr>
    </w:tbl>
    <w:p w14:paraId="78818D06" w14:textId="34B7D9A3" w:rsidR="002A3A2D" w:rsidRDefault="002A3A2D" w:rsidP="002A3A2D">
      <w:pPr>
        <w:pStyle w:val="L1bullet"/>
        <w:ind w:left="0" w:firstLine="0"/>
        <w:rPr>
          <w:lang w:eastAsia="zh-CN"/>
        </w:rPr>
      </w:pPr>
    </w:p>
    <w:p w14:paraId="0C250893" w14:textId="1CF03480" w:rsidR="009B08BE" w:rsidRPr="00FE5A0F" w:rsidRDefault="009B08BE" w:rsidP="002A3A2D">
      <w:pPr>
        <w:pStyle w:val="L1bullet"/>
        <w:ind w:left="0" w:firstLine="0"/>
        <w:rPr>
          <w:lang w:eastAsia="zh-CN"/>
        </w:rPr>
      </w:pPr>
      <w:r w:rsidRPr="009B15BF">
        <w:rPr>
          <w:iCs/>
          <w:lang w:val="en-US" w:eastAsia="zh-CN"/>
        </w:rPr>
        <w:t>Large Packet Size</w:t>
      </w:r>
    </w:p>
    <w:p w14:paraId="1D0C26F4" w14:textId="77777777" w:rsidR="002A3A2D" w:rsidRDefault="002A3A2D" w:rsidP="002A3A2D">
      <w:pPr>
        <w:pStyle w:val="L1bullet"/>
        <w:ind w:left="0" w:firstLine="0"/>
        <w:rPr>
          <w:lang w:val="en-US" w:eastAsia="zh-CN"/>
        </w:rPr>
      </w:pPr>
      <w:r w:rsidRPr="00FE5A0F">
        <w:rPr>
          <w:lang w:val="en-US" w:eastAsia="zh-CN"/>
        </w:rPr>
        <w:t>P0 offset = 10 dB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5"/>
        <w:gridCol w:w="845"/>
        <w:gridCol w:w="947"/>
        <w:gridCol w:w="845"/>
        <w:gridCol w:w="948"/>
        <w:gridCol w:w="947"/>
        <w:gridCol w:w="885"/>
        <w:gridCol w:w="948"/>
        <w:gridCol w:w="947"/>
      </w:tblGrid>
      <w:tr w:rsidR="00522EF7" w:rsidRPr="009729E7" w14:paraId="6B99E402" w14:textId="77777777" w:rsidTr="004D3896">
        <w:tc>
          <w:tcPr>
            <w:tcW w:w="1454" w:type="dxa"/>
            <w:gridSpan w:val="2"/>
            <w:shd w:val="clear" w:color="auto" w:fill="auto"/>
            <w:vAlign w:val="center"/>
          </w:tcPr>
          <w:p w14:paraId="684B37D1" w14:textId="3BC76F4F" w:rsidR="00522EF7" w:rsidRPr="009729E7" w:rsidRDefault="00522EF7" w:rsidP="00522EF7">
            <w:pPr>
              <w:contextualSpacing/>
              <w:mirrorIndents/>
              <w:rPr>
                <w:i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28A946C3" w14:textId="77777777" w:rsidR="00522EF7" w:rsidRPr="009729E7" w:rsidRDefault="00522EF7" w:rsidP="00522EF7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010C67A8" w14:textId="77777777" w:rsidR="00522EF7" w:rsidRPr="009729E7" w:rsidRDefault="00522EF7" w:rsidP="00522EF7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53F15014" w14:textId="77777777" w:rsidR="00522EF7" w:rsidRPr="009729E7" w:rsidRDefault="00522EF7" w:rsidP="00522EF7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522EF7" w:rsidRPr="009729E7" w14:paraId="0CCB4465" w14:textId="77777777" w:rsidTr="004D3896">
        <w:tc>
          <w:tcPr>
            <w:tcW w:w="1454" w:type="dxa"/>
            <w:gridSpan w:val="2"/>
            <w:shd w:val="clear" w:color="auto" w:fill="auto"/>
            <w:vAlign w:val="center"/>
          </w:tcPr>
          <w:p w14:paraId="09CD16BE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BEE2DCC" w14:textId="1CA220CC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B5FBC7C" w14:textId="73DC1376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2CE9E90" w14:textId="219C66BD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BA5D906" w14:textId="094442DC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483856E" w14:textId="2A83F5F2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4A2CD63" w14:textId="5BC66693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4AE35B2" w14:textId="459256D3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A4EA257" w14:textId="695ADBD8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5B6B1AE" w14:textId="67E28DEC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522EF7" w:rsidRPr="009729E7" w14:paraId="1FF96C0C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6D0B848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DE8CEFD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759C1E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339.31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970E72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339.31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B6199E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A5992E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272.60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966526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272.35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57538F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D17A1B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215.58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EA2D91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214.69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86F46B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-0.41%</w:t>
            </w:r>
          </w:p>
        </w:tc>
      </w:tr>
      <w:tr w:rsidR="00522EF7" w:rsidRPr="009729E7" w14:paraId="5E0220CA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3EB2C25B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AD6E729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16F026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234.38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ABB586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234.38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03BF38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6F9BEF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145.23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6208DA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139.83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9E7442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-3.72%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82DF85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45.40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69BE9B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43.55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6628E8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-4.08%</w:t>
            </w:r>
          </w:p>
        </w:tc>
      </w:tr>
      <w:tr w:rsidR="00522EF7" w:rsidRPr="009729E7" w14:paraId="4B48F165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12B0C020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1C73DD4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39BBC5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354.46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894422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354.46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ABA73A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DF3FBA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284.10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40A06A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284.00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FAE8F2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6B6E4D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227.58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176213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224.88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BE5004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-1.19%</w:t>
            </w:r>
          </w:p>
        </w:tc>
      </w:tr>
      <w:tr w:rsidR="00522EF7" w:rsidRPr="009729E7" w14:paraId="40C7A8B1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486199B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352DC24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CD4490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40.63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702D70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40.63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301066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9609BC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31.14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A44F7C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31.17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2E1BED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963377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23.21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E549A2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22.65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EAA27D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-2.43%</w:t>
            </w:r>
          </w:p>
        </w:tc>
      </w:tr>
      <w:tr w:rsidR="00522EF7" w:rsidRPr="009729E7" w14:paraId="7A701EED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469F679D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C56DFA7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BCEFFE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F3C330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37EAC3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DA2CDC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9BCD31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2.97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BFAC8A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-1.08%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EEFE04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37C773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8F7186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1.17%</w:t>
            </w:r>
          </w:p>
        </w:tc>
      </w:tr>
      <w:tr w:rsidR="00522EF7" w:rsidRPr="009729E7" w14:paraId="55BEF301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3A5F5F70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7DD108B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6D0A1E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40.70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CE0DDA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40.70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9A3764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EFD673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29.52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A6EB37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29.48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3E8362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E71253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22.40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5ACB22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22.08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D3B447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-1.45%</w:t>
            </w:r>
          </w:p>
        </w:tc>
      </w:tr>
      <w:tr w:rsidR="00522EF7" w:rsidRPr="009729E7" w14:paraId="30C79B3C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197D62C7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A4337F8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FC7107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12.21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2CF8A5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12.21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EF9D3E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142877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22.80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0542F4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23.10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8A5CBF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1.32%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B8DDC0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36.12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C3DEB2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36.14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E731A5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0.07%</w:t>
            </w:r>
          </w:p>
        </w:tc>
      </w:tr>
      <w:tr w:rsidR="00522EF7" w:rsidRPr="009729E7" w14:paraId="1B799C14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749B15C6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C9F49FB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5E6288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10.92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9ADB71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8566E8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6DA5A0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1BD82F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E56C45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1B7A39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D0A903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94C9EE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522EF7" w:rsidRPr="009729E7" w14:paraId="0BE17E0C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236564AA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3D3867C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4DAE36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11.26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C53455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11.26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1978FF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E7AD88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12.71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9D0F50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12.73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053F1E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0.15%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F7493F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18.88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65C810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18.85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5CE06A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-0.14%</w:t>
            </w:r>
          </w:p>
        </w:tc>
      </w:tr>
      <w:tr w:rsidR="00522EF7" w:rsidRPr="009729E7" w14:paraId="1498D3F2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64AD5C3D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</w:t>
            </w:r>
            <w:r w:rsidRPr="009729E7">
              <w:rPr>
                <w:b/>
                <w:sz w:val="16"/>
                <w:szCs w:val="16"/>
              </w:rPr>
              <w:lastRenderedPageBreak/>
              <w:t>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9B86DBE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lastRenderedPageBreak/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3570D3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50.46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DA2756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50.46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C7EF7B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DF2E92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68.20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AE7286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68.77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105C9D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0.84%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61D0F7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93.29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3E6A09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95.83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1ABBDA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2.72%</w:t>
            </w:r>
          </w:p>
        </w:tc>
      </w:tr>
      <w:tr w:rsidR="00522EF7" w:rsidRPr="009729E7" w14:paraId="1DC7F607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46079792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C4E9FC5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F54195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85CF11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09A4BC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A593F1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14.29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CD671F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14.32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9DE8F9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A3811C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16.75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40F3C3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16.95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784D40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1.22%</w:t>
            </w:r>
          </w:p>
        </w:tc>
      </w:tr>
      <w:tr w:rsidR="00522EF7" w:rsidRPr="009729E7" w14:paraId="3F4CC2BF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1B363553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9A86F46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DC173C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25.35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18428C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61C778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D22B38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36.37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74E76C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35.97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82F41E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-1.10%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80008B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49.34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45A5CF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50.17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9AD7AC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1.68%</w:t>
            </w:r>
          </w:p>
        </w:tc>
      </w:tr>
      <w:tr w:rsidR="00522EF7" w:rsidRPr="009729E7" w14:paraId="0A3698B7" w14:textId="77777777" w:rsidTr="004D3896">
        <w:tc>
          <w:tcPr>
            <w:tcW w:w="838" w:type="dxa"/>
            <w:shd w:val="clear" w:color="auto" w:fill="auto"/>
            <w:vAlign w:val="center"/>
          </w:tcPr>
          <w:p w14:paraId="7ED7DCAB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A3990AC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D6FD66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5.43%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680DE9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5.43%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8E766E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0625F1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25.22%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8E5D1C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25.25%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3ADF83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4183AE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40.23%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098C9D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40.08%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0835A9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75C7A153" w14:textId="77777777" w:rsidTr="004D3896">
        <w:tc>
          <w:tcPr>
            <w:tcW w:w="838" w:type="dxa"/>
            <w:shd w:val="clear" w:color="auto" w:fill="auto"/>
            <w:vAlign w:val="center"/>
          </w:tcPr>
          <w:p w14:paraId="6B8D59C1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8B92093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1236AC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1.66%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6C39FF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1.66%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9DDB55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98334F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6.38%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994619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6.38%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C71BB7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231D8F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10.67%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D5D448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10.65%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E1C111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1D6401A7" w14:textId="77777777" w:rsidTr="004D3896">
        <w:tc>
          <w:tcPr>
            <w:tcW w:w="1454" w:type="dxa"/>
            <w:gridSpan w:val="2"/>
            <w:shd w:val="clear" w:color="auto" w:fill="auto"/>
            <w:vAlign w:val="center"/>
          </w:tcPr>
          <w:p w14:paraId="3FF3D882" w14:textId="42B8CBE7" w:rsidR="00522EF7" w:rsidRPr="009729E7" w:rsidRDefault="00522EF7" w:rsidP="00522EF7">
            <w:pPr>
              <w:contextualSpacing/>
              <w:mirrorIndents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08C5C008" w14:textId="77777777" w:rsidR="00522EF7" w:rsidRPr="009729E7" w:rsidRDefault="00522EF7" w:rsidP="00522EF7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2564AD5A" w14:textId="77777777" w:rsidR="00522EF7" w:rsidRPr="009729E7" w:rsidRDefault="00522EF7" w:rsidP="00522EF7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225B2340" w14:textId="77777777" w:rsidR="00522EF7" w:rsidRPr="009729E7" w:rsidRDefault="00522EF7" w:rsidP="00522EF7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522EF7" w:rsidRPr="009729E7" w14:paraId="4EFD6A02" w14:textId="77777777" w:rsidTr="004D3896">
        <w:tc>
          <w:tcPr>
            <w:tcW w:w="1454" w:type="dxa"/>
            <w:gridSpan w:val="2"/>
            <w:shd w:val="clear" w:color="auto" w:fill="auto"/>
            <w:vAlign w:val="center"/>
          </w:tcPr>
          <w:p w14:paraId="20A02E60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C1FD006" w14:textId="67426572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B7C4408" w14:textId="5EE54CF0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94AB62E" w14:textId="3F07BCC3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23BE34C" w14:textId="2BB87064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E8B9341" w14:textId="1F832A33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B9D0ABD" w14:textId="61F49939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2B1E4AD" w14:textId="43E2BFFB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D9EAFF8" w14:textId="2D62FD83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BD17EE2" w14:textId="3EC54EA3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522EF7" w:rsidRPr="009729E7" w14:paraId="69363F79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6AD8BA9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77C552F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7DCA37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303.68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6772F2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303.67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5596DE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2D9CBE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194.38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8700B0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193.03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D62CDB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-0.69%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27C14E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109.67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D3B510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106.04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79FD18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-3.32%</w:t>
            </w:r>
          </w:p>
        </w:tc>
      </w:tr>
      <w:tr w:rsidR="00522EF7" w:rsidRPr="009729E7" w14:paraId="0CF93B62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612DE277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855E372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2035BB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174.19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5E14F8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174.19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FB4805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AABD64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6.78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D4851B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A74815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2.95%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293FED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1.45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2A3619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0E359C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17.07%</w:t>
            </w:r>
          </w:p>
        </w:tc>
      </w:tr>
      <w:tr w:rsidR="00522EF7" w:rsidRPr="009729E7" w14:paraId="29F93312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5067E8A1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D545403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727C3A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324.85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B8A430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324.85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23A171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994CC5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217.15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C70BAB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214.85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BB6FDE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637107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96.90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97FBEC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90.35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4C5F94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-6.76%</w:t>
            </w:r>
          </w:p>
        </w:tc>
      </w:tr>
      <w:tr w:rsidR="00522EF7" w:rsidRPr="009729E7" w14:paraId="7B3C11FF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5829134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AD6620A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D7BF72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137.20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7C5144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137.06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EA8508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A25DEE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69.82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9E4FC9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69.81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0BA067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-0.02%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B95E6A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35.18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0BD969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35.25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445F7B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0.22%</w:t>
            </w:r>
          </w:p>
        </w:tc>
      </w:tr>
      <w:tr w:rsidR="00522EF7" w:rsidRPr="009729E7" w14:paraId="33FD3AB3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4A8B5587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E5CF97A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FDBAA9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22.34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92B501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22.34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DABA2C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C8F5BE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0.44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2C61AB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0.47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4FCB2B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6.43%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D61834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0.19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0F52DD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0.20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8ECEAE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3.95%</w:t>
            </w:r>
          </w:p>
        </w:tc>
      </w:tr>
      <w:tr w:rsidR="00522EF7" w:rsidRPr="009729E7" w14:paraId="786F3CC0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14C1AC4A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4FB3C64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548BA4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165.66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21FB3A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165.68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53BD06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2B7DFB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74.63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30EE59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74.58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D8BD2B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-0.07%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81E802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27.50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528412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30.00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459145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9.09%</w:t>
            </w:r>
          </w:p>
        </w:tc>
      </w:tr>
      <w:tr w:rsidR="00522EF7" w:rsidRPr="009729E7" w14:paraId="33127AF8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5E7A9373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F778CCE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8616F2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13.37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CF1634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13.37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37BC67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E7A556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39.21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62ACF1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38.96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356B50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-0.63%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06C0FC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66.81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CA5582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67.70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E32848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1.34%</w:t>
            </w:r>
          </w:p>
        </w:tc>
      </w:tr>
      <w:tr w:rsidR="00522EF7" w:rsidRPr="009729E7" w14:paraId="4BD919BD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67044CB7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AFFF368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82997F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EB8185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78A256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9CAE1C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744499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1C7E57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CBB0E9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11.10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F2BF3E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11.11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438A32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0.01%</w:t>
            </w:r>
          </w:p>
        </w:tc>
      </w:tr>
      <w:tr w:rsidR="00522EF7" w:rsidRPr="009729E7" w14:paraId="79CED2D9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62BD556E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4833AC6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972814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11.60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8D6D90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11.60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551105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1ED1D9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15.08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09616D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15.12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8F6BA7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0.27%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C5BD32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23.50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9C0057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23.51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69DABA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0.04%</w:t>
            </w:r>
          </w:p>
        </w:tc>
      </w:tr>
      <w:tr w:rsidR="00522EF7" w:rsidRPr="009729E7" w14:paraId="41EF6C20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0E7BBCFB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C0D9D42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156D00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34.00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A77A1B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33.99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A82D49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822CE7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64.38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A589A9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64.68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42FF63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F046D0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98.22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7D7540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99.52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ABE4F2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1.33%</w:t>
            </w:r>
          </w:p>
        </w:tc>
      </w:tr>
      <w:tr w:rsidR="00522EF7" w:rsidRPr="009729E7" w14:paraId="04C74B89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1913E31D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AFCA10F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8BB87E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4.62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D597F6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D78C3F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D02D41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090404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8FE417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0.02%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D22B7D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11.72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7F2A63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11.72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2E05FC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-0.01%</w:t>
            </w:r>
          </w:p>
        </w:tc>
      </w:tr>
      <w:tr w:rsidR="00522EF7" w:rsidRPr="009729E7" w14:paraId="5DC4612C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6CA96C02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AA16D22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DE4741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16.61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047504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16.61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AE09D0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5F4BD1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23.81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9078B0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23.68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16E4E3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-0.53%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FBA407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43.82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747AB1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43.69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37C2C8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-0.29%</w:t>
            </w:r>
          </w:p>
        </w:tc>
      </w:tr>
      <w:tr w:rsidR="00522EF7" w:rsidRPr="009729E7" w14:paraId="72C4C16C" w14:textId="77777777" w:rsidTr="004D3896">
        <w:tc>
          <w:tcPr>
            <w:tcW w:w="838" w:type="dxa"/>
            <w:shd w:val="clear" w:color="auto" w:fill="auto"/>
            <w:vAlign w:val="center"/>
          </w:tcPr>
          <w:p w14:paraId="51D0CF0B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2A3AEB7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C72748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5.78%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DED34E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5.78%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013AEC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E24E3E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21.40%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84900E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21.55%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3B520F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6BDBB2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42.11%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7C0CB4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42.70%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A448C3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10379C7D" w14:textId="77777777" w:rsidTr="004D3896">
        <w:tc>
          <w:tcPr>
            <w:tcW w:w="838" w:type="dxa"/>
            <w:shd w:val="clear" w:color="auto" w:fill="auto"/>
            <w:vAlign w:val="center"/>
          </w:tcPr>
          <w:p w14:paraId="013D2E18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31E0AE3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2947AD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1.33%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53936F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1.33%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EFDEA4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E11BC7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9.38%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978528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9.36%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8023C4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8CFAE6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16.20%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262CF9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15.93%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3C24E0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2B05BB45" w14:textId="77777777" w:rsidTr="004D3896">
        <w:tc>
          <w:tcPr>
            <w:tcW w:w="9611" w:type="dxa"/>
            <w:gridSpan w:val="11"/>
            <w:shd w:val="clear" w:color="auto" w:fill="auto"/>
            <w:vAlign w:val="center"/>
          </w:tcPr>
          <w:p w14:paraId="7708B47D" w14:textId="77777777" w:rsidR="00522EF7" w:rsidRPr="005F2CB1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Note:</w:t>
            </w:r>
            <w:r w:rsidRPr="005F2CB1"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240119EC" w14:textId="77777777" w:rsidR="00522EF7" w:rsidRPr="005F2CB1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751468CF" w14:textId="594C259C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</w:tc>
      </w:tr>
    </w:tbl>
    <w:p w14:paraId="15EE1977" w14:textId="7C5DF8F9" w:rsidR="002A3A2D" w:rsidRDefault="002A3A2D" w:rsidP="002A3A2D">
      <w:pPr>
        <w:pStyle w:val="L1bullet"/>
        <w:ind w:left="0" w:firstLine="0"/>
        <w:rPr>
          <w:lang w:eastAsia="zh-CN"/>
        </w:rPr>
      </w:pPr>
    </w:p>
    <w:p w14:paraId="3C257566" w14:textId="7BCCA3F5" w:rsidR="009B08BE" w:rsidRDefault="009B08BE" w:rsidP="002A3A2D">
      <w:pPr>
        <w:pStyle w:val="L1bullet"/>
        <w:ind w:left="0" w:firstLine="0"/>
        <w:rPr>
          <w:lang w:eastAsia="zh-CN"/>
        </w:rPr>
      </w:pPr>
      <w:r w:rsidRPr="009B15BF">
        <w:rPr>
          <w:iCs/>
          <w:lang w:val="en-US" w:eastAsia="zh-CN"/>
        </w:rPr>
        <w:t>Large Packet Size</w:t>
      </w:r>
    </w:p>
    <w:p w14:paraId="6A53A413" w14:textId="77777777" w:rsidR="002A3A2D" w:rsidRDefault="002A3A2D" w:rsidP="002A3A2D">
      <w:pPr>
        <w:pStyle w:val="L1bullet"/>
        <w:ind w:left="0" w:firstLine="0"/>
        <w:rPr>
          <w:lang w:eastAsia="zh-CN"/>
        </w:rPr>
      </w:pPr>
      <w:r w:rsidRPr="00FE5A0F">
        <w:rPr>
          <w:lang w:eastAsia="zh-CN"/>
        </w:rPr>
        <w:t>P0 offset = 15 dB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5"/>
        <w:gridCol w:w="845"/>
        <w:gridCol w:w="947"/>
        <w:gridCol w:w="845"/>
        <w:gridCol w:w="948"/>
        <w:gridCol w:w="947"/>
        <w:gridCol w:w="885"/>
        <w:gridCol w:w="948"/>
        <w:gridCol w:w="947"/>
      </w:tblGrid>
      <w:tr w:rsidR="00522EF7" w:rsidRPr="009729E7" w14:paraId="4D0D369E" w14:textId="77777777" w:rsidTr="004D3896">
        <w:tc>
          <w:tcPr>
            <w:tcW w:w="1454" w:type="dxa"/>
            <w:gridSpan w:val="2"/>
            <w:shd w:val="clear" w:color="auto" w:fill="auto"/>
            <w:vAlign w:val="center"/>
          </w:tcPr>
          <w:p w14:paraId="2F76F813" w14:textId="53B43663" w:rsidR="00522EF7" w:rsidRPr="009729E7" w:rsidRDefault="00522EF7" w:rsidP="00522EF7">
            <w:pPr>
              <w:contextualSpacing/>
              <w:mirrorIndents/>
              <w:rPr>
                <w:i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0217B278" w14:textId="77777777" w:rsidR="00522EF7" w:rsidRPr="009729E7" w:rsidRDefault="00522EF7" w:rsidP="00522EF7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62265698" w14:textId="77777777" w:rsidR="00522EF7" w:rsidRPr="009729E7" w:rsidRDefault="00522EF7" w:rsidP="00522EF7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73D4FD7A" w14:textId="77777777" w:rsidR="00522EF7" w:rsidRPr="009729E7" w:rsidRDefault="00522EF7" w:rsidP="00522EF7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522EF7" w:rsidRPr="009729E7" w14:paraId="3A412D39" w14:textId="77777777" w:rsidTr="004D3896">
        <w:tc>
          <w:tcPr>
            <w:tcW w:w="1454" w:type="dxa"/>
            <w:gridSpan w:val="2"/>
            <w:shd w:val="clear" w:color="auto" w:fill="auto"/>
            <w:vAlign w:val="center"/>
          </w:tcPr>
          <w:p w14:paraId="0EF52AA3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6E715D85" w14:textId="357EF9E3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E1D9AE6" w14:textId="74495823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0CC2C78" w14:textId="3F062466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3D2B2F0" w14:textId="03FEC82A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52775A1" w14:textId="3A2B0CCD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5D89686" w14:textId="59D3DE23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113883E" w14:textId="37725D81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55E8C24" w14:textId="16D8A94C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732FDD9" w14:textId="05FBDD0D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522EF7" w:rsidRPr="009729E7" w14:paraId="25D53405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7170B0C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B3BCB85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FFB6A6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339.31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B2D0CD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339.31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A535D4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B2DD18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272.60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7CBB0A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272.26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C45190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-0.12%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1DE5FB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215.58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B0AA31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214.47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220226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-0.52%</w:t>
            </w:r>
          </w:p>
        </w:tc>
      </w:tr>
      <w:tr w:rsidR="00522EF7" w:rsidRPr="009729E7" w14:paraId="47276283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7F3972CA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9F5B175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1A5BBE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234.38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E277EE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234.38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C3CAE9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F030A6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145.23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2B2338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142.53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96FD1C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-1.86%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1CEC1C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45.40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3ED32B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39.77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DBF18C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-12.39%</w:t>
            </w:r>
          </w:p>
        </w:tc>
      </w:tr>
      <w:tr w:rsidR="00522EF7" w:rsidRPr="009729E7" w14:paraId="34A0AAE5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4CFB26F6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A12905F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53960A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354.46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53DE63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354.46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2B4EBD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1C8BBF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284.10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CDF242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283.90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779F17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-0.07%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C301B7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227.58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C99C26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223.68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1C2AE2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-1.72%</w:t>
            </w:r>
          </w:p>
        </w:tc>
      </w:tr>
      <w:tr w:rsidR="00522EF7" w:rsidRPr="009729E7" w14:paraId="17195BF0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12C8F60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2930E0F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E8F330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40.63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6A5B51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40.63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E20FE8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2D0A24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31.14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8EDA06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31.21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F308FB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5069E7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23.21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9FA61D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22.69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58980A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-2.27%</w:t>
            </w:r>
          </w:p>
        </w:tc>
      </w:tr>
      <w:tr w:rsidR="00522EF7" w:rsidRPr="009729E7" w14:paraId="6E3AB67E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42E8D4CA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938119C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70891C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ECD156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CBAB40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198954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5A3BBD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3.10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56A8C1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3.25%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38D056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41613D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E0418D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-0.73%</w:t>
            </w:r>
          </w:p>
        </w:tc>
      </w:tr>
      <w:tr w:rsidR="00522EF7" w:rsidRPr="009729E7" w14:paraId="021D4FDB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5D77E24D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B319EC7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9A52D5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40.70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0C8E51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40.70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60909E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3CCDFD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29.52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5B52D6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29.73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29B958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0.71%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5C3E5A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22.40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74D5B4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22.18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DB3B46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-1.00%</w:t>
            </w:r>
          </w:p>
        </w:tc>
      </w:tr>
      <w:tr w:rsidR="00522EF7" w:rsidRPr="009729E7" w14:paraId="5FA47E92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398D3603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95DE66F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25E1CE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12.21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F875EA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12.21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747D26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95EFB0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22.80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BD0237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23.19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AEC640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1.71%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9C5CF9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36.12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4BA6B9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36.23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EBD4FA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0.33%</w:t>
            </w:r>
          </w:p>
        </w:tc>
      </w:tr>
      <w:tr w:rsidR="00522EF7" w:rsidRPr="009729E7" w14:paraId="40D4382C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449891E3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C218C0E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E06BFB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10.92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3F5A60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1EF062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9CBD51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BB9D14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29E9B6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9BCE65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EDD26E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529D4C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522EF7" w:rsidRPr="009729E7" w14:paraId="0DDF8AD5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287BC913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FDDB69E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7B3A7A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11.26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232E2B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11.26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52F8F4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C98245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12.71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3B78C2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12.74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389816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D35105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18.88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7C1035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18.88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2A9243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0.01%</w:t>
            </w:r>
          </w:p>
        </w:tc>
      </w:tr>
      <w:tr w:rsidR="00522EF7" w:rsidRPr="009729E7" w14:paraId="05AA7C75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53DDC4FA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DDA7C1D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1D867C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50.46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613530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50.46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E6523C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91AB39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68.20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069162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68.62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A82BB2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0.63%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452350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93.29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0C975C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95.87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BB7650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2.76%</w:t>
            </w:r>
          </w:p>
        </w:tc>
      </w:tr>
      <w:tr w:rsidR="00522EF7" w:rsidRPr="009729E7" w14:paraId="3F22CA02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7875449B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5D5DFAD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8F2C2F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42D823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0EA9DE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3B879C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14.29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725105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14.32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3F0272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F1BE03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16.75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B74481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16.94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6FD514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1.13%</w:t>
            </w:r>
          </w:p>
        </w:tc>
      </w:tr>
      <w:tr w:rsidR="00522EF7" w:rsidRPr="009729E7" w14:paraId="2C4CAE92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34AC8CB0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A9E0D3C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C6E93B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25.35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925699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B50697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6EA1EF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36.37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EB2E0F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36.07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F6C570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-0.82%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A5309A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49.34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EA5ECE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50.00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E7F7F8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1.34%</w:t>
            </w:r>
          </w:p>
        </w:tc>
      </w:tr>
      <w:tr w:rsidR="00522EF7" w:rsidRPr="009729E7" w14:paraId="1E42A4D0" w14:textId="77777777" w:rsidTr="004D3896">
        <w:tc>
          <w:tcPr>
            <w:tcW w:w="838" w:type="dxa"/>
            <w:shd w:val="clear" w:color="auto" w:fill="auto"/>
            <w:vAlign w:val="center"/>
          </w:tcPr>
          <w:p w14:paraId="14D1DE00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23E5A00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D0F8E1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5.43%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8CAC4E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5.43%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5F07C6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5E154E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25.22%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082374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E90263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B17E4E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40.23%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EB442C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40.10%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473EC7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09A53A74" w14:textId="77777777" w:rsidTr="004D3896">
        <w:tc>
          <w:tcPr>
            <w:tcW w:w="838" w:type="dxa"/>
            <w:shd w:val="clear" w:color="auto" w:fill="auto"/>
            <w:vAlign w:val="center"/>
          </w:tcPr>
          <w:p w14:paraId="7DB9797B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F764D2F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87BD45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1.66%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18D3C3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1.66%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24C999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FAD473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6.38%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591F18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6.38%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AEACAB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C6EA03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10.67%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B048B5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10.65%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8622EA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2A756881" w14:textId="77777777" w:rsidTr="004D3896">
        <w:tc>
          <w:tcPr>
            <w:tcW w:w="1454" w:type="dxa"/>
            <w:gridSpan w:val="2"/>
            <w:shd w:val="clear" w:color="auto" w:fill="auto"/>
            <w:vAlign w:val="center"/>
          </w:tcPr>
          <w:p w14:paraId="16168CC4" w14:textId="6FD91AF0" w:rsidR="00522EF7" w:rsidRPr="009729E7" w:rsidRDefault="00522EF7" w:rsidP="00522EF7">
            <w:pPr>
              <w:contextualSpacing/>
              <w:mirrorIndents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7A2301B5" w14:textId="77777777" w:rsidR="00522EF7" w:rsidRPr="009729E7" w:rsidRDefault="00522EF7" w:rsidP="00522EF7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0" w:type="dxa"/>
            <w:gridSpan w:val="3"/>
            <w:shd w:val="clear" w:color="auto" w:fill="auto"/>
            <w:vAlign w:val="center"/>
          </w:tcPr>
          <w:p w14:paraId="2C057A09" w14:textId="77777777" w:rsidR="00522EF7" w:rsidRPr="009729E7" w:rsidRDefault="00522EF7" w:rsidP="00522EF7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0" w:type="dxa"/>
            <w:gridSpan w:val="3"/>
            <w:shd w:val="clear" w:color="auto" w:fill="auto"/>
            <w:vAlign w:val="center"/>
          </w:tcPr>
          <w:p w14:paraId="692779B8" w14:textId="77777777" w:rsidR="00522EF7" w:rsidRPr="009729E7" w:rsidRDefault="00522EF7" w:rsidP="00522EF7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522EF7" w:rsidRPr="009729E7" w14:paraId="2B0A8663" w14:textId="77777777" w:rsidTr="004D3896">
        <w:tc>
          <w:tcPr>
            <w:tcW w:w="1454" w:type="dxa"/>
            <w:gridSpan w:val="2"/>
            <w:shd w:val="clear" w:color="auto" w:fill="auto"/>
            <w:vAlign w:val="center"/>
          </w:tcPr>
          <w:p w14:paraId="7536DC79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54B51653" w14:textId="2C6BCC19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2265E78" w14:textId="0CB9A4F1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5030626" w14:textId="2366268D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00FB080" w14:textId="0FB7AA53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4F31065" w14:textId="76F52337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BC8A9C4" w14:textId="142CE1D5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C258B15" w14:textId="71F454F2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7559E63" w14:textId="4E908A9E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AAA1C40" w14:textId="41FC55B7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522EF7" w:rsidRPr="009729E7" w14:paraId="253BA967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4DD2543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8F58A10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EBE579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303.68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733E6A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303.51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D2516A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2E2A0B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194.38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B3B7DB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190.90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453BAE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-1.79%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B3580A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109.67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E94D5D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103.46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EDB7C4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-5.66%</w:t>
            </w:r>
          </w:p>
        </w:tc>
      </w:tr>
      <w:tr w:rsidR="00522EF7" w:rsidRPr="009729E7" w14:paraId="1E0A4053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7CDEA6B0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4AD98B7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2C851D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174.19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9F76E4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169.99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44E923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-2.41%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54BAAC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6.78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2E2B47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7.08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E31E07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4.43%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A7E228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1.45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3FE9BC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9AC321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22.86%</w:t>
            </w:r>
          </w:p>
        </w:tc>
      </w:tr>
      <w:tr w:rsidR="00522EF7" w:rsidRPr="009729E7" w14:paraId="33969B27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0A526AD3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6D8DCBF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89958C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324.85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DF0093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324.85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C9E2F9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B93841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217.15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53EA1C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212.35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ED1E13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-2.21%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4BA714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96.90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F983FE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86.15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ED95B7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-11.09%</w:t>
            </w:r>
          </w:p>
        </w:tc>
      </w:tr>
      <w:tr w:rsidR="00522EF7" w:rsidRPr="009729E7" w14:paraId="57676EF3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33CB067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EC451F6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C89037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137.20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F56AF7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136.66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B95594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-0.39%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B8E700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69.82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26C8CB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68.09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95F2FF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-2.49%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3BF9DE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35.18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91A515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34.15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1AFFC1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-2.92%</w:t>
            </w:r>
          </w:p>
        </w:tc>
      </w:tr>
      <w:tr w:rsidR="00522EF7" w:rsidRPr="009729E7" w14:paraId="5DA6A424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361843A3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BE78926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C8554D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22.34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214946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22.34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A8CD94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879422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0.44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EECBC1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0.40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AF7E4D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-9.97%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311FD7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0.19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434B7E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0.20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57F3F2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4.88%</w:t>
            </w:r>
          </w:p>
        </w:tc>
      </w:tr>
      <w:tr w:rsidR="00522EF7" w:rsidRPr="009729E7" w14:paraId="76EF733F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5CF3E546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3AF935C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1B4FD9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165.66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771B3D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165.64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00E2AF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A92D4A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74.63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DF4770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72.15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6877DD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-3.32%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6F39EC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27.50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B1E69C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28.50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8CC769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3.64%</w:t>
            </w:r>
          </w:p>
        </w:tc>
      </w:tr>
      <w:tr w:rsidR="00522EF7" w:rsidRPr="009729E7" w14:paraId="09FB7130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5B252EA6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C7B6C66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5FA539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13.37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F653C6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13.38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9CAAA2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EEFAF7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39.21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C2AE20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38.84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42D641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-0.93%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C654F2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66.81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5993BC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68.88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296B07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3.10%</w:t>
            </w:r>
          </w:p>
        </w:tc>
      </w:tr>
      <w:tr w:rsidR="00522EF7" w:rsidRPr="009729E7" w14:paraId="1C97CEEE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0E31F045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CDB3287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02E260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574E0B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10.95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FDD72C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D88C27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298187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11.01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FEFFFB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53147C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11.10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E9B575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11.11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8735BD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0.03%</w:t>
            </w:r>
          </w:p>
        </w:tc>
      </w:tr>
      <w:tr w:rsidR="00522EF7" w:rsidRPr="009729E7" w14:paraId="5D7AEC75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06EA494C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50A8B00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083672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11.60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C19091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11.60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77E09C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94AC68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15.08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4AF06B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15.21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9A1032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0.90%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103C2B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23.50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852D45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23.85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CA97F0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1.47%</w:t>
            </w:r>
          </w:p>
        </w:tc>
      </w:tr>
      <w:tr w:rsidR="00522EF7" w:rsidRPr="009729E7" w14:paraId="75D05B0C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4FCE3831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54E9B06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39E0C4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34.00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148A94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34.00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B92BAD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716D73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64.38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24A7F9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64.31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F0DA94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-0.12%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A25134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98.22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B61E4C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101.18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591CF7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3.02%</w:t>
            </w:r>
          </w:p>
        </w:tc>
      </w:tr>
      <w:tr w:rsidR="00522EF7" w:rsidRPr="009729E7" w14:paraId="1F9C976A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5541C754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788D7FA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7D2725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4.62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F78D88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A18A9D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F383FF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BFA129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7.16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3A7DF0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2.54%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A23136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11.72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EAB97A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11.99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7E4CD1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2.24%</w:t>
            </w:r>
          </w:p>
        </w:tc>
      </w:tr>
      <w:tr w:rsidR="00522EF7" w:rsidRPr="009729E7" w14:paraId="7FD8FA7C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55698FDA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DC08FF0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F5EB9A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16.61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006641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16.61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0398C7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ACE4BC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23.81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73D107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23.80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CAE826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-0.03%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DCD479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43.82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741339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44.16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B6514B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0.78%</w:t>
            </w:r>
          </w:p>
        </w:tc>
      </w:tr>
      <w:tr w:rsidR="00522EF7" w:rsidRPr="009729E7" w14:paraId="4F0A0F8C" w14:textId="77777777" w:rsidTr="004D3896">
        <w:tc>
          <w:tcPr>
            <w:tcW w:w="838" w:type="dxa"/>
            <w:shd w:val="clear" w:color="auto" w:fill="auto"/>
            <w:vAlign w:val="center"/>
          </w:tcPr>
          <w:p w14:paraId="420E5BDC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BE6E7A8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451DE9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5.78%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3D60AE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5.79%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56DCA0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FEDA8D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21.40%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B73490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21.78%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0C4596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7A5593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42.11%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D5C8CA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43.17%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28D3A8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71CFA2B2" w14:textId="77777777" w:rsidTr="004D3896">
        <w:tc>
          <w:tcPr>
            <w:tcW w:w="838" w:type="dxa"/>
            <w:shd w:val="clear" w:color="auto" w:fill="auto"/>
            <w:vAlign w:val="center"/>
          </w:tcPr>
          <w:p w14:paraId="50035FE6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C82E5EE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4BB9A1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1.33%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C13AB9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1.34%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9AA990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0BD348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9.38%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593EA9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9.61%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69C7A4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C0AD4B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16.20%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68E9CA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16.14%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81BE93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3776D801" w14:textId="77777777" w:rsidTr="004D3896">
        <w:tc>
          <w:tcPr>
            <w:tcW w:w="9611" w:type="dxa"/>
            <w:gridSpan w:val="11"/>
            <w:shd w:val="clear" w:color="auto" w:fill="auto"/>
            <w:vAlign w:val="center"/>
          </w:tcPr>
          <w:p w14:paraId="3693D208" w14:textId="77777777" w:rsidR="00522EF7" w:rsidRPr="005F2CB1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Note:</w:t>
            </w:r>
            <w:r w:rsidRPr="005F2CB1"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5FED4596" w14:textId="77777777" w:rsidR="00522EF7" w:rsidRPr="005F2CB1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1267E989" w14:textId="2C936CAD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</w:tc>
      </w:tr>
    </w:tbl>
    <w:p w14:paraId="67E88D46" w14:textId="77777777" w:rsidR="00885540" w:rsidRPr="00CD6A5F" w:rsidRDefault="00885540" w:rsidP="00885540">
      <w:pPr>
        <w:pStyle w:val="L1bullet"/>
        <w:ind w:left="0" w:firstLine="0"/>
        <w:rPr>
          <w:lang w:val="en-US" w:eastAsia="zh-CN"/>
        </w:rPr>
      </w:pPr>
    </w:p>
    <w:p w14:paraId="01FB8505" w14:textId="77777777" w:rsidR="00CD6A5F" w:rsidRDefault="00CD6A5F">
      <w:pPr>
        <w:numPr>
          <w:ilvl w:val="0"/>
          <w:numId w:val="32"/>
        </w:numPr>
        <w:spacing w:line="252" w:lineRule="auto"/>
        <w:contextualSpacing/>
        <w:jc w:val="both"/>
      </w:pPr>
      <w:r>
        <w:t xml:space="preserve">Source 2 (Qualcomm): </w:t>
      </w:r>
    </w:p>
    <w:p w14:paraId="7AD2CCF8" w14:textId="77777777" w:rsidR="00975CE0" w:rsidRDefault="00975CE0" w:rsidP="00CD6A5F">
      <w:pPr>
        <w:spacing w:after="0"/>
        <w:rPr>
          <w:b/>
          <w:bCs/>
          <w:u w:val="single"/>
        </w:rPr>
      </w:pPr>
      <w:bookmarkStart w:id="33" w:name="_Hlk142594752"/>
    </w:p>
    <w:p w14:paraId="646DF812" w14:textId="4EC87239" w:rsidR="00CD6A5F" w:rsidRPr="001C7A07" w:rsidRDefault="00CD6A5F" w:rsidP="00CD6A5F">
      <w:pPr>
        <w:spacing w:after="0"/>
        <w:rPr>
          <w:b/>
          <w:bCs/>
          <w:u w:val="single"/>
        </w:rPr>
      </w:pPr>
      <w:r w:rsidRPr="001C7A07">
        <w:rPr>
          <w:b/>
          <w:bCs/>
          <w:u w:val="single"/>
        </w:rPr>
        <w:t>Indoor Office (FR1)</w:t>
      </w:r>
    </w:p>
    <w:bookmarkEnd w:id="33"/>
    <w:p w14:paraId="61F17F94" w14:textId="77777777" w:rsidR="00CD6A5F" w:rsidRDefault="00CD6A5F" w:rsidP="00CD6A5F">
      <w:pPr>
        <w:pStyle w:val="L1bullet"/>
        <w:ind w:left="0" w:firstLine="0"/>
        <w:rPr>
          <w:lang w:val="en-US" w:eastAsia="zh-CN"/>
        </w:rPr>
      </w:pPr>
    </w:p>
    <w:p w14:paraId="12293EA7" w14:textId="77777777" w:rsidR="002A3A2D" w:rsidRDefault="002A3A2D" w:rsidP="002A3A2D">
      <w:pPr>
        <w:pStyle w:val="L1bullet"/>
        <w:ind w:left="0" w:firstLine="0"/>
        <w:rPr>
          <w:lang w:val="en-US" w:eastAsia="zh-CN"/>
        </w:rPr>
      </w:pPr>
      <w:r>
        <w:rPr>
          <w:lang w:val="en-US" w:eastAsia="zh-CN"/>
        </w:rPr>
        <w:t>Large p</w:t>
      </w:r>
      <w:r w:rsidRPr="00AB510A">
        <w:rPr>
          <w:lang w:val="en-US" w:eastAsia="zh-CN"/>
        </w:rPr>
        <w:t>acket size,</w:t>
      </w:r>
      <w:r>
        <w:rPr>
          <w:lang w:val="en-US" w:eastAsia="zh-CN"/>
        </w:rPr>
        <w:t xml:space="preserve"> </w:t>
      </w:r>
      <w:r w:rsidRPr="00AB510A">
        <w:rPr>
          <w:lang w:val="en-US" w:eastAsia="zh-CN"/>
        </w:rPr>
        <w:t>P0= -83 dBm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1102"/>
        <w:gridCol w:w="725"/>
        <w:gridCol w:w="853"/>
        <w:gridCol w:w="867"/>
        <w:gridCol w:w="922"/>
        <w:gridCol w:w="821"/>
        <w:gridCol w:w="821"/>
        <w:gridCol w:w="939"/>
        <w:gridCol w:w="821"/>
        <w:gridCol w:w="821"/>
        <w:gridCol w:w="939"/>
      </w:tblGrid>
      <w:tr w:rsidR="005F2CB1" w:rsidRPr="009729E7" w14:paraId="0852A2CC" w14:textId="77777777" w:rsidTr="00522EF7">
        <w:tc>
          <w:tcPr>
            <w:tcW w:w="1827" w:type="dxa"/>
            <w:gridSpan w:val="2"/>
            <w:vMerge w:val="restart"/>
            <w:vAlign w:val="center"/>
          </w:tcPr>
          <w:p w14:paraId="4D92B3E9" w14:textId="77777777" w:rsidR="005F2CB1" w:rsidRPr="009729E7" w:rsidRDefault="005F2CB1" w:rsidP="005F2CB1">
            <w:pPr>
              <w:contextualSpacing/>
              <w:mirrorIndents/>
              <w:rPr>
                <w:i/>
                <w:sz w:val="16"/>
                <w:szCs w:val="16"/>
              </w:rPr>
            </w:pPr>
          </w:p>
        </w:tc>
        <w:tc>
          <w:tcPr>
            <w:tcW w:w="2642" w:type="dxa"/>
            <w:gridSpan w:val="3"/>
            <w:vAlign w:val="center"/>
          </w:tcPr>
          <w:p w14:paraId="100CCAAA" w14:textId="23731B51" w:rsidR="005F2CB1" w:rsidRPr="009729E7" w:rsidRDefault="005F2CB1" w:rsidP="005F2CB1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581" w:type="dxa"/>
            <w:gridSpan w:val="3"/>
            <w:vAlign w:val="center"/>
          </w:tcPr>
          <w:p w14:paraId="55C78724" w14:textId="1C2AF3D8" w:rsidR="005F2CB1" w:rsidRPr="009729E7" w:rsidRDefault="005F2CB1" w:rsidP="005F2CB1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581" w:type="dxa"/>
            <w:gridSpan w:val="3"/>
            <w:vAlign w:val="center"/>
          </w:tcPr>
          <w:p w14:paraId="6298506F" w14:textId="4FED5745" w:rsidR="005F2CB1" w:rsidRPr="009729E7" w:rsidRDefault="005F2CB1" w:rsidP="005F2CB1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5F2CB1" w:rsidRPr="009729E7" w14:paraId="69A3013C" w14:textId="77777777" w:rsidTr="00522EF7">
        <w:tc>
          <w:tcPr>
            <w:tcW w:w="1827" w:type="dxa"/>
            <w:gridSpan w:val="2"/>
            <w:vMerge/>
            <w:vAlign w:val="center"/>
          </w:tcPr>
          <w:p w14:paraId="653C11DF" w14:textId="77777777" w:rsidR="005F2CB1" w:rsidRPr="009729E7" w:rsidRDefault="005F2CB1" w:rsidP="005F2CB1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53" w:type="dxa"/>
            <w:vAlign w:val="center"/>
          </w:tcPr>
          <w:p w14:paraId="4C8686D5" w14:textId="46929D7D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67" w:type="dxa"/>
            <w:vAlign w:val="center"/>
          </w:tcPr>
          <w:p w14:paraId="5FEF65A7" w14:textId="7026C9BF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22" w:type="dxa"/>
            <w:vAlign w:val="center"/>
          </w:tcPr>
          <w:p w14:paraId="7E1BB46C" w14:textId="4CEEF1F7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07E57DA3" w14:textId="0000E6F3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0A1186FF" w14:textId="0B9833DE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39" w:type="dxa"/>
            <w:vAlign w:val="center"/>
          </w:tcPr>
          <w:p w14:paraId="5D74A1A0" w14:textId="525CE490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5E6971C8" w14:textId="713C6088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0E3EECC3" w14:textId="040085DF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39" w:type="dxa"/>
            <w:vAlign w:val="center"/>
          </w:tcPr>
          <w:p w14:paraId="1F0DA5EC" w14:textId="148F045A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2A3A2D" w:rsidRPr="009729E7" w14:paraId="22EE5155" w14:textId="77777777" w:rsidTr="00522EF7">
        <w:tc>
          <w:tcPr>
            <w:tcW w:w="1102" w:type="dxa"/>
            <w:vMerge w:val="restart"/>
            <w:vAlign w:val="center"/>
          </w:tcPr>
          <w:p w14:paraId="2D7344F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725" w:type="dxa"/>
            <w:vAlign w:val="center"/>
          </w:tcPr>
          <w:p w14:paraId="3A29C6B2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53" w:type="dxa"/>
            <w:vAlign w:val="center"/>
          </w:tcPr>
          <w:p w14:paraId="6FB8640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965.40 </w:t>
            </w:r>
          </w:p>
        </w:tc>
        <w:tc>
          <w:tcPr>
            <w:tcW w:w="867" w:type="dxa"/>
            <w:vAlign w:val="center"/>
          </w:tcPr>
          <w:p w14:paraId="0FE1E6F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1043.39 </w:t>
            </w:r>
          </w:p>
        </w:tc>
        <w:tc>
          <w:tcPr>
            <w:tcW w:w="922" w:type="dxa"/>
            <w:vAlign w:val="center"/>
          </w:tcPr>
          <w:p w14:paraId="6867435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8.08%</w:t>
            </w:r>
          </w:p>
        </w:tc>
        <w:tc>
          <w:tcPr>
            <w:tcW w:w="821" w:type="dxa"/>
            <w:vAlign w:val="center"/>
          </w:tcPr>
          <w:p w14:paraId="5C901D4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579.11 </w:t>
            </w:r>
          </w:p>
        </w:tc>
        <w:tc>
          <w:tcPr>
            <w:tcW w:w="821" w:type="dxa"/>
            <w:vAlign w:val="center"/>
          </w:tcPr>
          <w:p w14:paraId="1FBF119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591.95 </w:t>
            </w:r>
          </w:p>
        </w:tc>
        <w:tc>
          <w:tcPr>
            <w:tcW w:w="939" w:type="dxa"/>
            <w:vAlign w:val="center"/>
          </w:tcPr>
          <w:p w14:paraId="0013AD6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2.22%</w:t>
            </w:r>
          </w:p>
        </w:tc>
        <w:tc>
          <w:tcPr>
            <w:tcW w:w="821" w:type="dxa"/>
            <w:vAlign w:val="center"/>
          </w:tcPr>
          <w:p w14:paraId="0DF0C59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443.87 </w:t>
            </w:r>
          </w:p>
        </w:tc>
        <w:tc>
          <w:tcPr>
            <w:tcW w:w="821" w:type="dxa"/>
            <w:vAlign w:val="center"/>
          </w:tcPr>
          <w:p w14:paraId="68D975B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474.72 </w:t>
            </w:r>
          </w:p>
        </w:tc>
        <w:tc>
          <w:tcPr>
            <w:tcW w:w="939" w:type="dxa"/>
            <w:vAlign w:val="center"/>
          </w:tcPr>
          <w:p w14:paraId="7985F3F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6.95%</w:t>
            </w:r>
          </w:p>
        </w:tc>
      </w:tr>
      <w:tr w:rsidR="002A3A2D" w:rsidRPr="009729E7" w14:paraId="3205E579" w14:textId="77777777" w:rsidTr="00522EF7">
        <w:tc>
          <w:tcPr>
            <w:tcW w:w="1102" w:type="dxa"/>
            <w:vMerge/>
            <w:vAlign w:val="center"/>
          </w:tcPr>
          <w:p w14:paraId="2BB2FFAC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25" w:type="dxa"/>
            <w:vAlign w:val="center"/>
          </w:tcPr>
          <w:p w14:paraId="0D074281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53" w:type="dxa"/>
            <w:vAlign w:val="center"/>
          </w:tcPr>
          <w:p w14:paraId="6A8EFA3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680.10 </w:t>
            </w:r>
          </w:p>
        </w:tc>
        <w:tc>
          <w:tcPr>
            <w:tcW w:w="867" w:type="dxa"/>
            <w:vAlign w:val="center"/>
          </w:tcPr>
          <w:p w14:paraId="0A23234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756.28 </w:t>
            </w:r>
          </w:p>
        </w:tc>
        <w:tc>
          <w:tcPr>
            <w:tcW w:w="922" w:type="dxa"/>
            <w:vAlign w:val="center"/>
          </w:tcPr>
          <w:p w14:paraId="010BF1F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11.20%</w:t>
            </w:r>
          </w:p>
        </w:tc>
        <w:tc>
          <w:tcPr>
            <w:tcW w:w="821" w:type="dxa"/>
            <w:vAlign w:val="center"/>
          </w:tcPr>
          <w:p w14:paraId="424F696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363.91 </w:t>
            </w:r>
          </w:p>
        </w:tc>
        <w:tc>
          <w:tcPr>
            <w:tcW w:w="821" w:type="dxa"/>
            <w:vAlign w:val="center"/>
          </w:tcPr>
          <w:p w14:paraId="7B8B5CD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356.50 </w:t>
            </w:r>
          </w:p>
        </w:tc>
        <w:tc>
          <w:tcPr>
            <w:tcW w:w="939" w:type="dxa"/>
            <w:vAlign w:val="center"/>
          </w:tcPr>
          <w:p w14:paraId="2C76D51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-2.04%</w:t>
            </w:r>
          </w:p>
        </w:tc>
        <w:tc>
          <w:tcPr>
            <w:tcW w:w="821" w:type="dxa"/>
            <w:vAlign w:val="center"/>
          </w:tcPr>
          <w:p w14:paraId="65DAAE5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258.74 </w:t>
            </w:r>
          </w:p>
        </w:tc>
        <w:tc>
          <w:tcPr>
            <w:tcW w:w="821" w:type="dxa"/>
            <w:vAlign w:val="center"/>
          </w:tcPr>
          <w:p w14:paraId="115F6CF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277.57 </w:t>
            </w:r>
          </w:p>
        </w:tc>
        <w:tc>
          <w:tcPr>
            <w:tcW w:w="939" w:type="dxa"/>
            <w:vAlign w:val="center"/>
          </w:tcPr>
          <w:p w14:paraId="14E50BE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7.28%</w:t>
            </w:r>
          </w:p>
        </w:tc>
      </w:tr>
      <w:tr w:rsidR="002A3A2D" w:rsidRPr="009729E7" w14:paraId="75C85992" w14:textId="77777777" w:rsidTr="00522EF7">
        <w:tc>
          <w:tcPr>
            <w:tcW w:w="1102" w:type="dxa"/>
            <w:vMerge/>
            <w:vAlign w:val="center"/>
          </w:tcPr>
          <w:p w14:paraId="27411CEA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25" w:type="dxa"/>
            <w:vAlign w:val="center"/>
          </w:tcPr>
          <w:p w14:paraId="07FEFB34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53" w:type="dxa"/>
            <w:vAlign w:val="center"/>
          </w:tcPr>
          <w:p w14:paraId="5BF7A43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951.37 </w:t>
            </w:r>
          </w:p>
        </w:tc>
        <w:tc>
          <w:tcPr>
            <w:tcW w:w="867" w:type="dxa"/>
            <w:vAlign w:val="center"/>
          </w:tcPr>
          <w:p w14:paraId="4664109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1013.50 </w:t>
            </w:r>
          </w:p>
        </w:tc>
        <w:tc>
          <w:tcPr>
            <w:tcW w:w="922" w:type="dxa"/>
            <w:vAlign w:val="center"/>
          </w:tcPr>
          <w:p w14:paraId="07DD9B0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6.53%</w:t>
            </w:r>
          </w:p>
        </w:tc>
        <w:tc>
          <w:tcPr>
            <w:tcW w:w="821" w:type="dxa"/>
            <w:vAlign w:val="center"/>
          </w:tcPr>
          <w:p w14:paraId="5B90D5B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557.41 </w:t>
            </w:r>
          </w:p>
        </w:tc>
        <w:tc>
          <w:tcPr>
            <w:tcW w:w="821" w:type="dxa"/>
            <w:vAlign w:val="center"/>
          </w:tcPr>
          <w:p w14:paraId="5E63076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582.67 </w:t>
            </w:r>
          </w:p>
        </w:tc>
        <w:tc>
          <w:tcPr>
            <w:tcW w:w="939" w:type="dxa"/>
            <w:vAlign w:val="center"/>
          </w:tcPr>
          <w:p w14:paraId="18209A7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4.53%</w:t>
            </w:r>
          </w:p>
        </w:tc>
        <w:tc>
          <w:tcPr>
            <w:tcW w:w="821" w:type="dxa"/>
            <w:vAlign w:val="center"/>
          </w:tcPr>
          <w:p w14:paraId="35D1C39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411.05 </w:t>
            </w:r>
          </w:p>
        </w:tc>
        <w:tc>
          <w:tcPr>
            <w:tcW w:w="821" w:type="dxa"/>
            <w:vAlign w:val="center"/>
          </w:tcPr>
          <w:p w14:paraId="4B48FF7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456.04 </w:t>
            </w:r>
          </w:p>
        </w:tc>
        <w:tc>
          <w:tcPr>
            <w:tcW w:w="939" w:type="dxa"/>
            <w:vAlign w:val="center"/>
          </w:tcPr>
          <w:p w14:paraId="4A7E993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10.94%</w:t>
            </w:r>
          </w:p>
        </w:tc>
      </w:tr>
      <w:tr w:rsidR="002A3A2D" w:rsidRPr="009729E7" w14:paraId="2E06FE60" w14:textId="77777777" w:rsidTr="00522EF7">
        <w:tc>
          <w:tcPr>
            <w:tcW w:w="1102" w:type="dxa"/>
            <w:vMerge w:val="restart"/>
            <w:vAlign w:val="center"/>
          </w:tcPr>
          <w:p w14:paraId="222135A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725" w:type="dxa"/>
            <w:vAlign w:val="center"/>
          </w:tcPr>
          <w:p w14:paraId="6F13BB4D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53" w:type="dxa"/>
            <w:vAlign w:val="center"/>
          </w:tcPr>
          <w:p w14:paraId="63057A4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291.13 </w:t>
            </w:r>
          </w:p>
        </w:tc>
        <w:tc>
          <w:tcPr>
            <w:tcW w:w="867" w:type="dxa"/>
            <w:vAlign w:val="center"/>
          </w:tcPr>
          <w:p w14:paraId="6431A33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160.64 </w:t>
            </w:r>
          </w:p>
        </w:tc>
        <w:tc>
          <w:tcPr>
            <w:tcW w:w="922" w:type="dxa"/>
            <w:vAlign w:val="center"/>
          </w:tcPr>
          <w:p w14:paraId="5F4FDE4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-44.82%</w:t>
            </w:r>
          </w:p>
        </w:tc>
        <w:tc>
          <w:tcPr>
            <w:tcW w:w="821" w:type="dxa"/>
            <w:vAlign w:val="center"/>
          </w:tcPr>
          <w:p w14:paraId="1610484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132.35 </w:t>
            </w:r>
          </w:p>
        </w:tc>
        <w:tc>
          <w:tcPr>
            <w:tcW w:w="821" w:type="dxa"/>
            <w:vAlign w:val="center"/>
          </w:tcPr>
          <w:p w14:paraId="09B2966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5.69 </w:t>
            </w:r>
          </w:p>
        </w:tc>
        <w:tc>
          <w:tcPr>
            <w:tcW w:w="939" w:type="dxa"/>
            <w:vAlign w:val="center"/>
          </w:tcPr>
          <w:p w14:paraId="233FCA0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-95.70%</w:t>
            </w:r>
          </w:p>
        </w:tc>
        <w:tc>
          <w:tcPr>
            <w:tcW w:w="821" w:type="dxa"/>
            <w:vAlign w:val="center"/>
          </w:tcPr>
          <w:p w14:paraId="613535C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92.82 </w:t>
            </w:r>
          </w:p>
        </w:tc>
        <w:tc>
          <w:tcPr>
            <w:tcW w:w="821" w:type="dxa"/>
            <w:vAlign w:val="center"/>
          </w:tcPr>
          <w:p w14:paraId="515CA34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0.27 </w:t>
            </w:r>
          </w:p>
        </w:tc>
        <w:tc>
          <w:tcPr>
            <w:tcW w:w="939" w:type="dxa"/>
            <w:vAlign w:val="center"/>
          </w:tcPr>
          <w:p w14:paraId="69EFC28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-99.70%</w:t>
            </w:r>
          </w:p>
        </w:tc>
      </w:tr>
      <w:tr w:rsidR="002A3A2D" w:rsidRPr="009729E7" w14:paraId="097BBAE8" w14:textId="77777777" w:rsidTr="00522EF7">
        <w:tc>
          <w:tcPr>
            <w:tcW w:w="1102" w:type="dxa"/>
            <w:vMerge/>
            <w:vAlign w:val="center"/>
          </w:tcPr>
          <w:p w14:paraId="5D598556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25" w:type="dxa"/>
            <w:vAlign w:val="center"/>
          </w:tcPr>
          <w:p w14:paraId="4E5D13A0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53" w:type="dxa"/>
            <w:vAlign w:val="center"/>
          </w:tcPr>
          <w:p w14:paraId="63C6C3B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231.38 </w:t>
            </w:r>
          </w:p>
        </w:tc>
        <w:tc>
          <w:tcPr>
            <w:tcW w:w="867" w:type="dxa"/>
            <w:vAlign w:val="center"/>
          </w:tcPr>
          <w:p w14:paraId="5B4FB84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119.42 </w:t>
            </w:r>
          </w:p>
        </w:tc>
        <w:tc>
          <w:tcPr>
            <w:tcW w:w="922" w:type="dxa"/>
            <w:vAlign w:val="center"/>
          </w:tcPr>
          <w:p w14:paraId="1C5D190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-48.39%</w:t>
            </w:r>
          </w:p>
        </w:tc>
        <w:tc>
          <w:tcPr>
            <w:tcW w:w="821" w:type="dxa"/>
            <w:vAlign w:val="center"/>
          </w:tcPr>
          <w:p w14:paraId="3A95822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67.53 </w:t>
            </w:r>
          </w:p>
        </w:tc>
        <w:tc>
          <w:tcPr>
            <w:tcW w:w="821" w:type="dxa"/>
            <w:vAlign w:val="center"/>
          </w:tcPr>
          <w:p w14:paraId="14AEC18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939" w:type="dxa"/>
            <w:vAlign w:val="center"/>
          </w:tcPr>
          <w:p w14:paraId="0F4303B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-100.00%</w:t>
            </w:r>
          </w:p>
        </w:tc>
        <w:tc>
          <w:tcPr>
            <w:tcW w:w="821" w:type="dxa"/>
            <w:vAlign w:val="center"/>
          </w:tcPr>
          <w:p w14:paraId="18F2CC7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26.95 </w:t>
            </w:r>
          </w:p>
        </w:tc>
        <w:tc>
          <w:tcPr>
            <w:tcW w:w="821" w:type="dxa"/>
            <w:vAlign w:val="center"/>
          </w:tcPr>
          <w:p w14:paraId="3599C4A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939" w:type="dxa"/>
            <w:vAlign w:val="center"/>
          </w:tcPr>
          <w:p w14:paraId="671AC81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-100.00%</w:t>
            </w:r>
          </w:p>
        </w:tc>
      </w:tr>
      <w:tr w:rsidR="002A3A2D" w:rsidRPr="009729E7" w14:paraId="19341614" w14:textId="77777777" w:rsidTr="00522EF7">
        <w:tc>
          <w:tcPr>
            <w:tcW w:w="1102" w:type="dxa"/>
            <w:vMerge/>
            <w:vAlign w:val="center"/>
          </w:tcPr>
          <w:p w14:paraId="6ABE1CDD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25" w:type="dxa"/>
            <w:vAlign w:val="center"/>
          </w:tcPr>
          <w:p w14:paraId="1A66282C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53" w:type="dxa"/>
            <w:vAlign w:val="center"/>
          </w:tcPr>
          <w:p w14:paraId="5C1FEA5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292.47 </w:t>
            </w:r>
          </w:p>
        </w:tc>
        <w:tc>
          <w:tcPr>
            <w:tcW w:w="867" w:type="dxa"/>
            <w:vAlign w:val="center"/>
          </w:tcPr>
          <w:p w14:paraId="4F6CE01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154.73 </w:t>
            </w:r>
          </w:p>
        </w:tc>
        <w:tc>
          <w:tcPr>
            <w:tcW w:w="922" w:type="dxa"/>
            <w:vAlign w:val="center"/>
          </w:tcPr>
          <w:p w14:paraId="1EDDDB2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-47.09%</w:t>
            </w:r>
          </w:p>
        </w:tc>
        <w:tc>
          <w:tcPr>
            <w:tcW w:w="821" w:type="dxa"/>
            <w:vAlign w:val="center"/>
          </w:tcPr>
          <w:p w14:paraId="402E1AC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129.13 </w:t>
            </w:r>
          </w:p>
        </w:tc>
        <w:tc>
          <w:tcPr>
            <w:tcW w:w="821" w:type="dxa"/>
            <w:vAlign w:val="center"/>
          </w:tcPr>
          <w:p w14:paraId="43C5039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939" w:type="dxa"/>
            <w:vAlign w:val="center"/>
          </w:tcPr>
          <w:p w14:paraId="782717B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-100.00%</w:t>
            </w:r>
          </w:p>
        </w:tc>
        <w:tc>
          <w:tcPr>
            <w:tcW w:w="821" w:type="dxa"/>
            <w:vAlign w:val="center"/>
          </w:tcPr>
          <w:p w14:paraId="0EC57DE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86.65 </w:t>
            </w:r>
          </w:p>
        </w:tc>
        <w:tc>
          <w:tcPr>
            <w:tcW w:w="821" w:type="dxa"/>
            <w:vAlign w:val="center"/>
          </w:tcPr>
          <w:p w14:paraId="497AF5C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939" w:type="dxa"/>
            <w:vAlign w:val="center"/>
          </w:tcPr>
          <w:p w14:paraId="0D33D9B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-100.00%</w:t>
            </w:r>
          </w:p>
        </w:tc>
      </w:tr>
      <w:tr w:rsidR="002A3A2D" w:rsidRPr="009729E7" w14:paraId="19F87E90" w14:textId="77777777" w:rsidTr="00522EF7">
        <w:tc>
          <w:tcPr>
            <w:tcW w:w="1102" w:type="dxa"/>
            <w:vMerge w:val="restart"/>
            <w:vAlign w:val="center"/>
          </w:tcPr>
          <w:p w14:paraId="7E3FB383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725" w:type="dxa"/>
            <w:vAlign w:val="center"/>
          </w:tcPr>
          <w:p w14:paraId="6CD695E8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53" w:type="dxa"/>
            <w:vAlign w:val="center"/>
          </w:tcPr>
          <w:p w14:paraId="7F41E61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4.68 </w:t>
            </w:r>
          </w:p>
        </w:tc>
        <w:tc>
          <w:tcPr>
            <w:tcW w:w="867" w:type="dxa"/>
            <w:vAlign w:val="center"/>
          </w:tcPr>
          <w:p w14:paraId="1E2496C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4.22 </w:t>
            </w:r>
          </w:p>
        </w:tc>
        <w:tc>
          <w:tcPr>
            <w:tcW w:w="922" w:type="dxa"/>
            <w:vAlign w:val="center"/>
          </w:tcPr>
          <w:p w14:paraId="7CB8764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-9.98%</w:t>
            </w:r>
          </w:p>
        </w:tc>
        <w:tc>
          <w:tcPr>
            <w:tcW w:w="821" w:type="dxa"/>
            <w:vAlign w:val="center"/>
          </w:tcPr>
          <w:p w14:paraId="4B9F626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8.24 </w:t>
            </w:r>
          </w:p>
        </w:tc>
        <w:tc>
          <w:tcPr>
            <w:tcW w:w="821" w:type="dxa"/>
            <w:vAlign w:val="center"/>
          </w:tcPr>
          <w:p w14:paraId="3C8F022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8.20 </w:t>
            </w:r>
          </w:p>
        </w:tc>
        <w:tc>
          <w:tcPr>
            <w:tcW w:w="939" w:type="dxa"/>
            <w:vAlign w:val="center"/>
          </w:tcPr>
          <w:p w14:paraId="5551775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-0.49%</w:t>
            </w:r>
          </w:p>
        </w:tc>
        <w:tc>
          <w:tcPr>
            <w:tcW w:w="821" w:type="dxa"/>
            <w:vAlign w:val="center"/>
          </w:tcPr>
          <w:p w14:paraId="315D20A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11.38 </w:t>
            </w:r>
          </w:p>
        </w:tc>
        <w:tc>
          <w:tcPr>
            <w:tcW w:w="821" w:type="dxa"/>
            <w:vAlign w:val="center"/>
          </w:tcPr>
          <w:p w14:paraId="5CBA4F6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10.74 </w:t>
            </w:r>
          </w:p>
        </w:tc>
        <w:tc>
          <w:tcPr>
            <w:tcW w:w="939" w:type="dxa"/>
            <w:vAlign w:val="center"/>
          </w:tcPr>
          <w:p w14:paraId="7286019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-5.68%</w:t>
            </w:r>
          </w:p>
        </w:tc>
      </w:tr>
      <w:tr w:rsidR="002A3A2D" w:rsidRPr="009729E7" w14:paraId="0D54CE71" w14:textId="77777777" w:rsidTr="00522EF7">
        <w:tc>
          <w:tcPr>
            <w:tcW w:w="1102" w:type="dxa"/>
            <w:vMerge/>
            <w:vAlign w:val="center"/>
          </w:tcPr>
          <w:p w14:paraId="6D1C197A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25" w:type="dxa"/>
            <w:vAlign w:val="center"/>
          </w:tcPr>
          <w:p w14:paraId="6A0A3BE1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53" w:type="dxa"/>
            <w:vAlign w:val="center"/>
          </w:tcPr>
          <w:p w14:paraId="25A8099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2.77 </w:t>
            </w:r>
          </w:p>
        </w:tc>
        <w:tc>
          <w:tcPr>
            <w:tcW w:w="867" w:type="dxa"/>
            <w:vAlign w:val="center"/>
          </w:tcPr>
          <w:p w14:paraId="3A83EFE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2.61 </w:t>
            </w:r>
          </w:p>
        </w:tc>
        <w:tc>
          <w:tcPr>
            <w:tcW w:w="922" w:type="dxa"/>
            <w:vAlign w:val="center"/>
          </w:tcPr>
          <w:p w14:paraId="7297E7F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-5.81%</w:t>
            </w:r>
          </w:p>
        </w:tc>
        <w:tc>
          <w:tcPr>
            <w:tcW w:w="821" w:type="dxa"/>
            <w:vAlign w:val="center"/>
          </w:tcPr>
          <w:p w14:paraId="48AA76D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4.08 </w:t>
            </w:r>
          </w:p>
        </w:tc>
        <w:tc>
          <w:tcPr>
            <w:tcW w:w="821" w:type="dxa"/>
            <w:vAlign w:val="center"/>
          </w:tcPr>
          <w:p w14:paraId="4E9D47C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4.03 </w:t>
            </w:r>
          </w:p>
        </w:tc>
        <w:tc>
          <w:tcPr>
            <w:tcW w:w="939" w:type="dxa"/>
            <w:vAlign w:val="center"/>
          </w:tcPr>
          <w:p w14:paraId="02D88AC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-1.29%</w:t>
            </w:r>
          </w:p>
        </w:tc>
        <w:tc>
          <w:tcPr>
            <w:tcW w:w="821" w:type="dxa"/>
            <w:vAlign w:val="center"/>
          </w:tcPr>
          <w:p w14:paraId="4851693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4.83 </w:t>
            </w:r>
          </w:p>
        </w:tc>
        <w:tc>
          <w:tcPr>
            <w:tcW w:w="821" w:type="dxa"/>
            <w:vAlign w:val="center"/>
          </w:tcPr>
          <w:p w14:paraId="763EF45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4.62 </w:t>
            </w:r>
          </w:p>
        </w:tc>
        <w:tc>
          <w:tcPr>
            <w:tcW w:w="939" w:type="dxa"/>
            <w:vAlign w:val="center"/>
          </w:tcPr>
          <w:p w14:paraId="682FD03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-4.30%</w:t>
            </w:r>
          </w:p>
        </w:tc>
      </w:tr>
      <w:tr w:rsidR="002A3A2D" w:rsidRPr="009729E7" w14:paraId="1B79226B" w14:textId="77777777" w:rsidTr="00522EF7">
        <w:tc>
          <w:tcPr>
            <w:tcW w:w="1102" w:type="dxa"/>
            <w:vMerge/>
            <w:vAlign w:val="center"/>
          </w:tcPr>
          <w:p w14:paraId="09807875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25" w:type="dxa"/>
            <w:vAlign w:val="center"/>
          </w:tcPr>
          <w:p w14:paraId="2099C4D9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53" w:type="dxa"/>
            <w:vAlign w:val="center"/>
          </w:tcPr>
          <w:p w14:paraId="46216FF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3.95 </w:t>
            </w:r>
          </w:p>
        </w:tc>
        <w:tc>
          <w:tcPr>
            <w:tcW w:w="867" w:type="dxa"/>
            <w:vAlign w:val="center"/>
          </w:tcPr>
          <w:p w14:paraId="0BD1BE0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3.73 </w:t>
            </w:r>
          </w:p>
        </w:tc>
        <w:tc>
          <w:tcPr>
            <w:tcW w:w="922" w:type="dxa"/>
            <w:vAlign w:val="center"/>
          </w:tcPr>
          <w:p w14:paraId="08742E8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-5.43%</w:t>
            </w:r>
          </w:p>
        </w:tc>
        <w:tc>
          <w:tcPr>
            <w:tcW w:w="821" w:type="dxa"/>
            <w:vAlign w:val="center"/>
          </w:tcPr>
          <w:p w14:paraId="6C2A6B1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7.08 </w:t>
            </w:r>
          </w:p>
        </w:tc>
        <w:tc>
          <w:tcPr>
            <w:tcW w:w="821" w:type="dxa"/>
            <w:vAlign w:val="center"/>
          </w:tcPr>
          <w:p w14:paraId="325ABD4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6.88 </w:t>
            </w:r>
          </w:p>
        </w:tc>
        <w:tc>
          <w:tcPr>
            <w:tcW w:w="939" w:type="dxa"/>
            <w:vAlign w:val="center"/>
          </w:tcPr>
          <w:p w14:paraId="5E1C0C8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-2.90%</w:t>
            </w:r>
          </w:p>
        </w:tc>
        <w:tc>
          <w:tcPr>
            <w:tcW w:w="821" w:type="dxa"/>
            <w:vAlign w:val="center"/>
          </w:tcPr>
          <w:p w14:paraId="751A938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9.57 </w:t>
            </w:r>
          </w:p>
        </w:tc>
        <w:tc>
          <w:tcPr>
            <w:tcW w:w="821" w:type="dxa"/>
            <w:vAlign w:val="center"/>
          </w:tcPr>
          <w:p w14:paraId="179A8A1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9.04 </w:t>
            </w:r>
          </w:p>
        </w:tc>
        <w:tc>
          <w:tcPr>
            <w:tcW w:w="939" w:type="dxa"/>
            <w:vAlign w:val="center"/>
          </w:tcPr>
          <w:p w14:paraId="1EB1864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-5.60%</w:t>
            </w:r>
          </w:p>
        </w:tc>
      </w:tr>
      <w:tr w:rsidR="002A3A2D" w:rsidRPr="009729E7" w14:paraId="47EFD4EA" w14:textId="77777777" w:rsidTr="00522EF7">
        <w:tc>
          <w:tcPr>
            <w:tcW w:w="1102" w:type="dxa"/>
            <w:vMerge w:val="restart"/>
            <w:vAlign w:val="center"/>
          </w:tcPr>
          <w:p w14:paraId="112A276F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725" w:type="dxa"/>
            <w:vAlign w:val="center"/>
          </w:tcPr>
          <w:p w14:paraId="19378885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53" w:type="dxa"/>
            <w:vAlign w:val="center"/>
          </w:tcPr>
          <w:p w14:paraId="027D1CD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3.85 </w:t>
            </w:r>
          </w:p>
        </w:tc>
        <w:tc>
          <w:tcPr>
            <w:tcW w:w="867" w:type="dxa"/>
            <w:vAlign w:val="center"/>
          </w:tcPr>
          <w:p w14:paraId="14C7A19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9.17 </w:t>
            </w:r>
          </w:p>
        </w:tc>
        <w:tc>
          <w:tcPr>
            <w:tcW w:w="922" w:type="dxa"/>
            <w:vAlign w:val="center"/>
          </w:tcPr>
          <w:p w14:paraId="498E2C7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138.00%</w:t>
            </w:r>
          </w:p>
        </w:tc>
        <w:tc>
          <w:tcPr>
            <w:tcW w:w="821" w:type="dxa"/>
            <w:vAlign w:val="center"/>
          </w:tcPr>
          <w:p w14:paraId="6E4DAF1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12.60 </w:t>
            </w:r>
          </w:p>
        </w:tc>
        <w:tc>
          <w:tcPr>
            <w:tcW w:w="821" w:type="dxa"/>
            <w:vAlign w:val="center"/>
          </w:tcPr>
          <w:p w14:paraId="3542227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4778.03 </w:t>
            </w:r>
          </w:p>
        </w:tc>
        <w:tc>
          <w:tcPr>
            <w:tcW w:w="939" w:type="dxa"/>
            <w:vAlign w:val="center"/>
          </w:tcPr>
          <w:p w14:paraId="4530789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37807.73%</w:t>
            </w:r>
          </w:p>
        </w:tc>
        <w:tc>
          <w:tcPr>
            <w:tcW w:w="821" w:type="dxa"/>
            <w:vAlign w:val="center"/>
          </w:tcPr>
          <w:p w14:paraId="6F8FC28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28.25 </w:t>
            </w:r>
          </w:p>
        </w:tc>
        <w:tc>
          <w:tcPr>
            <w:tcW w:w="821" w:type="dxa"/>
            <w:vAlign w:val="center"/>
          </w:tcPr>
          <w:p w14:paraId="792778C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9606.24 </w:t>
            </w:r>
          </w:p>
        </w:tc>
        <w:tc>
          <w:tcPr>
            <w:tcW w:w="939" w:type="dxa"/>
            <w:vAlign w:val="center"/>
          </w:tcPr>
          <w:p w14:paraId="7A52721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33898.44%</w:t>
            </w:r>
          </w:p>
        </w:tc>
      </w:tr>
      <w:tr w:rsidR="002A3A2D" w:rsidRPr="009729E7" w14:paraId="74FFFAA9" w14:textId="77777777" w:rsidTr="00522EF7">
        <w:tc>
          <w:tcPr>
            <w:tcW w:w="1102" w:type="dxa"/>
            <w:vMerge/>
            <w:vAlign w:val="center"/>
          </w:tcPr>
          <w:p w14:paraId="56C7F8E3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25" w:type="dxa"/>
            <w:vAlign w:val="center"/>
          </w:tcPr>
          <w:p w14:paraId="50A3FB2C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53" w:type="dxa"/>
            <w:vAlign w:val="center"/>
          </w:tcPr>
          <w:p w14:paraId="3DE7B79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2.64 </w:t>
            </w:r>
          </w:p>
        </w:tc>
        <w:tc>
          <w:tcPr>
            <w:tcW w:w="867" w:type="dxa"/>
            <w:vAlign w:val="center"/>
          </w:tcPr>
          <w:p w14:paraId="7D7B690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3.80 </w:t>
            </w:r>
          </w:p>
        </w:tc>
        <w:tc>
          <w:tcPr>
            <w:tcW w:w="922" w:type="dxa"/>
            <w:vAlign w:val="center"/>
          </w:tcPr>
          <w:p w14:paraId="0278584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43.61%</w:t>
            </w:r>
          </w:p>
        </w:tc>
        <w:tc>
          <w:tcPr>
            <w:tcW w:w="821" w:type="dxa"/>
            <w:vAlign w:val="center"/>
          </w:tcPr>
          <w:p w14:paraId="5DE0757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3.91 </w:t>
            </w:r>
          </w:p>
        </w:tc>
        <w:tc>
          <w:tcPr>
            <w:tcW w:w="821" w:type="dxa"/>
            <w:vAlign w:val="center"/>
          </w:tcPr>
          <w:p w14:paraId="0706200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10.83 </w:t>
            </w:r>
          </w:p>
        </w:tc>
        <w:tc>
          <w:tcPr>
            <w:tcW w:w="939" w:type="dxa"/>
            <w:vAlign w:val="center"/>
          </w:tcPr>
          <w:p w14:paraId="1106C0C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177.40%</w:t>
            </w:r>
          </w:p>
        </w:tc>
        <w:tc>
          <w:tcPr>
            <w:tcW w:w="821" w:type="dxa"/>
            <w:vAlign w:val="center"/>
          </w:tcPr>
          <w:p w14:paraId="4B1F244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4.97 </w:t>
            </w:r>
          </w:p>
        </w:tc>
        <w:tc>
          <w:tcPr>
            <w:tcW w:w="821" w:type="dxa"/>
            <w:vAlign w:val="center"/>
          </w:tcPr>
          <w:p w14:paraId="04C0A82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18.99 </w:t>
            </w:r>
          </w:p>
        </w:tc>
        <w:tc>
          <w:tcPr>
            <w:tcW w:w="939" w:type="dxa"/>
            <w:vAlign w:val="center"/>
          </w:tcPr>
          <w:p w14:paraId="6DFF44D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282.26%</w:t>
            </w:r>
          </w:p>
        </w:tc>
      </w:tr>
      <w:tr w:rsidR="002A3A2D" w:rsidRPr="009729E7" w14:paraId="71C66678" w14:textId="77777777" w:rsidTr="00522EF7">
        <w:tc>
          <w:tcPr>
            <w:tcW w:w="1102" w:type="dxa"/>
            <w:vMerge/>
            <w:vAlign w:val="center"/>
          </w:tcPr>
          <w:p w14:paraId="1B402599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25" w:type="dxa"/>
            <w:vAlign w:val="center"/>
          </w:tcPr>
          <w:p w14:paraId="06EF3055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53" w:type="dxa"/>
            <w:vAlign w:val="center"/>
          </w:tcPr>
          <w:p w14:paraId="211DE6E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3.07 </w:t>
            </w:r>
          </w:p>
        </w:tc>
        <w:tc>
          <w:tcPr>
            <w:tcW w:w="867" w:type="dxa"/>
            <w:vAlign w:val="center"/>
          </w:tcPr>
          <w:p w14:paraId="132EE97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5.88 </w:t>
            </w:r>
          </w:p>
        </w:tc>
        <w:tc>
          <w:tcPr>
            <w:tcW w:w="922" w:type="dxa"/>
            <w:vAlign w:val="center"/>
          </w:tcPr>
          <w:p w14:paraId="09BFDFD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91.28%</w:t>
            </w:r>
          </w:p>
        </w:tc>
        <w:tc>
          <w:tcPr>
            <w:tcW w:w="821" w:type="dxa"/>
            <w:vAlign w:val="center"/>
          </w:tcPr>
          <w:p w14:paraId="20F9F70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7.48 </w:t>
            </w:r>
          </w:p>
        </w:tc>
        <w:tc>
          <w:tcPr>
            <w:tcW w:w="821" w:type="dxa"/>
            <w:vAlign w:val="center"/>
          </w:tcPr>
          <w:p w14:paraId="3086471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192.53 </w:t>
            </w:r>
          </w:p>
        </w:tc>
        <w:tc>
          <w:tcPr>
            <w:tcW w:w="939" w:type="dxa"/>
            <w:vAlign w:val="center"/>
          </w:tcPr>
          <w:p w14:paraId="2A623A1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2473.82%</w:t>
            </w:r>
          </w:p>
        </w:tc>
        <w:tc>
          <w:tcPr>
            <w:tcW w:w="821" w:type="dxa"/>
            <w:vAlign w:val="center"/>
          </w:tcPr>
          <w:p w14:paraId="155C2E9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10.80 </w:t>
            </w:r>
          </w:p>
        </w:tc>
        <w:tc>
          <w:tcPr>
            <w:tcW w:w="821" w:type="dxa"/>
            <w:vAlign w:val="center"/>
          </w:tcPr>
          <w:p w14:paraId="0C736E2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3058.95 </w:t>
            </w:r>
          </w:p>
        </w:tc>
        <w:tc>
          <w:tcPr>
            <w:tcW w:w="939" w:type="dxa"/>
            <w:vAlign w:val="center"/>
          </w:tcPr>
          <w:p w14:paraId="4356BE1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28214.27%</w:t>
            </w:r>
          </w:p>
        </w:tc>
      </w:tr>
      <w:tr w:rsidR="002A3A2D" w:rsidRPr="009729E7" w14:paraId="7C351813" w14:textId="77777777" w:rsidTr="00522EF7">
        <w:tc>
          <w:tcPr>
            <w:tcW w:w="1102" w:type="dxa"/>
            <w:vAlign w:val="center"/>
          </w:tcPr>
          <w:p w14:paraId="6355F0B1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725" w:type="dxa"/>
            <w:vAlign w:val="center"/>
          </w:tcPr>
          <w:p w14:paraId="72FFB41A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53" w:type="dxa"/>
            <w:vAlign w:val="center"/>
          </w:tcPr>
          <w:p w14:paraId="56AD48A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3.58%</w:t>
            </w:r>
          </w:p>
        </w:tc>
        <w:tc>
          <w:tcPr>
            <w:tcW w:w="867" w:type="dxa"/>
            <w:vAlign w:val="center"/>
          </w:tcPr>
          <w:p w14:paraId="50C9D8C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3.25%</w:t>
            </w:r>
          </w:p>
        </w:tc>
        <w:tc>
          <w:tcPr>
            <w:tcW w:w="922" w:type="dxa"/>
            <w:vAlign w:val="center"/>
          </w:tcPr>
          <w:p w14:paraId="6A8F4D5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16981CF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25.29%</w:t>
            </w:r>
          </w:p>
        </w:tc>
        <w:tc>
          <w:tcPr>
            <w:tcW w:w="821" w:type="dxa"/>
            <w:vAlign w:val="center"/>
          </w:tcPr>
          <w:p w14:paraId="649CE9D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24.85%</w:t>
            </w:r>
          </w:p>
        </w:tc>
        <w:tc>
          <w:tcPr>
            <w:tcW w:w="939" w:type="dxa"/>
            <w:vAlign w:val="center"/>
          </w:tcPr>
          <w:p w14:paraId="72C354A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4A92DD4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46.52%</w:t>
            </w:r>
          </w:p>
        </w:tc>
        <w:tc>
          <w:tcPr>
            <w:tcW w:w="821" w:type="dxa"/>
            <w:vAlign w:val="center"/>
          </w:tcPr>
          <w:p w14:paraId="7F3F2A7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44.20%</w:t>
            </w:r>
          </w:p>
        </w:tc>
        <w:tc>
          <w:tcPr>
            <w:tcW w:w="939" w:type="dxa"/>
            <w:vAlign w:val="center"/>
          </w:tcPr>
          <w:p w14:paraId="354D940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2A3A2D" w:rsidRPr="009729E7" w14:paraId="61F6A5FF" w14:textId="77777777" w:rsidTr="00522EF7">
        <w:tc>
          <w:tcPr>
            <w:tcW w:w="1102" w:type="dxa"/>
            <w:vAlign w:val="center"/>
          </w:tcPr>
          <w:p w14:paraId="1BE985F1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725" w:type="dxa"/>
            <w:vAlign w:val="center"/>
          </w:tcPr>
          <w:p w14:paraId="68C43DE6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53" w:type="dxa"/>
            <w:vAlign w:val="center"/>
          </w:tcPr>
          <w:p w14:paraId="4B87881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1.74%</w:t>
            </w:r>
          </w:p>
        </w:tc>
        <w:tc>
          <w:tcPr>
            <w:tcW w:w="867" w:type="dxa"/>
            <w:vAlign w:val="center"/>
          </w:tcPr>
          <w:p w14:paraId="297D4EB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4.29%</w:t>
            </w:r>
          </w:p>
        </w:tc>
        <w:tc>
          <w:tcPr>
            <w:tcW w:w="922" w:type="dxa"/>
            <w:vAlign w:val="center"/>
          </w:tcPr>
          <w:p w14:paraId="4740E92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203DDCA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22.11%</w:t>
            </w:r>
          </w:p>
        </w:tc>
        <w:tc>
          <w:tcPr>
            <w:tcW w:w="821" w:type="dxa"/>
            <w:vAlign w:val="center"/>
          </w:tcPr>
          <w:p w14:paraId="0047D2A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46.06%</w:t>
            </w:r>
          </w:p>
        </w:tc>
        <w:tc>
          <w:tcPr>
            <w:tcW w:w="939" w:type="dxa"/>
            <w:vAlign w:val="center"/>
          </w:tcPr>
          <w:p w14:paraId="5E6A446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2DCE686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46.93%</w:t>
            </w:r>
          </w:p>
        </w:tc>
        <w:tc>
          <w:tcPr>
            <w:tcW w:w="821" w:type="dxa"/>
            <w:vAlign w:val="center"/>
          </w:tcPr>
          <w:p w14:paraId="62870E0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32.81%</w:t>
            </w:r>
          </w:p>
        </w:tc>
        <w:tc>
          <w:tcPr>
            <w:tcW w:w="939" w:type="dxa"/>
            <w:vAlign w:val="center"/>
          </w:tcPr>
          <w:p w14:paraId="7231221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67439178" w14:textId="77777777" w:rsidTr="00BE64EE">
        <w:tc>
          <w:tcPr>
            <w:tcW w:w="0" w:type="auto"/>
            <w:gridSpan w:val="11"/>
            <w:vAlign w:val="center"/>
          </w:tcPr>
          <w:p w14:paraId="0F7DD522" w14:textId="77777777" w:rsidR="00522EF7" w:rsidRPr="005F2CB1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Note:</w:t>
            </w:r>
            <w:r w:rsidRPr="005F2CB1"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69662D0D" w14:textId="77777777" w:rsidR="00522EF7" w:rsidRPr="005F2CB1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670288B6" w14:textId="0FDB324E" w:rsidR="00522EF7" w:rsidRPr="009729E7" w:rsidRDefault="00522EF7" w:rsidP="00522EF7">
            <w:pPr>
              <w:contextualSpacing/>
              <w:mirrorIndents/>
              <w:rPr>
                <w:strike/>
              </w:rPr>
            </w:pPr>
            <w:r w:rsidRPr="005F2CB1"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</w:tc>
      </w:tr>
    </w:tbl>
    <w:p w14:paraId="2630A341" w14:textId="77777777" w:rsidR="002A3A2D" w:rsidRDefault="002A3A2D" w:rsidP="002A3A2D">
      <w:pPr>
        <w:pStyle w:val="L1bullet"/>
        <w:ind w:left="0" w:firstLine="0"/>
        <w:rPr>
          <w:lang w:eastAsia="zh-CN"/>
        </w:rPr>
      </w:pPr>
    </w:p>
    <w:p w14:paraId="32F3B55A" w14:textId="77777777" w:rsidR="002A3A2D" w:rsidRDefault="002A3A2D" w:rsidP="002A3A2D">
      <w:pPr>
        <w:pStyle w:val="L1bullet"/>
        <w:ind w:left="0" w:firstLine="0"/>
        <w:rPr>
          <w:lang w:val="en-US" w:eastAsia="zh-CN"/>
        </w:rPr>
      </w:pPr>
      <w:r>
        <w:rPr>
          <w:lang w:val="en-US" w:eastAsia="zh-CN"/>
        </w:rPr>
        <w:t>Large p</w:t>
      </w:r>
      <w:r w:rsidRPr="00AB510A">
        <w:rPr>
          <w:lang w:val="en-US" w:eastAsia="zh-CN"/>
        </w:rPr>
        <w:t>acket size,</w:t>
      </w:r>
      <w:r>
        <w:rPr>
          <w:lang w:val="en-US" w:eastAsia="zh-CN"/>
        </w:rPr>
        <w:t xml:space="preserve"> </w:t>
      </w:r>
      <w:r w:rsidRPr="00AB510A">
        <w:rPr>
          <w:lang w:val="en-US" w:eastAsia="zh-CN"/>
        </w:rPr>
        <w:t>P0= -</w:t>
      </w:r>
      <w:r>
        <w:rPr>
          <w:lang w:val="en-US" w:eastAsia="zh-CN"/>
        </w:rPr>
        <w:t>3</w:t>
      </w:r>
      <w:r w:rsidRPr="00AB510A">
        <w:rPr>
          <w:lang w:val="en-US" w:eastAsia="zh-CN"/>
        </w:rPr>
        <w:t>3 dBm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1201"/>
        <w:gridCol w:w="766"/>
        <w:gridCol w:w="891"/>
        <w:gridCol w:w="891"/>
        <w:gridCol w:w="970"/>
        <w:gridCol w:w="821"/>
        <w:gridCol w:w="821"/>
        <w:gridCol w:w="808"/>
        <w:gridCol w:w="821"/>
        <w:gridCol w:w="821"/>
        <w:gridCol w:w="820"/>
      </w:tblGrid>
      <w:tr w:rsidR="005F2CB1" w:rsidRPr="009729E7" w14:paraId="64499B5B" w14:textId="77777777" w:rsidTr="00522EF7">
        <w:tc>
          <w:tcPr>
            <w:tcW w:w="1967" w:type="dxa"/>
            <w:gridSpan w:val="2"/>
            <w:vMerge w:val="restart"/>
            <w:vAlign w:val="center"/>
          </w:tcPr>
          <w:p w14:paraId="5F7CFDD4" w14:textId="77777777" w:rsidR="005F2CB1" w:rsidRPr="009729E7" w:rsidRDefault="005F2CB1" w:rsidP="005F2CB1">
            <w:pPr>
              <w:contextualSpacing/>
              <w:mirrorIndents/>
              <w:rPr>
                <w:i/>
                <w:sz w:val="16"/>
                <w:szCs w:val="16"/>
              </w:rPr>
            </w:pPr>
          </w:p>
        </w:tc>
        <w:tc>
          <w:tcPr>
            <w:tcW w:w="2752" w:type="dxa"/>
            <w:gridSpan w:val="3"/>
            <w:vAlign w:val="center"/>
          </w:tcPr>
          <w:p w14:paraId="59229FAE" w14:textId="4573C4B3" w:rsidR="005F2CB1" w:rsidRPr="009729E7" w:rsidRDefault="005F2CB1" w:rsidP="005F2CB1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450" w:type="dxa"/>
            <w:gridSpan w:val="3"/>
            <w:vAlign w:val="center"/>
          </w:tcPr>
          <w:p w14:paraId="2054C51B" w14:textId="14EF9665" w:rsidR="005F2CB1" w:rsidRPr="009729E7" w:rsidRDefault="005F2CB1" w:rsidP="005F2CB1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462" w:type="dxa"/>
            <w:gridSpan w:val="3"/>
            <w:vAlign w:val="center"/>
          </w:tcPr>
          <w:p w14:paraId="6F1A700D" w14:textId="556C5DA6" w:rsidR="005F2CB1" w:rsidRPr="009729E7" w:rsidRDefault="005F2CB1" w:rsidP="005F2CB1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5F2CB1" w:rsidRPr="009729E7" w14:paraId="6D884F2A" w14:textId="77777777" w:rsidTr="00522EF7">
        <w:tc>
          <w:tcPr>
            <w:tcW w:w="1967" w:type="dxa"/>
            <w:gridSpan w:val="2"/>
            <w:vMerge/>
            <w:vAlign w:val="center"/>
          </w:tcPr>
          <w:p w14:paraId="76D9DCFA" w14:textId="77777777" w:rsidR="005F2CB1" w:rsidRPr="009729E7" w:rsidRDefault="005F2CB1" w:rsidP="005F2CB1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91" w:type="dxa"/>
            <w:vAlign w:val="center"/>
          </w:tcPr>
          <w:p w14:paraId="1EFF6ABE" w14:textId="096B59BC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91" w:type="dxa"/>
            <w:vAlign w:val="center"/>
          </w:tcPr>
          <w:p w14:paraId="47AEC1AE" w14:textId="17889CB1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70" w:type="dxa"/>
            <w:vAlign w:val="center"/>
          </w:tcPr>
          <w:p w14:paraId="16491511" w14:textId="03C4DB2D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0CB9F363" w14:textId="051BE680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54BAD802" w14:textId="65DFE721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808" w:type="dxa"/>
            <w:vAlign w:val="center"/>
          </w:tcPr>
          <w:p w14:paraId="1EFDA3AA" w14:textId="3BE2893C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037C698F" w14:textId="2A65B1DF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56EA3A49" w14:textId="4462B7D6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820" w:type="dxa"/>
            <w:vAlign w:val="center"/>
          </w:tcPr>
          <w:p w14:paraId="72CAEA38" w14:textId="3E978EF6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2A3A2D" w:rsidRPr="009729E7" w14:paraId="761FA0B9" w14:textId="77777777" w:rsidTr="00522EF7">
        <w:tc>
          <w:tcPr>
            <w:tcW w:w="1201" w:type="dxa"/>
            <w:vMerge w:val="restart"/>
            <w:vAlign w:val="center"/>
          </w:tcPr>
          <w:p w14:paraId="215202F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766" w:type="dxa"/>
            <w:vAlign w:val="center"/>
          </w:tcPr>
          <w:p w14:paraId="62483EDA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1" w:type="dxa"/>
            <w:vAlign w:val="center"/>
          </w:tcPr>
          <w:p w14:paraId="08A026D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965.40 </w:t>
            </w:r>
          </w:p>
        </w:tc>
        <w:tc>
          <w:tcPr>
            <w:tcW w:w="891" w:type="dxa"/>
            <w:vAlign w:val="center"/>
          </w:tcPr>
          <w:p w14:paraId="02FE99F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907.50 </w:t>
            </w:r>
          </w:p>
        </w:tc>
        <w:tc>
          <w:tcPr>
            <w:tcW w:w="970" w:type="dxa"/>
            <w:vAlign w:val="center"/>
          </w:tcPr>
          <w:p w14:paraId="7C65515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-6.00%</w:t>
            </w:r>
          </w:p>
        </w:tc>
        <w:tc>
          <w:tcPr>
            <w:tcW w:w="821" w:type="dxa"/>
            <w:vAlign w:val="center"/>
          </w:tcPr>
          <w:p w14:paraId="55EFB60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579.11 </w:t>
            </w:r>
          </w:p>
        </w:tc>
        <w:tc>
          <w:tcPr>
            <w:tcW w:w="821" w:type="dxa"/>
            <w:vAlign w:val="center"/>
          </w:tcPr>
          <w:p w14:paraId="682624F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434.04 </w:t>
            </w:r>
          </w:p>
        </w:tc>
        <w:tc>
          <w:tcPr>
            <w:tcW w:w="808" w:type="dxa"/>
            <w:vAlign w:val="center"/>
          </w:tcPr>
          <w:p w14:paraId="1A6436E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-25.05%</w:t>
            </w:r>
          </w:p>
        </w:tc>
        <w:tc>
          <w:tcPr>
            <w:tcW w:w="821" w:type="dxa"/>
            <w:vAlign w:val="center"/>
          </w:tcPr>
          <w:p w14:paraId="119BE1D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443.87 </w:t>
            </w:r>
          </w:p>
        </w:tc>
        <w:tc>
          <w:tcPr>
            <w:tcW w:w="821" w:type="dxa"/>
            <w:vAlign w:val="center"/>
          </w:tcPr>
          <w:p w14:paraId="2434A4D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283.33 </w:t>
            </w:r>
          </w:p>
        </w:tc>
        <w:tc>
          <w:tcPr>
            <w:tcW w:w="820" w:type="dxa"/>
            <w:vAlign w:val="center"/>
          </w:tcPr>
          <w:p w14:paraId="12A59A5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-36.17%</w:t>
            </w:r>
          </w:p>
        </w:tc>
      </w:tr>
      <w:tr w:rsidR="002A3A2D" w:rsidRPr="009729E7" w14:paraId="45121969" w14:textId="77777777" w:rsidTr="00522EF7">
        <w:tc>
          <w:tcPr>
            <w:tcW w:w="1201" w:type="dxa"/>
            <w:vMerge/>
            <w:vAlign w:val="center"/>
          </w:tcPr>
          <w:p w14:paraId="3665C93A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79E57ED3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1" w:type="dxa"/>
            <w:vAlign w:val="center"/>
          </w:tcPr>
          <w:p w14:paraId="743F4CC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680.10 </w:t>
            </w:r>
          </w:p>
        </w:tc>
        <w:tc>
          <w:tcPr>
            <w:tcW w:w="891" w:type="dxa"/>
            <w:vAlign w:val="center"/>
          </w:tcPr>
          <w:p w14:paraId="3B7240E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651.66 </w:t>
            </w:r>
          </w:p>
        </w:tc>
        <w:tc>
          <w:tcPr>
            <w:tcW w:w="970" w:type="dxa"/>
            <w:vAlign w:val="center"/>
          </w:tcPr>
          <w:p w14:paraId="293064B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-4.18%</w:t>
            </w:r>
          </w:p>
        </w:tc>
        <w:tc>
          <w:tcPr>
            <w:tcW w:w="821" w:type="dxa"/>
            <w:vAlign w:val="center"/>
          </w:tcPr>
          <w:p w14:paraId="40956E7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363.91 </w:t>
            </w:r>
          </w:p>
        </w:tc>
        <w:tc>
          <w:tcPr>
            <w:tcW w:w="821" w:type="dxa"/>
            <w:vAlign w:val="center"/>
          </w:tcPr>
          <w:p w14:paraId="3FBABF5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271.29 </w:t>
            </w:r>
          </w:p>
        </w:tc>
        <w:tc>
          <w:tcPr>
            <w:tcW w:w="808" w:type="dxa"/>
            <w:vAlign w:val="center"/>
          </w:tcPr>
          <w:p w14:paraId="7A4B41B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-25.45%</w:t>
            </w:r>
          </w:p>
        </w:tc>
        <w:tc>
          <w:tcPr>
            <w:tcW w:w="821" w:type="dxa"/>
            <w:vAlign w:val="center"/>
          </w:tcPr>
          <w:p w14:paraId="34253D3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258.74 </w:t>
            </w:r>
          </w:p>
        </w:tc>
        <w:tc>
          <w:tcPr>
            <w:tcW w:w="821" w:type="dxa"/>
            <w:vAlign w:val="center"/>
          </w:tcPr>
          <w:p w14:paraId="13AAF75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141.64 </w:t>
            </w:r>
          </w:p>
        </w:tc>
        <w:tc>
          <w:tcPr>
            <w:tcW w:w="820" w:type="dxa"/>
            <w:vAlign w:val="center"/>
          </w:tcPr>
          <w:p w14:paraId="20DFCEE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-45.26%</w:t>
            </w:r>
          </w:p>
        </w:tc>
      </w:tr>
      <w:tr w:rsidR="002A3A2D" w:rsidRPr="009729E7" w14:paraId="38A1A15E" w14:textId="77777777" w:rsidTr="00522EF7">
        <w:tc>
          <w:tcPr>
            <w:tcW w:w="1201" w:type="dxa"/>
            <w:vMerge/>
            <w:vAlign w:val="center"/>
          </w:tcPr>
          <w:p w14:paraId="6265BDA4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74291704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1" w:type="dxa"/>
            <w:vAlign w:val="center"/>
          </w:tcPr>
          <w:p w14:paraId="6764D78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951.37 </w:t>
            </w:r>
          </w:p>
        </w:tc>
        <w:tc>
          <w:tcPr>
            <w:tcW w:w="891" w:type="dxa"/>
            <w:vAlign w:val="center"/>
          </w:tcPr>
          <w:p w14:paraId="22AC752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901.75 </w:t>
            </w:r>
          </w:p>
        </w:tc>
        <w:tc>
          <w:tcPr>
            <w:tcW w:w="970" w:type="dxa"/>
            <w:vAlign w:val="center"/>
          </w:tcPr>
          <w:p w14:paraId="4D17850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-5.22%</w:t>
            </w:r>
          </w:p>
        </w:tc>
        <w:tc>
          <w:tcPr>
            <w:tcW w:w="821" w:type="dxa"/>
            <w:vAlign w:val="center"/>
          </w:tcPr>
          <w:p w14:paraId="1A5837C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557.41 </w:t>
            </w:r>
          </w:p>
        </w:tc>
        <w:tc>
          <w:tcPr>
            <w:tcW w:w="821" w:type="dxa"/>
            <w:vAlign w:val="center"/>
          </w:tcPr>
          <w:p w14:paraId="456101B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411.72 </w:t>
            </w:r>
          </w:p>
        </w:tc>
        <w:tc>
          <w:tcPr>
            <w:tcW w:w="808" w:type="dxa"/>
            <w:vAlign w:val="center"/>
          </w:tcPr>
          <w:p w14:paraId="358BD8A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-26.14%</w:t>
            </w:r>
          </w:p>
        </w:tc>
        <w:tc>
          <w:tcPr>
            <w:tcW w:w="821" w:type="dxa"/>
            <w:vAlign w:val="center"/>
          </w:tcPr>
          <w:p w14:paraId="5103F66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411.05 </w:t>
            </w:r>
          </w:p>
        </w:tc>
        <w:tc>
          <w:tcPr>
            <w:tcW w:w="821" w:type="dxa"/>
            <w:vAlign w:val="center"/>
          </w:tcPr>
          <w:p w14:paraId="200FD46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243.54 </w:t>
            </w:r>
          </w:p>
        </w:tc>
        <w:tc>
          <w:tcPr>
            <w:tcW w:w="820" w:type="dxa"/>
            <w:vAlign w:val="center"/>
          </w:tcPr>
          <w:p w14:paraId="1A548C9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-40.75%</w:t>
            </w:r>
          </w:p>
        </w:tc>
      </w:tr>
      <w:tr w:rsidR="002A3A2D" w:rsidRPr="009729E7" w14:paraId="54658D22" w14:textId="77777777" w:rsidTr="00522EF7">
        <w:tc>
          <w:tcPr>
            <w:tcW w:w="1201" w:type="dxa"/>
            <w:vMerge w:val="restart"/>
            <w:vAlign w:val="center"/>
          </w:tcPr>
          <w:p w14:paraId="2BB8754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766" w:type="dxa"/>
            <w:vAlign w:val="center"/>
          </w:tcPr>
          <w:p w14:paraId="5E79093A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1" w:type="dxa"/>
            <w:vAlign w:val="center"/>
          </w:tcPr>
          <w:p w14:paraId="6463D26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291.13 </w:t>
            </w:r>
          </w:p>
        </w:tc>
        <w:tc>
          <w:tcPr>
            <w:tcW w:w="891" w:type="dxa"/>
            <w:vAlign w:val="center"/>
          </w:tcPr>
          <w:p w14:paraId="648ACB0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337.02 </w:t>
            </w:r>
          </w:p>
        </w:tc>
        <w:tc>
          <w:tcPr>
            <w:tcW w:w="970" w:type="dxa"/>
            <w:vAlign w:val="center"/>
          </w:tcPr>
          <w:p w14:paraId="3B9C763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15.76%</w:t>
            </w:r>
          </w:p>
        </w:tc>
        <w:tc>
          <w:tcPr>
            <w:tcW w:w="821" w:type="dxa"/>
            <w:vAlign w:val="center"/>
          </w:tcPr>
          <w:p w14:paraId="7C6FA9D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132.35 </w:t>
            </w:r>
          </w:p>
        </w:tc>
        <w:tc>
          <w:tcPr>
            <w:tcW w:w="821" w:type="dxa"/>
            <w:vAlign w:val="center"/>
          </w:tcPr>
          <w:p w14:paraId="62D38E1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255.97 </w:t>
            </w:r>
          </w:p>
        </w:tc>
        <w:tc>
          <w:tcPr>
            <w:tcW w:w="808" w:type="dxa"/>
            <w:vAlign w:val="center"/>
          </w:tcPr>
          <w:p w14:paraId="68FF2B9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93.40%</w:t>
            </w:r>
          </w:p>
        </w:tc>
        <w:tc>
          <w:tcPr>
            <w:tcW w:w="821" w:type="dxa"/>
            <w:vAlign w:val="center"/>
          </w:tcPr>
          <w:p w14:paraId="20396B1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92.82 </w:t>
            </w:r>
          </w:p>
        </w:tc>
        <w:tc>
          <w:tcPr>
            <w:tcW w:w="821" w:type="dxa"/>
            <w:vAlign w:val="center"/>
          </w:tcPr>
          <w:p w14:paraId="55CE6CF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228.04 </w:t>
            </w:r>
          </w:p>
        </w:tc>
        <w:tc>
          <w:tcPr>
            <w:tcW w:w="820" w:type="dxa"/>
            <w:vAlign w:val="center"/>
          </w:tcPr>
          <w:p w14:paraId="6B37BD4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145.68%</w:t>
            </w:r>
          </w:p>
        </w:tc>
      </w:tr>
      <w:tr w:rsidR="002A3A2D" w:rsidRPr="009729E7" w14:paraId="0D48DD02" w14:textId="77777777" w:rsidTr="00522EF7">
        <w:tc>
          <w:tcPr>
            <w:tcW w:w="1201" w:type="dxa"/>
            <w:vMerge/>
            <w:vAlign w:val="center"/>
          </w:tcPr>
          <w:p w14:paraId="56E435AE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0BEC365F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1" w:type="dxa"/>
            <w:vAlign w:val="center"/>
          </w:tcPr>
          <w:p w14:paraId="7FEE8C0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231.38 </w:t>
            </w:r>
          </w:p>
        </w:tc>
        <w:tc>
          <w:tcPr>
            <w:tcW w:w="891" w:type="dxa"/>
            <w:vAlign w:val="center"/>
          </w:tcPr>
          <w:p w14:paraId="7D7F37F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294.72 </w:t>
            </w:r>
          </w:p>
        </w:tc>
        <w:tc>
          <w:tcPr>
            <w:tcW w:w="970" w:type="dxa"/>
            <w:vAlign w:val="center"/>
          </w:tcPr>
          <w:p w14:paraId="1492105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27.38%</w:t>
            </w:r>
          </w:p>
        </w:tc>
        <w:tc>
          <w:tcPr>
            <w:tcW w:w="821" w:type="dxa"/>
            <w:vAlign w:val="center"/>
          </w:tcPr>
          <w:p w14:paraId="428A845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67.53 </w:t>
            </w:r>
          </w:p>
        </w:tc>
        <w:tc>
          <w:tcPr>
            <w:tcW w:w="821" w:type="dxa"/>
            <w:vAlign w:val="center"/>
          </w:tcPr>
          <w:p w14:paraId="5704058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145.98 </w:t>
            </w:r>
          </w:p>
        </w:tc>
        <w:tc>
          <w:tcPr>
            <w:tcW w:w="808" w:type="dxa"/>
            <w:vAlign w:val="center"/>
          </w:tcPr>
          <w:p w14:paraId="5054D28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116.18%</w:t>
            </w:r>
          </w:p>
        </w:tc>
        <w:tc>
          <w:tcPr>
            <w:tcW w:w="821" w:type="dxa"/>
            <w:vAlign w:val="center"/>
          </w:tcPr>
          <w:p w14:paraId="611E422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26.95 </w:t>
            </w:r>
          </w:p>
        </w:tc>
        <w:tc>
          <w:tcPr>
            <w:tcW w:w="821" w:type="dxa"/>
            <w:vAlign w:val="center"/>
          </w:tcPr>
          <w:p w14:paraId="60DC2D8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110.64 </w:t>
            </w:r>
          </w:p>
        </w:tc>
        <w:tc>
          <w:tcPr>
            <w:tcW w:w="820" w:type="dxa"/>
            <w:vAlign w:val="center"/>
          </w:tcPr>
          <w:p w14:paraId="79CB74B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310.56%</w:t>
            </w:r>
          </w:p>
        </w:tc>
      </w:tr>
      <w:tr w:rsidR="002A3A2D" w:rsidRPr="009729E7" w14:paraId="1AA62E59" w14:textId="77777777" w:rsidTr="00522EF7">
        <w:tc>
          <w:tcPr>
            <w:tcW w:w="1201" w:type="dxa"/>
            <w:vMerge/>
            <w:vAlign w:val="center"/>
          </w:tcPr>
          <w:p w14:paraId="3F535172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7A685355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1" w:type="dxa"/>
            <w:vAlign w:val="center"/>
          </w:tcPr>
          <w:p w14:paraId="0F51EAA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292.47 </w:t>
            </w:r>
          </w:p>
        </w:tc>
        <w:tc>
          <w:tcPr>
            <w:tcW w:w="891" w:type="dxa"/>
            <w:vAlign w:val="center"/>
          </w:tcPr>
          <w:p w14:paraId="54A4BFF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342.07 </w:t>
            </w:r>
          </w:p>
        </w:tc>
        <w:tc>
          <w:tcPr>
            <w:tcW w:w="970" w:type="dxa"/>
            <w:vAlign w:val="center"/>
          </w:tcPr>
          <w:p w14:paraId="4F66689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16.96%</w:t>
            </w:r>
          </w:p>
        </w:tc>
        <w:tc>
          <w:tcPr>
            <w:tcW w:w="821" w:type="dxa"/>
            <w:vAlign w:val="center"/>
          </w:tcPr>
          <w:p w14:paraId="26C813B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129.13 </w:t>
            </w:r>
          </w:p>
        </w:tc>
        <w:tc>
          <w:tcPr>
            <w:tcW w:w="821" w:type="dxa"/>
            <w:vAlign w:val="center"/>
          </w:tcPr>
          <w:p w14:paraId="64AA4F8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257.18 </w:t>
            </w:r>
          </w:p>
        </w:tc>
        <w:tc>
          <w:tcPr>
            <w:tcW w:w="808" w:type="dxa"/>
            <w:vAlign w:val="center"/>
          </w:tcPr>
          <w:p w14:paraId="74B95F9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99.16%</w:t>
            </w:r>
          </w:p>
        </w:tc>
        <w:tc>
          <w:tcPr>
            <w:tcW w:w="821" w:type="dxa"/>
            <w:vAlign w:val="center"/>
          </w:tcPr>
          <w:p w14:paraId="0694AEC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86.65 </w:t>
            </w:r>
          </w:p>
        </w:tc>
        <w:tc>
          <w:tcPr>
            <w:tcW w:w="821" w:type="dxa"/>
            <w:vAlign w:val="center"/>
          </w:tcPr>
          <w:p w14:paraId="11028FA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223.28 </w:t>
            </w:r>
          </w:p>
        </w:tc>
        <w:tc>
          <w:tcPr>
            <w:tcW w:w="820" w:type="dxa"/>
            <w:vAlign w:val="center"/>
          </w:tcPr>
          <w:p w14:paraId="2A4E588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157.68%</w:t>
            </w:r>
          </w:p>
        </w:tc>
      </w:tr>
      <w:tr w:rsidR="002A3A2D" w:rsidRPr="009729E7" w14:paraId="16553A2F" w14:textId="77777777" w:rsidTr="00522EF7">
        <w:tc>
          <w:tcPr>
            <w:tcW w:w="1201" w:type="dxa"/>
            <w:vMerge w:val="restart"/>
            <w:vAlign w:val="center"/>
          </w:tcPr>
          <w:p w14:paraId="744CCBDE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766" w:type="dxa"/>
            <w:vAlign w:val="center"/>
          </w:tcPr>
          <w:p w14:paraId="4136050D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1" w:type="dxa"/>
            <w:vAlign w:val="center"/>
          </w:tcPr>
          <w:p w14:paraId="506C91D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4.68 </w:t>
            </w:r>
          </w:p>
        </w:tc>
        <w:tc>
          <w:tcPr>
            <w:tcW w:w="891" w:type="dxa"/>
            <w:vAlign w:val="center"/>
          </w:tcPr>
          <w:p w14:paraId="7025032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5.09 </w:t>
            </w:r>
          </w:p>
        </w:tc>
        <w:tc>
          <w:tcPr>
            <w:tcW w:w="970" w:type="dxa"/>
            <w:vAlign w:val="center"/>
          </w:tcPr>
          <w:p w14:paraId="56F70BF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8.74%</w:t>
            </w:r>
          </w:p>
        </w:tc>
        <w:tc>
          <w:tcPr>
            <w:tcW w:w="821" w:type="dxa"/>
            <w:vAlign w:val="center"/>
          </w:tcPr>
          <w:p w14:paraId="5E93EFD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8.24 </w:t>
            </w:r>
          </w:p>
        </w:tc>
        <w:tc>
          <w:tcPr>
            <w:tcW w:w="821" w:type="dxa"/>
            <w:vAlign w:val="center"/>
          </w:tcPr>
          <w:p w14:paraId="6C65839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11.41 </w:t>
            </w:r>
          </w:p>
        </w:tc>
        <w:tc>
          <w:tcPr>
            <w:tcW w:w="808" w:type="dxa"/>
            <w:vAlign w:val="center"/>
          </w:tcPr>
          <w:p w14:paraId="0D7537C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38.54%</w:t>
            </w:r>
          </w:p>
        </w:tc>
        <w:tc>
          <w:tcPr>
            <w:tcW w:w="821" w:type="dxa"/>
            <w:vAlign w:val="center"/>
          </w:tcPr>
          <w:p w14:paraId="64EAA37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11.38 </w:t>
            </w:r>
          </w:p>
        </w:tc>
        <w:tc>
          <w:tcPr>
            <w:tcW w:w="821" w:type="dxa"/>
            <w:vAlign w:val="center"/>
          </w:tcPr>
          <w:p w14:paraId="188EE17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19.19 </w:t>
            </w:r>
          </w:p>
        </w:tc>
        <w:tc>
          <w:tcPr>
            <w:tcW w:w="820" w:type="dxa"/>
            <w:vAlign w:val="center"/>
          </w:tcPr>
          <w:p w14:paraId="3C6C005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68.57%</w:t>
            </w:r>
          </w:p>
        </w:tc>
      </w:tr>
      <w:tr w:rsidR="002A3A2D" w:rsidRPr="009729E7" w14:paraId="6B2F959A" w14:textId="77777777" w:rsidTr="00522EF7">
        <w:tc>
          <w:tcPr>
            <w:tcW w:w="1201" w:type="dxa"/>
            <w:vMerge/>
            <w:vAlign w:val="center"/>
          </w:tcPr>
          <w:p w14:paraId="5EA5E23B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1CE4E460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1" w:type="dxa"/>
            <w:vAlign w:val="center"/>
          </w:tcPr>
          <w:p w14:paraId="141A02C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2.77 </w:t>
            </w:r>
          </w:p>
        </w:tc>
        <w:tc>
          <w:tcPr>
            <w:tcW w:w="891" w:type="dxa"/>
            <w:vAlign w:val="center"/>
          </w:tcPr>
          <w:p w14:paraId="44E9663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2.89 </w:t>
            </w:r>
          </w:p>
        </w:tc>
        <w:tc>
          <w:tcPr>
            <w:tcW w:w="970" w:type="dxa"/>
            <w:vAlign w:val="center"/>
          </w:tcPr>
          <w:p w14:paraId="4902D7E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4.52%</w:t>
            </w:r>
          </w:p>
        </w:tc>
        <w:tc>
          <w:tcPr>
            <w:tcW w:w="821" w:type="dxa"/>
            <w:vAlign w:val="center"/>
          </w:tcPr>
          <w:p w14:paraId="0D21417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4.08 </w:t>
            </w:r>
          </w:p>
        </w:tc>
        <w:tc>
          <w:tcPr>
            <w:tcW w:w="821" w:type="dxa"/>
            <w:vAlign w:val="center"/>
          </w:tcPr>
          <w:p w14:paraId="4FD91A7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4.86 </w:t>
            </w:r>
          </w:p>
        </w:tc>
        <w:tc>
          <w:tcPr>
            <w:tcW w:w="808" w:type="dxa"/>
            <w:vAlign w:val="center"/>
          </w:tcPr>
          <w:p w14:paraId="56D935D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18.93%</w:t>
            </w:r>
          </w:p>
        </w:tc>
        <w:tc>
          <w:tcPr>
            <w:tcW w:w="821" w:type="dxa"/>
            <w:vAlign w:val="center"/>
          </w:tcPr>
          <w:p w14:paraId="65F2BD6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4.83 </w:t>
            </w:r>
          </w:p>
        </w:tc>
        <w:tc>
          <w:tcPr>
            <w:tcW w:w="821" w:type="dxa"/>
            <w:vAlign w:val="center"/>
          </w:tcPr>
          <w:p w14:paraId="2C5861B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6.26 </w:t>
            </w:r>
          </w:p>
        </w:tc>
        <w:tc>
          <w:tcPr>
            <w:tcW w:w="820" w:type="dxa"/>
            <w:vAlign w:val="center"/>
          </w:tcPr>
          <w:p w14:paraId="55A9B91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29.69%</w:t>
            </w:r>
          </w:p>
        </w:tc>
      </w:tr>
      <w:tr w:rsidR="002A3A2D" w:rsidRPr="009729E7" w14:paraId="3D876E02" w14:textId="77777777" w:rsidTr="00522EF7">
        <w:tc>
          <w:tcPr>
            <w:tcW w:w="1201" w:type="dxa"/>
            <w:vMerge/>
            <w:vAlign w:val="center"/>
          </w:tcPr>
          <w:p w14:paraId="1B8B2FC1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45B3CDDD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1" w:type="dxa"/>
            <w:vAlign w:val="center"/>
          </w:tcPr>
          <w:p w14:paraId="1DED6D7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3.95 </w:t>
            </w:r>
          </w:p>
        </w:tc>
        <w:tc>
          <w:tcPr>
            <w:tcW w:w="891" w:type="dxa"/>
            <w:vAlign w:val="center"/>
          </w:tcPr>
          <w:p w14:paraId="388CD0A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4.30 </w:t>
            </w:r>
          </w:p>
        </w:tc>
        <w:tc>
          <w:tcPr>
            <w:tcW w:w="970" w:type="dxa"/>
            <w:vAlign w:val="center"/>
          </w:tcPr>
          <w:p w14:paraId="0D2CBA5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9.05%</w:t>
            </w:r>
          </w:p>
        </w:tc>
        <w:tc>
          <w:tcPr>
            <w:tcW w:w="821" w:type="dxa"/>
            <w:vAlign w:val="center"/>
          </w:tcPr>
          <w:p w14:paraId="07F6174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7.08 </w:t>
            </w:r>
          </w:p>
        </w:tc>
        <w:tc>
          <w:tcPr>
            <w:tcW w:w="821" w:type="dxa"/>
            <w:vAlign w:val="center"/>
          </w:tcPr>
          <w:p w14:paraId="06E850B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9.59 </w:t>
            </w:r>
          </w:p>
        </w:tc>
        <w:tc>
          <w:tcPr>
            <w:tcW w:w="808" w:type="dxa"/>
            <w:vAlign w:val="center"/>
          </w:tcPr>
          <w:p w14:paraId="196E613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35.44%</w:t>
            </w:r>
          </w:p>
        </w:tc>
        <w:tc>
          <w:tcPr>
            <w:tcW w:w="821" w:type="dxa"/>
            <w:vAlign w:val="center"/>
          </w:tcPr>
          <w:p w14:paraId="3A944CC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9.57 </w:t>
            </w:r>
          </w:p>
        </w:tc>
        <w:tc>
          <w:tcPr>
            <w:tcW w:w="821" w:type="dxa"/>
            <w:vAlign w:val="center"/>
          </w:tcPr>
          <w:p w14:paraId="66533BC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14.79 </w:t>
            </w:r>
          </w:p>
        </w:tc>
        <w:tc>
          <w:tcPr>
            <w:tcW w:w="820" w:type="dxa"/>
            <w:vAlign w:val="center"/>
          </w:tcPr>
          <w:p w14:paraId="2229ED7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54.48%</w:t>
            </w:r>
          </w:p>
        </w:tc>
      </w:tr>
      <w:tr w:rsidR="002A3A2D" w:rsidRPr="009729E7" w14:paraId="699147CA" w14:textId="77777777" w:rsidTr="00522EF7">
        <w:tc>
          <w:tcPr>
            <w:tcW w:w="1201" w:type="dxa"/>
            <w:vMerge w:val="restart"/>
            <w:vAlign w:val="center"/>
          </w:tcPr>
          <w:p w14:paraId="0F9407AA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766" w:type="dxa"/>
            <w:vAlign w:val="center"/>
          </w:tcPr>
          <w:p w14:paraId="3CF6BC6E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91" w:type="dxa"/>
            <w:vAlign w:val="center"/>
          </w:tcPr>
          <w:p w14:paraId="60A7A03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3.85 </w:t>
            </w:r>
          </w:p>
        </w:tc>
        <w:tc>
          <w:tcPr>
            <w:tcW w:w="891" w:type="dxa"/>
            <w:vAlign w:val="center"/>
          </w:tcPr>
          <w:p w14:paraId="19BAA9D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3.09 </w:t>
            </w:r>
          </w:p>
        </w:tc>
        <w:tc>
          <w:tcPr>
            <w:tcW w:w="970" w:type="dxa"/>
            <w:vAlign w:val="center"/>
          </w:tcPr>
          <w:p w14:paraId="2913402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-19.83%</w:t>
            </w:r>
          </w:p>
        </w:tc>
        <w:tc>
          <w:tcPr>
            <w:tcW w:w="821" w:type="dxa"/>
            <w:vAlign w:val="center"/>
          </w:tcPr>
          <w:p w14:paraId="628FF85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12.60 </w:t>
            </w:r>
          </w:p>
        </w:tc>
        <w:tc>
          <w:tcPr>
            <w:tcW w:w="821" w:type="dxa"/>
            <w:vAlign w:val="center"/>
          </w:tcPr>
          <w:p w14:paraId="4837375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4.77 </w:t>
            </w:r>
          </w:p>
        </w:tc>
        <w:tc>
          <w:tcPr>
            <w:tcW w:w="808" w:type="dxa"/>
            <w:vAlign w:val="center"/>
          </w:tcPr>
          <w:p w14:paraId="0951CEC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-62.14%</w:t>
            </w:r>
          </w:p>
        </w:tc>
        <w:tc>
          <w:tcPr>
            <w:tcW w:w="821" w:type="dxa"/>
            <w:vAlign w:val="center"/>
          </w:tcPr>
          <w:p w14:paraId="2275A20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28.25 </w:t>
            </w:r>
          </w:p>
        </w:tc>
        <w:tc>
          <w:tcPr>
            <w:tcW w:w="821" w:type="dxa"/>
            <w:vAlign w:val="center"/>
          </w:tcPr>
          <w:p w14:paraId="15D586D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5.95 </w:t>
            </w:r>
          </w:p>
        </w:tc>
        <w:tc>
          <w:tcPr>
            <w:tcW w:w="820" w:type="dxa"/>
            <w:vAlign w:val="center"/>
          </w:tcPr>
          <w:p w14:paraId="3BA2A49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-78.93%</w:t>
            </w:r>
          </w:p>
        </w:tc>
      </w:tr>
      <w:tr w:rsidR="002A3A2D" w:rsidRPr="009729E7" w14:paraId="2D6C0275" w14:textId="77777777" w:rsidTr="00522EF7">
        <w:tc>
          <w:tcPr>
            <w:tcW w:w="1201" w:type="dxa"/>
            <w:vMerge/>
            <w:vAlign w:val="center"/>
          </w:tcPr>
          <w:p w14:paraId="057BF1CB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7EF7B150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91" w:type="dxa"/>
            <w:vAlign w:val="center"/>
          </w:tcPr>
          <w:p w14:paraId="7F5A4F9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2.64 </w:t>
            </w:r>
          </w:p>
        </w:tc>
        <w:tc>
          <w:tcPr>
            <w:tcW w:w="891" w:type="dxa"/>
            <w:vAlign w:val="center"/>
          </w:tcPr>
          <w:p w14:paraId="46ABFB5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2.61 </w:t>
            </w:r>
          </w:p>
        </w:tc>
        <w:tc>
          <w:tcPr>
            <w:tcW w:w="970" w:type="dxa"/>
            <w:vAlign w:val="center"/>
          </w:tcPr>
          <w:p w14:paraId="4ED62E5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-1.35%</w:t>
            </w:r>
          </w:p>
        </w:tc>
        <w:tc>
          <w:tcPr>
            <w:tcW w:w="821" w:type="dxa"/>
            <w:vAlign w:val="center"/>
          </w:tcPr>
          <w:p w14:paraId="09BBC0F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3.91 </w:t>
            </w:r>
          </w:p>
        </w:tc>
        <w:tc>
          <w:tcPr>
            <w:tcW w:w="821" w:type="dxa"/>
            <w:vAlign w:val="center"/>
          </w:tcPr>
          <w:p w14:paraId="02E711B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2.68 </w:t>
            </w:r>
          </w:p>
        </w:tc>
        <w:tc>
          <w:tcPr>
            <w:tcW w:w="808" w:type="dxa"/>
            <w:vAlign w:val="center"/>
          </w:tcPr>
          <w:p w14:paraId="759F334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-31.42%</w:t>
            </w:r>
          </w:p>
        </w:tc>
        <w:tc>
          <w:tcPr>
            <w:tcW w:w="821" w:type="dxa"/>
            <w:vAlign w:val="center"/>
          </w:tcPr>
          <w:p w14:paraId="777E310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4.97 </w:t>
            </w:r>
          </w:p>
        </w:tc>
        <w:tc>
          <w:tcPr>
            <w:tcW w:w="821" w:type="dxa"/>
            <w:vAlign w:val="center"/>
          </w:tcPr>
          <w:p w14:paraId="3F2C10B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2.73 </w:t>
            </w:r>
          </w:p>
        </w:tc>
        <w:tc>
          <w:tcPr>
            <w:tcW w:w="820" w:type="dxa"/>
            <w:vAlign w:val="center"/>
          </w:tcPr>
          <w:p w14:paraId="188B273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-45.01%</w:t>
            </w:r>
          </w:p>
        </w:tc>
      </w:tr>
      <w:tr w:rsidR="002A3A2D" w:rsidRPr="009729E7" w14:paraId="60E950E2" w14:textId="77777777" w:rsidTr="00522EF7">
        <w:tc>
          <w:tcPr>
            <w:tcW w:w="1201" w:type="dxa"/>
            <w:vMerge/>
            <w:vAlign w:val="center"/>
          </w:tcPr>
          <w:p w14:paraId="23A7130E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6" w:type="dxa"/>
            <w:vAlign w:val="center"/>
          </w:tcPr>
          <w:p w14:paraId="5B92BDAD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91" w:type="dxa"/>
            <w:vAlign w:val="center"/>
          </w:tcPr>
          <w:p w14:paraId="27837B8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3.07 </w:t>
            </w:r>
          </w:p>
        </w:tc>
        <w:tc>
          <w:tcPr>
            <w:tcW w:w="891" w:type="dxa"/>
            <w:vAlign w:val="center"/>
          </w:tcPr>
          <w:p w14:paraId="7A26B02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2.88 </w:t>
            </w:r>
          </w:p>
        </w:tc>
        <w:tc>
          <w:tcPr>
            <w:tcW w:w="970" w:type="dxa"/>
            <w:vAlign w:val="center"/>
          </w:tcPr>
          <w:p w14:paraId="394188C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-6.40%</w:t>
            </w:r>
          </w:p>
        </w:tc>
        <w:tc>
          <w:tcPr>
            <w:tcW w:w="821" w:type="dxa"/>
            <w:vAlign w:val="center"/>
          </w:tcPr>
          <w:p w14:paraId="22296A2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7.48 </w:t>
            </w:r>
          </w:p>
        </w:tc>
        <w:tc>
          <w:tcPr>
            <w:tcW w:w="821" w:type="dxa"/>
            <w:vAlign w:val="center"/>
          </w:tcPr>
          <w:p w14:paraId="29DA198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3.82 </w:t>
            </w:r>
          </w:p>
        </w:tc>
        <w:tc>
          <w:tcPr>
            <w:tcW w:w="808" w:type="dxa"/>
            <w:vAlign w:val="center"/>
          </w:tcPr>
          <w:p w14:paraId="2F13500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-48.91%</w:t>
            </w:r>
          </w:p>
        </w:tc>
        <w:tc>
          <w:tcPr>
            <w:tcW w:w="821" w:type="dxa"/>
            <w:vAlign w:val="center"/>
          </w:tcPr>
          <w:p w14:paraId="12F2D90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10.80 </w:t>
            </w:r>
          </w:p>
        </w:tc>
        <w:tc>
          <w:tcPr>
            <w:tcW w:w="821" w:type="dxa"/>
            <w:vAlign w:val="center"/>
          </w:tcPr>
          <w:p w14:paraId="097D381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4.55 </w:t>
            </w:r>
          </w:p>
        </w:tc>
        <w:tc>
          <w:tcPr>
            <w:tcW w:w="820" w:type="dxa"/>
            <w:vAlign w:val="center"/>
          </w:tcPr>
          <w:p w14:paraId="23DC991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-57.85%</w:t>
            </w:r>
          </w:p>
        </w:tc>
      </w:tr>
      <w:tr w:rsidR="002A3A2D" w:rsidRPr="009729E7" w14:paraId="616BEAE3" w14:textId="77777777" w:rsidTr="00522EF7">
        <w:tc>
          <w:tcPr>
            <w:tcW w:w="1201" w:type="dxa"/>
            <w:vAlign w:val="center"/>
          </w:tcPr>
          <w:p w14:paraId="71D0C5EA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lastRenderedPageBreak/>
              <w:t>DL RU (%)</w:t>
            </w:r>
          </w:p>
        </w:tc>
        <w:tc>
          <w:tcPr>
            <w:tcW w:w="766" w:type="dxa"/>
            <w:vAlign w:val="center"/>
          </w:tcPr>
          <w:p w14:paraId="71459DB6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91" w:type="dxa"/>
            <w:vAlign w:val="center"/>
          </w:tcPr>
          <w:p w14:paraId="16C04B2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3.58%</w:t>
            </w:r>
          </w:p>
        </w:tc>
        <w:tc>
          <w:tcPr>
            <w:tcW w:w="891" w:type="dxa"/>
            <w:vAlign w:val="center"/>
          </w:tcPr>
          <w:p w14:paraId="6A0ED5C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3.86%</w:t>
            </w:r>
          </w:p>
        </w:tc>
        <w:tc>
          <w:tcPr>
            <w:tcW w:w="970" w:type="dxa"/>
            <w:vAlign w:val="center"/>
          </w:tcPr>
          <w:p w14:paraId="562C144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7411B6B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25.29%</w:t>
            </w:r>
          </w:p>
        </w:tc>
        <w:tc>
          <w:tcPr>
            <w:tcW w:w="821" w:type="dxa"/>
            <w:vAlign w:val="center"/>
          </w:tcPr>
          <w:p w14:paraId="669C422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33.00%</w:t>
            </w:r>
          </w:p>
        </w:tc>
        <w:tc>
          <w:tcPr>
            <w:tcW w:w="808" w:type="dxa"/>
            <w:vAlign w:val="center"/>
          </w:tcPr>
          <w:p w14:paraId="13A3D08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0E83A18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46.52%</w:t>
            </w:r>
          </w:p>
        </w:tc>
        <w:tc>
          <w:tcPr>
            <w:tcW w:w="821" w:type="dxa"/>
            <w:vAlign w:val="center"/>
          </w:tcPr>
          <w:p w14:paraId="6AD7E99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62.51%</w:t>
            </w:r>
          </w:p>
        </w:tc>
        <w:tc>
          <w:tcPr>
            <w:tcW w:w="820" w:type="dxa"/>
            <w:vAlign w:val="center"/>
          </w:tcPr>
          <w:p w14:paraId="78293F3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2A3A2D" w:rsidRPr="009729E7" w14:paraId="38B5845D" w14:textId="77777777" w:rsidTr="00522EF7">
        <w:tc>
          <w:tcPr>
            <w:tcW w:w="1201" w:type="dxa"/>
            <w:vAlign w:val="center"/>
          </w:tcPr>
          <w:p w14:paraId="041EFDAE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766" w:type="dxa"/>
            <w:vAlign w:val="center"/>
          </w:tcPr>
          <w:p w14:paraId="33F6AF50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91" w:type="dxa"/>
            <w:vAlign w:val="center"/>
          </w:tcPr>
          <w:p w14:paraId="19B0654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1.74%</w:t>
            </w:r>
          </w:p>
        </w:tc>
        <w:tc>
          <w:tcPr>
            <w:tcW w:w="891" w:type="dxa"/>
            <w:vAlign w:val="center"/>
          </w:tcPr>
          <w:p w14:paraId="1F295C9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1.18%</w:t>
            </w:r>
          </w:p>
        </w:tc>
        <w:tc>
          <w:tcPr>
            <w:tcW w:w="970" w:type="dxa"/>
            <w:vAlign w:val="center"/>
          </w:tcPr>
          <w:p w14:paraId="10D2990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7A45588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22.11%</w:t>
            </w:r>
          </w:p>
        </w:tc>
        <w:tc>
          <w:tcPr>
            <w:tcW w:w="821" w:type="dxa"/>
            <w:vAlign w:val="center"/>
          </w:tcPr>
          <w:p w14:paraId="51628C6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9.07%</w:t>
            </w:r>
          </w:p>
        </w:tc>
        <w:tc>
          <w:tcPr>
            <w:tcW w:w="808" w:type="dxa"/>
            <w:vAlign w:val="center"/>
          </w:tcPr>
          <w:p w14:paraId="4CB16FB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4E18661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46.93%</w:t>
            </w:r>
          </w:p>
        </w:tc>
        <w:tc>
          <w:tcPr>
            <w:tcW w:w="821" w:type="dxa"/>
            <w:vAlign w:val="center"/>
          </w:tcPr>
          <w:p w14:paraId="1911AF0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17.96%</w:t>
            </w:r>
          </w:p>
        </w:tc>
        <w:tc>
          <w:tcPr>
            <w:tcW w:w="820" w:type="dxa"/>
            <w:vAlign w:val="center"/>
          </w:tcPr>
          <w:p w14:paraId="5673EF7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2B892620" w14:textId="77777777" w:rsidTr="00BE64EE">
        <w:tc>
          <w:tcPr>
            <w:tcW w:w="0" w:type="auto"/>
            <w:gridSpan w:val="11"/>
            <w:vAlign w:val="center"/>
          </w:tcPr>
          <w:p w14:paraId="0F5A88ED" w14:textId="77777777" w:rsidR="00522EF7" w:rsidRPr="005F2CB1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Note:</w:t>
            </w:r>
            <w:r w:rsidRPr="005F2CB1"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1F43A62B" w14:textId="77777777" w:rsidR="00522EF7" w:rsidRPr="005F2CB1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74D50762" w14:textId="014A90B3" w:rsidR="00522EF7" w:rsidRPr="009729E7" w:rsidRDefault="00522EF7" w:rsidP="00522EF7">
            <w:pPr>
              <w:contextualSpacing/>
              <w:mirrorIndents/>
              <w:rPr>
                <w:strike/>
              </w:rPr>
            </w:pPr>
            <w:r w:rsidRPr="005F2CB1"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</w:tc>
      </w:tr>
    </w:tbl>
    <w:p w14:paraId="47886647" w14:textId="77777777" w:rsidR="002A3A2D" w:rsidRDefault="002A3A2D" w:rsidP="002A3A2D">
      <w:pPr>
        <w:pStyle w:val="L1bullet"/>
        <w:ind w:left="0" w:firstLine="0"/>
        <w:rPr>
          <w:lang w:eastAsia="zh-CN"/>
        </w:rPr>
      </w:pPr>
    </w:p>
    <w:p w14:paraId="56C884AA" w14:textId="77777777" w:rsidR="002A3A2D" w:rsidRDefault="002A3A2D" w:rsidP="002A3A2D">
      <w:pPr>
        <w:pStyle w:val="L1bullet"/>
        <w:ind w:left="0" w:firstLine="0"/>
        <w:rPr>
          <w:lang w:val="en-US" w:eastAsia="zh-CN"/>
        </w:rPr>
      </w:pPr>
      <w:r>
        <w:rPr>
          <w:lang w:val="en-US" w:eastAsia="zh-CN"/>
        </w:rPr>
        <w:t>Small p</w:t>
      </w:r>
      <w:r w:rsidRPr="00AB510A">
        <w:rPr>
          <w:lang w:val="en-US" w:eastAsia="zh-CN"/>
        </w:rPr>
        <w:t>acket size,</w:t>
      </w:r>
      <w:r>
        <w:rPr>
          <w:lang w:val="en-US" w:eastAsia="zh-CN"/>
        </w:rPr>
        <w:t xml:space="preserve"> </w:t>
      </w:r>
      <w:r w:rsidRPr="00AB510A">
        <w:rPr>
          <w:lang w:val="en-US" w:eastAsia="zh-CN"/>
        </w:rPr>
        <w:t>P0= -83 dBm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1079"/>
        <w:gridCol w:w="716"/>
        <w:gridCol w:w="841"/>
        <w:gridCol w:w="841"/>
        <w:gridCol w:w="911"/>
        <w:gridCol w:w="821"/>
        <w:gridCol w:w="821"/>
        <w:gridCol w:w="939"/>
        <w:gridCol w:w="821"/>
        <w:gridCol w:w="821"/>
        <w:gridCol w:w="1020"/>
      </w:tblGrid>
      <w:tr w:rsidR="005F2CB1" w:rsidRPr="009729E7" w14:paraId="49F800B6" w14:textId="77777777" w:rsidTr="00522EF7">
        <w:tc>
          <w:tcPr>
            <w:tcW w:w="1795" w:type="dxa"/>
            <w:gridSpan w:val="2"/>
            <w:vMerge w:val="restart"/>
            <w:vAlign w:val="center"/>
          </w:tcPr>
          <w:p w14:paraId="037C7CB5" w14:textId="77777777" w:rsidR="005F2CB1" w:rsidRPr="009729E7" w:rsidRDefault="005F2CB1" w:rsidP="005F2CB1">
            <w:pPr>
              <w:contextualSpacing/>
              <w:mirrorIndents/>
              <w:rPr>
                <w:i/>
                <w:sz w:val="16"/>
                <w:szCs w:val="16"/>
              </w:rPr>
            </w:pPr>
          </w:p>
        </w:tc>
        <w:tc>
          <w:tcPr>
            <w:tcW w:w="2593" w:type="dxa"/>
            <w:gridSpan w:val="3"/>
            <w:vAlign w:val="center"/>
          </w:tcPr>
          <w:p w14:paraId="59C8CDD8" w14:textId="5BFC572E" w:rsidR="005F2CB1" w:rsidRPr="009729E7" w:rsidRDefault="005F2CB1" w:rsidP="005F2CB1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581" w:type="dxa"/>
            <w:gridSpan w:val="3"/>
            <w:vAlign w:val="center"/>
          </w:tcPr>
          <w:p w14:paraId="078DCA1D" w14:textId="510223AF" w:rsidR="005F2CB1" w:rsidRPr="009729E7" w:rsidRDefault="005F2CB1" w:rsidP="005F2CB1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662" w:type="dxa"/>
            <w:gridSpan w:val="3"/>
            <w:vAlign w:val="center"/>
          </w:tcPr>
          <w:p w14:paraId="658F6A90" w14:textId="10269BE0" w:rsidR="005F2CB1" w:rsidRPr="009729E7" w:rsidRDefault="005F2CB1" w:rsidP="005F2CB1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5F2CB1" w:rsidRPr="009729E7" w14:paraId="4BD1C14E" w14:textId="77777777" w:rsidTr="00522EF7">
        <w:tc>
          <w:tcPr>
            <w:tcW w:w="1795" w:type="dxa"/>
            <w:gridSpan w:val="2"/>
            <w:vMerge/>
            <w:vAlign w:val="center"/>
          </w:tcPr>
          <w:p w14:paraId="4A401D42" w14:textId="77777777" w:rsidR="005F2CB1" w:rsidRPr="009729E7" w:rsidRDefault="005F2CB1" w:rsidP="005F2CB1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41" w:type="dxa"/>
            <w:vAlign w:val="center"/>
          </w:tcPr>
          <w:p w14:paraId="18AF5056" w14:textId="2B2F36C0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41" w:type="dxa"/>
            <w:vAlign w:val="center"/>
          </w:tcPr>
          <w:p w14:paraId="18A9A12D" w14:textId="31E8B141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11" w:type="dxa"/>
            <w:vAlign w:val="center"/>
          </w:tcPr>
          <w:p w14:paraId="3E98FC16" w14:textId="5650C57C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0E0BAF70" w14:textId="0219F585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71560E30" w14:textId="69171874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39" w:type="dxa"/>
            <w:vAlign w:val="center"/>
          </w:tcPr>
          <w:p w14:paraId="0D6B319D" w14:textId="6C5BF83D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645B1658" w14:textId="3A47D616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157524A8" w14:textId="4AC7D5BB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1020" w:type="dxa"/>
            <w:vAlign w:val="center"/>
          </w:tcPr>
          <w:p w14:paraId="4A0C1015" w14:textId="367DE3FF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2A3A2D" w:rsidRPr="009729E7" w14:paraId="4BAFAB1F" w14:textId="77777777" w:rsidTr="00522EF7">
        <w:tc>
          <w:tcPr>
            <w:tcW w:w="1079" w:type="dxa"/>
            <w:vMerge w:val="restart"/>
            <w:vAlign w:val="center"/>
          </w:tcPr>
          <w:p w14:paraId="48F1B8B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716" w:type="dxa"/>
            <w:vAlign w:val="center"/>
          </w:tcPr>
          <w:p w14:paraId="7C47DCC1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1" w:type="dxa"/>
            <w:vAlign w:val="center"/>
          </w:tcPr>
          <w:p w14:paraId="6BECD29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43.09 </w:t>
            </w:r>
          </w:p>
        </w:tc>
        <w:tc>
          <w:tcPr>
            <w:tcW w:w="841" w:type="dxa"/>
            <w:vAlign w:val="center"/>
          </w:tcPr>
          <w:p w14:paraId="7758F70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43.32 </w:t>
            </w:r>
          </w:p>
        </w:tc>
        <w:tc>
          <w:tcPr>
            <w:tcW w:w="911" w:type="dxa"/>
            <w:vAlign w:val="center"/>
          </w:tcPr>
          <w:p w14:paraId="2B08A1B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0.53%</w:t>
            </w:r>
          </w:p>
        </w:tc>
        <w:tc>
          <w:tcPr>
            <w:tcW w:w="821" w:type="dxa"/>
            <w:vAlign w:val="center"/>
          </w:tcPr>
          <w:p w14:paraId="0531379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42.11 </w:t>
            </w:r>
          </w:p>
        </w:tc>
        <w:tc>
          <w:tcPr>
            <w:tcW w:w="821" w:type="dxa"/>
            <w:vAlign w:val="center"/>
          </w:tcPr>
          <w:p w14:paraId="4C2F29B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42.11 </w:t>
            </w:r>
          </w:p>
        </w:tc>
        <w:tc>
          <w:tcPr>
            <w:tcW w:w="939" w:type="dxa"/>
            <w:vAlign w:val="center"/>
          </w:tcPr>
          <w:p w14:paraId="4861689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-0.02%</w:t>
            </w:r>
          </w:p>
        </w:tc>
        <w:tc>
          <w:tcPr>
            <w:tcW w:w="821" w:type="dxa"/>
            <w:vAlign w:val="center"/>
          </w:tcPr>
          <w:p w14:paraId="5BF556E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41.40 </w:t>
            </w:r>
          </w:p>
        </w:tc>
        <w:tc>
          <w:tcPr>
            <w:tcW w:w="821" w:type="dxa"/>
            <w:vAlign w:val="center"/>
          </w:tcPr>
          <w:p w14:paraId="6E136F5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41.61 </w:t>
            </w:r>
          </w:p>
        </w:tc>
        <w:tc>
          <w:tcPr>
            <w:tcW w:w="1020" w:type="dxa"/>
            <w:vAlign w:val="center"/>
          </w:tcPr>
          <w:p w14:paraId="7AA29EB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0.52%</w:t>
            </w:r>
          </w:p>
        </w:tc>
      </w:tr>
      <w:tr w:rsidR="002A3A2D" w:rsidRPr="009729E7" w14:paraId="5E65EC12" w14:textId="77777777" w:rsidTr="00522EF7">
        <w:tc>
          <w:tcPr>
            <w:tcW w:w="1079" w:type="dxa"/>
            <w:vMerge/>
            <w:vAlign w:val="center"/>
          </w:tcPr>
          <w:p w14:paraId="2D44999B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14:paraId="3BC5A4E1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1" w:type="dxa"/>
            <w:vAlign w:val="center"/>
          </w:tcPr>
          <w:p w14:paraId="28530FD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41.76 </w:t>
            </w:r>
          </w:p>
        </w:tc>
        <w:tc>
          <w:tcPr>
            <w:tcW w:w="841" w:type="dxa"/>
            <w:vAlign w:val="center"/>
          </w:tcPr>
          <w:p w14:paraId="1593D5F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41.94 </w:t>
            </w:r>
          </w:p>
        </w:tc>
        <w:tc>
          <w:tcPr>
            <w:tcW w:w="911" w:type="dxa"/>
            <w:vAlign w:val="center"/>
          </w:tcPr>
          <w:p w14:paraId="63835DC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0.44%</w:t>
            </w:r>
          </w:p>
        </w:tc>
        <w:tc>
          <w:tcPr>
            <w:tcW w:w="821" w:type="dxa"/>
            <w:vAlign w:val="center"/>
          </w:tcPr>
          <w:p w14:paraId="41B1BCB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41.22 </w:t>
            </w:r>
          </w:p>
        </w:tc>
        <w:tc>
          <w:tcPr>
            <w:tcW w:w="821" w:type="dxa"/>
            <w:vAlign w:val="center"/>
          </w:tcPr>
          <w:p w14:paraId="5AA08F8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41.21 </w:t>
            </w:r>
          </w:p>
        </w:tc>
        <w:tc>
          <w:tcPr>
            <w:tcW w:w="939" w:type="dxa"/>
            <w:vAlign w:val="center"/>
          </w:tcPr>
          <w:p w14:paraId="5CAEA42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-0.03%</w:t>
            </w:r>
          </w:p>
        </w:tc>
        <w:tc>
          <w:tcPr>
            <w:tcW w:w="821" w:type="dxa"/>
            <w:vAlign w:val="center"/>
          </w:tcPr>
          <w:p w14:paraId="32DC46E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40.78 </w:t>
            </w:r>
          </w:p>
        </w:tc>
        <w:tc>
          <w:tcPr>
            <w:tcW w:w="821" w:type="dxa"/>
            <w:vAlign w:val="center"/>
          </w:tcPr>
          <w:p w14:paraId="47990AD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40.91 </w:t>
            </w:r>
          </w:p>
        </w:tc>
        <w:tc>
          <w:tcPr>
            <w:tcW w:w="1020" w:type="dxa"/>
            <w:vAlign w:val="center"/>
          </w:tcPr>
          <w:p w14:paraId="5541F52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0.31%</w:t>
            </w:r>
          </w:p>
        </w:tc>
      </w:tr>
      <w:tr w:rsidR="002A3A2D" w:rsidRPr="009729E7" w14:paraId="1DFE2FDA" w14:textId="77777777" w:rsidTr="00522EF7">
        <w:tc>
          <w:tcPr>
            <w:tcW w:w="1079" w:type="dxa"/>
            <w:vMerge/>
            <w:vAlign w:val="center"/>
          </w:tcPr>
          <w:p w14:paraId="071E5CC3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14:paraId="32D95FBC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1" w:type="dxa"/>
            <w:vAlign w:val="center"/>
          </w:tcPr>
          <w:p w14:paraId="583A804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43.08 </w:t>
            </w:r>
          </w:p>
        </w:tc>
        <w:tc>
          <w:tcPr>
            <w:tcW w:w="841" w:type="dxa"/>
            <w:vAlign w:val="center"/>
          </w:tcPr>
          <w:p w14:paraId="5758A4A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43.29 </w:t>
            </w:r>
          </w:p>
        </w:tc>
        <w:tc>
          <w:tcPr>
            <w:tcW w:w="911" w:type="dxa"/>
            <w:vAlign w:val="center"/>
          </w:tcPr>
          <w:p w14:paraId="7EB1414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0.50%</w:t>
            </w:r>
          </w:p>
        </w:tc>
        <w:tc>
          <w:tcPr>
            <w:tcW w:w="821" w:type="dxa"/>
            <w:vAlign w:val="center"/>
          </w:tcPr>
          <w:p w14:paraId="7121495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41.91 </w:t>
            </w:r>
          </w:p>
        </w:tc>
        <w:tc>
          <w:tcPr>
            <w:tcW w:w="821" w:type="dxa"/>
            <w:vAlign w:val="center"/>
          </w:tcPr>
          <w:p w14:paraId="250813E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41.91 </w:t>
            </w:r>
          </w:p>
        </w:tc>
        <w:tc>
          <w:tcPr>
            <w:tcW w:w="939" w:type="dxa"/>
            <w:vAlign w:val="center"/>
          </w:tcPr>
          <w:p w14:paraId="41EF874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0.02%</w:t>
            </w:r>
          </w:p>
        </w:tc>
        <w:tc>
          <w:tcPr>
            <w:tcW w:w="821" w:type="dxa"/>
            <w:vAlign w:val="center"/>
          </w:tcPr>
          <w:p w14:paraId="1D24FE1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41.37 </w:t>
            </w:r>
          </w:p>
        </w:tc>
        <w:tc>
          <w:tcPr>
            <w:tcW w:w="821" w:type="dxa"/>
            <w:vAlign w:val="center"/>
          </w:tcPr>
          <w:p w14:paraId="2F348FA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41.51 </w:t>
            </w:r>
          </w:p>
        </w:tc>
        <w:tc>
          <w:tcPr>
            <w:tcW w:w="1020" w:type="dxa"/>
            <w:vAlign w:val="center"/>
          </w:tcPr>
          <w:p w14:paraId="0E779E3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0.32%</w:t>
            </w:r>
          </w:p>
        </w:tc>
      </w:tr>
      <w:tr w:rsidR="002A3A2D" w:rsidRPr="009729E7" w14:paraId="71B0EBFF" w14:textId="77777777" w:rsidTr="00522EF7">
        <w:tc>
          <w:tcPr>
            <w:tcW w:w="1079" w:type="dxa"/>
            <w:vMerge w:val="restart"/>
            <w:vAlign w:val="center"/>
          </w:tcPr>
          <w:p w14:paraId="3B7E7FA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716" w:type="dxa"/>
            <w:vAlign w:val="center"/>
          </w:tcPr>
          <w:p w14:paraId="7EF52CF8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1" w:type="dxa"/>
            <w:vAlign w:val="center"/>
          </w:tcPr>
          <w:p w14:paraId="1ECB227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4.25 </w:t>
            </w:r>
          </w:p>
        </w:tc>
        <w:tc>
          <w:tcPr>
            <w:tcW w:w="841" w:type="dxa"/>
            <w:vAlign w:val="center"/>
          </w:tcPr>
          <w:p w14:paraId="71F669E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4.23 </w:t>
            </w:r>
          </w:p>
        </w:tc>
        <w:tc>
          <w:tcPr>
            <w:tcW w:w="911" w:type="dxa"/>
            <w:vAlign w:val="center"/>
          </w:tcPr>
          <w:p w14:paraId="1548A22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-0.29%</w:t>
            </w:r>
          </w:p>
        </w:tc>
        <w:tc>
          <w:tcPr>
            <w:tcW w:w="821" w:type="dxa"/>
            <w:vAlign w:val="center"/>
          </w:tcPr>
          <w:p w14:paraId="1E8060E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4.23 </w:t>
            </w:r>
          </w:p>
        </w:tc>
        <w:tc>
          <w:tcPr>
            <w:tcW w:w="821" w:type="dxa"/>
            <w:vAlign w:val="center"/>
          </w:tcPr>
          <w:p w14:paraId="3E11FEA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0.13 </w:t>
            </w:r>
          </w:p>
        </w:tc>
        <w:tc>
          <w:tcPr>
            <w:tcW w:w="939" w:type="dxa"/>
            <w:vAlign w:val="center"/>
          </w:tcPr>
          <w:p w14:paraId="5363B8E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-96.87%</w:t>
            </w:r>
          </w:p>
        </w:tc>
        <w:tc>
          <w:tcPr>
            <w:tcW w:w="821" w:type="dxa"/>
            <w:vAlign w:val="center"/>
          </w:tcPr>
          <w:p w14:paraId="33B9DE3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3.95 </w:t>
            </w:r>
          </w:p>
        </w:tc>
        <w:tc>
          <w:tcPr>
            <w:tcW w:w="821" w:type="dxa"/>
            <w:vAlign w:val="center"/>
          </w:tcPr>
          <w:p w14:paraId="7C8E014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1020" w:type="dxa"/>
            <w:vAlign w:val="center"/>
          </w:tcPr>
          <w:p w14:paraId="6ED4B85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-100.00%</w:t>
            </w:r>
          </w:p>
        </w:tc>
      </w:tr>
      <w:tr w:rsidR="002A3A2D" w:rsidRPr="009729E7" w14:paraId="01D22BC7" w14:textId="77777777" w:rsidTr="00522EF7">
        <w:tc>
          <w:tcPr>
            <w:tcW w:w="1079" w:type="dxa"/>
            <w:vMerge/>
            <w:vAlign w:val="center"/>
          </w:tcPr>
          <w:p w14:paraId="2B5A825C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14:paraId="4A47CC7A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1" w:type="dxa"/>
            <w:vAlign w:val="center"/>
          </w:tcPr>
          <w:p w14:paraId="3F7C41F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4.19 </w:t>
            </w:r>
          </w:p>
        </w:tc>
        <w:tc>
          <w:tcPr>
            <w:tcW w:w="841" w:type="dxa"/>
            <w:vAlign w:val="center"/>
          </w:tcPr>
          <w:p w14:paraId="1CFC15F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4.16 </w:t>
            </w:r>
          </w:p>
        </w:tc>
        <w:tc>
          <w:tcPr>
            <w:tcW w:w="911" w:type="dxa"/>
            <w:vAlign w:val="center"/>
          </w:tcPr>
          <w:p w14:paraId="0DE3B87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-0.56%</w:t>
            </w:r>
          </w:p>
        </w:tc>
        <w:tc>
          <w:tcPr>
            <w:tcW w:w="821" w:type="dxa"/>
            <w:vAlign w:val="center"/>
          </w:tcPr>
          <w:p w14:paraId="742974B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4.20 </w:t>
            </w:r>
          </w:p>
        </w:tc>
        <w:tc>
          <w:tcPr>
            <w:tcW w:w="821" w:type="dxa"/>
            <w:vAlign w:val="center"/>
          </w:tcPr>
          <w:p w14:paraId="757074F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939" w:type="dxa"/>
            <w:vAlign w:val="center"/>
          </w:tcPr>
          <w:p w14:paraId="7644F15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-100.00%</w:t>
            </w:r>
          </w:p>
        </w:tc>
        <w:tc>
          <w:tcPr>
            <w:tcW w:w="821" w:type="dxa"/>
            <w:vAlign w:val="center"/>
          </w:tcPr>
          <w:p w14:paraId="4DEB71F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2.54 </w:t>
            </w:r>
          </w:p>
        </w:tc>
        <w:tc>
          <w:tcPr>
            <w:tcW w:w="821" w:type="dxa"/>
            <w:vAlign w:val="center"/>
          </w:tcPr>
          <w:p w14:paraId="5C7F149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1020" w:type="dxa"/>
            <w:vAlign w:val="center"/>
          </w:tcPr>
          <w:p w14:paraId="1245261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-100.00%</w:t>
            </w:r>
          </w:p>
        </w:tc>
      </w:tr>
      <w:tr w:rsidR="002A3A2D" w:rsidRPr="009729E7" w14:paraId="67D09F11" w14:textId="77777777" w:rsidTr="00522EF7">
        <w:tc>
          <w:tcPr>
            <w:tcW w:w="1079" w:type="dxa"/>
            <w:vMerge/>
            <w:vAlign w:val="center"/>
          </w:tcPr>
          <w:p w14:paraId="76E61D59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14:paraId="7500D80A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1" w:type="dxa"/>
            <w:vAlign w:val="center"/>
          </w:tcPr>
          <w:p w14:paraId="3C6D006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4.25 </w:t>
            </w:r>
          </w:p>
        </w:tc>
        <w:tc>
          <w:tcPr>
            <w:tcW w:w="841" w:type="dxa"/>
            <w:vAlign w:val="center"/>
          </w:tcPr>
          <w:p w14:paraId="3CB44FB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4.24 </w:t>
            </w:r>
          </w:p>
        </w:tc>
        <w:tc>
          <w:tcPr>
            <w:tcW w:w="911" w:type="dxa"/>
            <w:vAlign w:val="center"/>
          </w:tcPr>
          <w:p w14:paraId="6C64294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-0.07%</w:t>
            </w:r>
          </w:p>
        </w:tc>
        <w:tc>
          <w:tcPr>
            <w:tcW w:w="821" w:type="dxa"/>
            <w:vAlign w:val="center"/>
          </w:tcPr>
          <w:p w14:paraId="599163C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4.23 </w:t>
            </w:r>
          </w:p>
        </w:tc>
        <w:tc>
          <w:tcPr>
            <w:tcW w:w="821" w:type="dxa"/>
            <w:vAlign w:val="center"/>
          </w:tcPr>
          <w:p w14:paraId="39ADF6C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939" w:type="dxa"/>
            <w:vAlign w:val="center"/>
          </w:tcPr>
          <w:p w14:paraId="61E010B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-100.00%</w:t>
            </w:r>
          </w:p>
        </w:tc>
        <w:tc>
          <w:tcPr>
            <w:tcW w:w="821" w:type="dxa"/>
            <w:vAlign w:val="center"/>
          </w:tcPr>
          <w:p w14:paraId="6BED5A8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4.21 </w:t>
            </w:r>
          </w:p>
        </w:tc>
        <w:tc>
          <w:tcPr>
            <w:tcW w:w="821" w:type="dxa"/>
            <w:vAlign w:val="center"/>
          </w:tcPr>
          <w:p w14:paraId="0BB79D8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1020" w:type="dxa"/>
            <w:vAlign w:val="center"/>
          </w:tcPr>
          <w:p w14:paraId="1E240B4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-100.00%</w:t>
            </w:r>
          </w:p>
        </w:tc>
      </w:tr>
      <w:tr w:rsidR="002A3A2D" w:rsidRPr="009729E7" w14:paraId="1A4E8CE0" w14:textId="77777777" w:rsidTr="00522EF7">
        <w:tc>
          <w:tcPr>
            <w:tcW w:w="1079" w:type="dxa"/>
            <w:vMerge w:val="restart"/>
            <w:vAlign w:val="center"/>
          </w:tcPr>
          <w:p w14:paraId="497342F1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716" w:type="dxa"/>
            <w:vAlign w:val="center"/>
          </w:tcPr>
          <w:p w14:paraId="65DBE360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1" w:type="dxa"/>
            <w:vAlign w:val="center"/>
          </w:tcPr>
          <w:p w14:paraId="3FAED32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1.14 </w:t>
            </w:r>
          </w:p>
        </w:tc>
        <w:tc>
          <w:tcPr>
            <w:tcW w:w="841" w:type="dxa"/>
            <w:vAlign w:val="center"/>
          </w:tcPr>
          <w:p w14:paraId="30E88ED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1.15 </w:t>
            </w:r>
          </w:p>
        </w:tc>
        <w:tc>
          <w:tcPr>
            <w:tcW w:w="911" w:type="dxa"/>
            <w:vAlign w:val="center"/>
          </w:tcPr>
          <w:p w14:paraId="64BC7CA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0.78%</w:t>
            </w:r>
          </w:p>
        </w:tc>
        <w:tc>
          <w:tcPr>
            <w:tcW w:w="821" w:type="dxa"/>
            <w:vAlign w:val="center"/>
          </w:tcPr>
          <w:p w14:paraId="2E064B5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1.24 </w:t>
            </w:r>
          </w:p>
        </w:tc>
        <w:tc>
          <w:tcPr>
            <w:tcW w:w="821" w:type="dxa"/>
            <w:vAlign w:val="center"/>
          </w:tcPr>
          <w:p w14:paraId="4284FF1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0.99 </w:t>
            </w:r>
          </w:p>
        </w:tc>
        <w:tc>
          <w:tcPr>
            <w:tcW w:w="939" w:type="dxa"/>
            <w:vAlign w:val="center"/>
          </w:tcPr>
          <w:p w14:paraId="033A7E2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-20.51%</w:t>
            </w:r>
          </w:p>
        </w:tc>
        <w:tc>
          <w:tcPr>
            <w:tcW w:w="821" w:type="dxa"/>
            <w:vAlign w:val="center"/>
          </w:tcPr>
          <w:p w14:paraId="760585F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1.23 </w:t>
            </w:r>
          </w:p>
        </w:tc>
        <w:tc>
          <w:tcPr>
            <w:tcW w:w="821" w:type="dxa"/>
            <w:vAlign w:val="center"/>
          </w:tcPr>
          <w:p w14:paraId="4CF2181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1.17 </w:t>
            </w:r>
          </w:p>
        </w:tc>
        <w:tc>
          <w:tcPr>
            <w:tcW w:w="1020" w:type="dxa"/>
            <w:vAlign w:val="center"/>
          </w:tcPr>
          <w:p w14:paraId="7E944CA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-4.33%</w:t>
            </w:r>
          </w:p>
        </w:tc>
      </w:tr>
      <w:tr w:rsidR="002A3A2D" w:rsidRPr="009729E7" w14:paraId="5D69EBB0" w14:textId="77777777" w:rsidTr="00522EF7">
        <w:tc>
          <w:tcPr>
            <w:tcW w:w="1079" w:type="dxa"/>
            <w:vMerge/>
            <w:vAlign w:val="center"/>
          </w:tcPr>
          <w:p w14:paraId="527F22F3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14:paraId="726C993E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1" w:type="dxa"/>
            <w:vAlign w:val="center"/>
          </w:tcPr>
          <w:p w14:paraId="4B3FDEF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841" w:type="dxa"/>
            <w:vAlign w:val="center"/>
          </w:tcPr>
          <w:p w14:paraId="6C59F59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11" w:type="dxa"/>
            <w:vAlign w:val="center"/>
          </w:tcPr>
          <w:p w14:paraId="523044E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20CF321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821" w:type="dxa"/>
            <w:vAlign w:val="center"/>
          </w:tcPr>
          <w:p w14:paraId="47C1B21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39" w:type="dxa"/>
            <w:vAlign w:val="center"/>
          </w:tcPr>
          <w:p w14:paraId="6CD8E68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580FC2C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0.55 </w:t>
            </w:r>
          </w:p>
        </w:tc>
        <w:tc>
          <w:tcPr>
            <w:tcW w:w="821" w:type="dxa"/>
            <w:vAlign w:val="center"/>
          </w:tcPr>
          <w:p w14:paraId="6FAFEC9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0.53 </w:t>
            </w:r>
          </w:p>
        </w:tc>
        <w:tc>
          <w:tcPr>
            <w:tcW w:w="1020" w:type="dxa"/>
            <w:vAlign w:val="center"/>
          </w:tcPr>
          <w:p w14:paraId="4B141B5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-4.68%</w:t>
            </w:r>
          </w:p>
        </w:tc>
      </w:tr>
      <w:tr w:rsidR="002A3A2D" w:rsidRPr="009729E7" w14:paraId="3CA124B2" w14:textId="77777777" w:rsidTr="00522EF7">
        <w:tc>
          <w:tcPr>
            <w:tcW w:w="1079" w:type="dxa"/>
            <w:vMerge/>
            <w:vAlign w:val="center"/>
          </w:tcPr>
          <w:p w14:paraId="4383AE48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14:paraId="2DC1D6DA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1" w:type="dxa"/>
            <w:vAlign w:val="center"/>
          </w:tcPr>
          <w:p w14:paraId="005C22B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0.80 </w:t>
            </w:r>
          </w:p>
        </w:tc>
        <w:tc>
          <w:tcPr>
            <w:tcW w:w="841" w:type="dxa"/>
            <w:vAlign w:val="center"/>
          </w:tcPr>
          <w:p w14:paraId="69AD99A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0.82 </w:t>
            </w:r>
          </w:p>
        </w:tc>
        <w:tc>
          <w:tcPr>
            <w:tcW w:w="911" w:type="dxa"/>
            <w:vAlign w:val="center"/>
          </w:tcPr>
          <w:p w14:paraId="43ED8D1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2.22%</w:t>
            </w:r>
          </w:p>
        </w:tc>
        <w:tc>
          <w:tcPr>
            <w:tcW w:w="821" w:type="dxa"/>
            <w:vAlign w:val="center"/>
          </w:tcPr>
          <w:p w14:paraId="0B4999C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0.84 </w:t>
            </w:r>
          </w:p>
        </w:tc>
        <w:tc>
          <w:tcPr>
            <w:tcW w:w="821" w:type="dxa"/>
            <w:vAlign w:val="center"/>
          </w:tcPr>
          <w:p w14:paraId="219CF72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0.79 </w:t>
            </w:r>
          </w:p>
        </w:tc>
        <w:tc>
          <w:tcPr>
            <w:tcW w:w="939" w:type="dxa"/>
            <w:vAlign w:val="center"/>
          </w:tcPr>
          <w:p w14:paraId="1DC366A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-5.32%</w:t>
            </w:r>
          </w:p>
        </w:tc>
        <w:tc>
          <w:tcPr>
            <w:tcW w:w="821" w:type="dxa"/>
            <w:vAlign w:val="center"/>
          </w:tcPr>
          <w:p w14:paraId="6C46887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0.88 </w:t>
            </w:r>
          </w:p>
        </w:tc>
        <w:tc>
          <w:tcPr>
            <w:tcW w:w="821" w:type="dxa"/>
            <w:vAlign w:val="center"/>
          </w:tcPr>
          <w:p w14:paraId="68EED92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0.82 </w:t>
            </w:r>
          </w:p>
        </w:tc>
        <w:tc>
          <w:tcPr>
            <w:tcW w:w="1020" w:type="dxa"/>
            <w:vAlign w:val="center"/>
          </w:tcPr>
          <w:p w14:paraId="2E0CD05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-6.12%</w:t>
            </w:r>
          </w:p>
        </w:tc>
      </w:tr>
      <w:tr w:rsidR="002A3A2D" w:rsidRPr="009729E7" w14:paraId="0E719BF6" w14:textId="77777777" w:rsidTr="00522EF7">
        <w:tc>
          <w:tcPr>
            <w:tcW w:w="1079" w:type="dxa"/>
            <w:vMerge w:val="restart"/>
            <w:vAlign w:val="center"/>
          </w:tcPr>
          <w:p w14:paraId="0D099603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716" w:type="dxa"/>
            <w:vAlign w:val="center"/>
          </w:tcPr>
          <w:p w14:paraId="43CCA04B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1" w:type="dxa"/>
            <w:vAlign w:val="center"/>
          </w:tcPr>
          <w:p w14:paraId="1C2E47B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2.21 </w:t>
            </w:r>
          </w:p>
        </w:tc>
        <w:tc>
          <w:tcPr>
            <w:tcW w:w="841" w:type="dxa"/>
            <w:vAlign w:val="center"/>
          </w:tcPr>
          <w:p w14:paraId="36823BF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3.51 </w:t>
            </w:r>
          </w:p>
        </w:tc>
        <w:tc>
          <w:tcPr>
            <w:tcW w:w="911" w:type="dxa"/>
            <w:vAlign w:val="center"/>
          </w:tcPr>
          <w:p w14:paraId="3D42DEE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59.29%</w:t>
            </w:r>
          </w:p>
        </w:tc>
        <w:tc>
          <w:tcPr>
            <w:tcW w:w="821" w:type="dxa"/>
            <w:vAlign w:val="center"/>
          </w:tcPr>
          <w:p w14:paraId="496D0C0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4.17 </w:t>
            </w:r>
          </w:p>
        </w:tc>
        <w:tc>
          <w:tcPr>
            <w:tcW w:w="821" w:type="dxa"/>
            <w:vAlign w:val="center"/>
          </w:tcPr>
          <w:p w14:paraId="7773E59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1358.94 </w:t>
            </w:r>
          </w:p>
        </w:tc>
        <w:tc>
          <w:tcPr>
            <w:tcW w:w="939" w:type="dxa"/>
            <w:vAlign w:val="center"/>
          </w:tcPr>
          <w:p w14:paraId="343B219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32456.20%</w:t>
            </w:r>
          </w:p>
        </w:tc>
        <w:tc>
          <w:tcPr>
            <w:tcW w:w="821" w:type="dxa"/>
            <w:vAlign w:val="center"/>
          </w:tcPr>
          <w:p w14:paraId="5B84EBA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45.40 </w:t>
            </w:r>
          </w:p>
        </w:tc>
        <w:tc>
          <w:tcPr>
            <w:tcW w:w="821" w:type="dxa"/>
            <w:vAlign w:val="center"/>
          </w:tcPr>
          <w:p w14:paraId="1552712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3337.55 </w:t>
            </w:r>
          </w:p>
        </w:tc>
        <w:tc>
          <w:tcPr>
            <w:tcW w:w="1020" w:type="dxa"/>
            <w:vAlign w:val="center"/>
          </w:tcPr>
          <w:p w14:paraId="16CB406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7251.29%</w:t>
            </w:r>
          </w:p>
        </w:tc>
      </w:tr>
      <w:tr w:rsidR="002A3A2D" w:rsidRPr="009729E7" w14:paraId="4C8E2C39" w14:textId="77777777" w:rsidTr="00522EF7">
        <w:tc>
          <w:tcPr>
            <w:tcW w:w="1079" w:type="dxa"/>
            <w:vMerge/>
            <w:vAlign w:val="center"/>
          </w:tcPr>
          <w:p w14:paraId="3778F439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14:paraId="363E0FF7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1" w:type="dxa"/>
            <w:vAlign w:val="center"/>
          </w:tcPr>
          <w:p w14:paraId="05F747B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1.61 </w:t>
            </w:r>
          </w:p>
        </w:tc>
        <w:tc>
          <w:tcPr>
            <w:tcW w:w="841" w:type="dxa"/>
            <w:vAlign w:val="center"/>
          </w:tcPr>
          <w:p w14:paraId="7A8791F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1.61 </w:t>
            </w:r>
          </w:p>
        </w:tc>
        <w:tc>
          <w:tcPr>
            <w:tcW w:w="911" w:type="dxa"/>
            <w:vAlign w:val="center"/>
          </w:tcPr>
          <w:p w14:paraId="3DF7CA6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661CE69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1.60 </w:t>
            </w:r>
          </w:p>
        </w:tc>
        <w:tc>
          <w:tcPr>
            <w:tcW w:w="821" w:type="dxa"/>
            <w:vAlign w:val="center"/>
          </w:tcPr>
          <w:p w14:paraId="7DC76E3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1.70 </w:t>
            </w:r>
          </w:p>
        </w:tc>
        <w:tc>
          <w:tcPr>
            <w:tcW w:w="939" w:type="dxa"/>
            <w:vAlign w:val="center"/>
          </w:tcPr>
          <w:p w14:paraId="66DC571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5.79%</w:t>
            </w:r>
          </w:p>
        </w:tc>
        <w:tc>
          <w:tcPr>
            <w:tcW w:w="821" w:type="dxa"/>
            <w:vAlign w:val="center"/>
          </w:tcPr>
          <w:p w14:paraId="2E06448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1.63 </w:t>
            </w:r>
          </w:p>
        </w:tc>
        <w:tc>
          <w:tcPr>
            <w:tcW w:w="821" w:type="dxa"/>
            <w:vAlign w:val="center"/>
          </w:tcPr>
          <w:p w14:paraId="4180D9B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3275.65 </w:t>
            </w:r>
          </w:p>
        </w:tc>
        <w:tc>
          <w:tcPr>
            <w:tcW w:w="1020" w:type="dxa"/>
            <w:vAlign w:val="center"/>
          </w:tcPr>
          <w:p w14:paraId="072C60E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201478.40%</w:t>
            </w:r>
          </w:p>
        </w:tc>
      </w:tr>
      <w:tr w:rsidR="002A3A2D" w:rsidRPr="009729E7" w14:paraId="345490AD" w14:textId="77777777" w:rsidTr="00522EF7">
        <w:tc>
          <w:tcPr>
            <w:tcW w:w="1079" w:type="dxa"/>
            <w:vMerge/>
            <w:vAlign w:val="center"/>
          </w:tcPr>
          <w:p w14:paraId="05436A4A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16" w:type="dxa"/>
            <w:vAlign w:val="center"/>
          </w:tcPr>
          <w:p w14:paraId="06515BB9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1" w:type="dxa"/>
            <w:vAlign w:val="center"/>
          </w:tcPr>
          <w:p w14:paraId="7A387C9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1.88 </w:t>
            </w:r>
          </w:p>
        </w:tc>
        <w:tc>
          <w:tcPr>
            <w:tcW w:w="841" w:type="dxa"/>
            <w:vAlign w:val="center"/>
          </w:tcPr>
          <w:p w14:paraId="641038B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1.91 </w:t>
            </w:r>
          </w:p>
        </w:tc>
        <w:tc>
          <w:tcPr>
            <w:tcW w:w="911" w:type="dxa"/>
            <w:vAlign w:val="center"/>
          </w:tcPr>
          <w:p w14:paraId="5D5BD31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1.90%</w:t>
            </w:r>
          </w:p>
        </w:tc>
        <w:tc>
          <w:tcPr>
            <w:tcW w:w="821" w:type="dxa"/>
            <w:vAlign w:val="center"/>
          </w:tcPr>
          <w:p w14:paraId="26BEE03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1.91 </w:t>
            </w:r>
          </w:p>
        </w:tc>
        <w:tc>
          <w:tcPr>
            <w:tcW w:w="821" w:type="dxa"/>
            <w:vAlign w:val="center"/>
          </w:tcPr>
          <w:p w14:paraId="03AB9DC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846.06 </w:t>
            </w:r>
          </w:p>
        </w:tc>
        <w:tc>
          <w:tcPr>
            <w:tcW w:w="939" w:type="dxa"/>
            <w:vAlign w:val="center"/>
          </w:tcPr>
          <w:p w14:paraId="69D0BD4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44179.73%</w:t>
            </w:r>
          </w:p>
        </w:tc>
        <w:tc>
          <w:tcPr>
            <w:tcW w:w="821" w:type="dxa"/>
            <w:vAlign w:val="center"/>
          </w:tcPr>
          <w:p w14:paraId="07FAFCE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1.96 </w:t>
            </w:r>
          </w:p>
        </w:tc>
        <w:tc>
          <w:tcPr>
            <w:tcW w:w="821" w:type="dxa"/>
            <w:vAlign w:val="center"/>
          </w:tcPr>
          <w:p w14:paraId="42C5F4A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3340.85 </w:t>
            </w:r>
          </w:p>
        </w:tc>
        <w:tc>
          <w:tcPr>
            <w:tcW w:w="1020" w:type="dxa"/>
            <w:vAlign w:val="center"/>
          </w:tcPr>
          <w:p w14:paraId="3F477B5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169979.55%</w:t>
            </w:r>
          </w:p>
        </w:tc>
      </w:tr>
      <w:tr w:rsidR="002A3A2D" w:rsidRPr="009729E7" w14:paraId="3B0ED3E9" w14:textId="77777777" w:rsidTr="00522EF7">
        <w:tc>
          <w:tcPr>
            <w:tcW w:w="1079" w:type="dxa"/>
            <w:vAlign w:val="center"/>
          </w:tcPr>
          <w:p w14:paraId="2B3F1A49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716" w:type="dxa"/>
            <w:vAlign w:val="center"/>
          </w:tcPr>
          <w:p w14:paraId="2EE02967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1" w:type="dxa"/>
            <w:vAlign w:val="center"/>
          </w:tcPr>
          <w:p w14:paraId="68A127D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3.55%</w:t>
            </w:r>
          </w:p>
        </w:tc>
        <w:tc>
          <w:tcPr>
            <w:tcW w:w="841" w:type="dxa"/>
            <w:vAlign w:val="center"/>
          </w:tcPr>
          <w:p w14:paraId="098136C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3.51%</w:t>
            </w:r>
          </w:p>
        </w:tc>
        <w:tc>
          <w:tcPr>
            <w:tcW w:w="911" w:type="dxa"/>
            <w:vAlign w:val="center"/>
          </w:tcPr>
          <w:p w14:paraId="3D1F061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6A39C17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23.29%</w:t>
            </w:r>
          </w:p>
        </w:tc>
        <w:tc>
          <w:tcPr>
            <w:tcW w:w="821" w:type="dxa"/>
            <w:vAlign w:val="center"/>
          </w:tcPr>
          <w:p w14:paraId="44BF46D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22.63%</w:t>
            </w:r>
          </w:p>
        </w:tc>
        <w:tc>
          <w:tcPr>
            <w:tcW w:w="939" w:type="dxa"/>
            <w:vAlign w:val="center"/>
          </w:tcPr>
          <w:p w14:paraId="790DC62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20779F6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49.12%</w:t>
            </w:r>
          </w:p>
        </w:tc>
        <w:tc>
          <w:tcPr>
            <w:tcW w:w="821" w:type="dxa"/>
            <w:vAlign w:val="center"/>
          </w:tcPr>
          <w:p w14:paraId="282B3F8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45.39%</w:t>
            </w:r>
          </w:p>
        </w:tc>
        <w:tc>
          <w:tcPr>
            <w:tcW w:w="1020" w:type="dxa"/>
            <w:vAlign w:val="center"/>
          </w:tcPr>
          <w:p w14:paraId="1E30393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2A3A2D" w:rsidRPr="009729E7" w14:paraId="43E0BC10" w14:textId="77777777" w:rsidTr="00522EF7">
        <w:tc>
          <w:tcPr>
            <w:tcW w:w="1079" w:type="dxa"/>
            <w:vAlign w:val="center"/>
          </w:tcPr>
          <w:p w14:paraId="42E45395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716" w:type="dxa"/>
            <w:vAlign w:val="center"/>
          </w:tcPr>
          <w:p w14:paraId="4C674EF9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1" w:type="dxa"/>
            <w:vAlign w:val="center"/>
          </w:tcPr>
          <w:p w14:paraId="324D8A1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1.71%</w:t>
            </w:r>
          </w:p>
        </w:tc>
        <w:tc>
          <w:tcPr>
            <w:tcW w:w="841" w:type="dxa"/>
            <w:vAlign w:val="center"/>
          </w:tcPr>
          <w:p w14:paraId="63B8445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5.27%</w:t>
            </w:r>
          </w:p>
        </w:tc>
        <w:tc>
          <w:tcPr>
            <w:tcW w:w="911" w:type="dxa"/>
            <w:vAlign w:val="center"/>
          </w:tcPr>
          <w:p w14:paraId="2F22943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5C9D27A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14.68%</w:t>
            </w:r>
          </w:p>
        </w:tc>
        <w:tc>
          <w:tcPr>
            <w:tcW w:w="821" w:type="dxa"/>
            <w:vAlign w:val="center"/>
          </w:tcPr>
          <w:p w14:paraId="1406D61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26.80%</w:t>
            </w:r>
          </w:p>
        </w:tc>
        <w:tc>
          <w:tcPr>
            <w:tcW w:w="939" w:type="dxa"/>
            <w:vAlign w:val="center"/>
          </w:tcPr>
          <w:p w14:paraId="654FC81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40BCA3E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39.61%</w:t>
            </w:r>
          </w:p>
        </w:tc>
        <w:tc>
          <w:tcPr>
            <w:tcW w:w="821" w:type="dxa"/>
            <w:vAlign w:val="center"/>
          </w:tcPr>
          <w:p w14:paraId="1FE8A49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25.18%</w:t>
            </w:r>
          </w:p>
        </w:tc>
        <w:tc>
          <w:tcPr>
            <w:tcW w:w="1020" w:type="dxa"/>
            <w:vAlign w:val="center"/>
          </w:tcPr>
          <w:p w14:paraId="3AFE2BB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574DA42F" w14:textId="77777777" w:rsidTr="00BE64EE">
        <w:tc>
          <w:tcPr>
            <w:tcW w:w="0" w:type="auto"/>
            <w:gridSpan w:val="11"/>
            <w:vAlign w:val="center"/>
          </w:tcPr>
          <w:p w14:paraId="0FABA27B" w14:textId="77777777" w:rsidR="00522EF7" w:rsidRPr="005F2CB1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Note:</w:t>
            </w:r>
            <w:r w:rsidRPr="005F2CB1"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468511BD" w14:textId="77777777" w:rsidR="00522EF7" w:rsidRPr="005F2CB1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5BA4AB54" w14:textId="7A065D51" w:rsidR="00522EF7" w:rsidRPr="009729E7" w:rsidRDefault="00522EF7" w:rsidP="00522EF7">
            <w:pPr>
              <w:contextualSpacing/>
              <w:mirrorIndents/>
              <w:rPr>
                <w:strike/>
              </w:rPr>
            </w:pPr>
            <w:r w:rsidRPr="005F2CB1"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</w:tc>
      </w:tr>
    </w:tbl>
    <w:p w14:paraId="58A083C7" w14:textId="77777777" w:rsidR="002A3A2D" w:rsidRPr="00AB510A" w:rsidRDefault="002A3A2D" w:rsidP="002A3A2D">
      <w:pPr>
        <w:pStyle w:val="L1bullet"/>
        <w:ind w:left="0" w:firstLine="0"/>
        <w:rPr>
          <w:lang w:eastAsia="zh-CN"/>
        </w:rPr>
      </w:pPr>
    </w:p>
    <w:p w14:paraId="20EC47EE" w14:textId="77777777" w:rsidR="002A3A2D" w:rsidRDefault="002A3A2D" w:rsidP="002A3A2D">
      <w:pPr>
        <w:pStyle w:val="L1bullet"/>
        <w:ind w:left="0" w:firstLine="0"/>
        <w:rPr>
          <w:lang w:val="en-US" w:eastAsia="zh-CN"/>
        </w:rPr>
      </w:pPr>
      <w:r>
        <w:rPr>
          <w:lang w:val="en-US" w:eastAsia="zh-CN"/>
        </w:rPr>
        <w:t>Small p</w:t>
      </w:r>
      <w:r w:rsidRPr="00AB510A">
        <w:rPr>
          <w:lang w:val="en-US" w:eastAsia="zh-CN"/>
        </w:rPr>
        <w:t>acket size,</w:t>
      </w:r>
      <w:r>
        <w:rPr>
          <w:lang w:val="en-US" w:eastAsia="zh-CN"/>
        </w:rPr>
        <w:t xml:space="preserve"> </w:t>
      </w:r>
      <w:r w:rsidRPr="00AB510A">
        <w:rPr>
          <w:lang w:val="en-US" w:eastAsia="zh-CN"/>
        </w:rPr>
        <w:t>P0= -</w:t>
      </w:r>
      <w:r>
        <w:rPr>
          <w:lang w:val="en-US" w:eastAsia="zh-CN"/>
        </w:rPr>
        <w:t>3</w:t>
      </w:r>
      <w:r w:rsidRPr="00AB510A">
        <w:rPr>
          <w:lang w:val="en-US" w:eastAsia="zh-CN"/>
        </w:rPr>
        <w:t>3 dBm</w:t>
      </w:r>
    </w:p>
    <w:tbl>
      <w:tblPr>
        <w:tblStyle w:val="aff9"/>
        <w:tblW w:w="0" w:type="auto"/>
        <w:tblLook w:val="04A0" w:firstRow="1" w:lastRow="0" w:firstColumn="1" w:lastColumn="0" w:noHBand="0" w:noVBand="1"/>
      </w:tblPr>
      <w:tblGrid>
        <w:gridCol w:w="1203"/>
        <w:gridCol w:w="767"/>
        <w:gridCol w:w="889"/>
        <w:gridCol w:w="888"/>
        <w:gridCol w:w="972"/>
        <w:gridCol w:w="821"/>
        <w:gridCol w:w="821"/>
        <w:gridCol w:w="808"/>
        <w:gridCol w:w="821"/>
        <w:gridCol w:w="821"/>
        <w:gridCol w:w="820"/>
      </w:tblGrid>
      <w:tr w:rsidR="005F2CB1" w:rsidRPr="009729E7" w14:paraId="184A5A2D" w14:textId="77777777" w:rsidTr="005F2CB1">
        <w:tc>
          <w:tcPr>
            <w:tcW w:w="1970" w:type="dxa"/>
            <w:gridSpan w:val="2"/>
            <w:vMerge w:val="restart"/>
            <w:vAlign w:val="center"/>
          </w:tcPr>
          <w:p w14:paraId="174B4074" w14:textId="77777777" w:rsidR="005F2CB1" w:rsidRPr="009729E7" w:rsidRDefault="005F2CB1" w:rsidP="005F2CB1">
            <w:pPr>
              <w:contextualSpacing/>
              <w:mirrorIndents/>
              <w:rPr>
                <w:i/>
                <w:sz w:val="16"/>
                <w:szCs w:val="16"/>
              </w:rPr>
            </w:pPr>
          </w:p>
        </w:tc>
        <w:tc>
          <w:tcPr>
            <w:tcW w:w="2749" w:type="dxa"/>
            <w:gridSpan w:val="3"/>
            <w:vAlign w:val="center"/>
          </w:tcPr>
          <w:p w14:paraId="3CF46846" w14:textId="4A2CACFD" w:rsidR="005F2CB1" w:rsidRPr="009729E7" w:rsidRDefault="005F2CB1" w:rsidP="005F2CB1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450" w:type="dxa"/>
            <w:gridSpan w:val="3"/>
            <w:vAlign w:val="center"/>
          </w:tcPr>
          <w:p w14:paraId="07511FDF" w14:textId="11F1B68C" w:rsidR="005F2CB1" w:rsidRPr="009729E7" w:rsidRDefault="005F2CB1" w:rsidP="005F2CB1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462" w:type="dxa"/>
            <w:gridSpan w:val="3"/>
            <w:vAlign w:val="center"/>
          </w:tcPr>
          <w:p w14:paraId="4E406AB4" w14:textId="48F6E06F" w:rsidR="005F2CB1" w:rsidRPr="009729E7" w:rsidRDefault="005F2CB1" w:rsidP="005F2CB1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5F2CB1" w:rsidRPr="009729E7" w14:paraId="016BB6E9" w14:textId="77777777" w:rsidTr="005F2CB1">
        <w:tc>
          <w:tcPr>
            <w:tcW w:w="1970" w:type="dxa"/>
            <w:gridSpan w:val="2"/>
            <w:vMerge/>
            <w:vAlign w:val="center"/>
          </w:tcPr>
          <w:p w14:paraId="77724191" w14:textId="77777777" w:rsidR="005F2CB1" w:rsidRPr="009729E7" w:rsidRDefault="005F2CB1" w:rsidP="005F2CB1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89" w:type="dxa"/>
            <w:vAlign w:val="center"/>
          </w:tcPr>
          <w:p w14:paraId="754A53FB" w14:textId="01B4DC6A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88" w:type="dxa"/>
            <w:vAlign w:val="center"/>
          </w:tcPr>
          <w:p w14:paraId="3F84AB36" w14:textId="36A63520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72" w:type="dxa"/>
            <w:vAlign w:val="center"/>
          </w:tcPr>
          <w:p w14:paraId="5FA9072A" w14:textId="344D9B71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7284BA36" w14:textId="620E5780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68E88F4B" w14:textId="3358D30E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808" w:type="dxa"/>
            <w:vAlign w:val="center"/>
          </w:tcPr>
          <w:p w14:paraId="3CCE1CD1" w14:textId="76F28314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21" w:type="dxa"/>
            <w:vAlign w:val="center"/>
          </w:tcPr>
          <w:p w14:paraId="4A345F55" w14:textId="7CFC3EEC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21" w:type="dxa"/>
            <w:vAlign w:val="center"/>
          </w:tcPr>
          <w:p w14:paraId="563A1ED0" w14:textId="46916973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820" w:type="dxa"/>
            <w:vAlign w:val="center"/>
          </w:tcPr>
          <w:p w14:paraId="0EBCF0BA" w14:textId="07000424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2A3A2D" w:rsidRPr="009729E7" w14:paraId="2616D246" w14:textId="77777777" w:rsidTr="005F2CB1">
        <w:tc>
          <w:tcPr>
            <w:tcW w:w="1203" w:type="dxa"/>
            <w:vMerge w:val="restart"/>
            <w:vAlign w:val="center"/>
          </w:tcPr>
          <w:p w14:paraId="1C54C9F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767" w:type="dxa"/>
            <w:vAlign w:val="center"/>
          </w:tcPr>
          <w:p w14:paraId="7BD58B02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89" w:type="dxa"/>
            <w:vAlign w:val="center"/>
          </w:tcPr>
          <w:p w14:paraId="4A42B57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43.09 </w:t>
            </w:r>
          </w:p>
        </w:tc>
        <w:tc>
          <w:tcPr>
            <w:tcW w:w="888" w:type="dxa"/>
            <w:vAlign w:val="center"/>
          </w:tcPr>
          <w:p w14:paraId="7C3951E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42.97 </w:t>
            </w:r>
          </w:p>
        </w:tc>
        <w:tc>
          <w:tcPr>
            <w:tcW w:w="972" w:type="dxa"/>
            <w:vAlign w:val="center"/>
          </w:tcPr>
          <w:p w14:paraId="3E07EE6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-0.28%</w:t>
            </w:r>
          </w:p>
        </w:tc>
        <w:tc>
          <w:tcPr>
            <w:tcW w:w="821" w:type="dxa"/>
            <w:vAlign w:val="center"/>
          </w:tcPr>
          <w:p w14:paraId="5152877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42.11 </w:t>
            </w:r>
          </w:p>
        </w:tc>
        <w:tc>
          <w:tcPr>
            <w:tcW w:w="821" w:type="dxa"/>
            <w:vAlign w:val="center"/>
          </w:tcPr>
          <w:p w14:paraId="6623BF1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42.31 </w:t>
            </w:r>
          </w:p>
        </w:tc>
        <w:tc>
          <w:tcPr>
            <w:tcW w:w="808" w:type="dxa"/>
            <w:vAlign w:val="center"/>
          </w:tcPr>
          <w:p w14:paraId="0466AD8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0.47%</w:t>
            </w:r>
          </w:p>
        </w:tc>
        <w:tc>
          <w:tcPr>
            <w:tcW w:w="821" w:type="dxa"/>
            <w:vAlign w:val="center"/>
          </w:tcPr>
          <w:p w14:paraId="721CA5A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41.40 </w:t>
            </w:r>
          </w:p>
        </w:tc>
        <w:tc>
          <w:tcPr>
            <w:tcW w:w="821" w:type="dxa"/>
            <w:vAlign w:val="center"/>
          </w:tcPr>
          <w:p w14:paraId="500CEB8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40.97 </w:t>
            </w:r>
          </w:p>
        </w:tc>
        <w:tc>
          <w:tcPr>
            <w:tcW w:w="820" w:type="dxa"/>
            <w:vAlign w:val="center"/>
          </w:tcPr>
          <w:p w14:paraId="1AB4D33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-1.02%</w:t>
            </w:r>
          </w:p>
        </w:tc>
      </w:tr>
      <w:tr w:rsidR="002A3A2D" w:rsidRPr="009729E7" w14:paraId="52D21982" w14:textId="77777777" w:rsidTr="005F2CB1">
        <w:tc>
          <w:tcPr>
            <w:tcW w:w="1203" w:type="dxa"/>
            <w:vMerge/>
            <w:vAlign w:val="center"/>
          </w:tcPr>
          <w:p w14:paraId="548D883E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54B090EF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89" w:type="dxa"/>
            <w:vAlign w:val="center"/>
          </w:tcPr>
          <w:p w14:paraId="14B4F59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41.76 </w:t>
            </w:r>
          </w:p>
        </w:tc>
        <w:tc>
          <w:tcPr>
            <w:tcW w:w="888" w:type="dxa"/>
            <w:vAlign w:val="center"/>
          </w:tcPr>
          <w:p w14:paraId="7D3DA63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41.70 </w:t>
            </w:r>
          </w:p>
        </w:tc>
        <w:tc>
          <w:tcPr>
            <w:tcW w:w="972" w:type="dxa"/>
            <w:vAlign w:val="center"/>
          </w:tcPr>
          <w:p w14:paraId="411EBDC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-0.14%</w:t>
            </w:r>
          </w:p>
        </w:tc>
        <w:tc>
          <w:tcPr>
            <w:tcW w:w="821" w:type="dxa"/>
            <w:vAlign w:val="center"/>
          </w:tcPr>
          <w:p w14:paraId="5363A33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41.22 </w:t>
            </w:r>
          </w:p>
        </w:tc>
        <w:tc>
          <w:tcPr>
            <w:tcW w:w="821" w:type="dxa"/>
            <w:vAlign w:val="center"/>
          </w:tcPr>
          <w:p w14:paraId="3079044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41.30 </w:t>
            </w:r>
          </w:p>
        </w:tc>
        <w:tc>
          <w:tcPr>
            <w:tcW w:w="808" w:type="dxa"/>
            <w:vAlign w:val="center"/>
          </w:tcPr>
          <w:p w14:paraId="2DA580A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0.20%</w:t>
            </w:r>
          </w:p>
        </w:tc>
        <w:tc>
          <w:tcPr>
            <w:tcW w:w="821" w:type="dxa"/>
            <w:vAlign w:val="center"/>
          </w:tcPr>
          <w:p w14:paraId="4144E88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40.78 </w:t>
            </w:r>
          </w:p>
        </w:tc>
        <w:tc>
          <w:tcPr>
            <w:tcW w:w="821" w:type="dxa"/>
            <w:vAlign w:val="center"/>
          </w:tcPr>
          <w:p w14:paraId="0B9A1BF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38.98 </w:t>
            </w:r>
          </w:p>
        </w:tc>
        <w:tc>
          <w:tcPr>
            <w:tcW w:w="820" w:type="dxa"/>
            <w:vAlign w:val="center"/>
          </w:tcPr>
          <w:p w14:paraId="322F11F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-4.41%</w:t>
            </w:r>
          </w:p>
        </w:tc>
      </w:tr>
      <w:tr w:rsidR="002A3A2D" w:rsidRPr="009729E7" w14:paraId="3943B97C" w14:textId="77777777" w:rsidTr="005F2CB1">
        <w:tc>
          <w:tcPr>
            <w:tcW w:w="1203" w:type="dxa"/>
            <w:vMerge/>
            <w:vAlign w:val="center"/>
          </w:tcPr>
          <w:p w14:paraId="61298111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10495826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89" w:type="dxa"/>
            <w:vAlign w:val="center"/>
          </w:tcPr>
          <w:p w14:paraId="68C75DA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43.08 </w:t>
            </w:r>
          </w:p>
        </w:tc>
        <w:tc>
          <w:tcPr>
            <w:tcW w:w="888" w:type="dxa"/>
            <w:vAlign w:val="center"/>
          </w:tcPr>
          <w:p w14:paraId="4360C42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42.94 </w:t>
            </w:r>
          </w:p>
        </w:tc>
        <w:tc>
          <w:tcPr>
            <w:tcW w:w="972" w:type="dxa"/>
            <w:vAlign w:val="center"/>
          </w:tcPr>
          <w:p w14:paraId="725303D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-0.33%</w:t>
            </w:r>
          </w:p>
        </w:tc>
        <w:tc>
          <w:tcPr>
            <w:tcW w:w="821" w:type="dxa"/>
            <w:vAlign w:val="center"/>
          </w:tcPr>
          <w:p w14:paraId="75C7DF0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41.91 </w:t>
            </w:r>
          </w:p>
        </w:tc>
        <w:tc>
          <w:tcPr>
            <w:tcW w:w="821" w:type="dxa"/>
            <w:vAlign w:val="center"/>
          </w:tcPr>
          <w:p w14:paraId="0FC3A36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42.28 </w:t>
            </w:r>
          </w:p>
        </w:tc>
        <w:tc>
          <w:tcPr>
            <w:tcW w:w="808" w:type="dxa"/>
            <w:vAlign w:val="center"/>
          </w:tcPr>
          <w:p w14:paraId="5F605F2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0.89%</w:t>
            </w:r>
          </w:p>
        </w:tc>
        <w:tc>
          <w:tcPr>
            <w:tcW w:w="821" w:type="dxa"/>
            <w:vAlign w:val="center"/>
          </w:tcPr>
          <w:p w14:paraId="0F2EAED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41.37 </w:t>
            </w:r>
          </w:p>
        </w:tc>
        <w:tc>
          <w:tcPr>
            <w:tcW w:w="821" w:type="dxa"/>
            <w:vAlign w:val="center"/>
          </w:tcPr>
          <w:p w14:paraId="0CF5270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41.17 </w:t>
            </w:r>
          </w:p>
        </w:tc>
        <w:tc>
          <w:tcPr>
            <w:tcW w:w="820" w:type="dxa"/>
            <w:vAlign w:val="center"/>
          </w:tcPr>
          <w:p w14:paraId="33E6D34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-0.48%</w:t>
            </w:r>
          </w:p>
        </w:tc>
      </w:tr>
      <w:tr w:rsidR="002A3A2D" w:rsidRPr="009729E7" w14:paraId="396E4E30" w14:textId="77777777" w:rsidTr="005F2CB1">
        <w:tc>
          <w:tcPr>
            <w:tcW w:w="1203" w:type="dxa"/>
            <w:vMerge w:val="restart"/>
            <w:vAlign w:val="center"/>
          </w:tcPr>
          <w:p w14:paraId="762FA57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767" w:type="dxa"/>
            <w:vAlign w:val="center"/>
          </w:tcPr>
          <w:p w14:paraId="1CEB6A6C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89" w:type="dxa"/>
            <w:vAlign w:val="center"/>
          </w:tcPr>
          <w:p w14:paraId="0E5E80E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4.25 </w:t>
            </w:r>
          </w:p>
        </w:tc>
        <w:tc>
          <w:tcPr>
            <w:tcW w:w="888" w:type="dxa"/>
            <w:vAlign w:val="center"/>
          </w:tcPr>
          <w:p w14:paraId="5A833B2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4.15 </w:t>
            </w:r>
          </w:p>
        </w:tc>
        <w:tc>
          <w:tcPr>
            <w:tcW w:w="972" w:type="dxa"/>
            <w:vAlign w:val="center"/>
          </w:tcPr>
          <w:p w14:paraId="778184A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-2.29%</w:t>
            </w:r>
          </w:p>
        </w:tc>
        <w:tc>
          <w:tcPr>
            <w:tcW w:w="821" w:type="dxa"/>
            <w:vAlign w:val="center"/>
          </w:tcPr>
          <w:p w14:paraId="3ECB2F6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4.23 </w:t>
            </w:r>
          </w:p>
        </w:tc>
        <w:tc>
          <w:tcPr>
            <w:tcW w:w="821" w:type="dxa"/>
            <w:vAlign w:val="center"/>
          </w:tcPr>
          <w:p w14:paraId="13E6140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4.25 </w:t>
            </w:r>
          </w:p>
        </w:tc>
        <w:tc>
          <w:tcPr>
            <w:tcW w:w="808" w:type="dxa"/>
            <w:vAlign w:val="center"/>
          </w:tcPr>
          <w:p w14:paraId="7C9B1E5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0.56%</w:t>
            </w:r>
          </w:p>
        </w:tc>
        <w:tc>
          <w:tcPr>
            <w:tcW w:w="821" w:type="dxa"/>
            <w:vAlign w:val="center"/>
          </w:tcPr>
          <w:p w14:paraId="65E6F81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3.95 </w:t>
            </w:r>
          </w:p>
        </w:tc>
        <w:tc>
          <w:tcPr>
            <w:tcW w:w="821" w:type="dxa"/>
            <w:vAlign w:val="center"/>
          </w:tcPr>
          <w:p w14:paraId="68C8957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4.26 </w:t>
            </w:r>
          </w:p>
        </w:tc>
        <w:tc>
          <w:tcPr>
            <w:tcW w:w="820" w:type="dxa"/>
            <w:vAlign w:val="center"/>
          </w:tcPr>
          <w:p w14:paraId="721C0EB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7.80%</w:t>
            </w:r>
          </w:p>
        </w:tc>
      </w:tr>
      <w:tr w:rsidR="002A3A2D" w:rsidRPr="009729E7" w14:paraId="7C65CC12" w14:textId="77777777" w:rsidTr="005F2CB1">
        <w:tc>
          <w:tcPr>
            <w:tcW w:w="1203" w:type="dxa"/>
            <w:vMerge/>
            <w:vAlign w:val="center"/>
          </w:tcPr>
          <w:p w14:paraId="57BA6612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24EAAA31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89" w:type="dxa"/>
            <w:vAlign w:val="center"/>
          </w:tcPr>
          <w:p w14:paraId="598FD19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4.19 </w:t>
            </w:r>
          </w:p>
        </w:tc>
        <w:tc>
          <w:tcPr>
            <w:tcW w:w="888" w:type="dxa"/>
            <w:vAlign w:val="center"/>
          </w:tcPr>
          <w:p w14:paraId="7D69A6F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4.00 </w:t>
            </w:r>
          </w:p>
        </w:tc>
        <w:tc>
          <w:tcPr>
            <w:tcW w:w="972" w:type="dxa"/>
            <w:vAlign w:val="center"/>
          </w:tcPr>
          <w:p w14:paraId="5937224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-4.57%</w:t>
            </w:r>
          </w:p>
        </w:tc>
        <w:tc>
          <w:tcPr>
            <w:tcW w:w="821" w:type="dxa"/>
            <w:vAlign w:val="center"/>
          </w:tcPr>
          <w:p w14:paraId="332AE1D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4.20 </w:t>
            </w:r>
          </w:p>
        </w:tc>
        <w:tc>
          <w:tcPr>
            <w:tcW w:w="821" w:type="dxa"/>
            <w:vAlign w:val="center"/>
          </w:tcPr>
          <w:p w14:paraId="0F2621F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4.22 </w:t>
            </w:r>
          </w:p>
        </w:tc>
        <w:tc>
          <w:tcPr>
            <w:tcW w:w="808" w:type="dxa"/>
            <w:vAlign w:val="center"/>
          </w:tcPr>
          <w:p w14:paraId="44F0B63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0.40%</w:t>
            </w:r>
          </w:p>
        </w:tc>
        <w:tc>
          <w:tcPr>
            <w:tcW w:w="821" w:type="dxa"/>
            <w:vAlign w:val="center"/>
          </w:tcPr>
          <w:p w14:paraId="618A9D5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2.54 </w:t>
            </w:r>
          </w:p>
        </w:tc>
        <w:tc>
          <w:tcPr>
            <w:tcW w:w="821" w:type="dxa"/>
            <w:vAlign w:val="center"/>
          </w:tcPr>
          <w:p w14:paraId="1DC2F22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4.21 </w:t>
            </w:r>
          </w:p>
        </w:tc>
        <w:tc>
          <w:tcPr>
            <w:tcW w:w="820" w:type="dxa"/>
            <w:vAlign w:val="center"/>
          </w:tcPr>
          <w:p w14:paraId="5AD0194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65.91%</w:t>
            </w:r>
          </w:p>
        </w:tc>
      </w:tr>
      <w:tr w:rsidR="002A3A2D" w:rsidRPr="009729E7" w14:paraId="66E154F5" w14:textId="77777777" w:rsidTr="005F2CB1">
        <w:tc>
          <w:tcPr>
            <w:tcW w:w="1203" w:type="dxa"/>
            <w:vMerge/>
            <w:vAlign w:val="center"/>
          </w:tcPr>
          <w:p w14:paraId="6852B93C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489925D0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89" w:type="dxa"/>
            <w:vAlign w:val="center"/>
          </w:tcPr>
          <w:p w14:paraId="364C6F6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4.25 </w:t>
            </w:r>
          </w:p>
        </w:tc>
        <w:tc>
          <w:tcPr>
            <w:tcW w:w="888" w:type="dxa"/>
            <w:vAlign w:val="center"/>
          </w:tcPr>
          <w:p w14:paraId="2D5BCB1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4.13 </w:t>
            </w:r>
          </w:p>
        </w:tc>
        <w:tc>
          <w:tcPr>
            <w:tcW w:w="972" w:type="dxa"/>
            <w:vAlign w:val="center"/>
          </w:tcPr>
          <w:p w14:paraId="358C16E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-2.64%</w:t>
            </w:r>
          </w:p>
        </w:tc>
        <w:tc>
          <w:tcPr>
            <w:tcW w:w="821" w:type="dxa"/>
            <w:vAlign w:val="center"/>
          </w:tcPr>
          <w:p w14:paraId="5A57E0C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4.23 </w:t>
            </w:r>
          </w:p>
        </w:tc>
        <w:tc>
          <w:tcPr>
            <w:tcW w:w="821" w:type="dxa"/>
            <w:vAlign w:val="center"/>
          </w:tcPr>
          <w:p w14:paraId="78562C7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4.25 </w:t>
            </w:r>
          </w:p>
        </w:tc>
        <w:tc>
          <w:tcPr>
            <w:tcW w:w="808" w:type="dxa"/>
            <w:vAlign w:val="center"/>
          </w:tcPr>
          <w:p w14:paraId="1CF4E81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0.39%</w:t>
            </w:r>
          </w:p>
        </w:tc>
        <w:tc>
          <w:tcPr>
            <w:tcW w:w="821" w:type="dxa"/>
            <w:vAlign w:val="center"/>
          </w:tcPr>
          <w:p w14:paraId="7A777A0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4.21 </w:t>
            </w:r>
          </w:p>
        </w:tc>
        <w:tc>
          <w:tcPr>
            <w:tcW w:w="821" w:type="dxa"/>
            <w:vAlign w:val="center"/>
          </w:tcPr>
          <w:p w14:paraId="5490BAE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4.25 </w:t>
            </w:r>
          </w:p>
        </w:tc>
        <w:tc>
          <w:tcPr>
            <w:tcW w:w="820" w:type="dxa"/>
            <w:vAlign w:val="center"/>
          </w:tcPr>
          <w:p w14:paraId="4F5E11E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1.02%</w:t>
            </w:r>
          </w:p>
        </w:tc>
      </w:tr>
      <w:tr w:rsidR="002A3A2D" w:rsidRPr="009729E7" w14:paraId="0AD2E3EF" w14:textId="77777777" w:rsidTr="005F2CB1">
        <w:tc>
          <w:tcPr>
            <w:tcW w:w="1203" w:type="dxa"/>
            <w:vMerge w:val="restart"/>
            <w:vAlign w:val="center"/>
          </w:tcPr>
          <w:p w14:paraId="6D8521E1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767" w:type="dxa"/>
            <w:vAlign w:val="center"/>
          </w:tcPr>
          <w:p w14:paraId="27719DA4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89" w:type="dxa"/>
            <w:vAlign w:val="center"/>
          </w:tcPr>
          <w:p w14:paraId="4CB95B7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1.14 </w:t>
            </w:r>
          </w:p>
        </w:tc>
        <w:tc>
          <w:tcPr>
            <w:tcW w:w="888" w:type="dxa"/>
            <w:vAlign w:val="center"/>
          </w:tcPr>
          <w:p w14:paraId="7DF5E71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1.17 </w:t>
            </w:r>
          </w:p>
        </w:tc>
        <w:tc>
          <w:tcPr>
            <w:tcW w:w="972" w:type="dxa"/>
            <w:vAlign w:val="center"/>
          </w:tcPr>
          <w:p w14:paraId="5DAF9D3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1.85%</w:t>
            </w:r>
          </w:p>
        </w:tc>
        <w:tc>
          <w:tcPr>
            <w:tcW w:w="821" w:type="dxa"/>
            <w:vAlign w:val="center"/>
          </w:tcPr>
          <w:p w14:paraId="35305AC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1.24 </w:t>
            </w:r>
          </w:p>
        </w:tc>
        <w:tc>
          <w:tcPr>
            <w:tcW w:w="821" w:type="dxa"/>
            <w:vAlign w:val="center"/>
          </w:tcPr>
          <w:p w14:paraId="1B170C1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1.22 </w:t>
            </w:r>
          </w:p>
        </w:tc>
        <w:tc>
          <w:tcPr>
            <w:tcW w:w="808" w:type="dxa"/>
            <w:vAlign w:val="center"/>
          </w:tcPr>
          <w:p w14:paraId="5E377DA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-2.03%</w:t>
            </w:r>
          </w:p>
        </w:tc>
        <w:tc>
          <w:tcPr>
            <w:tcW w:w="821" w:type="dxa"/>
            <w:vAlign w:val="center"/>
          </w:tcPr>
          <w:p w14:paraId="11DBA14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1.23 </w:t>
            </w:r>
          </w:p>
        </w:tc>
        <w:tc>
          <w:tcPr>
            <w:tcW w:w="821" w:type="dxa"/>
            <w:vAlign w:val="center"/>
          </w:tcPr>
          <w:p w14:paraId="31C7943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1.21 </w:t>
            </w:r>
          </w:p>
        </w:tc>
        <w:tc>
          <w:tcPr>
            <w:tcW w:w="820" w:type="dxa"/>
            <w:vAlign w:val="center"/>
          </w:tcPr>
          <w:p w14:paraId="508EA16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-1.18%</w:t>
            </w:r>
          </w:p>
        </w:tc>
      </w:tr>
      <w:tr w:rsidR="002A3A2D" w:rsidRPr="009729E7" w14:paraId="71D49D58" w14:textId="77777777" w:rsidTr="005F2CB1">
        <w:tc>
          <w:tcPr>
            <w:tcW w:w="1203" w:type="dxa"/>
            <w:vMerge/>
            <w:vAlign w:val="center"/>
          </w:tcPr>
          <w:p w14:paraId="577EF06F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3BDABD66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89" w:type="dxa"/>
            <w:vAlign w:val="center"/>
          </w:tcPr>
          <w:p w14:paraId="51A0BB2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888" w:type="dxa"/>
            <w:vAlign w:val="center"/>
          </w:tcPr>
          <w:p w14:paraId="1E39DEB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72" w:type="dxa"/>
            <w:vAlign w:val="center"/>
          </w:tcPr>
          <w:p w14:paraId="2D21770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77E141D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821" w:type="dxa"/>
            <w:vAlign w:val="center"/>
          </w:tcPr>
          <w:p w14:paraId="17A84C5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0.52 </w:t>
            </w:r>
          </w:p>
        </w:tc>
        <w:tc>
          <w:tcPr>
            <w:tcW w:w="808" w:type="dxa"/>
            <w:vAlign w:val="center"/>
          </w:tcPr>
          <w:p w14:paraId="2E869BE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-3.33%</w:t>
            </w:r>
          </w:p>
        </w:tc>
        <w:tc>
          <w:tcPr>
            <w:tcW w:w="821" w:type="dxa"/>
            <w:vAlign w:val="center"/>
          </w:tcPr>
          <w:p w14:paraId="7D169F2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0.55 </w:t>
            </w:r>
          </w:p>
        </w:tc>
        <w:tc>
          <w:tcPr>
            <w:tcW w:w="821" w:type="dxa"/>
            <w:vAlign w:val="center"/>
          </w:tcPr>
          <w:p w14:paraId="67E4F05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0.52 </w:t>
            </w:r>
          </w:p>
        </w:tc>
        <w:tc>
          <w:tcPr>
            <w:tcW w:w="820" w:type="dxa"/>
            <w:vAlign w:val="center"/>
          </w:tcPr>
          <w:p w14:paraId="54E50A9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-6.45%</w:t>
            </w:r>
          </w:p>
        </w:tc>
      </w:tr>
      <w:tr w:rsidR="002A3A2D" w:rsidRPr="009729E7" w14:paraId="25F55126" w14:textId="77777777" w:rsidTr="005F2CB1">
        <w:tc>
          <w:tcPr>
            <w:tcW w:w="1203" w:type="dxa"/>
            <w:vMerge/>
            <w:vAlign w:val="center"/>
          </w:tcPr>
          <w:p w14:paraId="04A52C4A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4FA0B4F9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89" w:type="dxa"/>
            <w:vAlign w:val="center"/>
          </w:tcPr>
          <w:p w14:paraId="634BA71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0.80 </w:t>
            </w:r>
          </w:p>
        </w:tc>
        <w:tc>
          <w:tcPr>
            <w:tcW w:w="888" w:type="dxa"/>
            <w:vAlign w:val="center"/>
          </w:tcPr>
          <w:p w14:paraId="6856407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0.83 </w:t>
            </w:r>
          </w:p>
        </w:tc>
        <w:tc>
          <w:tcPr>
            <w:tcW w:w="972" w:type="dxa"/>
            <w:vAlign w:val="center"/>
          </w:tcPr>
          <w:p w14:paraId="4FF44C5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3.33%</w:t>
            </w:r>
          </w:p>
        </w:tc>
        <w:tc>
          <w:tcPr>
            <w:tcW w:w="821" w:type="dxa"/>
            <w:vAlign w:val="center"/>
          </w:tcPr>
          <w:p w14:paraId="6A22163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0.84 </w:t>
            </w:r>
          </w:p>
        </w:tc>
        <w:tc>
          <w:tcPr>
            <w:tcW w:w="821" w:type="dxa"/>
            <w:vAlign w:val="center"/>
          </w:tcPr>
          <w:p w14:paraId="38BA85E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0.82 </w:t>
            </w:r>
          </w:p>
        </w:tc>
        <w:tc>
          <w:tcPr>
            <w:tcW w:w="808" w:type="dxa"/>
            <w:vAlign w:val="center"/>
          </w:tcPr>
          <w:p w14:paraId="66AF036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-2.13%</w:t>
            </w:r>
          </w:p>
        </w:tc>
        <w:tc>
          <w:tcPr>
            <w:tcW w:w="821" w:type="dxa"/>
            <w:vAlign w:val="center"/>
          </w:tcPr>
          <w:p w14:paraId="632220C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0.88 </w:t>
            </w:r>
          </w:p>
        </w:tc>
        <w:tc>
          <w:tcPr>
            <w:tcW w:w="821" w:type="dxa"/>
            <w:vAlign w:val="center"/>
          </w:tcPr>
          <w:p w14:paraId="2F50E33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0.86 </w:t>
            </w:r>
          </w:p>
        </w:tc>
        <w:tc>
          <w:tcPr>
            <w:tcW w:w="820" w:type="dxa"/>
            <w:vAlign w:val="center"/>
          </w:tcPr>
          <w:p w14:paraId="4D28814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-2.04%</w:t>
            </w:r>
          </w:p>
        </w:tc>
      </w:tr>
      <w:tr w:rsidR="002A3A2D" w:rsidRPr="009729E7" w14:paraId="736EE342" w14:textId="77777777" w:rsidTr="005F2CB1">
        <w:tc>
          <w:tcPr>
            <w:tcW w:w="1203" w:type="dxa"/>
            <w:vMerge w:val="restart"/>
            <w:vAlign w:val="center"/>
          </w:tcPr>
          <w:p w14:paraId="4F36E10A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767" w:type="dxa"/>
            <w:vAlign w:val="center"/>
          </w:tcPr>
          <w:p w14:paraId="07642C5B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89" w:type="dxa"/>
            <w:vAlign w:val="center"/>
          </w:tcPr>
          <w:p w14:paraId="29064BD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2.21 </w:t>
            </w:r>
          </w:p>
        </w:tc>
        <w:tc>
          <w:tcPr>
            <w:tcW w:w="888" w:type="dxa"/>
            <w:vAlign w:val="center"/>
          </w:tcPr>
          <w:p w14:paraId="71994EF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2.38 </w:t>
            </w:r>
          </w:p>
        </w:tc>
        <w:tc>
          <w:tcPr>
            <w:tcW w:w="972" w:type="dxa"/>
            <w:vAlign w:val="center"/>
          </w:tcPr>
          <w:p w14:paraId="2176AF2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7.78%</w:t>
            </w:r>
          </w:p>
        </w:tc>
        <w:tc>
          <w:tcPr>
            <w:tcW w:w="821" w:type="dxa"/>
            <w:vAlign w:val="center"/>
          </w:tcPr>
          <w:p w14:paraId="612AFE3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4.17 </w:t>
            </w:r>
          </w:p>
        </w:tc>
        <w:tc>
          <w:tcPr>
            <w:tcW w:w="821" w:type="dxa"/>
            <w:vAlign w:val="center"/>
          </w:tcPr>
          <w:p w14:paraId="4967EFB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2.24 </w:t>
            </w:r>
          </w:p>
        </w:tc>
        <w:tc>
          <w:tcPr>
            <w:tcW w:w="808" w:type="dxa"/>
            <w:vAlign w:val="center"/>
          </w:tcPr>
          <w:p w14:paraId="3363B72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-46.36%</w:t>
            </w:r>
          </w:p>
        </w:tc>
        <w:tc>
          <w:tcPr>
            <w:tcW w:w="821" w:type="dxa"/>
            <w:vAlign w:val="center"/>
          </w:tcPr>
          <w:p w14:paraId="137699E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45.40 </w:t>
            </w:r>
          </w:p>
        </w:tc>
        <w:tc>
          <w:tcPr>
            <w:tcW w:w="821" w:type="dxa"/>
            <w:vAlign w:val="center"/>
          </w:tcPr>
          <w:p w14:paraId="47FA1B7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2.15 </w:t>
            </w:r>
          </w:p>
        </w:tc>
        <w:tc>
          <w:tcPr>
            <w:tcW w:w="820" w:type="dxa"/>
            <w:vAlign w:val="center"/>
          </w:tcPr>
          <w:p w14:paraId="60FD609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-95.27%</w:t>
            </w:r>
          </w:p>
        </w:tc>
      </w:tr>
      <w:tr w:rsidR="002A3A2D" w:rsidRPr="009729E7" w14:paraId="110A7E34" w14:textId="77777777" w:rsidTr="005F2CB1">
        <w:tc>
          <w:tcPr>
            <w:tcW w:w="1203" w:type="dxa"/>
            <w:vMerge/>
            <w:vAlign w:val="center"/>
          </w:tcPr>
          <w:p w14:paraId="00113E7C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3096D6EA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89" w:type="dxa"/>
            <w:vAlign w:val="center"/>
          </w:tcPr>
          <w:p w14:paraId="25BFADD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1.61 </w:t>
            </w:r>
          </w:p>
        </w:tc>
        <w:tc>
          <w:tcPr>
            <w:tcW w:w="888" w:type="dxa"/>
            <w:vAlign w:val="center"/>
          </w:tcPr>
          <w:p w14:paraId="457E037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1.61 </w:t>
            </w:r>
          </w:p>
        </w:tc>
        <w:tc>
          <w:tcPr>
            <w:tcW w:w="972" w:type="dxa"/>
            <w:vAlign w:val="center"/>
          </w:tcPr>
          <w:p w14:paraId="0E58336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21" w:type="dxa"/>
            <w:vAlign w:val="center"/>
          </w:tcPr>
          <w:p w14:paraId="68B8558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1.60 </w:t>
            </w:r>
          </w:p>
        </w:tc>
        <w:tc>
          <w:tcPr>
            <w:tcW w:w="821" w:type="dxa"/>
            <w:vAlign w:val="center"/>
          </w:tcPr>
          <w:p w14:paraId="02B5D97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1.59 </w:t>
            </w:r>
          </w:p>
        </w:tc>
        <w:tc>
          <w:tcPr>
            <w:tcW w:w="808" w:type="dxa"/>
            <w:vAlign w:val="center"/>
          </w:tcPr>
          <w:p w14:paraId="156541C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-0.89%</w:t>
            </w:r>
          </w:p>
        </w:tc>
        <w:tc>
          <w:tcPr>
            <w:tcW w:w="821" w:type="dxa"/>
            <w:vAlign w:val="center"/>
          </w:tcPr>
          <w:p w14:paraId="6899B0C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1.63 </w:t>
            </w:r>
          </w:p>
        </w:tc>
        <w:tc>
          <w:tcPr>
            <w:tcW w:w="821" w:type="dxa"/>
            <w:vAlign w:val="center"/>
          </w:tcPr>
          <w:p w14:paraId="6B1EF32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1.57 </w:t>
            </w:r>
          </w:p>
        </w:tc>
        <w:tc>
          <w:tcPr>
            <w:tcW w:w="820" w:type="dxa"/>
            <w:vAlign w:val="center"/>
          </w:tcPr>
          <w:p w14:paraId="1D6399A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-3.30%</w:t>
            </w:r>
          </w:p>
        </w:tc>
      </w:tr>
      <w:tr w:rsidR="002A3A2D" w:rsidRPr="009729E7" w14:paraId="5898163B" w14:textId="77777777" w:rsidTr="005F2CB1">
        <w:tc>
          <w:tcPr>
            <w:tcW w:w="1203" w:type="dxa"/>
            <w:vMerge/>
            <w:vAlign w:val="center"/>
          </w:tcPr>
          <w:p w14:paraId="5A983EE5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767" w:type="dxa"/>
            <w:vAlign w:val="center"/>
          </w:tcPr>
          <w:p w14:paraId="1DB1C543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89" w:type="dxa"/>
            <w:vAlign w:val="center"/>
          </w:tcPr>
          <w:p w14:paraId="47E96EA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1.88 </w:t>
            </w:r>
          </w:p>
        </w:tc>
        <w:tc>
          <w:tcPr>
            <w:tcW w:w="888" w:type="dxa"/>
            <w:vAlign w:val="center"/>
          </w:tcPr>
          <w:p w14:paraId="614722A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1.91 </w:t>
            </w:r>
          </w:p>
        </w:tc>
        <w:tc>
          <w:tcPr>
            <w:tcW w:w="972" w:type="dxa"/>
            <w:vAlign w:val="center"/>
          </w:tcPr>
          <w:p w14:paraId="0108878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1.90%</w:t>
            </w:r>
          </w:p>
        </w:tc>
        <w:tc>
          <w:tcPr>
            <w:tcW w:w="821" w:type="dxa"/>
            <w:vAlign w:val="center"/>
          </w:tcPr>
          <w:p w14:paraId="3F4333D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1.91 </w:t>
            </w:r>
          </w:p>
        </w:tc>
        <w:tc>
          <w:tcPr>
            <w:tcW w:w="821" w:type="dxa"/>
            <w:vAlign w:val="center"/>
          </w:tcPr>
          <w:p w14:paraId="10294A2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1.89 </w:t>
            </w:r>
          </w:p>
        </w:tc>
        <w:tc>
          <w:tcPr>
            <w:tcW w:w="808" w:type="dxa"/>
            <w:vAlign w:val="center"/>
          </w:tcPr>
          <w:p w14:paraId="1B0E873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-0.93%</w:t>
            </w:r>
          </w:p>
        </w:tc>
        <w:tc>
          <w:tcPr>
            <w:tcW w:w="821" w:type="dxa"/>
            <w:vAlign w:val="center"/>
          </w:tcPr>
          <w:p w14:paraId="1765588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1.96 </w:t>
            </w:r>
          </w:p>
        </w:tc>
        <w:tc>
          <w:tcPr>
            <w:tcW w:w="821" w:type="dxa"/>
            <w:vAlign w:val="center"/>
          </w:tcPr>
          <w:p w14:paraId="2601812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1.89 </w:t>
            </w:r>
          </w:p>
        </w:tc>
        <w:tc>
          <w:tcPr>
            <w:tcW w:w="820" w:type="dxa"/>
            <w:vAlign w:val="center"/>
          </w:tcPr>
          <w:p w14:paraId="22C41CF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-3.64%</w:t>
            </w:r>
          </w:p>
        </w:tc>
      </w:tr>
      <w:tr w:rsidR="002A3A2D" w:rsidRPr="009729E7" w14:paraId="256CA71A" w14:textId="77777777" w:rsidTr="005F2CB1">
        <w:tc>
          <w:tcPr>
            <w:tcW w:w="1203" w:type="dxa"/>
            <w:vAlign w:val="center"/>
          </w:tcPr>
          <w:p w14:paraId="5D99C1DA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767" w:type="dxa"/>
            <w:vAlign w:val="center"/>
          </w:tcPr>
          <w:p w14:paraId="6EAEC207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89" w:type="dxa"/>
            <w:vAlign w:val="center"/>
          </w:tcPr>
          <w:p w14:paraId="41566DB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3.55%</w:t>
            </w:r>
          </w:p>
        </w:tc>
        <w:tc>
          <w:tcPr>
            <w:tcW w:w="888" w:type="dxa"/>
            <w:vAlign w:val="center"/>
          </w:tcPr>
          <w:p w14:paraId="2BBC0A5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3.71%</w:t>
            </w:r>
          </w:p>
        </w:tc>
        <w:tc>
          <w:tcPr>
            <w:tcW w:w="972" w:type="dxa"/>
            <w:vAlign w:val="center"/>
          </w:tcPr>
          <w:p w14:paraId="67E5143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5A45DB7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23.29%</w:t>
            </w:r>
          </w:p>
        </w:tc>
        <w:tc>
          <w:tcPr>
            <w:tcW w:w="821" w:type="dxa"/>
            <w:vAlign w:val="center"/>
          </w:tcPr>
          <w:p w14:paraId="45027C9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26.17%</w:t>
            </w:r>
          </w:p>
        </w:tc>
        <w:tc>
          <w:tcPr>
            <w:tcW w:w="808" w:type="dxa"/>
            <w:vAlign w:val="center"/>
          </w:tcPr>
          <w:p w14:paraId="0B72847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434FF03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49.12%</w:t>
            </w:r>
          </w:p>
        </w:tc>
        <w:tc>
          <w:tcPr>
            <w:tcW w:w="821" w:type="dxa"/>
            <w:vAlign w:val="center"/>
          </w:tcPr>
          <w:p w14:paraId="6CBF4FE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56.65%</w:t>
            </w:r>
          </w:p>
        </w:tc>
        <w:tc>
          <w:tcPr>
            <w:tcW w:w="820" w:type="dxa"/>
            <w:vAlign w:val="center"/>
          </w:tcPr>
          <w:p w14:paraId="026986F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2A3A2D" w:rsidRPr="009729E7" w14:paraId="550BA310" w14:textId="77777777" w:rsidTr="005F2CB1">
        <w:tc>
          <w:tcPr>
            <w:tcW w:w="1203" w:type="dxa"/>
            <w:vAlign w:val="center"/>
          </w:tcPr>
          <w:p w14:paraId="54534858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767" w:type="dxa"/>
            <w:vAlign w:val="center"/>
          </w:tcPr>
          <w:p w14:paraId="1A0B35C8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89" w:type="dxa"/>
            <w:vAlign w:val="center"/>
          </w:tcPr>
          <w:p w14:paraId="3B1AFD0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1.71%</w:t>
            </w:r>
          </w:p>
        </w:tc>
        <w:tc>
          <w:tcPr>
            <w:tcW w:w="888" w:type="dxa"/>
            <w:vAlign w:val="center"/>
          </w:tcPr>
          <w:p w14:paraId="1569679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1.35%</w:t>
            </w:r>
          </w:p>
        </w:tc>
        <w:tc>
          <w:tcPr>
            <w:tcW w:w="972" w:type="dxa"/>
            <w:vAlign w:val="center"/>
          </w:tcPr>
          <w:p w14:paraId="07B8876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4D2ED84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14.68%</w:t>
            </w:r>
          </w:p>
        </w:tc>
        <w:tc>
          <w:tcPr>
            <w:tcW w:w="821" w:type="dxa"/>
            <w:vAlign w:val="center"/>
          </w:tcPr>
          <w:p w14:paraId="192AEFA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6.67%</w:t>
            </w:r>
          </w:p>
        </w:tc>
        <w:tc>
          <w:tcPr>
            <w:tcW w:w="808" w:type="dxa"/>
            <w:vAlign w:val="center"/>
          </w:tcPr>
          <w:p w14:paraId="1F39DDA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21" w:type="dxa"/>
            <w:vAlign w:val="center"/>
          </w:tcPr>
          <w:p w14:paraId="09F8F15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39.61%</w:t>
            </w:r>
          </w:p>
        </w:tc>
        <w:tc>
          <w:tcPr>
            <w:tcW w:w="821" w:type="dxa"/>
            <w:vAlign w:val="center"/>
          </w:tcPr>
          <w:p w14:paraId="2E4E52E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14.05%</w:t>
            </w:r>
          </w:p>
        </w:tc>
        <w:tc>
          <w:tcPr>
            <w:tcW w:w="820" w:type="dxa"/>
            <w:vAlign w:val="center"/>
          </w:tcPr>
          <w:p w14:paraId="0DCEE3F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3A4316BE" w14:textId="77777777" w:rsidTr="00BE64EE">
        <w:tc>
          <w:tcPr>
            <w:tcW w:w="0" w:type="auto"/>
            <w:gridSpan w:val="11"/>
            <w:vAlign w:val="center"/>
          </w:tcPr>
          <w:p w14:paraId="655CA63C" w14:textId="77777777" w:rsidR="00522EF7" w:rsidRPr="005F2CB1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Note:</w:t>
            </w:r>
            <w:r w:rsidRPr="005F2CB1"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2E623A78" w14:textId="77777777" w:rsidR="00522EF7" w:rsidRPr="005F2CB1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28A0C21A" w14:textId="0969CBF0" w:rsidR="00522EF7" w:rsidRPr="009729E7" w:rsidRDefault="00522EF7" w:rsidP="00522EF7">
            <w:pPr>
              <w:contextualSpacing/>
              <w:mirrorIndents/>
              <w:rPr>
                <w:strike/>
              </w:rPr>
            </w:pPr>
            <w:r w:rsidRPr="005F2CB1"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</w:tc>
      </w:tr>
    </w:tbl>
    <w:p w14:paraId="655658D9" w14:textId="77777777" w:rsidR="00885540" w:rsidRPr="002A3A2D" w:rsidRDefault="00885540" w:rsidP="00CD6A5F">
      <w:pPr>
        <w:pStyle w:val="L1bullet"/>
        <w:ind w:left="0" w:firstLine="0"/>
        <w:rPr>
          <w:lang w:eastAsia="zh-CN"/>
        </w:rPr>
      </w:pPr>
    </w:p>
    <w:p w14:paraId="4BB33F26" w14:textId="77777777" w:rsidR="00062280" w:rsidRPr="002819F4" w:rsidRDefault="00062280" w:rsidP="00062280">
      <w:pPr>
        <w:spacing w:after="0"/>
        <w:rPr>
          <w:b/>
          <w:bCs/>
          <w:u w:val="single"/>
        </w:rPr>
      </w:pPr>
      <w:bookmarkStart w:id="34" w:name="_Hlk142594811"/>
      <w:bookmarkStart w:id="35" w:name="_Hlk142595033"/>
      <w:r w:rsidRPr="002819F4">
        <w:rPr>
          <w:b/>
          <w:bCs/>
          <w:u w:val="single"/>
        </w:rPr>
        <w:t>2-layer Scenario B (FR1)</w:t>
      </w:r>
    </w:p>
    <w:bookmarkEnd w:id="34"/>
    <w:bookmarkEnd w:id="35"/>
    <w:p w14:paraId="1ADA929D" w14:textId="62870F2E" w:rsidR="00D33F1D" w:rsidRDefault="00D33F1D" w:rsidP="00CD6A5F">
      <w:pPr>
        <w:pStyle w:val="L1bullet"/>
        <w:ind w:left="0" w:firstLine="0"/>
        <w:rPr>
          <w:rFonts w:eastAsia="맑은 고딕"/>
          <w:lang w:val="en-US" w:eastAsia="ko-KR"/>
        </w:rPr>
      </w:pPr>
    </w:p>
    <w:p w14:paraId="5EB636D9" w14:textId="77777777" w:rsidR="002A3A2D" w:rsidRDefault="002A3A2D" w:rsidP="002A3A2D">
      <w:pPr>
        <w:pStyle w:val="L1bullet"/>
        <w:ind w:left="0" w:firstLine="0"/>
        <w:rPr>
          <w:lang w:val="en-US" w:eastAsia="zh-CN"/>
        </w:rPr>
      </w:pPr>
      <w:r w:rsidRPr="00D33F1D">
        <w:rPr>
          <w:lang w:val="en-US" w:eastAsia="zh-CN"/>
        </w:rPr>
        <w:t>small packet size</w:t>
      </w:r>
      <w:r>
        <w:rPr>
          <w:lang w:val="en-US" w:eastAsia="zh-CN"/>
        </w:rPr>
        <w:t xml:space="preserve">, </w:t>
      </w:r>
      <w:r w:rsidRPr="00D33F1D">
        <w:rPr>
          <w:lang w:val="en-US" w:eastAsia="zh-CN"/>
        </w:rPr>
        <w:t>layer 2 P0=-40</w:t>
      </w:r>
      <w:r>
        <w:rPr>
          <w:lang w:val="en-US" w:eastAsia="zh-CN"/>
        </w:rPr>
        <w:t xml:space="preserve"> dBm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4"/>
        <w:gridCol w:w="844"/>
        <w:gridCol w:w="945"/>
        <w:gridCol w:w="845"/>
        <w:gridCol w:w="947"/>
        <w:gridCol w:w="945"/>
        <w:gridCol w:w="884"/>
        <w:gridCol w:w="947"/>
        <w:gridCol w:w="956"/>
      </w:tblGrid>
      <w:tr w:rsidR="00522EF7" w:rsidRPr="009729E7" w14:paraId="3C18F994" w14:textId="77777777" w:rsidTr="004D3896">
        <w:tc>
          <w:tcPr>
            <w:tcW w:w="1454" w:type="dxa"/>
            <w:gridSpan w:val="2"/>
            <w:shd w:val="clear" w:color="auto" w:fill="auto"/>
            <w:vAlign w:val="center"/>
          </w:tcPr>
          <w:p w14:paraId="6F453E1B" w14:textId="3DF39125" w:rsidR="00522EF7" w:rsidRPr="009729E7" w:rsidRDefault="00522EF7" w:rsidP="00522EF7">
            <w:pPr>
              <w:contextualSpacing/>
              <w:mirrorIndents/>
              <w:rPr>
                <w:i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3" w:type="dxa"/>
            <w:gridSpan w:val="3"/>
            <w:shd w:val="clear" w:color="auto" w:fill="auto"/>
            <w:vAlign w:val="center"/>
          </w:tcPr>
          <w:p w14:paraId="4E6C92C2" w14:textId="77777777" w:rsidR="00522EF7" w:rsidRPr="009729E7" w:rsidRDefault="00522EF7" w:rsidP="00522EF7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37" w:type="dxa"/>
            <w:gridSpan w:val="3"/>
            <w:shd w:val="clear" w:color="auto" w:fill="auto"/>
            <w:vAlign w:val="center"/>
          </w:tcPr>
          <w:p w14:paraId="36470D8B" w14:textId="77777777" w:rsidR="00522EF7" w:rsidRPr="009729E7" w:rsidRDefault="00522EF7" w:rsidP="00522EF7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7" w:type="dxa"/>
            <w:gridSpan w:val="3"/>
            <w:shd w:val="clear" w:color="auto" w:fill="auto"/>
            <w:vAlign w:val="center"/>
          </w:tcPr>
          <w:p w14:paraId="5EDF6B01" w14:textId="77777777" w:rsidR="00522EF7" w:rsidRPr="009729E7" w:rsidRDefault="00522EF7" w:rsidP="00522EF7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9729E7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522EF7" w:rsidRPr="009729E7" w14:paraId="1480818C" w14:textId="77777777" w:rsidTr="004D3896">
        <w:tc>
          <w:tcPr>
            <w:tcW w:w="1454" w:type="dxa"/>
            <w:gridSpan w:val="2"/>
            <w:shd w:val="clear" w:color="auto" w:fill="auto"/>
            <w:vAlign w:val="center"/>
          </w:tcPr>
          <w:p w14:paraId="252B720B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14:paraId="0EC2CA38" w14:textId="49D5CDAB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1D47EFD" w14:textId="747500B9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018960A" w14:textId="540A1099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A40C737" w14:textId="2390170D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2274AB1" w14:textId="144CDA80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8694D9B" w14:textId="072AF054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AD2FCF7" w14:textId="18B1705A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B3F586A" w14:textId="4CA607E7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82F9554" w14:textId="0150C163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522EF7" w:rsidRPr="009729E7" w14:paraId="03D56ED8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20F69D0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FF29565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85A0F9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38.85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215142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38.83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DB234F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8A7C98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36.95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7EBBF2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35.58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A11E77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-3.72%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BEA342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33.75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2DE6C5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31.93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9EE3E3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-5.41%</w:t>
            </w:r>
          </w:p>
        </w:tc>
      </w:tr>
      <w:tr w:rsidR="00522EF7" w:rsidRPr="009729E7" w14:paraId="60EC0224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2E0A040D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14A274F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4D2F19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37.00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B8A28C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37.00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E4B6A1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E3170E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34.05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9C566D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5.57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507625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-83.63%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754260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0.17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242C70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6D97F0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-100.00%</w:t>
            </w:r>
          </w:p>
        </w:tc>
      </w:tr>
      <w:tr w:rsidR="00522EF7" w:rsidRPr="009729E7" w14:paraId="17529DB7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591B18E9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F9789D1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38F1BB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38.81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42676C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38.80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2A74E3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76F737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37.90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9AE330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37.82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AE8DC0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-0.22%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24EBB4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37.32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172B95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37.26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93CAA0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-0.14%</w:t>
            </w:r>
          </w:p>
        </w:tc>
      </w:tr>
      <w:tr w:rsidR="00522EF7" w:rsidRPr="009729E7" w14:paraId="01FF723C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5779410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1C13719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C6B920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1.65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5CEB9A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6B495E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8E7AA2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A76FE3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1.63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2038DB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-0.70%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D5FE05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22D90E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1.52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91C694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-1.77%</w:t>
            </w:r>
          </w:p>
        </w:tc>
      </w:tr>
      <w:tr w:rsidR="00522EF7" w:rsidRPr="009729E7" w14:paraId="54E927A2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3FCE0611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DCBA2B4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82DACC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1.56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B4A42E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1.55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AF4A3D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-0.33%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63ED48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1.38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36C6CA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1.25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191172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-9.60%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633621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C468AB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0.02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9441BB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-61.50%</w:t>
            </w:r>
          </w:p>
        </w:tc>
      </w:tr>
      <w:tr w:rsidR="00522EF7" w:rsidRPr="009729E7" w14:paraId="3B7EFE21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0FA24301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EF125F9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44AAC8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1.65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1FC9A68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606BA6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-0.31%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B29B2B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9BA2A9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1.69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601A6D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-0.31%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86A963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C10BAF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1.72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8E104B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-0.35%</w:t>
            </w:r>
          </w:p>
        </w:tc>
      </w:tr>
      <w:tr w:rsidR="00522EF7" w:rsidRPr="009729E7" w14:paraId="17CCD6EA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11E8186D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FFDB84F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139476B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1.10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19AC69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1.13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9C1313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2.57%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38B260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4.08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C3F138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5.91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ADD810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44.86%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EABD8F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15.42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1AF330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9.92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9456F5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-35.64%</w:t>
            </w:r>
          </w:p>
        </w:tc>
      </w:tr>
      <w:tr w:rsidR="00522EF7" w:rsidRPr="009729E7" w14:paraId="5560B693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285D89FA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78313CA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A9AE94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0.55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3F4FC4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87FDAD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-2.26%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BFAF47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58095F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10571A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8E50BF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6092B4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8CCD6F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522EF7" w:rsidRPr="009729E7" w14:paraId="1A3F3A52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7A48F93E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C8EC98A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CD6A37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0.86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149575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0.87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5A828B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1.04%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F2F410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2DED70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0.86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9EB07F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89CACC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D9DFEC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0.88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144DF8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522EF7" w:rsidRPr="009729E7" w14:paraId="366A3BF4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06AD2932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C1208A1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1AE1DB7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5.21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5AC0E1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5.25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4A536E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0.90%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137749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8.02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7807B5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8.36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708216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4.26%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DF5543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20.17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7AD855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26.55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6E265D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31.61%</w:t>
            </w:r>
          </w:p>
        </w:tc>
      </w:tr>
      <w:tr w:rsidR="00522EF7" w:rsidRPr="009729E7" w14:paraId="21FC842F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248ADEBA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E8F4C4D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A6F11C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3.77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20A814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3.74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80E1CD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-0.76%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074555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3.62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9FBD00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3.64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C67ED6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0.62%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0A0BCBA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191B9B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3.43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E8D68D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2.13%</w:t>
            </w:r>
          </w:p>
        </w:tc>
      </w:tr>
      <w:tr w:rsidR="00522EF7" w:rsidRPr="009729E7" w14:paraId="2B6A911E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6F67D038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CABE9AE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A30A36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5.07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6FAB07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5.11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A50A89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0.70%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36056C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1EE441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5.00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CB830B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0.36%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131424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9C7A1C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5.05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A96849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0.35%</w:t>
            </w:r>
          </w:p>
        </w:tc>
      </w:tr>
      <w:tr w:rsidR="00522EF7" w:rsidRPr="009729E7" w14:paraId="3135596E" w14:textId="77777777" w:rsidTr="004D3896">
        <w:tc>
          <w:tcPr>
            <w:tcW w:w="838" w:type="dxa"/>
            <w:shd w:val="clear" w:color="auto" w:fill="auto"/>
            <w:vAlign w:val="center"/>
          </w:tcPr>
          <w:p w14:paraId="324DFF12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53F20D7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11DBC70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5.65%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76E1E3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5.68%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68B292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3B6CE4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31.17%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71559F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33.81%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928DAC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4F5CF44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54.21%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C1443A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57.19%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0741AC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179D5AED" w14:textId="77777777" w:rsidTr="004D3896">
        <w:tc>
          <w:tcPr>
            <w:tcW w:w="838" w:type="dxa"/>
            <w:shd w:val="clear" w:color="auto" w:fill="auto"/>
            <w:vAlign w:val="center"/>
          </w:tcPr>
          <w:p w14:paraId="66B4AFE5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CCCC35A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166F216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5.88%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061076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6.04%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565702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F8C666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30.88%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84250C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31.82%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321621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2BC117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47.00%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3F72CF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48.13%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C85E48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12B26A13" w14:textId="77777777" w:rsidTr="004D3896">
        <w:tc>
          <w:tcPr>
            <w:tcW w:w="1454" w:type="dxa"/>
            <w:gridSpan w:val="2"/>
            <w:shd w:val="clear" w:color="auto" w:fill="auto"/>
            <w:vAlign w:val="center"/>
          </w:tcPr>
          <w:p w14:paraId="4FDF0D8C" w14:textId="0EFF0F33" w:rsidR="00522EF7" w:rsidRPr="009729E7" w:rsidRDefault="00522EF7" w:rsidP="00522EF7">
            <w:pPr>
              <w:contextualSpacing/>
              <w:mirrorIndents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3" w:type="dxa"/>
            <w:gridSpan w:val="3"/>
            <w:shd w:val="clear" w:color="auto" w:fill="auto"/>
            <w:vAlign w:val="center"/>
          </w:tcPr>
          <w:p w14:paraId="3B179920" w14:textId="1F191321" w:rsidR="00522EF7" w:rsidRPr="009729E7" w:rsidRDefault="00522EF7" w:rsidP="00522EF7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37" w:type="dxa"/>
            <w:gridSpan w:val="3"/>
            <w:shd w:val="clear" w:color="auto" w:fill="auto"/>
            <w:vAlign w:val="center"/>
          </w:tcPr>
          <w:p w14:paraId="135A39F1" w14:textId="2EA78A42" w:rsidR="00522EF7" w:rsidRPr="009729E7" w:rsidRDefault="00522EF7" w:rsidP="00522EF7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7" w:type="dxa"/>
            <w:gridSpan w:val="3"/>
            <w:shd w:val="clear" w:color="auto" w:fill="auto"/>
            <w:vAlign w:val="center"/>
          </w:tcPr>
          <w:p w14:paraId="076D99D0" w14:textId="1A8E2ABD" w:rsidR="00522EF7" w:rsidRPr="009729E7" w:rsidRDefault="00522EF7" w:rsidP="00522EF7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522EF7" w:rsidRPr="009729E7" w14:paraId="3679379A" w14:textId="77777777" w:rsidTr="004D3896">
        <w:tc>
          <w:tcPr>
            <w:tcW w:w="1454" w:type="dxa"/>
            <w:gridSpan w:val="2"/>
            <w:shd w:val="clear" w:color="auto" w:fill="auto"/>
            <w:vAlign w:val="center"/>
          </w:tcPr>
          <w:p w14:paraId="619C2681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44" w:type="dxa"/>
            <w:shd w:val="clear" w:color="auto" w:fill="auto"/>
            <w:vAlign w:val="center"/>
          </w:tcPr>
          <w:p w14:paraId="3E7E0745" w14:textId="28A8BC71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3E9A4D5" w14:textId="23F560A2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5652CC9" w14:textId="78BC53B8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573F7B6" w14:textId="3E8EC974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CF2A8AE" w14:textId="72BE1FDA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43DF175" w14:textId="5486F019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764CB9B" w14:textId="74DE436A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0E3B254" w14:textId="12FE25F5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A3D2320" w14:textId="77B92EB5" w:rsidR="00522EF7" w:rsidRPr="009729E7" w:rsidRDefault="00522EF7" w:rsidP="00522EF7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522EF7" w:rsidRPr="009729E7" w14:paraId="14793C2D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6356D28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4D77F1B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A33DE2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27.88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2DEC34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27.89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6F75D3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ABF73D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26.16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DCD260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25.92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237AEB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-0.93%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D3728E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24.94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8281DA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24.72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6054D7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-0.88%</w:t>
            </w:r>
          </w:p>
        </w:tc>
      </w:tr>
      <w:tr w:rsidR="00522EF7" w:rsidRPr="009729E7" w14:paraId="4B5C6334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0A064672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DC92A74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196E6FF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26.51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CCA500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26.56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86D6C6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8E4339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22.81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59BD39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21.95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6120AE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-3.81%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D37E8D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17.53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4EDA76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16.64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C3AEB2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-5.06%</w:t>
            </w:r>
          </w:p>
        </w:tc>
      </w:tr>
      <w:tr w:rsidR="00522EF7" w:rsidRPr="009729E7" w14:paraId="489E25FE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32569D87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FE62380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AECCF1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27.87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9D0E31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27.91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DA5E03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F97BAE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26.64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AE9313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26.48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F11DEE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-0.60%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BA1082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26.02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BC3926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25.82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8D403B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-0.77%</w:t>
            </w:r>
          </w:p>
        </w:tc>
      </w:tr>
      <w:tr w:rsidR="00522EF7" w:rsidRPr="009729E7" w14:paraId="20A500FF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76245DC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C2FB48D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D2E63D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3.42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7B9B24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3.45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9F9596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0.83%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DE6EDB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F3ACC5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3.31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DBE024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9.13%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4D6AC53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2.74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41DDF1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3.14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9049A6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14.62%</w:t>
            </w:r>
          </w:p>
        </w:tc>
      </w:tr>
      <w:tr w:rsidR="00522EF7" w:rsidRPr="009729E7" w14:paraId="2C86A28D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7523EF5B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EA26327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6C2BAF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3.35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78C646F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3.36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FF5DF1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67BB33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296501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2.51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B8B74C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56.67%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400B916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6D6864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2.08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EE9DB1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22136.34%</w:t>
            </w:r>
          </w:p>
        </w:tc>
      </w:tr>
      <w:tr w:rsidR="00522EF7" w:rsidRPr="009729E7" w14:paraId="608AD9B2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4416C09B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7E7DBCB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4E7BA4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3.45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8E25D8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3.45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F2C050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6C99B5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F59ECB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3.44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7DB0F9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2.51%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9F19E9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3.12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55D1FE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3.38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09DCB3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8.34%</w:t>
            </w:r>
          </w:p>
        </w:tc>
      </w:tr>
      <w:tr w:rsidR="00522EF7" w:rsidRPr="009729E7" w14:paraId="2097DFBE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49CE6924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EA45E00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2B6EA4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1.67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E45D20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1.71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797072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2.05%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7FAF86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21863F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1.78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CBF6DF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2.64%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6EB87C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4C3F93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2.40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D3B8CD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1.91%</w:t>
            </w:r>
          </w:p>
        </w:tc>
      </w:tr>
      <w:tr w:rsidR="00522EF7" w:rsidRPr="009729E7" w14:paraId="6C3B58B9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7D6F2D66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D2D96CB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8FEC39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0.61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0A2232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0.59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72BDBA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-2.94%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8963D9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6C6360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0.59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D1398C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3.12%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3D8521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CD25A3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0.59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CDC587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522EF7" w:rsidRPr="009729E7" w14:paraId="45464881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3BC79C94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3CEBED7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D7C3F9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1.49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2A00C2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1.52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0FFD40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1.80%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1767E9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9E35A7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1.54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21291D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1.18%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D72187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D22210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1.59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15A6E4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0.56%</w:t>
            </w:r>
          </w:p>
        </w:tc>
      </w:tr>
      <w:tr w:rsidR="00522EF7" w:rsidRPr="009729E7" w14:paraId="34E53AB0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3458501C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B061472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34B1DD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4.54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3C3FB4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2.65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08B7B2E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-41.61%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20169E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3.29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B47B23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2.81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88D650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-14.72%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3690D4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02FAAA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5.06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FB16E6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-27.08%</w:t>
            </w:r>
          </w:p>
        </w:tc>
      </w:tr>
      <w:tr w:rsidR="00522EF7" w:rsidRPr="009729E7" w14:paraId="0A40F687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59094089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2FDB65D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A49EB8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1.68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0DD301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1.66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08A0BD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AF40C4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F87878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D667B4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F93AEE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FA9AD8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1.63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B731D8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-1.09%</w:t>
            </w:r>
          </w:p>
        </w:tc>
      </w:tr>
      <w:tr w:rsidR="00522EF7" w:rsidRPr="009729E7" w14:paraId="492BAD39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793E3FED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42771B7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84254D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2.57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3BCBFE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2.55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B19C81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-0.69%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71D304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5D1260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2.46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3AC8A0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-6.12%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D38CE5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2.75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750D398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2.57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2D24EF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-6.49%</w:t>
            </w:r>
          </w:p>
        </w:tc>
      </w:tr>
      <w:tr w:rsidR="00522EF7" w:rsidRPr="009729E7" w14:paraId="622EA41F" w14:textId="77777777" w:rsidTr="004D3896">
        <w:tc>
          <w:tcPr>
            <w:tcW w:w="838" w:type="dxa"/>
            <w:shd w:val="clear" w:color="auto" w:fill="auto"/>
            <w:vAlign w:val="center"/>
          </w:tcPr>
          <w:p w14:paraId="2BA14198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45E2E8C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C2C91E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17.76%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4E5BA4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17.78%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C284FE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18EDC9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32.18%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0B05341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33.22%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776E7BD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7A512B4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37.27%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2CB637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37.91%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FB30760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2DBCA34E" w14:textId="77777777" w:rsidTr="004D3896">
        <w:tc>
          <w:tcPr>
            <w:tcW w:w="838" w:type="dxa"/>
            <w:shd w:val="clear" w:color="auto" w:fill="auto"/>
            <w:vAlign w:val="center"/>
          </w:tcPr>
          <w:p w14:paraId="325B2695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DE3FC7D" w14:textId="77777777" w:rsidR="00522EF7" w:rsidRPr="009729E7" w:rsidRDefault="00522EF7" w:rsidP="00522EF7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E5A49DC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2.56%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8D05FE7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1.74%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CFBF8BB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98219A3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21.94%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F1E7E39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16.54%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FDD1BCA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07FC802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32.44%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128D456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27.95%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666B865" w14:textId="7777777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0337D04E" w14:textId="77777777" w:rsidTr="004D3896">
        <w:tc>
          <w:tcPr>
            <w:tcW w:w="9611" w:type="dxa"/>
            <w:gridSpan w:val="11"/>
            <w:shd w:val="clear" w:color="auto" w:fill="auto"/>
            <w:vAlign w:val="center"/>
          </w:tcPr>
          <w:p w14:paraId="313FB158" w14:textId="77777777" w:rsidR="00522EF7" w:rsidRPr="005F2CB1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Note:</w:t>
            </w:r>
            <w:r w:rsidRPr="005F2CB1"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73833BFB" w14:textId="77777777" w:rsidR="00522EF7" w:rsidRPr="005F2CB1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5625CD0A" w14:textId="0CA1032C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</w:tc>
      </w:tr>
    </w:tbl>
    <w:p w14:paraId="0F3EE162" w14:textId="77777777" w:rsidR="002A3A2D" w:rsidRPr="002560AC" w:rsidRDefault="002A3A2D" w:rsidP="002A3A2D">
      <w:pPr>
        <w:pStyle w:val="L1bullet"/>
        <w:ind w:left="0" w:firstLine="0"/>
        <w:rPr>
          <w:lang w:eastAsia="zh-CN"/>
        </w:rPr>
      </w:pPr>
    </w:p>
    <w:p w14:paraId="7A59240C" w14:textId="77777777" w:rsidR="002A3A2D" w:rsidRDefault="002A3A2D" w:rsidP="002A3A2D">
      <w:pPr>
        <w:pStyle w:val="L1bullet"/>
        <w:ind w:left="0" w:firstLine="0"/>
        <w:rPr>
          <w:lang w:val="en-US" w:eastAsia="zh-CN"/>
        </w:rPr>
      </w:pPr>
      <w:r w:rsidRPr="00D33F1D">
        <w:rPr>
          <w:lang w:val="en-US" w:eastAsia="zh-CN"/>
        </w:rPr>
        <w:t>small packet size</w:t>
      </w:r>
      <w:r>
        <w:rPr>
          <w:lang w:val="en-US" w:eastAsia="zh-CN"/>
        </w:rPr>
        <w:t xml:space="preserve">, </w:t>
      </w:r>
      <w:r w:rsidRPr="00D33F1D">
        <w:rPr>
          <w:lang w:val="en-US" w:eastAsia="zh-CN"/>
        </w:rPr>
        <w:t>layer 2 P0=-</w:t>
      </w:r>
      <w:r>
        <w:rPr>
          <w:lang w:val="en-US" w:eastAsia="zh-CN"/>
        </w:rPr>
        <w:t>70 dBm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5"/>
        <w:gridCol w:w="845"/>
        <w:gridCol w:w="947"/>
        <w:gridCol w:w="839"/>
        <w:gridCol w:w="950"/>
        <w:gridCol w:w="952"/>
        <w:gridCol w:w="884"/>
        <w:gridCol w:w="943"/>
        <w:gridCol w:w="952"/>
      </w:tblGrid>
      <w:tr w:rsidR="005F2CB1" w:rsidRPr="009729E7" w14:paraId="0AC1BDAD" w14:textId="77777777" w:rsidTr="004D3896">
        <w:tc>
          <w:tcPr>
            <w:tcW w:w="1454" w:type="dxa"/>
            <w:gridSpan w:val="2"/>
            <w:shd w:val="clear" w:color="auto" w:fill="auto"/>
            <w:vAlign w:val="center"/>
          </w:tcPr>
          <w:p w14:paraId="2B5123F0" w14:textId="384971A6" w:rsidR="005F2CB1" w:rsidRPr="009729E7" w:rsidRDefault="005F2CB1" w:rsidP="005F2CB1">
            <w:pPr>
              <w:contextualSpacing/>
              <w:mirrorIndents/>
              <w:rPr>
                <w:i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62DC6B2D" w14:textId="49A4F1AF" w:rsidR="005F2CB1" w:rsidRPr="009729E7" w:rsidRDefault="005F2CB1" w:rsidP="005F2CB1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1" w:type="dxa"/>
            <w:gridSpan w:val="3"/>
            <w:shd w:val="clear" w:color="auto" w:fill="auto"/>
            <w:vAlign w:val="center"/>
          </w:tcPr>
          <w:p w14:paraId="3D089801" w14:textId="2C32D852" w:rsidR="005F2CB1" w:rsidRPr="009729E7" w:rsidRDefault="005F2CB1" w:rsidP="005F2CB1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79" w:type="dxa"/>
            <w:gridSpan w:val="3"/>
            <w:shd w:val="clear" w:color="auto" w:fill="auto"/>
            <w:vAlign w:val="center"/>
          </w:tcPr>
          <w:p w14:paraId="0DBC4578" w14:textId="108F272F" w:rsidR="005F2CB1" w:rsidRPr="009729E7" w:rsidRDefault="005F2CB1" w:rsidP="005F2CB1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5F2CB1" w:rsidRPr="009729E7" w14:paraId="6F8DA1CC" w14:textId="77777777" w:rsidTr="004D3896">
        <w:tc>
          <w:tcPr>
            <w:tcW w:w="1454" w:type="dxa"/>
            <w:gridSpan w:val="2"/>
            <w:shd w:val="clear" w:color="auto" w:fill="auto"/>
            <w:vAlign w:val="center"/>
          </w:tcPr>
          <w:p w14:paraId="45964859" w14:textId="77777777" w:rsidR="005F2CB1" w:rsidRPr="009729E7" w:rsidRDefault="005F2CB1" w:rsidP="005F2CB1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1626882" w14:textId="6C2B4A9F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7500577" w14:textId="0408AA02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3EE6F96" w14:textId="423FC085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2D3BA0AA" w14:textId="29F78701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638F650F" w14:textId="4619CF59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F24DF59" w14:textId="623D2497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4990638" w14:textId="60A18775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4D903E40" w14:textId="5446CB70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1B10806" w14:textId="3E207854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2A3A2D" w:rsidRPr="009729E7" w14:paraId="44EBA02B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2785043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4FFD4F3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5994AB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38.85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4D5140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38.86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D6ECC9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0.04%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0EAC0B4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36.95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7939B31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36.76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598E68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-0.53%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45CFB8A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33.75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4CEBDE0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33.85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FB2441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0.28%</w:t>
            </w:r>
          </w:p>
        </w:tc>
      </w:tr>
      <w:tr w:rsidR="002A3A2D" w:rsidRPr="009729E7" w14:paraId="38B388DB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1E6C5BBA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E07BAB3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9922D7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37.00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7E7BA5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37.00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FE3D88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42F736E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34.05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2101C65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33.67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C228E3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-1.13%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4B7681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0.17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7B21217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0.25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10D5CF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48.24%</w:t>
            </w:r>
          </w:p>
        </w:tc>
      </w:tr>
      <w:tr w:rsidR="002A3A2D" w:rsidRPr="009729E7" w14:paraId="58C6BD0B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5A960456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8313BB9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3CCF1F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38.81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86A53D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38.81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21F15C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-0.02%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2D944A3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37.90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2CF0EE3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37.90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1F0591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C97041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37.32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7885221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37.35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67B06F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0.09%</w:t>
            </w:r>
          </w:p>
        </w:tc>
      </w:tr>
      <w:tr w:rsidR="002A3A2D" w:rsidRPr="009729E7" w14:paraId="7FE1F9D6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5B4F393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953EF18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40830F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94AD42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6BAFD4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-0.14%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0E94079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5FF390B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E04393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-0.18%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313C04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1.55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47C55B8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1.55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956540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-0.11%</w:t>
            </w:r>
          </w:p>
        </w:tc>
      </w:tr>
      <w:tr w:rsidR="002A3A2D" w:rsidRPr="009729E7" w14:paraId="46CE8E87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1B3A8599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F2405FD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40698B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C1DB49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AA503D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-0.19%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2790BE1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1.38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76D9961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1.32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45F64A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-4.69%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AA5C11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0.05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33ECBE4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0.05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C4CBBD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-1.72%</w:t>
            </w:r>
          </w:p>
        </w:tc>
      </w:tr>
      <w:tr w:rsidR="002A3A2D" w:rsidRPr="009729E7" w14:paraId="2CF9F56F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7D3EBB10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A9B55D6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438EAD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6968D8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8C14AB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-0.28%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7A5B348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1.69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17FA084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1.69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E1CC70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-0.01%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10CA16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1.72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3C98AD1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1.72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834CF1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0.05%</w:t>
            </w:r>
          </w:p>
        </w:tc>
      </w:tr>
      <w:tr w:rsidR="002A3A2D" w:rsidRPr="009729E7" w14:paraId="1FB67A28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0C4966C3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6F80C98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508278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4E1D0F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619986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-0.62%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3EF85BA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4.08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58E0939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4.15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A8A1E9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1.82%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FC40C1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15.42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7F11105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14.55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CACE41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-5.64%</w:t>
            </w:r>
          </w:p>
        </w:tc>
      </w:tr>
      <w:tr w:rsidR="002A3A2D" w:rsidRPr="009729E7" w14:paraId="4BB654BD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36790E6C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D2B206C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A87AB3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1C16BD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45252A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353876D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523461E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E9D03E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8AABF9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39847FB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0.54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B25298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2A3A2D" w:rsidRPr="009729E7" w14:paraId="6B357A6E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2CDDC1CF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260F24C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C3C2E1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BC20CF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E773D8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7F7F9AC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0.86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5D61125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0.84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008816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-2.08%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159D77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0.88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3EABB1C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0.88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BD0901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-1.01%</w:t>
            </w:r>
          </w:p>
        </w:tc>
      </w:tr>
      <w:tr w:rsidR="002A3A2D" w:rsidRPr="009729E7" w14:paraId="75BE189C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7DA6BC40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090F1D8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39A920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5.21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BE211D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5.20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AD2E92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-0.12%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68474FD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8.02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12CDC5D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7.37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B2AA1F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-8.12%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D936B2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20.17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0B8361E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20.67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A4FE2D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2.47%</w:t>
            </w:r>
          </w:p>
        </w:tc>
      </w:tr>
      <w:tr w:rsidR="002A3A2D" w:rsidRPr="009729E7" w14:paraId="7C4CFF2A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18C315F4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F2E0018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2C6530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3.77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D6B801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3.75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01CEE4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-0.43%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50ED2AE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3.62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359399F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3.61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A874FF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-0.37%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4143E8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3.36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07B0967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3.36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C8A2F8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2A3A2D" w:rsidRPr="009729E7" w14:paraId="2458C56C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30E5DAE8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D0BB871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5AFAFC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5.07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FF822E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D6043D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2118AC5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4.98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4A982F7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4.96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B62BCD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-0.36%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5F3ED5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5.04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19E5A70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5.04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A46AC9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2A3A2D" w:rsidRPr="009729E7" w14:paraId="40A0FE2E" w14:textId="77777777" w:rsidTr="004D3896">
        <w:tc>
          <w:tcPr>
            <w:tcW w:w="838" w:type="dxa"/>
            <w:shd w:val="clear" w:color="auto" w:fill="auto"/>
            <w:vAlign w:val="center"/>
          </w:tcPr>
          <w:p w14:paraId="7C9A9786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1B3E0F8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CCA7C8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5.65%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F176F1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5.65%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10D22D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2FFD699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31.17%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27C8B28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31.12%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974C0E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F182C2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54.21%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0D640CF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54.06%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25276B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2A3A2D" w:rsidRPr="009729E7" w14:paraId="315C58FA" w14:textId="77777777" w:rsidTr="004D3896">
        <w:tc>
          <w:tcPr>
            <w:tcW w:w="838" w:type="dxa"/>
            <w:shd w:val="clear" w:color="auto" w:fill="auto"/>
            <w:vAlign w:val="center"/>
          </w:tcPr>
          <w:p w14:paraId="7B441149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lastRenderedPageBreak/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D5810E8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68D89F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5.88%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EF3BCE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5.92%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7A2A56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55B08FA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30.88%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7184B43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30.95%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B02900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C5D161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47.00%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1A265D1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47.00%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CCEB75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F2CB1" w:rsidRPr="009729E7" w14:paraId="2D3D9BE4" w14:textId="77777777" w:rsidTr="004D3896">
        <w:tc>
          <w:tcPr>
            <w:tcW w:w="1454" w:type="dxa"/>
            <w:gridSpan w:val="2"/>
            <w:shd w:val="clear" w:color="auto" w:fill="auto"/>
            <w:vAlign w:val="center"/>
          </w:tcPr>
          <w:p w14:paraId="5AE4161A" w14:textId="2FD1B031" w:rsidR="005F2CB1" w:rsidRPr="009729E7" w:rsidRDefault="00522EF7" w:rsidP="005F2CB1">
            <w:pPr>
              <w:contextualSpacing/>
              <w:mirrorIndents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7B30CB5E" w14:textId="216FF3FE" w:rsidR="005F2CB1" w:rsidRPr="009729E7" w:rsidRDefault="005F2CB1" w:rsidP="005F2CB1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41" w:type="dxa"/>
            <w:gridSpan w:val="3"/>
            <w:shd w:val="clear" w:color="auto" w:fill="auto"/>
            <w:vAlign w:val="center"/>
          </w:tcPr>
          <w:p w14:paraId="19F6D2E1" w14:textId="3C1DDF4C" w:rsidR="005F2CB1" w:rsidRPr="009729E7" w:rsidRDefault="005F2CB1" w:rsidP="005F2CB1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79" w:type="dxa"/>
            <w:gridSpan w:val="3"/>
            <w:shd w:val="clear" w:color="auto" w:fill="auto"/>
            <w:vAlign w:val="center"/>
          </w:tcPr>
          <w:p w14:paraId="2D04D3C9" w14:textId="2FBABA4F" w:rsidR="005F2CB1" w:rsidRPr="009729E7" w:rsidRDefault="005F2CB1" w:rsidP="005F2CB1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5F2CB1" w:rsidRPr="009729E7" w14:paraId="575B6C55" w14:textId="77777777" w:rsidTr="004D3896">
        <w:tc>
          <w:tcPr>
            <w:tcW w:w="1454" w:type="dxa"/>
            <w:gridSpan w:val="2"/>
            <w:shd w:val="clear" w:color="auto" w:fill="auto"/>
            <w:vAlign w:val="center"/>
          </w:tcPr>
          <w:p w14:paraId="2F923373" w14:textId="77777777" w:rsidR="005F2CB1" w:rsidRPr="009729E7" w:rsidRDefault="005F2CB1" w:rsidP="005F2CB1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16CC9068" w14:textId="10DA8CAD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0CCA027" w14:textId="3DA164A4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528BEC1" w14:textId="2E82BF9E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072AA9A4" w14:textId="68FDEEBB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0ABA9C8C" w14:textId="08245136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4146187" w14:textId="2CB46F83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0CEE5A81" w14:textId="64CAD1AC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2F12ADE7" w14:textId="53DA962A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AA642BE" w14:textId="6B259923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2A3A2D" w:rsidRPr="009729E7" w14:paraId="27FFAA86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6957D5B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9AEA957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CA362F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27.88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318A14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27.87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2F105A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-0.02%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23739D9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26.16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2572228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26.17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6A4032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0.01%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D1A45D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24.94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73F60BF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24.96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134F74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0.07%</w:t>
            </w:r>
          </w:p>
        </w:tc>
      </w:tr>
      <w:tr w:rsidR="002A3A2D" w:rsidRPr="009729E7" w14:paraId="09254539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163DABF3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6FA57E0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D0A1AF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26.51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7B979D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26.59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1839CC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0.30%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41221AD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22.81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546C8BD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22.17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33C7F0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-2.82%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2E13E6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17.53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3623C49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18.09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53ABB0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3.22%</w:t>
            </w:r>
          </w:p>
        </w:tc>
      </w:tr>
      <w:tr w:rsidR="002A3A2D" w:rsidRPr="009729E7" w14:paraId="3A8BE024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75DD5B18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7FC9B2F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0DA307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27.87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D822FA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27.90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66A0AA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0.09%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3D26A5D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26.64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0EB523C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26.68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629D6F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0.16%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E27B2F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26.02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740A932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26.00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4BB8FE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-0.08%</w:t>
            </w:r>
          </w:p>
        </w:tc>
      </w:tr>
      <w:tr w:rsidR="002A3A2D" w:rsidRPr="009729E7" w14:paraId="7865E841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2322956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0CA5F79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EBD4A4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3.42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ED7247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3.23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E9DCD4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-5.39%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16DA037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3.03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44C4268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1.18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405EBC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-61.00%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232B44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2.74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4E3B5EE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0.82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6B4FD4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-70.12%</w:t>
            </w:r>
          </w:p>
        </w:tc>
      </w:tr>
      <w:tr w:rsidR="002A3A2D" w:rsidRPr="009729E7" w14:paraId="1BE5E111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788C06C9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EED52EB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192CBA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79A933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00D7F0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-45.45%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00CE897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1.60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0E7D030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CEA317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-100.00%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F783BE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0.01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729E8F1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7E4498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-100.00%</w:t>
            </w:r>
          </w:p>
        </w:tc>
      </w:tr>
      <w:tr w:rsidR="002A3A2D" w:rsidRPr="009729E7" w14:paraId="7BEDDC74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5CF809EA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2A12D73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C596DA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DD016C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3.42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305AC6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-1.02%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3BB4A1E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3.35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1BB4A9C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0.79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CE24FB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-76.48%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1184B0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3.12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6C037D5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CEC9A7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-99.92%</w:t>
            </w:r>
          </w:p>
        </w:tc>
      </w:tr>
      <w:tr w:rsidR="002A3A2D" w:rsidRPr="009729E7" w14:paraId="3AEA8DC7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6F2F548F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5CBED0F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B521CB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1.67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82437C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1.67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07D8A9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-0.34%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2B3B8C6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1.74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2685ACA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1.73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13C36D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-0.50%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E1193B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2.35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735D1F8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2.88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68EAF5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22.24%</w:t>
            </w:r>
          </w:p>
        </w:tc>
      </w:tr>
      <w:tr w:rsidR="002A3A2D" w:rsidRPr="009729E7" w14:paraId="4BF6E110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534DE2F5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E08BEC5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08B8FB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0.61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5162F6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F24A7C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-2.35%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5C44793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0.57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49EA441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0.57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B42E06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0FA886A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0.59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4F433C7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0.59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174769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2A3A2D" w:rsidRPr="009729E7" w14:paraId="1554B4D9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59250AF6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D226BA3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C88381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1.49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0DD799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1.48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B8E738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-0.60%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32F26AB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1.52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18F5CD8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1.48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8DA40A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-2.35%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7EE4E1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1.58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6C37580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1.58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2398FF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</w:tr>
      <w:tr w:rsidR="002A3A2D" w:rsidRPr="009729E7" w14:paraId="7F8FECD6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6DAAB28F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8910DF6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FD1738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4.54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148ED3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5.42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5C1FAD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19.46%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7DC05D4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3.29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57C814F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150.63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1D9E27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4472.72%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0ED0A2D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6.94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7503651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173.95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E495D6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2408.12%</w:t>
            </w:r>
          </w:p>
        </w:tc>
      </w:tr>
      <w:tr w:rsidR="002A3A2D" w:rsidRPr="009729E7" w14:paraId="4162B26A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4F7DBA17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558D102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B570C9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58B1F6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53F7EE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1.06%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5FF3C29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257C61C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1.79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FBF3FF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8.70%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704F30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1.64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73ECB57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1.84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AF9EF6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11.96%</w:t>
            </w:r>
          </w:p>
        </w:tc>
      </w:tr>
      <w:tr w:rsidR="002A3A2D" w:rsidRPr="009729E7" w14:paraId="5893FCAE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02635E7C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92C6395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6F52F3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2.57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721F50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CC2CF1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2.08%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488E5C6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2.63 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187B88C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4.02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63A037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53.06%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0AA3E4A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2.75 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4C873D7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4.79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B4D1E6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74.03%</w:t>
            </w:r>
          </w:p>
        </w:tc>
      </w:tr>
      <w:tr w:rsidR="002A3A2D" w:rsidRPr="009729E7" w14:paraId="7856B26A" w14:textId="77777777" w:rsidTr="004D3896">
        <w:tc>
          <w:tcPr>
            <w:tcW w:w="838" w:type="dxa"/>
            <w:shd w:val="clear" w:color="auto" w:fill="auto"/>
            <w:vAlign w:val="center"/>
          </w:tcPr>
          <w:p w14:paraId="40517FF2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1A62D80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F2C3F0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17.76%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F7A938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17.75%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C79C34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56449D6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32.18%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215878B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32.19%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A1C436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0952730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37.27%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3B12A3C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37.34%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52144B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2A3A2D" w:rsidRPr="009729E7" w14:paraId="3DD80817" w14:textId="77777777" w:rsidTr="004D3896">
        <w:tc>
          <w:tcPr>
            <w:tcW w:w="838" w:type="dxa"/>
            <w:shd w:val="clear" w:color="auto" w:fill="auto"/>
            <w:vAlign w:val="center"/>
          </w:tcPr>
          <w:p w14:paraId="31078FB5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A20EEB2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C71D14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2.56%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5761D2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4.30%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F49603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7CFE2D1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21.94%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3E15EF1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21.68%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A82A79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163277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32.44%</w:t>
            </w:r>
          </w:p>
        </w:tc>
        <w:tc>
          <w:tcPr>
            <w:tcW w:w="943" w:type="dxa"/>
            <w:shd w:val="clear" w:color="auto" w:fill="auto"/>
            <w:vAlign w:val="center"/>
          </w:tcPr>
          <w:p w14:paraId="43EDC62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24.01%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3D7189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4F064AEB" w14:textId="77777777" w:rsidTr="004D3896">
        <w:tc>
          <w:tcPr>
            <w:tcW w:w="9611" w:type="dxa"/>
            <w:gridSpan w:val="11"/>
            <w:shd w:val="clear" w:color="auto" w:fill="auto"/>
            <w:vAlign w:val="center"/>
          </w:tcPr>
          <w:p w14:paraId="7B60B020" w14:textId="77777777" w:rsidR="00522EF7" w:rsidRPr="005F2CB1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Note:</w:t>
            </w:r>
            <w:r w:rsidRPr="005F2CB1"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4751C74B" w14:textId="77777777" w:rsidR="00522EF7" w:rsidRPr="005F2CB1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7CAE8A8D" w14:textId="275751E7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</w:tc>
      </w:tr>
    </w:tbl>
    <w:p w14:paraId="3F74F16A" w14:textId="77777777" w:rsidR="002A3A2D" w:rsidRPr="002560AC" w:rsidRDefault="002A3A2D" w:rsidP="002A3A2D">
      <w:pPr>
        <w:pStyle w:val="L1bullet"/>
        <w:ind w:left="0" w:firstLine="0"/>
        <w:rPr>
          <w:lang w:eastAsia="zh-CN"/>
        </w:rPr>
      </w:pPr>
    </w:p>
    <w:p w14:paraId="045E3366" w14:textId="77777777" w:rsidR="002A3A2D" w:rsidRDefault="002A3A2D" w:rsidP="002A3A2D">
      <w:pPr>
        <w:pStyle w:val="L1bullet"/>
        <w:ind w:left="0" w:firstLine="0"/>
        <w:rPr>
          <w:lang w:val="en-US" w:eastAsia="zh-CN"/>
        </w:rPr>
      </w:pPr>
      <w:r w:rsidRPr="00D33F1D">
        <w:rPr>
          <w:lang w:val="en-US" w:eastAsia="zh-CN"/>
        </w:rPr>
        <w:t>large packet size</w:t>
      </w:r>
      <w:r>
        <w:rPr>
          <w:lang w:val="en-US" w:eastAsia="zh-CN"/>
        </w:rPr>
        <w:t xml:space="preserve">, </w:t>
      </w:r>
      <w:r w:rsidRPr="00D33F1D">
        <w:rPr>
          <w:lang w:val="en-US" w:eastAsia="zh-CN"/>
        </w:rPr>
        <w:t>layer 2 P0=-40</w:t>
      </w:r>
      <w:r>
        <w:rPr>
          <w:lang w:val="en-US" w:eastAsia="zh-CN"/>
        </w:rPr>
        <w:t xml:space="preserve"> dBm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"/>
        <w:gridCol w:w="616"/>
        <w:gridCol w:w="845"/>
        <w:gridCol w:w="845"/>
        <w:gridCol w:w="947"/>
        <w:gridCol w:w="838"/>
        <w:gridCol w:w="949"/>
        <w:gridCol w:w="949"/>
        <w:gridCol w:w="883"/>
        <w:gridCol w:w="944"/>
        <w:gridCol w:w="956"/>
      </w:tblGrid>
      <w:tr w:rsidR="005F2CB1" w:rsidRPr="009729E7" w14:paraId="62E1C36B" w14:textId="77777777" w:rsidTr="004D3896">
        <w:tc>
          <w:tcPr>
            <w:tcW w:w="1455" w:type="dxa"/>
            <w:gridSpan w:val="2"/>
            <w:shd w:val="clear" w:color="auto" w:fill="auto"/>
            <w:vAlign w:val="center"/>
          </w:tcPr>
          <w:p w14:paraId="26709B0A" w14:textId="061495C4" w:rsidR="005F2CB1" w:rsidRPr="009729E7" w:rsidRDefault="005F2CB1" w:rsidP="005F2CB1">
            <w:pPr>
              <w:contextualSpacing/>
              <w:mirrorIndents/>
              <w:rPr>
                <w:i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48F8A493" w14:textId="5A9BD383" w:rsidR="005F2CB1" w:rsidRPr="009729E7" w:rsidRDefault="005F2CB1" w:rsidP="005F2CB1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36" w:type="dxa"/>
            <w:gridSpan w:val="3"/>
            <w:shd w:val="clear" w:color="auto" w:fill="auto"/>
            <w:vAlign w:val="center"/>
          </w:tcPr>
          <w:p w14:paraId="05CE825C" w14:textId="662BB209" w:rsidR="005F2CB1" w:rsidRPr="009729E7" w:rsidRDefault="005F2CB1" w:rsidP="005F2CB1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3" w:type="dxa"/>
            <w:gridSpan w:val="3"/>
            <w:shd w:val="clear" w:color="auto" w:fill="auto"/>
            <w:vAlign w:val="center"/>
          </w:tcPr>
          <w:p w14:paraId="5E6BA690" w14:textId="53CC299C" w:rsidR="005F2CB1" w:rsidRPr="009729E7" w:rsidRDefault="005F2CB1" w:rsidP="005F2CB1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5F2CB1" w:rsidRPr="009729E7" w14:paraId="44C7CCBE" w14:textId="77777777" w:rsidTr="004D3896">
        <w:tc>
          <w:tcPr>
            <w:tcW w:w="1455" w:type="dxa"/>
            <w:gridSpan w:val="2"/>
            <w:shd w:val="clear" w:color="auto" w:fill="auto"/>
            <w:vAlign w:val="center"/>
          </w:tcPr>
          <w:p w14:paraId="0A12C94C" w14:textId="77777777" w:rsidR="005F2CB1" w:rsidRPr="009729E7" w:rsidRDefault="005F2CB1" w:rsidP="005F2CB1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0DC131E5" w14:textId="1459FCE3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7A3C408" w14:textId="57512E5E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0A43654" w14:textId="47811A88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66C52308" w14:textId="3EE3BD35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3DDE71D" w14:textId="0B16310E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2F80B04" w14:textId="461C49BA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60CB7D3B" w14:textId="6AD1044C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9902608" w14:textId="6F9EB531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A100CCD" w14:textId="500055A5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2A3A2D" w:rsidRPr="009729E7" w14:paraId="43A65FE4" w14:textId="77777777" w:rsidTr="004D3896">
        <w:tc>
          <w:tcPr>
            <w:tcW w:w="839" w:type="dxa"/>
            <w:vMerge w:val="restart"/>
            <w:shd w:val="clear" w:color="auto" w:fill="auto"/>
            <w:vAlign w:val="center"/>
          </w:tcPr>
          <w:p w14:paraId="40067EA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4366AAB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6A7085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739.51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0F728B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732.28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4E13EF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-0.98%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003A08D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431.78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D72CC7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406.14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81BDF2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-5.94%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704DD50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292.80 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4F26E4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270.40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37D294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-7.65%</w:t>
            </w:r>
          </w:p>
        </w:tc>
      </w:tr>
      <w:tr w:rsidR="002A3A2D" w:rsidRPr="009729E7" w14:paraId="6B35AB99" w14:textId="77777777" w:rsidTr="004D3896">
        <w:tc>
          <w:tcPr>
            <w:tcW w:w="839" w:type="dxa"/>
            <w:vMerge/>
            <w:shd w:val="clear" w:color="auto" w:fill="auto"/>
            <w:vAlign w:val="center"/>
          </w:tcPr>
          <w:p w14:paraId="60B97D66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70CAE83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C8FA61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270.01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DE48E2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251.41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42E9CC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-6.89%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0B40542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61.35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DE862C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72288F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-100.00%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22ED64A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83BAE0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4909F2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-100.00%</w:t>
            </w:r>
          </w:p>
        </w:tc>
      </w:tr>
      <w:tr w:rsidR="002A3A2D" w:rsidRPr="009729E7" w14:paraId="1575AC71" w14:textId="77777777" w:rsidTr="004D3896">
        <w:tc>
          <w:tcPr>
            <w:tcW w:w="839" w:type="dxa"/>
            <w:vMerge/>
            <w:shd w:val="clear" w:color="auto" w:fill="auto"/>
            <w:vAlign w:val="center"/>
          </w:tcPr>
          <w:p w14:paraId="0504FB1B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B21EB4A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F4C3D5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726.21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ADAFD9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718.88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E3E62E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-1.01%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3A65908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435.37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566B66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413.66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070771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-4.99%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6594A55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281.51 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298A0A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260.84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456EAA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-7.34%</w:t>
            </w:r>
          </w:p>
        </w:tc>
      </w:tr>
      <w:tr w:rsidR="002A3A2D" w:rsidRPr="009729E7" w14:paraId="321C9AB2" w14:textId="77777777" w:rsidTr="004D3896">
        <w:tc>
          <w:tcPr>
            <w:tcW w:w="839" w:type="dxa"/>
            <w:vMerge w:val="restart"/>
            <w:shd w:val="clear" w:color="auto" w:fill="auto"/>
            <w:vAlign w:val="center"/>
          </w:tcPr>
          <w:p w14:paraId="5E652A5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A171E47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3F18A9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86.96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45ECC4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86.04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3CF783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-1.06%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3943A73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54.24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3724BD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52.37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2D4115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-3.45%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1CA9B38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36.28 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3559577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34.68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F7CCEF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-4.43%</w:t>
            </w:r>
          </w:p>
        </w:tc>
      </w:tr>
      <w:tr w:rsidR="002A3A2D" w:rsidRPr="009729E7" w14:paraId="592F53EB" w14:textId="77777777" w:rsidTr="004D3896">
        <w:tc>
          <w:tcPr>
            <w:tcW w:w="839" w:type="dxa"/>
            <w:vMerge/>
            <w:shd w:val="clear" w:color="auto" w:fill="auto"/>
            <w:vAlign w:val="center"/>
          </w:tcPr>
          <w:p w14:paraId="0E6764A7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F8D00CF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F64CA2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54.11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8AB586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53.74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06AA63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-0.68%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6677FE3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7.47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460B3E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4.09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CE2DE5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-45.26%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1679852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0.04 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EF519A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0.05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BE7081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30.79%</w:t>
            </w:r>
          </w:p>
        </w:tc>
      </w:tr>
      <w:tr w:rsidR="002A3A2D" w:rsidRPr="009729E7" w14:paraId="72D8876C" w14:textId="77777777" w:rsidTr="004D3896">
        <w:tc>
          <w:tcPr>
            <w:tcW w:w="839" w:type="dxa"/>
            <w:vMerge/>
            <w:shd w:val="clear" w:color="auto" w:fill="auto"/>
            <w:vAlign w:val="center"/>
          </w:tcPr>
          <w:p w14:paraId="07B3433A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326CE48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2C45B3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92.38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1EB927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92.03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55EAF0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-0.38%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1C6D5C8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57.33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A83C81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56.40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C9EF4E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-1.62%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19268C7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39.29 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6E6F0A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37.39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4AAADC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-4.85%</w:t>
            </w:r>
          </w:p>
        </w:tc>
      </w:tr>
      <w:tr w:rsidR="002A3A2D" w:rsidRPr="009729E7" w14:paraId="1BB42218" w14:textId="77777777" w:rsidTr="004D3896">
        <w:tc>
          <w:tcPr>
            <w:tcW w:w="839" w:type="dxa"/>
            <w:vMerge w:val="restart"/>
            <w:shd w:val="clear" w:color="auto" w:fill="auto"/>
            <w:vAlign w:val="center"/>
          </w:tcPr>
          <w:p w14:paraId="77D030EB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08F19CCA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81896C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6.88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25CF5E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7.03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352A62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2.09%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74BD6DC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70.09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22940F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60.04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3AD025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-14.35%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3F3FA49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133.18 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79903C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200.23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433A0F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50.34%</w:t>
            </w:r>
          </w:p>
        </w:tc>
      </w:tr>
      <w:tr w:rsidR="002A3A2D" w:rsidRPr="009729E7" w14:paraId="3F7D65CD" w14:textId="77777777" w:rsidTr="004D3896">
        <w:tc>
          <w:tcPr>
            <w:tcW w:w="839" w:type="dxa"/>
            <w:vMerge/>
            <w:shd w:val="clear" w:color="auto" w:fill="auto"/>
            <w:vAlign w:val="center"/>
          </w:tcPr>
          <w:p w14:paraId="688CA2D2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64F43A7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9E3570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2.96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18F717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3.00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7003FE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1.20%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5FA0C68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4.30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5EC27C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4.41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FBF63E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2.49%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2C69320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5.16 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AB0C92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5.22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B20AC4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1.11%</w:t>
            </w:r>
          </w:p>
        </w:tc>
      </w:tr>
      <w:tr w:rsidR="002A3A2D" w:rsidRPr="009729E7" w14:paraId="758CC720" w14:textId="77777777" w:rsidTr="004D3896">
        <w:tc>
          <w:tcPr>
            <w:tcW w:w="839" w:type="dxa"/>
            <w:vMerge/>
            <w:shd w:val="clear" w:color="auto" w:fill="auto"/>
            <w:vAlign w:val="center"/>
          </w:tcPr>
          <w:p w14:paraId="48B72CAF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63A0CCB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C098BB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5.53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5416EE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5.55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A4961B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0.48%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6C36D81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9.35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F0BC05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9.52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0DEC46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1.81%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0D21E53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13.63 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68620B4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14.27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457560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4.72%</w:t>
            </w:r>
          </w:p>
        </w:tc>
      </w:tr>
      <w:tr w:rsidR="002A3A2D" w:rsidRPr="009729E7" w14:paraId="718B308C" w14:textId="77777777" w:rsidTr="004D3896">
        <w:tc>
          <w:tcPr>
            <w:tcW w:w="839" w:type="dxa"/>
            <w:vMerge w:val="restart"/>
            <w:shd w:val="clear" w:color="auto" w:fill="auto"/>
            <w:vAlign w:val="center"/>
          </w:tcPr>
          <w:p w14:paraId="34BFFC61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441E27D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E9AB9A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12.03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0D189F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12.21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1A5E4E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1.50%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544C340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70.09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A751DB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104.91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A02AC6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49.68%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639DF0D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451.49 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3D2C819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484.15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F74DE9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7.23%</w:t>
            </w:r>
          </w:p>
        </w:tc>
      </w:tr>
      <w:tr w:rsidR="002A3A2D" w:rsidRPr="009729E7" w14:paraId="122860EF" w14:textId="77777777" w:rsidTr="004D3896">
        <w:tc>
          <w:tcPr>
            <w:tcW w:w="839" w:type="dxa"/>
            <w:vMerge/>
            <w:shd w:val="clear" w:color="auto" w:fill="auto"/>
            <w:vAlign w:val="center"/>
          </w:tcPr>
          <w:p w14:paraId="03D25CFB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845AEE0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45288D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8.79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D5956A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8.80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75F4D9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0.20%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1E3087C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10.16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6D5A2C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10.34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CD1883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1.76%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5D62EE4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12.04 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375D281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12.45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BD8AB1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3.44%</w:t>
            </w:r>
          </w:p>
        </w:tc>
      </w:tr>
      <w:tr w:rsidR="002A3A2D" w:rsidRPr="009729E7" w14:paraId="5E848EDB" w14:textId="77777777" w:rsidTr="004D3896">
        <w:tc>
          <w:tcPr>
            <w:tcW w:w="839" w:type="dxa"/>
            <w:vMerge/>
            <w:shd w:val="clear" w:color="auto" w:fill="auto"/>
            <w:vAlign w:val="center"/>
          </w:tcPr>
          <w:p w14:paraId="321B608E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F53F61C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31577C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10.61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9A1AEF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10.73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AC21C1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1.18%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73BD4AF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17.84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FF1DC0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18.44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C9364A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3.35%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7D88CED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26.57 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473806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28.13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E11736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5.88%</w:t>
            </w:r>
          </w:p>
        </w:tc>
      </w:tr>
      <w:tr w:rsidR="002A3A2D" w:rsidRPr="009729E7" w14:paraId="71061B87" w14:textId="77777777" w:rsidTr="004D3896">
        <w:tc>
          <w:tcPr>
            <w:tcW w:w="839" w:type="dxa"/>
            <w:shd w:val="clear" w:color="auto" w:fill="auto"/>
            <w:vAlign w:val="center"/>
          </w:tcPr>
          <w:p w14:paraId="1E6944FF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788B185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20F0EB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7.08%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6B43C5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7.23%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B7B1EA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3D54F40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30.97%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F22329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35.14%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DFABAD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76DEC61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52.90%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B63119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58.26%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2A78E2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2A3A2D" w:rsidRPr="009729E7" w14:paraId="43994291" w14:textId="77777777" w:rsidTr="004D3896">
        <w:tc>
          <w:tcPr>
            <w:tcW w:w="839" w:type="dxa"/>
            <w:shd w:val="clear" w:color="auto" w:fill="auto"/>
            <w:vAlign w:val="center"/>
          </w:tcPr>
          <w:p w14:paraId="125AF951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71B58CA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F2A185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5.13%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CF4D57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5.26%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7AD121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359ACAA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31.56%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E5C3BA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32.40%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3698C9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0342B68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54.08%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316010D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56.31%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D72AE6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F2CB1" w:rsidRPr="009729E7" w14:paraId="7F1F63CD" w14:textId="77777777" w:rsidTr="004D3896">
        <w:tc>
          <w:tcPr>
            <w:tcW w:w="1455" w:type="dxa"/>
            <w:gridSpan w:val="2"/>
            <w:shd w:val="clear" w:color="auto" w:fill="auto"/>
            <w:vAlign w:val="center"/>
          </w:tcPr>
          <w:p w14:paraId="42D81895" w14:textId="1BE961A9" w:rsidR="005F2CB1" w:rsidRPr="009729E7" w:rsidRDefault="00522EF7" w:rsidP="005F2CB1">
            <w:pPr>
              <w:contextualSpacing/>
              <w:mirrorIndents/>
              <w:rPr>
                <w:i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Layer-2</w:t>
            </w:r>
          </w:p>
        </w:tc>
        <w:tc>
          <w:tcPr>
            <w:tcW w:w="2637" w:type="dxa"/>
            <w:gridSpan w:val="3"/>
            <w:shd w:val="clear" w:color="auto" w:fill="auto"/>
            <w:vAlign w:val="center"/>
          </w:tcPr>
          <w:p w14:paraId="7733D81A" w14:textId="5E0B8129" w:rsidR="005F2CB1" w:rsidRPr="009729E7" w:rsidRDefault="005F2CB1" w:rsidP="005F2CB1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36" w:type="dxa"/>
            <w:gridSpan w:val="3"/>
            <w:shd w:val="clear" w:color="auto" w:fill="auto"/>
            <w:vAlign w:val="center"/>
          </w:tcPr>
          <w:p w14:paraId="1AF664B2" w14:textId="56CABFB6" w:rsidR="005F2CB1" w:rsidRPr="009729E7" w:rsidRDefault="005F2CB1" w:rsidP="005F2CB1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3" w:type="dxa"/>
            <w:gridSpan w:val="3"/>
            <w:shd w:val="clear" w:color="auto" w:fill="auto"/>
            <w:vAlign w:val="center"/>
          </w:tcPr>
          <w:p w14:paraId="7981AEE4" w14:textId="43C834B5" w:rsidR="005F2CB1" w:rsidRPr="009729E7" w:rsidRDefault="005F2CB1" w:rsidP="005F2CB1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5F2CB1" w:rsidRPr="009729E7" w14:paraId="0CF5A486" w14:textId="77777777" w:rsidTr="004D3896">
        <w:tc>
          <w:tcPr>
            <w:tcW w:w="1455" w:type="dxa"/>
            <w:gridSpan w:val="2"/>
            <w:shd w:val="clear" w:color="auto" w:fill="auto"/>
            <w:vAlign w:val="center"/>
          </w:tcPr>
          <w:p w14:paraId="72449CCA" w14:textId="77777777" w:rsidR="005F2CB1" w:rsidRPr="009729E7" w:rsidRDefault="005F2CB1" w:rsidP="005F2CB1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4D3FF22F" w14:textId="42FD12D3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93AD835" w14:textId="6F5121BF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18528A4" w14:textId="11149F4F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7C750F0A" w14:textId="5F304CCC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1CEEF51" w14:textId="09EE4CC2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ABFB37D" w14:textId="18CC3698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5755C409" w14:textId="433860DE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04E7041" w14:textId="64E9047B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C351F11" w14:textId="5AEABD45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2A3A2D" w:rsidRPr="009729E7" w14:paraId="593796AC" w14:textId="77777777" w:rsidTr="004D3896">
        <w:tc>
          <w:tcPr>
            <w:tcW w:w="839" w:type="dxa"/>
            <w:vMerge w:val="restart"/>
            <w:shd w:val="clear" w:color="auto" w:fill="auto"/>
            <w:vAlign w:val="center"/>
          </w:tcPr>
          <w:p w14:paraId="46B557E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5F96393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B6DDC8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302.73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0B16CD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300.16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1A8AF5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-0.85%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2F5AC05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123.60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792CAD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61.47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57CD03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-50.27%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004CCD5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34.01 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D6F142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19.93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96595F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-41.40%</w:t>
            </w:r>
          </w:p>
        </w:tc>
      </w:tr>
      <w:tr w:rsidR="002A3A2D" w:rsidRPr="009729E7" w14:paraId="07779B6D" w14:textId="77777777" w:rsidTr="004D3896">
        <w:tc>
          <w:tcPr>
            <w:tcW w:w="839" w:type="dxa"/>
            <w:vMerge/>
            <w:shd w:val="clear" w:color="auto" w:fill="auto"/>
            <w:vAlign w:val="center"/>
          </w:tcPr>
          <w:p w14:paraId="449C322E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73DE58E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C9C401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178.25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152B0F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175.04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C5B663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-1.80%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296E3E0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48.70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54F574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0.67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FD447D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-98.62%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1DD4BF0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0.20 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5B2153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0.05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BE3A68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-72.49%</w:t>
            </w:r>
          </w:p>
        </w:tc>
      </w:tr>
      <w:tr w:rsidR="002A3A2D" w:rsidRPr="009729E7" w14:paraId="3C628933" w14:textId="77777777" w:rsidTr="004D3896">
        <w:tc>
          <w:tcPr>
            <w:tcW w:w="839" w:type="dxa"/>
            <w:vMerge/>
            <w:shd w:val="clear" w:color="auto" w:fill="auto"/>
            <w:vAlign w:val="center"/>
          </w:tcPr>
          <w:p w14:paraId="1292620B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4C7F160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583BE4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291.30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A2676F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290.48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0ADBF4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-0.28%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5490352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115.06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B53E6B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54.76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CC6FA9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-52.41%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1888FD6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25.68 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A6D296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5.36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8D988D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-79.13%</w:t>
            </w:r>
          </w:p>
        </w:tc>
      </w:tr>
      <w:tr w:rsidR="002A3A2D" w:rsidRPr="009729E7" w14:paraId="525DC091" w14:textId="77777777" w:rsidTr="004D3896">
        <w:tc>
          <w:tcPr>
            <w:tcW w:w="839" w:type="dxa"/>
            <w:vMerge w:val="restart"/>
            <w:shd w:val="clear" w:color="auto" w:fill="auto"/>
            <w:vAlign w:val="center"/>
          </w:tcPr>
          <w:p w14:paraId="2B364A1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CC5F32E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10F11D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204.38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A2C2EB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234.59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C07D7A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14.78%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53E8E09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113.87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7FD8A5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193.22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4B0813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69.69%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42593C5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76.31 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46CEC5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158.99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11B470F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108.34%</w:t>
            </w:r>
          </w:p>
        </w:tc>
      </w:tr>
      <w:tr w:rsidR="002A3A2D" w:rsidRPr="009729E7" w14:paraId="453F9866" w14:textId="77777777" w:rsidTr="004D3896">
        <w:tc>
          <w:tcPr>
            <w:tcW w:w="839" w:type="dxa"/>
            <w:vMerge/>
            <w:shd w:val="clear" w:color="auto" w:fill="auto"/>
            <w:vAlign w:val="center"/>
          </w:tcPr>
          <w:p w14:paraId="71B14D8B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9F8C9A7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85CE4C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135.49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EC0BF3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205.76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0373970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51.86%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0476251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24.14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37A922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112.95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045494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367.86%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0D19906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0.09 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8C55DD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65.65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6ADD13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69134.24%</w:t>
            </w:r>
          </w:p>
        </w:tc>
      </w:tr>
      <w:tr w:rsidR="002A3A2D" w:rsidRPr="009729E7" w14:paraId="0AAB05EA" w14:textId="77777777" w:rsidTr="004D3896">
        <w:tc>
          <w:tcPr>
            <w:tcW w:w="839" w:type="dxa"/>
            <w:vMerge/>
            <w:shd w:val="clear" w:color="auto" w:fill="auto"/>
            <w:vAlign w:val="center"/>
          </w:tcPr>
          <w:p w14:paraId="33C65919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B54D7F7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0EE0E4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216.87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7A7653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239.09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5BE275C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10.25%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19CE014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117.44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F12F4E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205.85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54A170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75.29%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66629B4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79.17 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6FEC831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163.82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F6D999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106.92%</w:t>
            </w:r>
          </w:p>
        </w:tc>
      </w:tr>
      <w:tr w:rsidR="002A3A2D" w:rsidRPr="009729E7" w14:paraId="50D25758" w14:textId="77777777" w:rsidTr="004D3896">
        <w:tc>
          <w:tcPr>
            <w:tcW w:w="839" w:type="dxa"/>
            <w:vMerge w:val="restart"/>
            <w:shd w:val="clear" w:color="auto" w:fill="auto"/>
            <w:vAlign w:val="center"/>
          </w:tcPr>
          <w:p w14:paraId="5E0E885F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DL Packet-Latency </w:t>
            </w:r>
            <w:r w:rsidRPr="009729E7">
              <w:rPr>
                <w:b/>
                <w:sz w:val="16"/>
                <w:szCs w:val="16"/>
              </w:rPr>
              <w:lastRenderedPageBreak/>
              <w:t>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E927E59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lastRenderedPageBreak/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506145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15.70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54833B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15.86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DF3C31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1.02%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1B907FF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54.93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189A6B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478.11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8CE2DC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770.35%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48BED69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1277.40 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C3BAB5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2466.58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828D07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93.09%</w:t>
            </w:r>
          </w:p>
        </w:tc>
      </w:tr>
      <w:tr w:rsidR="002A3A2D" w:rsidRPr="009729E7" w14:paraId="7BB0D6DD" w14:textId="77777777" w:rsidTr="004D3896">
        <w:tc>
          <w:tcPr>
            <w:tcW w:w="839" w:type="dxa"/>
            <w:vMerge/>
            <w:shd w:val="clear" w:color="auto" w:fill="auto"/>
            <w:vAlign w:val="center"/>
          </w:tcPr>
          <w:p w14:paraId="306DBD63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D074073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A40728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6.58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576EE3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6.63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E9DF59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0.66%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7CE3AFD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14.93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5DDD35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23.61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A00F9A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58.16%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427782F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30.52 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DE7459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36.60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C66B81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19.90%</w:t>
            </w:r>
          </w:p>
        </w:tc>
      </w:tr>
      <w:tr w:rsidR="002A3A2D" w:rsidRPr="009729E7" w14:paraId="03B22E98" w14:textId="77777777" w:rsidTr="004D3896">
        <w:tc>
          <w:tcPr>
            <w:tcW w:w="839" w:type="dxa"/>
            <w:vMerge/>
            <w:shd w:val="clear" w:color="auto" w:fill="auto"/>
            <w:vAlign w:val="center"/>
          </w:tcPr>
          <w:p w14:paraId="4A2FE94D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B16031E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6826F1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13.79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4EB987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13.95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6D46184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1.22%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351D407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36.99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E3F00C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81.13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20CB8B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119.33%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0D162A3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198.50 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65DE6C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407.16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B6C457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105.12%</w:t>
            </w:r>
          </w:p>
        </w:tc>
      </w:tr>
      <w:tr w:rsidR="002A3A2D" w:rsidRPr="009729E7" w14:paraId="78D9B5C9" w14:textId="77777777" w:rsidTr="004D3896">
        <w:tc>
          <w:tcPr>
            <w:tcW w:w="839" w:type="dxa"/>
            <w:vMerge w:val="restart"/>
            <w:shd w:val="clear" w:color="auto" w:fill="auto"/>
            <w:vAlign w:val="center"/>
          </w:tcPr>
          <w:p w14:paraId="65B2259A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7E598179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AC8FAD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5.20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B4AE12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4.35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22AC0B4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-16.39%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3D397D8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10.72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191A2F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5.98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B25F8C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-44.25%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6AC4FD3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38.41 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2232556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11.16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00271F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-70.94%</w:t>
            </w:r>
          </w:p>
        </w:tc>
      </w:tr>
      <w:tr w:rsidR="002A3A2D" w:rsidRPr="009729E7" w14:paraId="51E801AE" w14:textId="77777777" w:rsidTr="004D3896">
        <w:tc>
          <w:tcPr>
            <w:tcW w:w="839" w:type="dxa"/>
            <w:vMerge/>
            <w:shd w:val="clear" w:color="auto" w:fill="auto"/>
            <w:vAlign w:val="center"/>
          </w:tcPr>
          <w:p w14:paraId="531FE9AA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A53F9F3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2A894E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3.66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866240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3.61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7181423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-1.46%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06D6F74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FD82B0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3.66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2F801D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-26.13%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1F6B5B7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6.18 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4A0AD3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3.78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321C74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-38.90%</w:t>
            </w:r>
          </w:p>
        </w:tc>
      </w:tr>
      <w:tr w:rsidR="002A3A2D" w:rsidRPr="009729E7" w14:paraId="1605C9F6" w14:textId="77777777" w:rsidTr="004D3896">
        <w:tc>
          <w:tcPr>
            <w:tcW w:w="839" w:type="dxa"/>
            <w:vMerge/>
            <w:shd w:val="clear" w:color="auto" w:fill="auto"/>
            <w:vAlign w:val="center"/>
          </w:tcPr>
          <w:p w14:paraId="4C956433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A31D943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568A5E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4.71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1AB22C9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4.05 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40669A1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-14.02%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3B32456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8.45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29CC96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3E801A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-41.97%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1693960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12.51 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36EFF6F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5.99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EE1585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-52.11%</w:t>
            </w:r>
          </w:p>
        </w:tc>
      </w:tr>
      <w:tr w:rsidR="002A3A2D" w:rsidRPr="009729E7" w14:paraId="22FD585E" w14:textId="77777777" w:rsidTr="004D3896">
        <w:tc>
          <w:tcPr>
            <w:tcW w:w="839" w:type="dxa"/>
            <w:shd w:val="clear" w:color="auto" w:fill="auto"/>
            <w:vAlign w:val="center"/>
          </w:tcPr>
          <w:p w14:paraId="77218E1F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D563E76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0A710C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15.72%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43C83C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15.87%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10994EE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6475B2D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36.95%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259B1C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55.96%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606CFF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1E648C4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72.97%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265271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81.30%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4D99DE9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2A3A2D" w:rsidRPr="009729E7" w14:paraId="321986AC" w14:textId="77777777" w:rsidTr="004D3896">
        <w:tc>
          <w:tcPr>
            <w:tcW w:w="839" w:type="dxa"/>
            <w:shd w:val="clear" w:color="auto" w:fill="auto"/>
            <w:vAlign w:val="center"/>
          </w:tcPr>
          <w:p w14:paraId="6C33DE3F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CE1F766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3DCB5B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2.23%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534B12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1.39%</w:t>
            </w:r>
          </w:p>
        </w:tc>
        <w:tc>
          <w:tcPr>
            <w:tcW w:w="947" w:type="dxa"/>
            <w:shd w:val="clear" w:color="auto" w:fill="auto"/>
            <w:vAlign w:val="center"/>
          </w:tcPr>
          <w:p w14:paraId="317E214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4ECF8C6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18.30%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B49ABE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9.09%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453782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313570D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35.64%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6A35FD6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19.79%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44765C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09DDC3BE" w14:textId="77777777" w:rsidTr="004D3896">
        <w:tc>
          <w:tcPr>
            <w:tcW w:w="9611" w:type="dxa"/>
            <w:gridSpan w:val="11"/>
            <w:shd w:val="clear" w:color="auto" w:fill="auto"/>
            <w:vAlign w:val="center"/>
          </w:tcPr>
          <w:p w14:paraId="53433193" w14:textId="77777777" w:rsidR="00522EF7" w:rsidRPr="005F2CB1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Note:</w:t>
            </w:r>
            <w:r w:rsidRPr="005F2CB1"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53D1BC1A" w14:textId="77777777" w:rsidR="00522EF7" w:rsidRPr="005F2CB1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5D2FB273" w14:textId="302A1A45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</w:tc>
      </w:tr>
    </w:tbl>
    <w:p w14:paraId="1BAAFAF6" w14:textId="77777777" w:rsidR="002A3A2D" w:rsidRPr="002560AC" w:rsidRDefault="002A3A2D" w:rsidP="002A3A2D">
      <w:pPr>
        <w:pStyle w:val="L1bullet"/>
        <w:ind w:left="0" w:firstLine="0"/>
        <w:rPr>
          <w:lang w:eastAsia="zh-CN"/>
        </w:rPr>
      </w:pPr>
    </w:p>
    <w:p w14:paraId="096A65EB" w14:textId="77777777" w:rsidR="002A3A2D" w:rsidRDefault="002A3A2D" w:rsidP="002A3A2D">
      <w:pPr>
        <w:pStyle w:val="L1bullet"/>
        <w:ind w:left="0" w:firstLine="0"/>
        <w:rPr>
          <w:lang w:val="en-US" w:eastAsia="zh-CN"/>
        </w:rPr>
      </w:pPr>
      <w:r w:rsidRPr="00D33F1D">
        <w:rPr>
          <w:lang w:val="en-US" w:eastAsia="zh-CN"/>
        </w:rPr>
        <w:t>large packet size</w:t>
      </w:r>
      <w:r>
        <w:rPr>
          <w:lang w:val="en-US" w:eastAsia="zh-CN"/>
        </w:rPr>
        <w:t xml:space="preserve">, </w:t>
      </w:r>
      <w:r w:rsidRPr="00D33F1D">
        <w:rPr>
          <w:lang w:val="en-US" w:eastAsia="zh-CN"/>
        </w:rPr>
        <w:t>layer 2 P0=-</w:t>
      </w:r>
      <w:r>
        <w:rPr>
          <w:lang w:val="en-US" w:eastAsia="zh-CN"/>
        </w:rPr>
        <w:t>70 dBm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616"/>
        <w:gridCol w:w="845"/>
        <w:gridCol w:w="846"/>
        <w:gridCol w:w="948"/>
        <w:gridCol w:w="839"/>
        <w:gridCol w:w="949"/>
        <w:gridCol w:w="949"/>
        <w:gridCol w:w="884"/>
        <w:gridCol w:w="945"/>
        <w:gridCol w:w="952"/>
      </w:tblGrid>
      <w:tr w:rsidR="005F2CB1" w:rsidRPr="009729E7" w14:paraId="2BC702CA" w14:textId="77777777" w:rsidTr="004D3896">
        <w:tc>
          <w:tcPr>
            <w:tcW w:w="1454" w:type="dxa"/>
            <w:gridSpan w:val="2"/>
            <w:shd w:val="clear" w:color="auto" w:fill="auto"/>
            <w:vAlign w:val="center"/>
          </w:tcPr>
          <w:p w14:paraId="0951FBFC" w14:textId="36033771" w:rsidR="005F2CB1" w:rsidRPr="009729E7" w:rsidRDefault="005F2CB1" w:rsidP="005F2CB1">
            <w:pPr>
              <w:contextualSpacing/>
              <w:mirrorIndents/>
              <w:rPr>
                <w:i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Layer-1</w:t>
            </w:r>
          </w:p>
        </w:tc>
        <w:tc>
          <w:tcPr>
            <w:tcW w:w="2639" w:type="dxa"/>
            <w:gridSpan w:val="3"/>
            <w:shd w:val="clear" w:color="auto" w:fill="auto"/>
            <w:vAlign w:val="center"/>
          </w:tcPr>
          <w:p w14:paraId="293C97A3" w14:textId="2E95F8BF" w:rsidR="005F2CB1" w:rsidRPr="009729E7" w:rsidRDefault="005F2CB1" w:rsidP="005F2CB1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37" w:type="dxa"/>
            <w:gridSpan w:val="3"/>
            <w:shd w:val="clear" w:color="auto" w:fill="auto"/>
            <w:vAlign w:val="center"/>
          </w:tcPr>
          <w:p w14:paraId="14921EAF" w14:textId="7486F4A7" w:rsidR="005F2CB1" w:rsidRPr="009729E7" w:rsidRDefault="005F2CB1" w:rsidP="005F2CB1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1" w:type="dxa"/>
            <w:gridSpan w:val="3"/>
            <w:shd w:val="clear" w:color="auto" w:fill="auto"/>
            <w:vAlign w:val="center"/>
          </w:tcPr>
          <w:p w14:paraId="44AFEA94" w14:textId="49637A1A" w:rsidR="005F2CB1" w:rsidRPr="009729E7" w:rsidRDefault="005F2CB1" w:rsidP="005F2CB1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5F2CB1" w:rsidRPr="009729E7" w14:paraId="18ABB016" w14:textId="77777777" w:rsidTr="004D3896">
        <w:tc>
          <w:tcPr>
            <w:tcW w:w="1454" w:type="dxa"/>
            <w:gridSpan w:val="2"/>
            <w:shd w:val="clear" w:color="auto" w:fill="auto"/>
            <w:vAlign w:val="center"/>
          </w:tcPr>
          <w:p w14:paraId="0CC2BCC1" w14:textId="77777777" w:rsidR="005F2CB1" w:rsidRPr="009729E7" w:rsidRDefault="005F2CB1" w:rsidP="005F2CB1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25CFE286" w14:textId="3A6D3A89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3332012D" w14:textId="35728B82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063F4AA" w14:textId="7C11E357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35ADE504" w14:textId="554B798A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B379A53" w14:textId="68FE22BF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F28541E" w14:textId="10D2C64F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92FE760" w14:textId="2655834B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DCC3DF8" w14:textId="399A9A28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F7222BE" w14:textId="7FC6AF57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2A3A2D" w:rsidRPr="009729E7" w14:paraId="74398AC7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0D8F066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2F538B1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48CBCA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739.51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362D86F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740.32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BA0869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0.11%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2857C07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431.78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97F9A3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434.20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F4C8CB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0.56%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6BF4D0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292.80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3FAEBB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292.02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C32CEE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-0.26%</w:t>
            </w:r>
          </w:p>
        </w:tc>
      </w:tr>
      <w:tr w:rsidR="002A3A2D" w:rsidRPr="009729E7" w14:paraId="63974FBB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5E8DDA1E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2F5AB69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5BD8DF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270.01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73FB5C9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273.09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D1C48B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1.14%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111DE34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61.35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2A4017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73.80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8DA003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20.29%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4E45FAD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DB5F0C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0.16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7E33C9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8560.78%</w:t>
            </w:r>
          </w:p>
        </w:tc>
      </w:tr>
      <w:tr w:rsidR="002A3A2D" w:rsidRPr="009729E7" w14:paraId="7377E077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3EDA96AB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2D300E0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3D57AA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726.21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3FCF140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725.59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63F8B8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-0.08%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4ED8D57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435.37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F81459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434.64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D5871A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-0.17%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50CD06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281.51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7A5181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278.04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399845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-1.23%</w:t>
            </w:r>
          </w:p>
        </w:tc>
      </w:tr>
      <w:tr w:rsidR="002A3A2D" w:rsidRPr="009729E7" w14:paraId="2230E592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58EB18A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4E1DE6BB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C297DE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86.96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0ECF1AC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87.02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A43D9E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0.07%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580B4BE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54.24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46CE19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54.32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0167E6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0.15%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9FBD92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36.28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DC6C60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36.40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DA79CA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0.32%</w:t>
            </w:r>
          </w:p>
        </w:tc>
      </w:tr>
      <w:tr w:rsidR="002A3A2D" w:rsidRPr="009729E7" w14:paraId="11AB0208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48E3C91C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5A7246A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82CF04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54.11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4F0A40E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54.20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7690D2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0.18%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742B4BB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7.47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C04998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7.92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783899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6.00%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C43529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0.04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DC4E6D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0.04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5D89A7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-1.60%</w:t>
            </w:r>
          </w:p>
        </w:tc>
      </w:tr>
      <w:tr w:rsidR="002A3A2D" w:rsidRPr="009729E7" w14:paraId="6A462D99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687999F0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C136C66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032413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92.38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12FCFC1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92.51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E5F52F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0.14%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79FEEDC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57.33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3F4C48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57.30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0247C2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-0.04%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2BAFF5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39.29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AE18D8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39.41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9FF82B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0.29%</w:t>
            </w:r>
          </w:p>
        </w:tc>
      </w:tr>
      <w:tr w:rsidR="002A3A2D" w:rsidRPr="009729E7" w14:paraId="58EA2385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21502A3D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B712FF8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049ED5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6.88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0F23484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6.87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798703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-0.25%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0E1585B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70.09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AB8470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18.76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A89A73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-73.24%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4DDFDFD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133.18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09BEBB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148.46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8ADA6F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11.47%</w:t>
            </w:r>
          </w:p>
        </w:tc>
      </w:tr>
      <w:tr w:rsidR="002A3A2D" w:rsidRPr="009729E7" w14:paraId="15102D67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29619975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048E5D0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27A51AE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2.96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0405EE8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2.98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29D80D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0.60%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1F65C93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4.30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EE4697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4.29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BADEB9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-0.41%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A32F98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5.16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09AD64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5.18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F1B4AC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0.35%</w:t>
            </w:r>
          </w:p>
        </w:tc>
      </w:tr>
      <w:tr w:rsidR="002A3A2D" w:rsidRPr="009729E7" w14:paraId="798544C5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28AA86FC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1093EB9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AB81C7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5.53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1429ED1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5.53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7791A4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6BF1822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9.35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B1B487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9.32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0B7FAE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-0.29%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D20A16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13.63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7DC6BB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14.01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E1E3FE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2.82%</w:t>
            </w:r>
          </w:p>
        </w:tc>
      </w:tr>
      <w:tr w:rsidR="002A3A2D" w:rsidRPr="009729E7" w14:paraId="712ED8D8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08AC35F3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19E72D5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6A8412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12.03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3FD74A1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12.01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142D3B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-0.16%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3BC0C82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70.09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DCB749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74.73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145427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6.62%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491489B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451.49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3F3A57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435.92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520AA3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-3.45%</w:t>
            </w:r>
          </w:p>
        </w:tc>
      </w:tr>
      <w:tr w:rsidR="002A3A2D" w:rsidRPr="009729E7" w14:paraId="1BD953F1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2D41C0A5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E883C41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B7C59E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8.79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4C931B3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8.79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288BED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130E031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10.16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B9A548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10.11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AAA064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-0.53%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7BFAAF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12.04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F0E58B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12.00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46D300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-0.30%</w:t>
            </w:r>
          </w:p>
        </w:tc>
      </w:tr>
      <w:tr w:rsidR="002A3A2D" w:rsidRPr="009729E7" w14:paraId="74A436FC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7B7609B5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A5F57B1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6B413B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10.61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35653B6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10.60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7A4DC2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-0.08%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5A9E6FB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17.84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B30145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17.81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E88760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-0.15%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424445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26.57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E5E324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26.45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EBC30A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-0.45%</w:t>
            </w:r>
          </w:p>
        </w:tc>
      </w:tr>
      <w:tr w:rsidR="002A3A2D" w:rsidRPr="009729E7" w14:paraId="7B014950" w14:textId="77777777" w:rsidTr="004D3896">
        <w:tc>
          <w:tcPr>
            <w:tcW w:w="838" w:type="dxa"/>
            <w:shd w:val="clear" w:color="auto" w:fill="auto"/>
            <w:vAlign w:val="center"/>
          </w:tcPr>
          <w:p w14:paraId="5ADE4F17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D8D14C7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862CD9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7.08%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1175F5A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7.06%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55D81F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1F500EC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30.97%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D54336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30.83%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245A07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442A7E4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52.90%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D3A48D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52.78%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009976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2A3A2D" w:rsidRPr="009729E7" w14:paraId="77311472" w14:textId="77777777" w:rsidTr="004D3896">
        <w:tc>
          <w:tcPr>
            <w:tcW w:w="838" w:type="dxa"/>
            <w:shd w:val="clear" w:color="auto" w:fill="auto"/>
            <w:vAlign w:val="center"/>
          </w:tcPr>
          <w:p w14:paraId="7B668389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26D11A2E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EE6107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5.13%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1B131A4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5.12%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6E2BB6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033B3F9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31.56%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3029AE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31.54%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5FC979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6502AE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54.08%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C8B092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54.01%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CEC101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F2CB1" w:rsidRPr="009729E7" w14:paraId="7B564752" w14:textId="77777777" w:rsidTr="004D3896">
        <w:tc>
          <w:tcPr>
            <w:tcW w:w="1454" w:type="dxa"/>
            <w:gridSpan w:val="2"/>
            <w:shd w:val="clear" w:color="auto" w:fill="auto"/>
            <w:vAlign w:val="center"/>
          </w:tcPr>
          <w:p w14:paraId="3489F82E" w14:textId="50691B40" w:rsidR="005F2CB1" w:rsidRPr="009729E7" w:rsidRDefault="005F2CB1" w:rsidP="005F2CB1">
            <w:pPr>
              <w:contextualSpacing/>
              <w:mirrorIndents/>
              <w:rPr>
                <w:i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Layer-</w:t>
            </w: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639" w:type="dxa"/>
            <w:gridSpan w:val="3"/>
            <w:shd w:val="clear" w:color="auto" w:fill="auto"/>
            <w:vAlign w:val="center"/>
          </w:tcPr>
          <w:p w14:paraId="2C02C000" w14:textId="489DB8B2" w:rsidR="005F2CB1" w:rsidRPr="009729E7" w:rsidRDefault="005F2CB1" w:rsidP="005F2CB1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Low, UL: Low</w:t>
            </w:r>
          </w:p>
        </w:tc>
        <w:tc>
          <w:tcPr>
            <w:tcW w:w="2737" w:type="dxa"/>
            <w:gridSpan w:val="3"/>
            <w:shd w:val="clear" w:color="auto" w:fill="auto"/>
            <w:vAlign w:val="center"/>
          </w:tcPr>
          <w:p w14:paraId="008C77D3" w14:textId="110DA38F" w:rsidR="005F2CB1" w:rsidRPr="009729E7" w:rsidRDefault="005F2CB1" w:rsidP="005F2CB1">
            <w:pPr>
              <w:contextualSpacing/>
              <w:mirrorIndents/>
              <w:jc w:val="center"/>
              <w:rPr>
                <w:b/>
                <w:bCs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Medium, UL: Medium</w:t>
            </w:r>
          </w:p>
        </w:tc>
        <w:tc>
          <w:tcPr>
            <w:tcW w:w="2781" w:type="dxa"/>
            <w:gridSpan w:val="3"/>
            <w:shd w:val="clear" w:color="auto" w:fill="auto"/>
            <w:vAlign w:val="center"/>
          </w:tcPr>
          <w:p w14:paraId="27DD997E" w14:textId="1A161808" w:rsidR="005F2CB1" w:rsidRPr="009729E7" w:rsidRDefault="005F2CB1" w:rsidP="005F2CB1">
            <w:pPr>
              <w:contextualSpacing/>
              <w:mirrorIndents/>
              <w:jc w:val="center"/>
              <w:rPr>
                <w:b/>
                <w:sz w:val="16"/>
                <w:szCs w:val="16"/>
              </w:rPr>
            </w:pPr>
            <w:r w:rsidRPr="005F2CB1">
              <w:rPr>
                <w:b/>
                <w:bCs/>
                <w:sz w:val="16"/>
                <w:szCs w:val="16"/>
              </w:rPr>
              <w:t>DL: High, UL: High</w:t>
            </w:r>
          </w:p>
        </w:tc>
      </w:tr>
      <w:tr w:rsidR="005F2CB1" w:rsidRPr="009729E7" w14:paraId="0E168EF1" w14:textId="77777777" w:rsidTr="004D3896">
        <w:tc>
          <w:tcPr>
            <w:tcW w:w="1454" w:type="dxa"/>
            <w:gridSpan w:val="2"/>
            <w:shd w:val="clear" w:color="auto" w:fill="auto"/>
            <w:vAlign w:val="center"/>
          </w:tcPr>
          <w:p w14:paraId="37FB043F" w14:textId="77777777" w:rsidR="005F2CB1" w:rsidRPr="009729E7" w:rsidRDefault="005F2CB1" w:rsidP="005F2CB1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14:paraId="33DEB2E3" w14:textId="327C9531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01818BAE" w14:textId="375A145C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1D84430" w14:textId="4862DECF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40BCC533" w14:textId="140A7B9A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4E5F9B7" w14:textId="041D4581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5A9A033" w14:textId="0B8AD13E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7737946" w14:textId="323FA2B5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Baseline operation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4006DD7" w14:textId="4E51BC11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Target operation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F828AE0" w14:textId="5155058C" w:rsidR="005F2CB1" w:rsidRPr="009729E7" w:rsidRDefault="005F2CB1" w:rsidP="005F2CB1">
            <w:pPr>
              <w:contextualSpacing/>
              <w:mirrorIndents/>
              <w:jc w:val="center"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Gain /Increase</w:t>
            </w:r>
          </w:p>
        </w:tc>
      </w:tr>
      <w:tr w:rsidR="002A3A2D" w:rsidRPr="009729E7" w14:paraId="209B14B8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127665A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3278B8A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F212A5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302.73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3662131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303.24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B8317E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0.17%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1F3985E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123.60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CD3191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125.39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976018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1.45%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4F24D22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34.01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29E507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37.92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E82F26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11.49%</w:t>
            </w:r>
          </w:p>
        </w:tc>
      </w:tr>
      <w:tr w:rsidR="002A3A2D" w:rsidRPr="009729E7" w14:paraId="60C70FF8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78769781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89F26B2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C9C7E2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178.25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6AA0E2B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177.41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925FE3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-0.47%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019744C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48.70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335446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51.36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D8D13C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5.45%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83CBD2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0.20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D30788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0.27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78B945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39.26%</w:t>
            </w:r>
          </w:p>
        </w:tc>
      </w:tr>
      <w:tr w:rsidR="002A3A2D" w:rsidRPr="009729E7" w14:paraId="4D2FE773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4FBC7DAD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D2E34DC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0AE9BB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291.30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0597788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293.08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EF7480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0.61%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0F9319D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115.06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953637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114.94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F1C7B1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-0.11%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2AB028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25.68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58D322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28.69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34CA3A6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11.70%</w:t>
            </w:r>
          </w:p>
        </w:tc>
      </w:tr>
      <w:tr w:rsidR="002A3A2D" w:rsidRPr="009729E7" w14:paraId="58482F2C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41CEF2A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Average-UPT (Mbps)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B40D720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189BF4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204.38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5C7B68F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153.74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0576E71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-24.77%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3D8AF2A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113.87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68CDAF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42.35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4B858A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-62.81%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F2E816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76.31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626E16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15.45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CA1DA8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-79.75%</w:t>
            </w:r>
          </w:p>
        </w:tc>
      </w:tr>
      <w:tr w:rsidR="002A3A2D" w:rsidRPr="009729E7" w14:paraId="7CD03D79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6446A08C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489F47A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B74A91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135.49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058796C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80.45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DAEEA7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-40.62%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7A6693B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24.14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C3E2A0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7DE1D5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-100.00%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F18563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0.09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3AF698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0.00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B6F02E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-100.00%</w:t>
            </w:r>
          </w:p>
        </w:tc>
      </w:tr>
      <w:tr w:rsidR="002A3A2D" w:rsidRPr="009729E7" w14:paraId="51223604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5BD34311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2C0C39C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481D08B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216.87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1CE54F6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156.96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4239E8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-27.62%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0585437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117.44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478E17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40.45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C6ECB3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-65.55%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1775BF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79.17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B10022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7.99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02F497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-89.91%</w:t>
            </w:r>
          </w:p>
        </w:tc>
      </w:tr>
      <w:tr w:rsidR="002A3A2D" w:rsidRPr="009729E7" w14:paraId="6D175BFF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287F24DA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30B57A2A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D1C753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15.70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07C9EEF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15.66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68E22D3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-0.27%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47EE420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54.93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A6790E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51.98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22E0A7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-5.37%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0B5535D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1277.40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EFEC66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1131.68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6F0D523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-11.41%</w:t>
            </w:r>
          </w:p>
        </w:tc>
      </w:tr>
      <w:tr w:rsidR="002A3A2D" w:rsidRPr="009729E7" w14:paraId="006F1A53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34312E03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DBF03FA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0408745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6.58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53635A3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6.61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25889D1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0.39%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04FF3C2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14.93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EB41C0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14.79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EA433A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-0.90%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C5E51D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30.52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976FD6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29.45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4E5014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-3.51%</w:t>
            </w:r>
          </w:p>
        </w:tc>
      </w:tr>
      <w:tr w:rsidR="002A3A2D" w:rsidRPr="009729E7" w14:paraId="4E59BC1F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41519C99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2F16722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20E689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13.79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6DCEDEE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13.80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3449A49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0.13%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083C5E6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36.99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EFF0AB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36.40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94B9C4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-1.61%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4B7ECD3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198.50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6F050CA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175.90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FC25C3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-11.38%</w:t>
            </w:r>
          </w:p>
        </w:tc>
      </w:tr>
      <w:tr w:rsidR="002A3A2D" w:rsidRPr="009729E7" w14:paraId="286F5138" w14:textId="77777777" w:rsidTr="004D3896">
        <w:tc>
          <w:tcPr>
            <w:tcW w:w="838" w:type="dxa"/>
            <w:vMerge w:val="restart"/>
            <w:shd w:val="clear" w:color="auto" w:fill="auto"/>
            <w:vAlign w:val="center"/>
          </w:tcPr>
          <w:p w14:paraId="6392C5EE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Packet-Latency CDF (ms)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10C01F0B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Mean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573ABD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5.20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3193E51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7.47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1C9887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43.53%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7B850B8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10.72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A18332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111.46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D6E40D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939.82%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9BA7FB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38.41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2C2D39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908.92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273B4914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2266.66%</w:t>
            </w:r>
          </w:p>
        </w:tc>
      </w:tr>
      <w:tr w:rsidR="002A3A2D" w:rsidRPr="009729E7" w14:paraId="18439577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518B99B9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39539E0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3EDA474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3.66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56EC4C4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4.00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4236F41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9.27%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513F0E5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4.96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B150BD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8.55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174562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72.61%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71AEE2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6.18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F2F97C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13.80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5FDF657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123.35%</w:t>
            </w:r>
          </w:p>
        </w:tc>
      </w:tr>
      <w:tr w:rsidR="002A3A2D" w:rsidRPr="009729E7" w14:paraId="05E19F78" w14:textId="77777777" w:rsidTr="004D3896">
        <w:tc>
          <w:tcPr>
            <w:tcW w:w="838" w:type="dxa"/>
            <w:vMerge/>
            <w:shd w:val="clear" w:color="auto" w:fill="auto"/>
            <w:vAlign w:val="center"/>
          </w:tcPr>
          <w:p w14:paraId="73C9C1E8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E20CCA8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50%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6B5807B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4.71 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2B2E058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6.31 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F95D48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33.87%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5207B88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8.45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D3FF42F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23.31 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987655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176.03%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0A46E81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12.51 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D435489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76.67 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7B0EE7DA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512.90%</w:t>
            </w:r>
          </w:p>
        </w:tc>
      </w:tr>
      <w:tr w:rsidR="002A3A2D" w:rsidRPr="009729E7" w14:paraId="22D467E2" w14:textId="77777777" w:rsidTr="004D3896">
        <w:tc>
          <w:tcPr>
            <w:tcW w:w="838" w:type="dxa"/>
            <w:shd w:val="clear" w:color="auto" w:fill="auto"/>
            <w:vAlign w:val="center"/>
          </w:tcPr>
          <w:p w14:paraId="3BAF6914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DL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535EFDBB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Type-1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7E38C42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15.72%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62C8ED9E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15.69%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150B91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20DA6AE6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36.95%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643B977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36.35%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F2F081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6A56FA01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72.97%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5C1DE6B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71.38%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197E717C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2A3A2D" w:rsidRPr="009729E7" w14:paraId="61A69982" w14:textId="77777777" w:rsidTr="004D3896">
        <w:tc>
          <w:tcPr>
            <w:tcW w:w="838" w:type="dxa"/>
            <w:shd w:val="clear" w:color="auto" w:fill="auto"/>
            <w:vAlign w:val="center"/>
          </w:tcPr>
          <w:p w14:paraId="49A207AB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>UL RU (%)</w:t>
            </w:r>
          </w:p>
        </w:tc>
        <w:tc>
          <w:tcPr>
            <w:tcW w:w="616" w:type="dxa"/>
            <w:shd w:val="clear" w:color="auto" w:fill="auto"/>
            <w:vAlign w:val="center"/>
          </w:tcPr>
          <w:p w14:paraId="680CF84C" w14:textId="77777777" w:rsidR="002A3A2D" w:rsidRPr="009729E7" w:rsidRDefault="002A3A2D" w:rsidP="00BE64EE">
            <w:pPr>
              <w:contextualSpacing/>
              <w:mirrorIndents/>
              <w:rPr>
                <w:b/>
                <w:sz w:val="16"/>
                <w:szCs w:val="16"/>
              </w:rPr>
            </w:pPr>
            <w:r w:rsidRPr="009729E7">
              <w:rPr>
                <w:b/>
                <w:sz w:val="16"/>
                <w:szCs w:val="16"/>
              </w:rPr>
              <w:t xml:space="preserve">Type-1 </w:t>
            </w:r>
          </w:p>
        </w:tc>
        <w:tc>
          <w:tcPr>
            <w:tcW w:w="845" w:type="dxa"/>
            <w:shd w:val="clear" w:color="auto" w:fill="auto"/>
            <w:vAlign w:val="center"/>
          </w:tcPr>
          <w:p w14:paraId="549E58E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2.23%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59C5288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3.91%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BAF9222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1986282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18.30%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AC009B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35.19%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44149E8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7BD2B5D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35.64%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F355FB5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>43.28%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4DA58330" w14:textId="77777777" w:rsidR="002A3A2D" w:rsidRPr="009729E7" w:rsidRDefault="002A3A2D" w:rsidP="00BE64EE">
            <w:pPr>
              <w:contextualSpacing/>
              <w:mirrorIndents/>
              <w:rPr>
                <w:sz w:val="16"/>
                <w:szCs w:val="16"/>
              </w:rPr>
            </w:pPr>
            <w:r>
              <w:rPr>
                <w:rFonts w:ascii="Calibri" w:eastAsia="맑은 고딕" w:hAnsi="Calibri" w:cs="Calibri"/>
                <w:color w:val="000000"/>
                <w:sz w:val="16"/>
                <w:szCs w:val="16"/>
              </w:rPr>
              <w:t xml:space="preserve">　</w:t>
            </w:r>
          </w:p>
        </w:tc>
      </w:tr>
      <w:tr w:rsidR="00522EF7" w:rsidRPr="009729E7" w14:paraId="7186ED7D" w14:textId="77777777" w:rsidTr="004D3896">
        <w:tc>
          <w:tcPr>
            <w:tcW w:w="9611" w:type="dxa"/>
            <w:gridSpan w:val="11"/>
            <w:shd w:val="clear" w:color="auto" w:fill="auto"/>
            <w:vAlign w:val="center"/>
          </w:tcPr>
          <w:p w14:paraId="7E541EAC" w14:textId="77777777" w:rsidR="00522EF7" w:rsidRPr="005F2CB1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Note:</w:t>
            </w:r>
            <w:r w:rsidRPr="005F2CB1">
              <w:rPr>
                <w:sz w:val="16"/>
                <w:szCs w:val="16"/>
              </w:rPr>
              <w:br/>
              <w:t>- For UPT, the gain can be calculated as: Gain (%) = Target UPT / Baseline UPT - 1</w:t>
            </w:r>
          </w:p>
          <w:p w14:paraId="7C29A989" w14:textId="77777777" w:rsidR="00522EF7" w:rsidRPr="005F2CB1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Latency, the increase can be calculated as: Increase (%) = Target latency / Baseline latency - 1</w:t>
            </w:r>
          </w:p>
          <w:p w14:paraId="7FDA3742" w14:textId="6559F31D" w:rsidR="00522EF7" w:rsidRPr="009729E7" w:rsidRDefault="00522EF7" w:rsidP="00522EF7">
            <w:pPr>
              <w:contextualSpacing/>
              <w:mirrorIndents/>
              <w:rPr>
                <w:sz w:val="16"/>
                <w:szCs w:val="16"/>
              </w:rPr>
            </w:pPr>
            <w:r w:rsidRPr="005F2CB1">
              <w:rPr>
                <w:sz w:val="16"/>
                <w:szCs w:val="16"/>
              </w:rPr>
              <w:t>- For RU, the increase can be calculated as: Increase (%) = Target RU (%) - Baseline RU (%)</w:t>
            </w:r>
          </w:p>
        </w:tc>
      </w:tr>
    </w:tbl>
    <w:p w14:paraId="725E48A0" w14:textId="77777777" w:rsidR="002A3A2D" w:rsidRPr="00522EF7" w:rsidRDefault="002A3A2D" w:rsidP="00CD6A5F">
      <w:pPr>
        <w:pStyle w:val="L1bullet"/>
        <w:ind w:left="0" w:firstLine="0"/>
        <w:rPr>
          <w:rFonts w:eastAsia="맑은 고딕"/>
          <w:lang w:eastAsia="ko-KR"/>
        </w:rPr>
      </w:pPr>
    </w:p>
    <w:sectPr w:rsidR="002A3A2D" w:rsidRPr="00522EF7">
      <w:headerReference w:type="default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D89FC" w14:textId="77777777" w:rsidR="00AA45F2" w:rsidRDefault="00AA45F2">
      <w:pPr>
        <w:spacing w:after="0"/>
      </w:pPr>
      <w:r>
        <w:separator/>
      </w:r>
    </w:p>
  </w:endnote>
  <w:endnote w:type="continuationSeparator" w:id="0">
    <w:p w14:paraId="7D8A9CAE" w14:textId="77777777" w:rsidR="00AA45F2" w:rsidRDefault="00AA45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504020202020204"/>
    <w:charset w:val="00"/>
    <w:family w:val="swiss"/>
    <w:pitch w:val="default"/>
    <w:sig w:usb0="00000000" w:usb1="00000000" w:usb2="00000009" w:usb3="00000000" w:csb0="000001FF" w:csb1="00000000"/>
  </w:font>
  <w:font w:name="????">
    <w:altName w:val="Arial Unicode MS"/>
    <w:charset w:val="88"/>
    <w:family w:val="auto"/>
    <w:pitch w:val="default"/>
    <w:sig w:usb0="00000000" w:usb1="00000000" w:usb2="00000010" w:usb3="00000000" w:csb0="001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KaiTi_GB2312">
    <w:altName w:val="楷体_GB2312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DE71E" w14:textId="77777777" w:rsidR="00975CE0" w:rsidRDefault="00975CE0">
    <w:pPr>
      <w:pStyle w:val="afb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707B6" w14:textId="77777777" w:rsidR="00AA45F2" w:rsidRDefault="00AA45F2">
      <w:pPr>
        <w:spacing w:after="0"/>
      </w:pPr>
      <w:r>
        <w:separator/>
      </w:r>
    </w:p>
  </w:footnote>
  <w:footnote w:type="continuationSeparator" w:id="0">
    <w:p w14:paraId="697F13AB" w14:textId="77777777" w:rsidR="00AA45F2" w:rsidRDefault="00AA45F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1BBAA" w14:textId="66D20B2F" w:rsidR="00975CE0" w:rsidRDefault="00975CE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D1CE2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9D1CE2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9D1CE2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9D1CE2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9D1CE2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9D1CE2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9D1CE2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9D1CE2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9D1CE2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9D1CE2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2FC9527C" w14:textId="0E95E67C" w:rsidR="00975CE0" w:rsidRDefault="00975CE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B08BE">
      <w:rPr>
        <w:rFonts w:ascii="Arial" w:hAnsi="Arial" w:cs="Arial"/>
        <w:b/>
        <w:noProof/>
        <w:sz w:val="18"/>
        <w:szCs w:val="18"/>
      </w:rPr>
      <w:t>36</w:t>
    </w:r>
    <w:r>
      <w:rPr>
        <w:rFonts w:ascii="Arial" w:hAnsi="Arial" w:cs="Arial"/>
        <w:b/>
        <w:sz w:val="18"/>
        <w:szCs w:val="18"/>
      </w:rPr>
      <w:fldChar w:fldCharType="end"/>
    </w:r>
  </w:p>
  <w:p w14:paraId="596E1DE9" w14:textId="20E6D425" w:rsidR="00975CE0" w:rsidRDefault="00975CE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D1CE2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9D1CE2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9D1CE2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9D1CE2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9D1CE2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9D1CE2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9D1CE2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9D1CE2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9D1CE2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9D1CE2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707E5CB1" w14:textId="77777777" w:rsidR="00975CE0" w:rsidRDefault="00975CE0">
    <w:pPr>
      <w:pStyle w:val="af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052"/>
        </w:tabs>
        <w:ind w:left="105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4B6444"/>
    <w:multiLevelType w:val="hybridMultilevel"/>
    <w:tmpl w:val="C76021C8"/>
    <w:lvl w:ilvl="0" w:tplc="5136F216">
      <w:start w:val="4"/>
      <w:numFmt w:val="bullet"/>
      <w:lvlText w:val=""/>
      <w:lvlJc w:val="left"/>
      <w:pPr>
        <w:ind w:left="456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76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6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6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76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6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6" w:hanging="440"/>
      </w:pPr>
      <w:rPr>
        <w:rFonts w:ascii="Wingdings" w:hAnsi="Wingdings" w:hint="default"/>
      </w:rPr>
    </w:lvl>
  </w:abstractNum>
  <w:abstractNum w:abstractNumId="11" w15:restartNumberingAfterBreak="0">
    <w:nsid w:val="0E8C4D21"/>
    <w:multiLevelType w:val="hybridMultilevel"/>
    <w:tmpl w:val="5C5CC704"/>
    <w:lvl w:ilvl="0" w:tplc="F8C427DC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2" w15:restartNumberingAfterBreak="0">
    <w:nsid w:val="109B2A69"/>
    <w:multiLevelType w:val="hybridMultilevel"/>
    <w:tmpl w:val="84C4C680"/>
    <w:lvl w:ilvl="0" w:tplc="F8C427DC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3" w15:restartNumberingAfterBreak="0">
    <w:nsid w:val="220606BA"/>
    <w:multiLevelType w:val="hybridMultilevel"/>
    <w:tmpl w:val="ACC8EEE0"/>
    <w:lvl w:ilvl="0" w:tplc="B2667D1A">
      <w:start w:val="2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6D853C1"/>
    <w:multiLevelType w:val="hybridMultilevel"/>
    <w:tmpl w:val="9C6C52D2"/>
    <w:lvl w:ilvl="0" w:tplc="F8C427DC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5" w15:restartNumberingAfterBreak="0">
    <w:nsid w:val="29071963"/>
    <w:multiLevelType w:val="multilevel"/>
    <w:tmpl w:val="29071963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7125C"/>
    <w:multiLevelType w:val="multi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610C3A"/>
    <w:multiLevelType w:val="hybridMultilevel"/>
    <w:tmpl w:val="8F787680"/>
    <w:lvl w:ilvl="0" w:tplc="F8C427DC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9" w15:restartNumberingAfterBreak="0">
    <w:nsid w:val="310D786B"/>
    <w:multiLevelType w:val="multilevel"/>
    <w:tmpl w:val="088C24CA"/>
    <w:lvl w:ilvl="0">
      <w:start w:val="34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37"/>
      <w:numFmt w:val="decimal"/>
      <w:lvlText w:val="%1-%2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1" w15:restartNumberingAfterBreak="0">
    <w:nsid w:val="3AA46647"/>
    <w:multiLevelType w:val="multilevel"/>
    <w:tmpl w:val="3AA46647"/>
    <w:lvl w:ilvl="0">
      <w:start w:val="1"/>
      <w:numFmt w:val="decimal"/>
      <w:pStyle w:val="DraftProposal"/>
      <w:lvlText w:val="Proposal %1"/>
      <w:lvlJc w:val="left"/>
      <w:pPr>
        <w:tabs>
          <w:tab w:val="left" w:pos="1304"/>
        </w:tabs>
        <w:snapToGrid w:val="0"/>
        <w:ind w:left="1304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"/>
        <w:kern w:val="0"/>
        <w:position w:val="0"/>
        <w:sz w:val="2"/>
        <w:szCs w:val="2"/>
        <w:u w:val="none" w:color="000000"/>
        <w:shd w:val="clear" w:color="auto" w:fill="000000"/>
        <w:vertAlign w:val="baseline"/>
        <w:lang w:val="en-US" w:eastAsia="zh-CN" w:bidi="zh-C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2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23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decimal"/>
      <w:lvlText w:val="%3.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2FE570A"/>
    <w:multiLevelType w:val="multilevel"/>
    <w:tmpl w:val="42FE570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1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2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5" w15:restartNumberingAfterBreak="0">
    <w:nsid w:val="45353964"/>
    <w:multiLevelType w:val="hybridMultilevel"/>
    <w:tmpl w:val="F44835D4"/>
    <w:lvl w:ilvl="0" w:tplc="F8C427DC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6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74274C7"/>
    <w:multiLevelType w:val="multilevel"/>
    <w:tmpl w:val="474274C7"/>
    <w:lvl w:ilvl="0">
      <w:start w:val="1"/>
      <w:numFmt w:val="decimalZero"/>
      <w:pStyle w:val="SpecTextNum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28" w15:restartNumberingAfterBreak="0">
    <w:nsid w:val="4A55685D"/>
    <w:multiLevelType w:val="multi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B1F283C"/>
    <w:multiLevelType w:val="multi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3" w15:restartNumberingAfterBreak="0">
    <w:nsid w:val="5A7220A6"/>
    <w:multiLevelType w:val="hybridMultilevel"/>
    <w:tmpl w:val="791A66D8"/>
    <w:lvl w:ilvl="0" w:tplc="F8C427DC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4" w15:restartNumberingAfterBreak="0">
    <w:nsid w:val="5B2C0098"/>
    <w:multiLevelType w:val="hybridMultilevel"/>
    <w:tmpl w:val="E078EB68"/>
    <w:lvl w:ilvl="0" w:tplc="F8C427DC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5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6313EB"/>
    <w:multiLevelType w:val="hybridMultilevel"/>
    <w:tmpl w:val="9ED24E10"/>
    <w:lvl w:ilvl="0" w:tplc="F8C427DC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7" w15:restartNumberingAfterBreak="0">
    <w:nsid w:val="6923324D"/>
    <w:multiLevelType w:val="hybridMultilevel"/>
    <w:tmpl w:val="DB9EF2BA"/>
    <w:lvl w:ilvl="0" w:tplc="F8C427DC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8" w15:restartNumberingAfterBreak="0">
    <w:nsid w:val="6C0A0946"/>
    <w:multiLevelType w:val="hybridMultilevel"/>
    <w:tmpl w:val="C6E49A10"/>
    <w:lvl w:ilvl="0" w:tplc="F8C427DC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867"/>
        </w:tabs>
        <w:ind w:left="986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317"/>
        </w:tabs>
        <w:ind w:left="131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37"/>
        </w:tabs>
        <w:ind w:left="203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757"/>
        </w:tabs>
        <w:ind w:left="275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77"/>
        </w:tabs>
        <w:ind w:left="347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97"/>
        </w:tabs>
        <w:ind w:left="419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17"/>
        </w:tabs>
        <w:ind w:left="491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37"/>
        </w:tabs>
        <w:ind w:left="563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357"/>
        </w:tabs>
        <w:ind w:left="6357" w:hanging="360"/>
      </w:pPr>
      <w:rPr>
        <w:rFonts w:ascii="Wingdings" w:hAnsi="Wingdings" w:hint="default"/>
      </w:rPr>
    </w:lvl>
  </w:abstractNum>
  <w:abstractNum w:abstractNumId="40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E73EDE"/>
    <w:multiLevelType w:val="hybridMultilevel"/>
    <w:tmpl w:val="2C0421BE"/>
    <w:lvl w:ilvl="0" w:tplc="F8C427DC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2" w15:restartNumberingAfterBreak="0">
    <w:nsid w:val="78F76F6F"/>
    <w:multiLevelType w:val="multilevel"/>
    <w:tmpl w:val="78F76F6F"/>
    <w:lvl w:ilvl="0">
      <w:start w:val="1"/>
      <w:numFmt w:val="bullet"/>
      <w:pStyle w:val="normalpuce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BC330F5"/>
    <w:multiLevelType w:val="multilevel"/>
    <w:tmpl w:val="7BC330F5"/>
    <w:lvl w:ilvl="0">
      <w:start w:val="1"/>
      <w:numFmt w:val="bullet"/>
      <w:pStyle w:val="clea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547DFD"/>
    <w:multiLevelType w:val="multi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364602597">
    <w:abstractNumId w:val="3"/>
  </w:num>
  <w:num w:numId="2" w16cid:durableId="856508817">
    <w:abstractNumId w:val="5"/>
  </w:num>
  <w:num w:numId="3" w16cid:durableId="1861577347">
    <w:abstractNumId w:val="8"/>
  </w:num>
  <w:num w:numId="4" w16cid:durableId="114446386">
    <w:abstractNumId w:val="9"/>
  </w:num>
  <w:num w:numId="5" w16cid:durableId="660085795">
    <w:abstractNumId w:val="6"/>
  </w:num>
  <w:num w:numId="6" w16cid:durableId="415631954">
    <w:abstractNumId w:val="2"/>
  </w:num>
  <w:num w:numId="7" w16cid:durableId="1577590652">
    <w:abstractNumId w:val="7"/>
  </w:num>
  <w:num w:numId="8" w16cid:durableId="2097361425">
    <w:abstractNumId w:val="4"/>
  </w:num>
  <w:num w:numId="9" w16cid:durableId="401297130">
    <w:abstractNumId w:val="1"/>
  </w:num>
  <w:num w:numId="10" w16cid:durableId="1986424440">
    <w:abstractNumId w:val="0"/>
  </w:num>
  <w:num w:numId="11" w16cid:durableId="1200510439">
    <w:abstractNumId w:val="43"/>
  </w:num>
  <w:num w:numId="12" w16cid:durableId="281890115">
    <w:abstractNumId w:val="32"/>
  </w:num>
  <w:num w:numId="13" w16cid:durableId="1355299848">
    <w:abstractNumId w:val="20"/>
    <w:lvlOverride w:ilvl="0">
      <w:startOverride w:val="1"/>
    </w:lvlOverride>
  </w:num>
  <w:num w:numId="14" w16cid:durableId="938028348">
    <w:abstractNumId w:val="39"/>
  </w:num>
  <w:num w:numId="15" w16cid:durableId="17262995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64463074">
    <w:abstractNumId w:val="17"/>
  </w:num>
  <w:num w:numId="17" w16cid:durableId="104857853">
    <w:abstractNumId w:val="30"/>
  </w:num>
  <w:num w:numId="18" w16cid:durableId="1329677662">
    <w:abstractNumId w:val="22"/>
  </w:num>
  <w:num w:numId="19" w16cid:durableId="5459550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33521448">
    <w:abstractNumId w:val="16"/>
  </w:num>
  <w:num w:numId="21" w16cid:durableId="300118372">
    <w:abstractNumId w:val="26"/>
  </w:num>
  <w:num w:numId="22" w16cid:durableId="438524400">
    <w:abstractNumId w:val="28"/>
  </w:num>
  <w:num w:numId="23" w16cid:durableId="15280173">
    <w:abstractNumId w:val="45"/>
  </w:num>
  <w:num w:numId="24" w16cid:durableId="590889903">
    <w:abstractNumId w:val="29"/>
  </w:num>
  <w:num w:numId="25" w16cid:durableId="1510758211">
    <w:abstractNumId w:val="42"/>
  </w:num>
  <w:num w:numId="26" w16cid:durableId="1488395796">
    <w:abstractNumId w:val="35"/>
  </w:num>
  <w:num w:numId="27" w16cid:durableId="664742318">
    <w:abstractNumId w:val="27"/>
  </w:num>
  <w:num w:numId="28" w16cid:durableId="1225414212">
    <w:abstractNumId w:val="23"/>
  </w:num>
  <w:num w:numId="29" w16cid:durableId="1128090377">
    <w:abstractNumId w:val="44"/>
  </w:num>
  <w:num w:numId="30" w16cid:durableId="1774586948">
    <w:abstractNumId w:val="40"/>
  </w:num>
  <w:num w:numId="31" w16cid:durableId="936330821">
    <w:abstractNumId w:val="31"/>
  </w:num>
  <w:num w:numId="32" w16cid:durableId="468983187">
    <w:abstractNumId w:val="15"/>
  </w:num>
  <w:num w:numId="33" w16cid:durableId="1386220001">
    <w:abstractNumId w:val="12"/>
  </w:num>
  <w:num w:numId="34" w16cid:durableId="2018000998">
    <w:abstractNumId w:val="14"/>
  </w:num>
  <w:num w:numId="35" w16cid:durableId="2106420490">
    <w:abstractNumId w:val="18"/>
  </w:num>
  <w:num w:numId="36" w16cid:durableId="1483887658">
    <w:abstractNumId w:val="38"/>
  </w:num>
  <w:num w:numId="37" w16cid:durableId="1650285089">
    <w:abstractNumId w:val="19"/>
  </w:num>
  <w:num w:numId="38" w16cid:durableId="467866935">
    <w:abstractNumId w:val="33"/>
  </w:num>
  <w:num w:numId="39" w16cid:durableId="917636648">
    <w:abstractNumId w:val="37"/>
  </w:num>
  <w:num w:numId="40" w16cid:durableId="840704513">
    <w:abstractNumId w:val="25"/>
  </w:num>
  <w:num w:numId="41" w16cid:durableId="2125615343">
    <w:abstractNumId w:val="36"/>
  </w:num>
  <w:num w:numId="42" w16cid:durableId="769469887">
    <w:abstractNumId w:val="41"/>
  </w:num>
  <w:num w:numId="43" w16cid:durableId="441806289">
    <w:abstractNumId w:val="11"/>
  </w:num>
  <w:num w:numId="44" w16cid:durableId="1635519104">
    <w:abstractNumId w:val="34"/>
  </w:num>
  <w:num w:numId="45" w16cid:durableId="737096110">
    <w:abstractNumId w:val="10"/>
  </w:num>
  <w:num w:numId="46" w16cid:durableId="1823768439">
    <w:abstractNumId w:val="13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772B"/>
    <w:rsid w:val="00011A73"/>
    <w:rsid w:val="0001290C"/>
    <w:rsid w:val="00023E2E"/>
    <w:rsid w:val="00031274"/>
    <w:rsid w:val="00033397"/>
    <w:rsid w:val="00037614"/>
    <w:rsid w:val="00040095"/>
    <w:rsid w:val="000453B4"/>
    <w:rsid w:val="00051834"/>
    <w:rsid w:val="00051F12"/>
    <w:rsid w:val="00054A22"/>
    <w:rsid w:val="00054F23"/>
    <w:rsid w:val="00056DBC"/>
    <w:rsid w:val="00062023"/>
    <w:rsid w:val="00062280"/>
    <w:rsid w:val="00063871"/>
    <w:rsid w:val="000655A6"/>
    <w:rsid w:val="000670CC"/>
    <w:rsid w:val="00080512"/>
    <w:rsid w:val="00083242"/>
    <w:rsid w:val="00097AE3"/>
    <w:rsid w:val="000A7358"/>
    <w:rsid w:val="000B79CB"/>
    <w:rsid w:val="000C47C3"/>
    <w:rsid w:val="000C61B9"/>
    <w:rsid w:val="000D2002"/>
    <w:rsid w:val="000D23E0"/>
    <w:rsid w:val="000D58AB"/>
    <w:rsid w:val="000E5734"/>
    <w:rsid w:val="000E6273"/>
    <w:rsid w:val="000F251E"/>
    <w:rsid w:val="000F5247"/>
    <w:rsid w:val="001051D1"/>
    <w:rsid w:val="00114E8A"/>
    <w:rsid w:val="00116B91"/>
    <w:rsid w:val="00127490"/>
    <w:rsid w:val="0013033D"/>
    <w:rsid w:val="00133525"/>
    <w:rsid w:val="00134A98"/>
    <w:rsid w:val="0013539A"/>
    <w:rsid w:val="001376BA"/>
    <w:rsid w:val="00144EA2"/>
    <w:rsid w:val="00145A69"/>
    <w:rsid w:val="0016172C"/>
    <w:rsid w:val="0016217F"/>
    <w:rsid w:val="001656F6"/>
    <w:rsid w:val="0016752D"/>
    <w:rsid w:val="00170B58"/>
    <w:rsid w:val="001728D8"/>
    <w:rsid w:val="00183508"/>
    <w:rsid w:val="00195D06"/>
    <w:rsid w:val="001A222E"/>
    <w:rsid w:val="001A2DB8"/>
    <w:rsid w:val="001A2F83"/>
    <w:rsid w:val="001A4551"/>
    <w:rsid w:val="001A4C42"/>
    <w:rsid w:val="001A5F54"/>
    <w:rsid w:val="001A7420"/>
    <w:rsid w:val="001B19EA"/>
    <w:rsid w:val="001B6637"/>
    <w:rsid w:val="001B77B6"/>
    <w:rsid w:val="001C1F6F"/>
    <w:rsid w:val="001C21C3"/>
    <w:rsid w:val="001C5791"/>
    <w:rsid w:val="001D02C2"/>
    <w:rsid w:val="001E72A4"/>
    <w:rsid w:val="001F0C1D"/>
    <w:rsid w:val="001F1132"/>
    <w:rsid w:val="001F168B"/>
    <w:rsid w:val="002153B2"/>
    <w:rsid w:val="0022002F"/>
    <w:rsid w:val="002209E1"/>
    <w:rsid w:val="00223850"/>
    <w:rsid w:val="002336A8"/>
    <w:rsid w:val="002347A2"/>
    <w:rsid w:val="00236CC8"/>
    <w:rsid w:val="0024771E"/>
    <w:rsid w:val="00263CD1"/>
    <w:rsid w:val="002675F0"/>
    <w:rsid w:val="00267FBA"/>
    <w:rsid w:val="002725B8"/>
    <w:rsid w:val="002760EE"/>
    <w:rsid w:val="00290514"/>
    <w:rsid w:val="0029144F"/>
    <w:rsid w:val="00293AB1"/>
    <w:rsid w:val="002949F8"/>
    <w:rsid w:val="00297A32"/>
    <w:rsid w:val="002A0930"/>
    <w:rsid w:val="002A0FA6"/>
    <w:rsid w:val="002A16E4"/>
    <w:rsid w:val="002A3A2D"/>
    <w:rsid w:val="002B1264"/>
    <w:rsid w:val="002B5ABE"/>
    <w:rsid w:val="002B6339"/>
    <w:rsid w:val="002C0F19"/>
    <w:rsid w:val="002C4363"/>
    <w:rsid w:val="002D0867"/>
    <w:rsid w:val="002D6A54"/>
    <w:rsid w:val="002E00EE"/>
    <w:rsid w:val="002E138A"/>
    <w:rsid w:val="0031179F"/>
    <w:rsid w:val="00316D81"/>
    <w:rsid w:val="00317004"/>
    <w:rsid w:val="003172DC"/>
    <w:rsid w:val="003261AE"/>
    <w:rsid w:val="003311EB"/>
    <w:rsid w:val="00331204"/>
    <w:rsid w:val="00332E2F"/>
    <w:rsid w:val="00335E7C"/>
    <w:rsid w:val="00344B72"/>
    <w:rsid w:val="00346F99"/>
    <w:rsid w:val="0035283A"/>
    <w:rsid w:val="00353FDA"/>
    <w:rsid w:val="0035462D"/>
    <w:rsid w:val="00356555"/>
    <w:rsid w:val="00363619"/>
    <w:rsid w:val="00366DA9"/>
    <w:rsid w:val="003765B8"/>
    <w:rsid w:val="00380045"/>
    <w:rsid w:val="00380AB7"/>
    <w:rsid w:val="00381F1B"/>
    <w:rsid w:val="00385753"/>
    <w:rsid w:val="00390482"/>
    <w:rsid w:val="003B6679"/>
    <w:rsid w:val="003C136C"/>
    <w:rsid w:val="003C1A70"/>
    <w:rsid w:val="003C37B3"/>
    <w:rsid w:val="003C3971"/>
    <w:rsid w:val="003C63E9"/>
    <w:rsid w:val="003C7292"/>
    <w:rsid w:val="003D3C35"/>
    <w:rsid w:val="003E44AF"/>
    <w:rsid w:val="00423334"/>
    <w:rsid w:val="004271A7"/>
    <w:rsid w:val="004278AF"/>
    <w:rsid w:val="004345EC"/>
    <w:rsid w:val="00435C9C"/>
    <w:rsid w:val="00446C84"/>
    <w:rsid w:val="004472B6"/>
    <w:rsid w:val="00450930"/>
    <w:rsid w:val="00464301"/>
    <w:rsid w:val="00465515"/>
    <w:rsid w:val="00475296"/>
    <w:rsid w:val="004835D8"/>
    <w:rsid w:val="00484E37"/>
    <w:rsid w:val="00496B9F"/>
    <w:rsid w:val="0049751D"/>
    <w:rsid w:val="004A2CBE"/>
    <w:rsid w:val="004B0B70"/>
    <w:rsid w:val="004B3AD8"/>
    <w:rsid w:val="004C30AC"/>
    <w:rsid w:val="004D1CC8"/>
    <w:rsid w:val="004D3578"/>
    <w:rsid w:val="004D3896"/>
    <w:rsid w:val="004E0805"/>
    <w:rsid w:val="004E0D4F"/>
    <w:rsid w:val="004E213A"/>
    <w:rsid w:val="004E2FD8"/>
    <w:rsid w:val="004E3B11"/>
    <w:rsid w:val="004F0988"/>
    <w:rsid w:val="004F0B0E"/>
    <w:rsid w:val="004F3340"/>
    <w:rsid w:val="004F5786"/>
    <w:rsid w:val="005070CC"/>
    <w:rsid w:val="00507CE6"/>
    <w:rsid w:val="00510E6B"/>
    <w:rsid w:val="0051117D"/>
    <w:rsid w:val="00513AEC"/>
    <w:rsid w:val="00522EF7"/>
    <w:rsid w:val="00524393"/>
    <w:rsid w:val="005252F9"/>
    <w:rsid w:val="00526040"/>
    <w:rsid w:val="005268B3"/>
    <w:rsid w:val="00530153"/>
    <w:rsid w:val="00532D56"/>
    <w:rsid w:val="0053388B"/>
    <w:rsid w:val="00535773"/>
    <w:rsid w:val="0054108C"/>
    <w:rsid w:val="005435C0"/>
    <w:rsid w:val="00543E6C"/>
    <w:rsid w:val="00550271"/>
    <w:rsid w:val="0055318B"/>
    <w:rsid w:val="00555426"/>
    <w:rsid w:val="005621C7"/>
    <w:rsid w:val="00565087"/>
    <w:rsid w:val="00567A26"/>
    <w:rsid w:val="005751A8"/>
    <w:rsid w:val="00582D8E"/>
    <w:rsid w:val="0058319D"/>
    <w:rsid w:val="005868FF"/>
    <w:rsid w:val="00592E32"/>
    <w:rsid w:val="00596BF4"/>
    <w:rsid w:val="00597B11"/>
    <w:rsid w:val="005B294F"/>
    <w:rsid w:val="005B2DB0"/>
    <w:rsid w:val="005B349F"/>
    <w:rsid w:val="005B4438"/>
    <w:rsid w:val="005C5596"/>
    <w:rsid w:val="005D2E01"/>
    <w:rsid w:val="005D7526"/>
    <w:rsid w:val="005E04D7"/>
    <w:rsid w:val="005E2C0F"/>
    <w:rsid w:val="005E4BB2"/>
    <w:rsid w:val="005E6710"/>
    <w:rsid w:val="005F05CD"/>
    <w:rsid w:val="005F2CB1"/>
    <w:rsid w:val="005F788A"/>
    <w:rsid w:val="00602AEA"/>
    <w:rsid w:val="00603923"/>
    <w:rsid w:val="006130DE"/>
    <w:rsid w:val="00614FDF"/>
    <w:rsid w:val="00622CA7"/>
    <w:rsid w:val="00623A24"/>
    <w:rsid w:val="00626A53"/>
    <w:rsid w:val="00630DBC"/>
    <w:rsid w:val="0063543D"/>
    <w:rsid w:val="00635E89"/>
    <w:rsid w:val="006414FB"/>
    <w:rsid w:val="0064518B"/>
    <w:rsid w:val="00647114"/>
    <w:rsid w:val="00655BDF"/>
    <w:rsid w:val="006643DA"/>
    <w:rsid w:val="00665F3B"/>
    <w:rsid w:val="006732E5"/>
    <w:rsid w:val="00674F5E"/>
    <w:rsid w:val="00684C01"/>
    <w:rsid w:val="00686C36"/>
    <w:rsid w:val="006912E9"/>
    <w:rsid w:val="006A2D55"/>
    <w:rsid w:val="006A323F"/>
    <w:rsid w:val="006A7B8B"/>
    <w:rsid w:val="006B2097"/>
    <w:rsid w:val="006B30D0"/>
    <w:rsid w:val="006B341F"/>
    <w:rsid w:val="006B74EB"/>
    <w:rsid w:val="006C18E7"/>
    <w:rsid w:val="006C3D95"/>
    <w:rsid w:val="006C3EA7"/>
    <w:rsid w:val="006C4BDC"/>
    <w:rsid w:val="006C6727"/>
    <w:rsid w:val="006D3C08"/>
    <w:rsid w:val="006D6AE8"/>
    <w:rsid w:val="006E5006"/>
    <w:rsid w:val="006E5C86"/>
    <w:rsid w:val="006E75D3"/>
    <w:rsid w:val="006F01EE"/>
    <w:rsid w:val="006F1EEB"/>
    <w:rsid w:val="00701116"/>
    <w:rsid w:val="00704DFF"/>
    <w:rsid w:val="00706772"/>
    <w:rsid w:val="00710168"/>
    <w:rsid w:val="0071174C"/>
    <w:rsid w:val="00712441"/>
    <w:rsid w:val="00713C44"/>
    <w:rsid w:val="00714AAE"/>
    <w:rsid w:val="00727F6F"/>
    <w:rsid w:val="00734A5B"/>
    <w:rsid w:val="007355CB"/>
    <w:rsid w:val="00736A7D"/>
    <w:rsid w:val="0074026F"/>
    <w:rsid w:val="007429F6"/>
    <w:rsid w:val="00744904"/>
    <w:rsid w:val="00744E76"/>
    <w:rsid w:val="00745499"/>
    <w:rsid w:val="00746638"/>
    <w:rsid w:val="007468B3"/>
    <w:rsid w:val="007501F1"/>
    <w:rsid w:val="007513D7"/>
    <w:rsid w:val="0075168C"/>
    <w:rsid w:val="00752EF5"/>
    <w:rsid w:val="0075582E"/>
    <w:rsid w:val="00760895"/>
    <w:rsid w:val="00765EA3"/>
    <w:rsid w:val="00765FFC"/>
    <w:rsid w:val="007704E6"/>
    <w:rsid w:val="00771E9A"/>
    <w:rsid w:val="0077362F"/>
    <w:rsid w:val="00773B65"/>
    <w:rsid w:val="00773E1A"/>
    <w:rsid w:val="00774DA4"/>
    <w:rsid w:val="00775CF5"/>
    <w:rsid w:val="0077622C"/>
    <w:rsid w:val="00780543"/>
    <w:rsid w:val="00781F0F"/>
    <w:rsid w:val="00783271"/>
    <w:rsid w:val="0078379E"/>
    <w:rsid w:val="0079727B"/>
    <w:rsid w:val="007A37E4"/>
    <w:rsid w:val="007A55C9"/>
    <w:rsid w:val="007A7452"/>
    <w:rsid w:val="007B600E"/>
    <w:rsid w:val="007B6489"/>
    <w:rsid w:val="007C23E5"/>
    <w:rsid w:val="007D05FE"/>
    <w:rsid w:val="007D6EDC"/>
    <w:rsid w:val="007E1661"/>
    <w:rsid w:val="007E785B"/>
    <w:rsid w:val="007F0F4A"/>
    <w:rsid w:val="007F3F45"/>
    <w:rsid w:val="007F65BB"/>
    <w:rsid w:val="008028A4"/>
    <w:rsid w:val="00807655"/>
    <w:rsid w:val="00807BC0"/>
    <w:rsid w:val="008112C6"/>
    <w:rsid w:val="00813317"/>
    <w:rsid w:val="00824495"/>
    <w:rsid w:val="00825F6E"/>
    <w:rsid w:val="00825FA6"/>
    <w:rsid w:val="00830747"/>
    <w:rsid w:val="00834939"/>
    <w:rsid w:val="00835F64"/>
    <w:rsid w:val="00836135"/>
    <w:rsid w:val="00836911"/>
    <w:rsid w:val="00842A99"/>
    <w:rsid w:val="00851525"/>
    <w:rsid w:val="008566ED"/>
    <w:rsid w:val="00862DD2"/>
    <w:rsid w:val="008665C1"/>
    <w:rsid w:val="008768CA"/>
    <w:rsid w:val="00885540"/>
    <w:rsid w:val="008A2586"/>
    <w:rsid w:val="008A2CA7"/>
    <w:rsid w:val="008A75D4"/>
    <w:rsid w:val="008B0772"/>
    <w:rsid w:val="008B3F12"/>
    <w:rsid w:val="008B5541"/>
    <w:rsid w:val="008C34F0"/>
    <w:rsid w:val="008C384C"/>
    <w:rsid w:val="008C4D34"/>
    <w:rsid w:val="008C4FC5"/>
    <w:rsid w:val="008C6D37"/>
    <w:rsid w:val="008E1931"/>
    <w:rsid w:val="008E2D68"/>
    <w:rsid w:val="008E6756"/>
    <w:rsid w:val="008F47F1"/>
    <w:rsid w:val="008F7206"/>
    <w:rsid w:val="0090271F"/>
    <w:rsid w:val="00902E23"/>
    <w:rsid w:val="009114D7"/>
    <w:rsid w:val="009121C3"/>
    <w:rsid w:val="0091348E"/>
    <w:rsid w:val="009159CE"/>
    <w:rsid w:val="00917CCB"/>
    <w:rsid w:val="00925124"/>
    <w:rsid w:val="00926D3E"/>
    <w:rsid w:val="00930EEB"/>
    <w:rsid w:val="00933FB0"/>
    <w:rsid w:val="009408C1"/>
    <w:rsid w:val="009410A8"/>
    <w:rsid w:val="00942EC2"/>
    <w:rsid w:val="00945CF0"/>
    <w:rsid w:val="00953F44"/>
    <w:rsid w:val="00956C21"/>
    <w:rsid w:val="00957E6E"/>
    <w:rsid w:val="00957F4D"/>
    <w:rsid w:val="009706FE"/>
    <w:rsid w:val="00971048"/>
    <w:rsid w:val="00971C12"/>
    <w:rsid w:val="00973190"/>
    <w:rsid w:val="00975CE0"/>
    <w:rsid w:val="00985D26"/>
    <w:rsid w:val="00991EB3"/>
    <w:rsid w:val="00993475"/>
    <w:rsid w:val="0099609C"/>
    <w:rsid w:val="00997E85"/>
    <w:rsid w:val="009B07AB"/>
    <w:rsid w:val="009B08BE"/>
    <w:rsid w:val="009B4CD1"/>
    <w:rsid w:val="009B54D3"/>
    <w:rsid w:val="009C20AE"/>
    <w:rsid w:val="009C2510"/>
    <w:rsid w:val="009D1CE2"/>
    <w:rsid w:val="009D6AC8"/>
    <w:rsid w:val="009E1A81"/>
    <w:rsid w:val="009E593F"/>
    <w:rsid w:val="009F37B7"/>
    <w:rsid w:val="009F4389"/>
    <w:rsid w:val="009F5096"/>
    <w:rsid w:val="009F58FB"/>
    <w:rsid w:val="00A02F65"/>
    <w:rsid w:val="00A10F02"/>
    <w:rsid w:val="00A164B4"/>
    <w:rsid w:val="00A26956"/>
    <w:rsid w:val="00A27486"/>
    <w:rsid w:val="00A34717"/>
    <w:rsid w:val="00A449A1"/>
    <w:rsid w:val="00A53200"/>
    <w:rsid w:val="00A53724"/>
    <w:rsid w:val="00A55C97"/>
    <w:rsid w:val="00A56066"/>
    <w:rsid w:val="00A56BF7"/>
    <w:rsid w:val="00A6269C"/>
    <w:rsid w:val="00A63133"/>
    <w:rsid w:val="00A64918"/>
    <w:rsid w:val="00A65BB1"/>
    <w:rsid w:val="00A73129"/>
    <w:rsid w:val="00A819C2"/>
    <w:rsid w:val="00A82346"/>
    <w:rsid w:val="00A92BA1"/>
    <w:rsid w:val="00A95A32"/>
    <w:rsid w:val="00AA394C"/>
    <w:rsid w:val="00AA45F2"/>
    <w:rsid w:val="00AA5699"/>
    <w:rsid w:val="00AB061E"/>
    <w:rsid w:val="00AB4A5D"/>
    <w:rsid w:val="00AB5D6C"/>
    <w:rsid w:val="00AB5F7E"/>
    <w:rsid w:val="00AB7B2B"/>
    <w:rsid w:val="00AC27B9"/>
    <w:rsid w:val="00AC32BE"/>
    <w:rsid w:val="00AC6BC6"/>
    <w:rsid w:val="00AD065E"/>
    <w:rsid w:val="00AE65E2"/>
    <w:rsid w:val="00AF1460"/>
    <w:rsid w:val="00AF481E"/>
    <w:rsid w:val="00B04376"/>
    <w:rsid w:val="00B1446B"/>
    <w:rsid w:val="00B151B9"/>
    <w:rsid w:val="00B15449"/>
    <w:rsid w:val="00B1638E"/>
    <w:rsid w:val="00B269E1"/>
    <w:rsid w:val="00B272BA"/>
    <w:rsid w:val="00B33580"/>
    <w:rsid w:val="00B34EBD"/>
    <w:rsid w:val="00B41834"/>
    <w:rsid w:val="00B523E7"/>
    <w:rsid w:val="00B60A28"/>
    <w:rsid w:val="00B65EA3"/>
    <w:rsid w:val="00B87354"/>
    <w:rsid w:val="00B87403"/>
    <w:rsid w:val="00B90170"/>
    <w:rsid w:val="00B90EE8"/>
    <w:rsid w:val="00B917EF"/>
    <w:rsid w:val="00B93086"/>
    <w:rsid w:val="00BA000D"/>
    <w:rsid w:val="00BA10CF"/>
    <w:rsid w:val="00BA19ED"/>
    <w:rsid w:val="00BA4B8D"/>
    <w:rsid w:val="00BA698C"/>
    <w:rsid w:val="00BB0F15"/>
    <w:rsid w:val="00BB4132"/>
    <w:rsid w:val="00BB4274"/>
    <w:rsid w:val="00BC0F7D"/>
    <w:rsid w:val="00BC4FA7"/>
    <w:rsid w:val="00BC51C4"/>
    <w:rsid w:val="00BC53A2"/>
    <w:rsid w:val="00BD7D31"/>
    <w:rsid w:val="00BE143C"/>
    <w:rsid w:val="00BE3255"/>
    <w:rsid w:val="00BE5086"/>
    <w:rsid w:val="00BE64EE"/>
    <w:rsid w:val="00BE7173"/>
    <w:rsid w:val="00BE7A82"/>
    <w:rsid w:val="00BF128E"/>
    <w:rsid w:val="00BF5F11"/>
    <w:rsid w:val="00BF7B2B"/>
    <w:rsid w:val="00C03B1C"/>
    <w:rsid w:val="00C074DD"/>
    <w:rsid w:val="00C1496A"/>
    <w:rsid w:val="00C15808"/>
    <w:rsid w:val="00C30A2B"/>
    <w:rsid w:val="00C33079"/>
    <w:rsid w:val="00C33115"/>
    <w:rsid w:val="00C354F3"/>
    <w:rsid w:val="00C41030"/>
    <w:rsid w:val="00C42233"/>
    <w:rsid w:val="00C45231"/>
    <w:rsid w:val="00C510AA"/>
    <w:rsid w:val="00C551FF"/>
    <w:rsid w:val="00C64DC2"/>
    <w:rsid w:val="00C6593E"/>
    <w:rsid w:val="00C72833"/>
    <w:rsid w:val="00C73669"/>
    <w:rsid w:val="00C7568F"/>
    <w:rsid w:val="00C762D7"/>
    <w:rsid w:val="00C80F1D"/>
    <w:rsid w:val="00C82C96"/>
    <w:rsid w:val="00C91962"/>
    <w:rsid w:val="00C93F40"/>
    <w:rsid w:val="00C972FE"/>
    <w:rsid w:val="00CA3D0C"/>
    <w:rsid w:val="00CA4249"/>
    <w:rsid w:val="00CC5F6B"/>
    <w:rsid w:val="00CD1A8A"/>
    <w:rsid w:val="00CD250A"/>
    <w:rsid w:val="00CD5F0A"/>
    <w:rsid w:val="00CD6A5F"/>
    <w:rsid w:val="00CD7F07"/>
    <w:rsid w:val="00CE423F"/>
    <w:rsid w:val="00CF3C00"/>
    <w:rsid w:val="00CF3D10"/>
    <w:rsid w:val="00D13400"/>
    <w:rsid w:val="00D15CB8"/>
    <w:rsid w:val="00D21279"/>
    <w:rsid w:val="00D2327A"/>
    <w:rsid w:val="00D24DCB"/>
    <w:rsid w:val="00D33F1D"/>
    <w:rsid w:val="00D4552A"/>
    <w:rsid w:val="00D535F4"/>
    <w:rsid w:val="00D57972"/>
    <w:rsid w:val="00D675A9"/>
    <w:rsid w:val="00D71D73"/>
    <w:rsid w:val="00D72D33"/>
    <w:rsid w:val="00D738D6"/>
    <w:rsid w:val="00D755EB"/>
    <w:rsid w:val="00D76048"/>
    <w:rsid w:val="00D76480"/>
    <w:rsid w:val="00D82E6F"/>
    <w:rsid w:val="00D830F8"/>
    <w:rsid w:val="00D87E00"/>
    <w:rsid w:val="00D9134D"/>
    <w:rsid w:val="00DA7A03"/>
    <w:rsid w:val="00DB1818"/>
    <w:rsid w:val="00DB2073"/>
    <w:rsid w:val="00DB45D6"/>
    <w:rsid w:val="00DC20BB"/>
    <w:rsid w:val="00DC309B"/>
    <w:rsid w:val="00DC329D"/>
    <w:rsid w:val="00DC4DA2"/>
    <w:rsid w:val="00DC7EEC"/>
    <w:rsid w:val="00DD4C17"/>
    <w:rsid w:val="00DD5E7A"/>
    <w:rsid w:val="00DD74A5"/>
    <w:rsid w:val="00DE1C06"/>
    <w:rsid w:val="00DE20CC"/>
    <w:rsid w:val="00DE23EE"/>
    <w:rsid w:val="00DE6F6E"/>
    <w:rsid w:val="00DF1DE8"/>
    <w:rsid w:val="00DF2B1F"/>
    <w:rsid w:val="00DF62CD"/>
    <w:rsid w:val="00DF7870"/>
    <w:rsid w:val="00E03B8D"/>
    <w:rsid w:val="00E04E4B"/>
    <w:rsid w:val="00E0539D"/>
    <w:rsid w:val="00E068F2"/>
    <w:rsid w:val="00E16509"/>
    <w:rsid w:val="00E165E6"/>
    <w:rsid w:val="00E24FDB"/>
    <w:rsid w:val="00E27EDB"/>
    <w:rsid w:val="00E313C5"/>
    <w:rsid w:val="00E37C12"/>
    <w:rsid w:val="00E41153"/>
    <w:rsid w:val="00E44582"/>
    <w:rsid w:val="00E61B57"/>
    <w:rsid w:val="00E648E8"/>
    <w:rsid w:val="00E64F4A"/>
    <w:rsid w:val="00E700E3"/>
    <w:rsid w:val="00E707ED"/>
    <w:rsid w:val="00E77244"/>
    <w:rsid w:val="00E77645"/>
    <w:rsid w:val="00E861BF"/>
    <w:rsid w:val="00E93748"/>
    <w:rsid w:val="00EA05BF"/>
    <w:rsid w:val="00EA1155"/>
    <w:rsid w:val="00EA15B0"/>
    <w:rsid w:val="00EA17CA"/>
    <w:rsid w:val="00EA5EA7"/>
    <w:rsid w:val="00EA7C12"/>
    <w:rsid w:val="00EB0374"/>
    <w:rsid w:val="00EB14CE"/>
    <w:rsid w:val="00EC39CF"/>
    <w:rsid w:val="00EC4A25"/>
    <w:rsid w:val="00EC71B2"/>
    <w:rsid w:val="00ED7E57"/>
    <w:rsid w:val="00EE3BA4"/>
    <w:rsid w:val="00EE6EC0"/>
    <w:rsid w:val="00EE71F7"/>
    <w:rsid w:val="00EF0B73"/>
    <w:rsid w:val="00EF2F64"/>
    <w:rsid w:val="00EF608C"/>
    <w:rsid w:val="00EF7F95"/>
    <w:rsid w:val="00F025A2"/>
    <w:rsid w:val="00F04712"/>
    <w:rsid w:val="00F10423"/>
    <w:rsid w:val="00F1104A"/>
    <w:rsid w:val="00F13360"/>
    <w:rsid w:val="00F2061B"/>
    <w:rsid w:val="00F22A7F"/>
    <w:rsid w:val="00F22EC7"/>
    <w:rsid w:val="00F24AD9"/>
    <w:rsid w:val="00F325C8"/>
    <w:rsid w:val="00F32D56"/>
    <w:rsid w:val="00F41A05"/>
    <w:rsid w:val="00F448EE"/>
    <w:rsid w:val="00F54506"/>
    <w:rsid w:val="00F653B8"/>
    <w:rsid w:val="00F70528"/>
    <w:rsid w:val="00F7104F"/>
    <w:rsid w:val="00F74EB4"/>
    <w:rsid w:val="00F76365"/>
    <w:rsid w:val="00F77D05"/>
    <w:rsid w:val="00F9008D"/>
    <w:rsid w:val="00FA1266"/>
    <w:rsid w:val="00FA1E42"/>
    <w:rsid w:val="00FA2476"/>
    <w:rsid w:val="00FA2729"/>
    <w:rsid w:val="00FB0620"/>
    <w:rsid w:val="00FB4091"/>
    <w:rsid w:val="00FB77C4"/>
    <w:rsid w:val="00FC1192"/>
    <w:rsid w:val="00FC2E5E"/>
    <w:rsid w:val="00FC6DAB"/>
    <w:rsid w:val="00FE1656"/>
    <w:rsid w:val="00FE6EEB"/>
    <w:rsid w:val="00FF1AF9"/>
    <w:rsid w:val="00FF5C3F"/>
    <w:rsid w:val="04176C06"/>
    <w:rsid w:val="06124160"/>
    <w:rsid w:val="0DC450CF"/>
    <w:rsid w:val="0F461E88"/>
    <w:rsid w:val="102C3152"/>
    <w:rsid w:val="13E350B1"/>
    <w:rsid w:val="144249D6"/>
    <w:rsid w:val="17DE7AFA"/>
    <w:rsid w:val="194811A6"/>
    <w:rsid w:val="1A5B02DA"/>
    <w:rsid w:val="1B0C5E40"/>
    <w:rsid w:val="1DE941DA"/>
    <w:rsid w:val="1F333DF0"/>
    <w:rsid w:val="20005239"/>
    <w:rsid w:val="22255238"/>
    <w:rsid w:val="23772C32"/>
    <w:rsid w:val="27FD18A5"/>
    <w:rsid w:val="28E66336"/>
    <w:rsid w:val="295406C2"/>
    <w:rsid w:val="29C24397"/>
    <w:rsid w:val="2AF46B49"/>
    <w:rsid w:val="30BD4A86"/>
    <w:rsid w:val="342D12FD"/>
    <w:rsid w:val="36E8223C"/>
    <w:rsid w:val="3E34363B"/>
    <w:rsid w:val="3F6C46B2"/>
    <w:rsid w:val="3FB73B49"/>
    <w:rsid w:val="429959CC"/>
    <w:rsid w:val="48E81C50"/>
    <w:rsid w:val="497052C0"/>
    <w:rsid w:val="4BF00A91"/>
    <w:rsid w:val="4F8C1F7E"/>
    <w:rsid w:val="51295F04"/>
    <w:rsid w:val="5A4F55E4"/>
    <w:rsid w:val="5C4D5F87"/>
    <w:rsid w:val="5FD849CF"/>
    <w:rsid w:val="624C0B52"/>
    <w:rsid w:val="62E2252A"/>
    <w:rsid w:val="648B30D6"/>
    <w:rsid w:val="666660E1"/>
    <w:rsid w:val="6694370F"/>
    <w:rsid w:val="66A47A3C"/>
    <w:rsid w:val="66ED5219"/>
    <w:rsid w:val="692906B0"/>
    <w:rsid w:val="6ECD6161"/>
    <w:rsid w:val="745C3475"/>
    <w:rsid w:val="7A79614D"/>
    <w:rsid w:val="7F0A3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A16FF2"/>
  <w15:docId w15:val="{1707CB7D-6D1B-45C9-B254-AD0F9D0A7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index 1" w:uiPriority="99" w:qFormat="1"/>
    <w:lsdException w:name="index 2" w:uiPriority="99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99" w:qFormat="1"/>
    <w:lsdException w:name="toc 7" w:uiPriority="99" w:qFormat="1"/>
    <w:lsdException w:name="toc 8" w:uiPriority="99" w:qFormat="1"/>
    <w:lsdException w:name="toc 9" w:uiPriority="39" w:qFormat="1"/>
    <w:lsdException w:name="Normal Indent" w:qFormat="1"/>
    <w:lsdException w:name="footnote text" w:uiPriority="99" w:qFormat="1"/>
    <w:lsdException w:name="annotation text" w:uiPriority="99" w:qFormat="1"/>
    <w:lsdException w:name="header" w:qFormat="1"/>
    <w:lsdException w:name="footer" w:uiPriority="99" w:qFormat="1"/>
    <w:lsdException w:name="index heading" w:qFormat="1"/>
    <w:lsdException w:name="caption" w:unhideWhenUsed="1" w:qFormat="1"/>
    <w:lsdException w:name="table of figures" w:uiPriority="99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page number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uiPriority="99" w:qFormat="1"/>
    <w:lsdException w:name="List Bullet" w:uiPriority="99" w:qFormat="1"/>
    <w:lsdException w:name="List Number" w:uiPriority="99" w:qFormat="1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uiPriority="99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uiPriority="99" w:qFormat="1"/>
    <w:lsdException w:name="List Number 4" w:qFormat="1"/>
    <w:lsdException w:name="List Number 5" w:qFormat="1"/>
    <w:lsdException w:name="Title" w:uiPriority="10" w:qFormat="1"/>
    <w:lsdException w:name="Closing" w:qFormat="1"/>
    <w:lsdException w:name="Signature" w:qFormat="1"/>
    <w:lsdException w:name="Default Paragraph Font" w:semiHidden="1" w:uiPriority="1" w:unhideWhenUsed="1"/>
    <w:lsdException w:name="Body Text" w:qFormat="1"/>
    <w:lsdException w:name="Body Text Indent" w:qFormat="1"/>
    <w:lsdException w:name="List Continue" w:qFormat="1"/>
    <w:lsdException w:name="List Continue 2" w:uiPriority="99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uiPriority="11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uiPriority="99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uiPriority="99" w:qFormat="1"/>
    <w:lsdException w:name="Plain Text" w:uiPriority="99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iPriority="99" w:unhideWhenUsed="1" w:qFormat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iPriority="99" w:unhideWhenUsed="1" w:qFormat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3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3"/>
    <w:link w:val="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"/>
    <w:next w:val="a3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3"/>
    <w:link w:val="3Char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3"/>
    <w:link w:val="4Char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3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3"/>
    <w:link w:val="6Char"/>
    <w:qFormat/>
    <w:pPr>
      <w:outlineLvl w:val="5"/>
    </w:pPr>
  </w:style>
  <w:style w:type="paragraph" w:styleId="7">
    <w:name w:val="heading 7"/>
    <w:basedOn w:val="H6"/>
    <w:next w:val="a3"/>
    <w:link w:val="7Char"/>
    <w:qFormat/>
    <w:pPr>
      <w:outlineLvl w:val="6"/>
    </w:pPr>
  </w:style>
  <w:style w:type="paragraph" w:styleId="8">
    <w:name w:val="heading 8"/>
    <w:basedOn w:val="1"/>
    <w:next w:val="a3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3"/>
    <w:link w:val="9Char"/>
    <w:uiPriority w:val="9"/>
    <w:qFormat/>
    <w:pPr>
      <w:outlineLvl w:val="8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macro"/>
    <w:link w:val="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51"/>
    <w:next w:val="a3"/>
    <w:uiPriority w:val="99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a3"/>
    <w:link w:val="3Char0"/>
    <w:uiPriority w:val="99"/>
    <w:qFormat/>
    <w:pPr>
      <w:ind w:left="849" w:hanging="283"/>
      <w:contextualSpacing/>
    </w:pPr>
  </w:style>
  <w:style w:type="paragraph" w:styleId="70">
    <w:name w:val="toc 7"/>
    <w:basedOn w:val="60"/>
    <w:next w:val="a3"/>
    <w:uiPriority w:val="99"/>
    <w:qFormat/>
    <w:pPr>
      <w:ind w:left="2268" w:hanging="2268"/>
    </w:pPr>
  </w:style>
  <w:style w:type="paragraph" w:styleId="60">
    <w:name w:val="toc 6"/>
    <w:basedOn w:val="52"/>
    <w:next w:val="a3"/>
    <w:uiPriority w:val="99"/>
    <w:qFormat/>
    <w:pPr>
      <w:ind w:left="1985" w:hanging="1985"/>
    </w:pPr>
  </w:style>
  <w:style w:type="paragraph" w:styleId="52">
    <w:name w:val="toc 5"/>
    <w:basedOn w:val="42"/>
    <w:next w:val="a3"/>
    <w:uiPriority w:val="39"/>
    <w:qFormat/>
    <w:pPr>
      <w:ind w:left="1701" w:hanging="1701"/>
    </w:pPr>
  </w:style>
  <w:style w:type="paragraph" w:styleId="42">
    <w:name w:val="toc 4"/>
    <w:basedOn w:val="33"/>
    <w:next w:val="a3"/>
    <w:uiPriority w:val="39"/>
    <w:qFormat/>
    <w:pPr>
      <w:ind w:left="1418" w:hanging="1418"/>
    </w:pPr>
  </w:style>
  <w:style w:type="paragraph" w:styleId="33">
    <w:name w:val="toc 3"/>
    <w:basedOn w:val="22"/>
    <w:next w:val="a3"/>
    <w:uiPriority w:val="39"/>
    <w:qFormat/>
    <w:pPr>
      <w:ind w:left="1134" w:hanging="1134"/>
    </w:pPr>
  </w:style>
  <w:style w:type="paragraph" w:styleId="22">
    <w:name w:val="toc 2"/>
    <w:basedOn w:val="10"/>
    <w:next w:val="a3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3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3"/>
    <w:uiPriority w:val="99"/>
    <w:qFormat/>
    <w:pPr>
      <w:numPr>
        <w:numId w:val="1"/>
      </w:numPr>
      <w:contextualSpacing/>
    </w:pPr>
  </w:style>
  <w:style w:type="paragraph" w:styleId="a8">
    <w:name w:val="table of authorities"/>
    <w:basedOn w:val="a3"/>
    <w:next w:val="a3"/>
    <w:qFormat/>
    <w:pPr>
      <w:ind w:left="200" w:hanging="200"/>
    </w:pPr>
  </w:style>
  <w:style w:type="paragraph" w:styleId="a9">
    <w:name w:val="Note Heading"/>
    <w:basedOn w:val="a3"/>
    <w:next w:val="a3"/>
    <w:link w:val="Char0"/>
    <w:qFormat/>
  </w:style>
  <w:style w:type="paragraph" w:styleId="40">
    <w:name w:val="List Bullet 4"/>
    <w:basedOn w:val="a3"/>
    <w:uiPriority w:val="99"/>
    <w:qFormat/>
    <w:pPr>
      <w:numPr>
        <w:numId w:val="2"/>
      </w:numPr>
      <w:contextualSpacing/>
    </w:pPr>
  </w:style>
  <w:style w:type="paragraph" w:styleId="80">
    <w:name w:val="index 8"/>
    <w:basedOn w:val="a3"/>
    <w:next w:val="a3"/>
    <w:qFormat/>
    <w:pPr>
      <w:ind w:left="1600" w:hanging="200"/>
    </w:pPr>
  </w:style>
  <w:style w:type="paragraph" w:styleId="aa">
    <w:name w:val="E-mail Signature"/>
    <w:basedOn w:val="a3"/>
    <w:link w:val="Char1"/>
    <w:qFormat/>
  </w:style>
  <w:style w:type="paragraph" w:styleId="a">
    <w:name w:val="List Number"/>
    <w:basedOn w:val="a3"/>
    <w:uiPriority w:val="99"/>
    <w:qFormat/>
    <w:pPr>
      <w:numPr>
        <w:numId w:val="3"/>
      </w:numPr>
      <w:contextualSpacing/>
    </w:pPr>
  </w:style>
  <w:style w:type="paragraph" w:styleId="ab">
    <w:name w:val="Normal Indent"/>
    <w:basedOn w:val="a3"/>
    <w:qFormat/>
    <w:pPr>
      <w:ind w:left="720"/>
    </w:pPr>
  </w:style>
  <w:style w:type="paragraph" w:styleId="ac">
    <w:name w:val="caption"/>
    <w:basedOn w:val="a3"/>
    <w:next w:val="a3"/>
    <w:link w:val="Char2"/>
    <w:unhideWhenUsed/>
    <w:qFormat/>
    <w:rPr>
      <w:b/>
      <w:bCs/>
    </w:rPr>
  </w:style>
  <w:style w:type="paragraph" w:styleId="53">
    <w:name w:val="index 5"/>
    <w:basedOn w:val="a3"/>
    <w:next w:val="a3"/>
    <w:qFormat/>
    <w:pPr>
      <w:ind w:left="1000" w:hanging="200"/>
    </w:pPr>
  </w:style>
  <w:style w:type="paragraph" w:styleId="a0">
    <w:name w:val="List Bullet"/>
    <w:basedOn w:val="a3"/>
    <w:uiPriority w:val="99"/>
    <w:qFormat/>
    <w:pPr>
      <w:numPr>
        <w:numId w:val="4"/>
      </w:numPr>
      <w:contextualSpacing/>
    </w:pPr>
  </w:style>
  <w:style w:type="paragraph" w:styleId="ad">
    <w:name w:val="envelope address"/>
    <w:basedOn w:val="a3"/>
    <w:qFormat/>
    <w:pPr>
      <w:framePr w:w="7920" w:h="1980" w:hRule="exact" w:hSpace="180" w:wrap="auto" w:hAnchor="page" w:xAlign="center" w:yAlign="bottom"/>
      <w:ind w:left="2880"/>
    </w:pPr>
    <w:rPr>
      <w:rFonts w:ascii="Calibri Light" w:eastAsia="DengXian Light" w:hAnsi="Calibri Light"/>
      <w:sz w:val="24"/>
      <w:szCs w:val="24"/>
    </w:rPr>
  </w:style>
  <w:style w:type="paragraph" w:styleId="ae">
    <w:name w:val="Document Map"/>
    <w:basedOn w:val="a3"/>
    <w:link w:val="Char3"/>
    <w:uiPriority w:val="99"/>
    <w:qFormat/>
    <w:rPr>
      <w:rFonts w:ascii="Segoe UI" w:hAnsi="Segoe UI" w:cs="Segoe UI"/>
      <w:sz w:val="16"/>
      <w:szCs w:val="16"/>
    </w:rPr>
  </w:style>
  <w:style w:type="paragraph" w:styleId="af">
    <w:name w:val="toa heading"/>
    <w:basedOn w:val="a3"/>
    <w:next w:val="a3"/>
    <w:qFormat/>
    <w:pPr>
      <w:spacing w:before="120"/>
    </w:pPr>
    <w:rPr>
      <w:rFonts w:ascii="Calibri Light" w:eastAsia="DengXian Light" w:hAnsi="Calibri Light"/>
      <w:b/>
      <w:bCs/>
      <w:sz w:val="24"/>
      <w:szCs w:val="24"/>
    </w:rPr>
  </w:style>
  <w:style w:type="paragraph" w:styleId="af0">
    <w:name w:val="annotation text"/>
    <w:basedOn w:val="a3"/>
    <w:link w:val="Char4"/>
    <w:uiPriority w:val="99"/>
    <w:qFormat/>
  </w:style>
  <w:style w:type="paragraph" w:styleId="61">
    <w:name w:val="index 6"/>
    <w:basedOn w:val="a3"/>
    <w:next w:val="a3"/>
    <w:qFormat/>
    <w:pPr>
      <w:ind w:left="1200" w:hanging="200"/>
    </w:pPr>
  </w:style>
  <w:style w:type="paragraph" w:styleId="af1">
    <w:name w:val="Salutation"/>
    <w:basedOn w:val="a3"/>
    <w:next w:val="a3"/>
    <w:link w:val="Char5"/>
    <w:qFormat/>
  </w:style>
  <w:style w:type="paragraph" w:styleId="34">
    <w:name w:val="Body Text 3"/>
    <w:basedOn w:val="a3"/>
    <w:link w:val="3Char1"/>
    <w:uiPriority w:val="99"/>
    <w:qFormat/>
    <w:pPr>
      <w:spacing w:after="120"/>
    </w:pPr>
    <w:rPr>
      <w:sz w:val="16"/>
      <w:szCs w:val="16"/>
    </w:rPr>
  </w:style>
  <w:style w:type="paragraph" w:styleId="af2">
    <w:name w:val="Closing"/>
    <w:basedOn w:val="a3"/>
    <w:link w:val="Char6"/>
    <w:qFormat/>
    <w:pPr>
      <w:ind w:left="4252"/>
    </w:pPr>
  </w:style>
  <w:style w:type="paragraph" w:styleId="30">
    <w:name w:val="List Bullet 3"/>
    <w:basedOn w:val="a3"/>
    <w:uiPriority w:val="99"/>
    <w:qFormat/>
    <w:pPr>
      <w:numPr>
        <w:numId w:val="5"/>
      </w:numPr>
      <w:contextualSpacing/>
    </w:pPr>
  </w:style>
  <w:style w:type="paragraph" w:styleId="af3">
    <w:name w:val="Body Text"/>
    <w:basedOn w:val="a3"/>
    <w:link w:val="Char7"/>
    <w:qFormat/>
    <w:pPr>
      <w:spacing w:after="120"/>
    </w:pPr>
  </w:style>
  <w:style w:type="paragraph" w:styleId="af4">
    <w:name w:val="Body Text Indent"/>
    <w:basedOn w:val="a3"/>
    <w:link w:val="Char8"/>
    <w:qFormat/>
    <w:pPr>
      <w:spacing w:after="120"/>
      <w:ind w:left="283"/>
    </w:pPr>
  </w:style>
  <w:style w:type="paragraph" w:styleId="3">
    <w:name w:val="List Number 3"/>
    <w:basedOn w:val="a3"/>
    <w:uiPriority w:val="99"/>
    <w:qFormat/>
    <w:pPr>
      <w:numPr>
        <w:numId w:val="6"/>
      </w:numPr>
      <w:contextualSpacing/>
    </w:pPr>
  </w:style>
  <w:style w:type="paragraph" w:styleId="23">
    <w:name w:val="List 2"/>
    <w:basedOn w:val="a3"/>
    <w:link w:val="2Char0"/>
    <w:uiPriority w:val="99"/>
    <w:qFormat/>
    <w:pPr>
      <w:ind w:left="566" w:hanging="283"/>
      <w:contextualSpacing/>
    </w:pPr>
  </w:style>
  <w:style w:type="paragraph" w:styleId="af5">
    <w:name w:val="List Continue"/>
    <w:basedOn w:val="a3"/>
    <w:qFormat/>
    <w:pPr>
      <w:spacing w:after="120"/>
      <w:ind w:left="283"/>
      <w:contextualSpacing/>
    </w:pPr>
  </w:style>
  <w:style w:type="paragraph" w:styleId="af6">
    <w:name w:val="Block Text"/>
    <w:basedOn w:val="a3"/>
    <w:qFormat/>
    <w:pPr>
      <w:spacing w:after="120"/>
      <w:ind w:left="1440" w:right="1440"/>
    </w:pPr>
  </w:style>
  <w:style w:type="paragraph" w:styleId="20">
    <w:name w:val="List Bullet 2"/>
    <w:basedOn w:val="a3"/>
    <w:uiPriority w:val="99"/>
    <w:qFormat/>
    <w:pPr>
      <w:numPr>
        <w:numId w:val="7"/>
      </w:numPr>
      <w:contextualSpacing/>
    </w:pPr>
  </w:style>
  <w:style w:type="paragraph" w:styleId="HTML">
    <w:name w:val="HTML Address"/>
    <w:basedOn w:val="a3"/>
    <w:link w:val="HTMLChar"/>
    <w:qFormat/>
    <w:rPr>
      <w:i/>
      <w:iCs/>
    </w:rPr>
  </w:style>
  <w:style w:type="paragraph" w:styleId="43">
    <w:name w:val="index 4"/>
    <w:basedOn w:val="a3"/>
    <w:next w:val="a3"/>
    <w:qFormat/>
    <w:pPr>
      <w:ind w:left="800" w:hanging="200"/>
    </w:pPr>
  </w:style>
  <w:style w:type="paragraph" w:styleId="af7">
    <w:name w:val="Plain Text"/>
    <w:basedOn w:val="a3"/>
    <w:link w:val="Char9"/>
    <w:uiPriority w:val="99"/>
    <w:qFormat/>
    <w:rPr>
      <w:rFonts w:ascii="Courier New" w:hAnsi="Courier New" w:cs="Courier New"/>
    </w:rPr>
  </w:style>
  <w:style w:type="paragraph" w:styleId="50">
    <w:name w:val="List Bullet 5"/>
    <w:basedOn w:val="a3"/>
    <w:uiPriority w:val="99"/>
    <w:qFormat/>
    <w:pPr>
      <w:numPr>
        <w:numId w:val="8"/>
      </w:numPr>
      <w:contextualSpacing/>
    </w:pPr>
  </w:style>
  <w:style w:type="paragraph" w:styleId="4">
    <w:name w:val="List Number 4"/>
    <w:basedOn w:val="a3"/>
    <w:qFormat/>
    <w:pPr>
      <w:numPr>
        <w:numId w:val="9"/>
      </w:numPr>
      <w:contextualSpacing/>
    </w:pPr>
  </w:style>
  <w:style w:type="paragraph" w:styleId="81">
    <w:name w:val="toc 8"/>
    <w:basedOn w:val="10"/>
    <w:next w:val="a3"/>
    <w:uiPriority w:val="99"/>
    <w:qFormat/>
    <w:pPr>
      <w:spacing w:before="180"/>
      <w:ind w:left="2693" w:hanging="2693"/>
    </w:pPr>
    <w:rPr>
      <w:b/>
    </w:rPr>
  </w:style>
  <w:style w:type="paragraph" w:styleId="35">
    <w:name w:val="index 3"/>
    <w:basedOn w:val="a3"/>
    <w:next w:val="a3"/>
    <w:qFormat/>
    <w:pPr>
      <w:ind w:left="600" w:hanging="200"/>
    </w:pPr>
  </w:style>
  <w:style w:type="paragraph" w:styleId="af8">
    <w:name w:val="Date"/>
    <w:basedOn w:val="a3"/>
    <w:next w:val="a3"/>
    <w:link w:val="Chara"/>
    <w:qFormat/>
  </w:style>
  <w:style w:type="paragraph" w:styleId="24">
    <w:name w:val="Body Text Indent 2"/>
    <w:basedOn w:val="a3"/>
    <w:link w:val="2Char1"/>
    <w:qFormat/>
    <w:pPr>
      <w:spacing w:after="120" w:line="480" w:lineRule="auto"/>
      <w:ind w:left="283"/>
    </w:pPr>
  </w:style>
  <w:style w:type="paragraph" w:styleId="af9">
    <w:name w:val="endnote text"/>
    <w:basedOn w:val="a3"/>
    <w:link w:val="Charb"/>
    <w:qFormat/>
  </w:style>
  <w:style w:type="paragraph" w:styleId="54">
    <w:name w:val="List Continue 5"/>
    <w:basedOn w:val="a3"/>
    <w:qFormat/>
    <w:pPr>
      <w:spacing w:after="120"/>
      <w:ind w:left="1415"/>
      <w:contextualSpacing/>
    </w:pPr>
  </w:style>
  <w:style w:type="paragraph" w:styleId="afa">
    <w:name w:val="Balloon Text"/>
    <w:basedOn w:val="a3"/>
    <w:link w:val="Char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b">
    <w:name w:val="footer"/>
    <w:basedOn w:val="afc"/>
    <w:link w:val="Chard"/>
    <w:uiPriority w:val="99"/>
    <w:qFormat/>
    <w:pPr>
      <w:jc w:val="center"/>
    </w:pPr>
    <w:rPr>
      <w:i/>
    </w:rPr>
  </w:style>
  <w:style w:type="paragraph" w:styleId="afc">
    <w:name w:val="header"/>
    <w:link w:val="Char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d">
    <w:name w:val="envelope return"/>
    <w:basedOn w:val="a3"/>
    <w:qFormat/>
    <w:rPr>
      <w:rFonts w:ascii="Calibri Light" w:eastAsia="DengXian Light" w:hAnsi="Calibri Light"/>
    </w:rPr>
  </w:style>
  <w:style w:type="paragraph" w:styleId="afe">
    <w:name w:val="Signature"/>
    <w:basedOn w:val="a3"/>
    <w:link w:val="Charf"/>
    <w:qFormat/>
    <w:pPr>
      <w:ind w:left="4252"/>
    </w:pPr>
  </w:style>
  <w:style w:type="paragraph" w:styleId="44">
    <w:name w:val="List Continue 4"/>
    <w:basedOn w:val="a3"/>
    <w:qFormat/>
    <w:pPr>
      <w:spacing w:after="120"/>
      <w:ind w:left="1132"/>
      <w:contextualSpacing/>
    </w:pPr>
  </w:style>
  <w:style w:type="paragraph" w:styleId="aff">
    <w:name w:val="index heading"/>
    <w:basedOn w:val="a3"/>
    <w:next w:val="11"/>
    <w:qFormat/>
    <w:rPr>
      <w:rFonts w:ascii="Calibri Light" w:eastAsia="DengXian Light" w:hAnsi="Calibri Light"/>
      <w:b/>
      <w:bCs/>
    </w:rPr>
  </w:style>
  <w:style w:type="paragraph" w:styleId="11">
    <w:name w:val="index 1"/>
    <w:basedOn w:val="a3"/>
    <w:next w:val="a3"/>
    <w:uiPriority w:val="99"/>
    <w:qFormat/>
    <w:pPr>
      <w:ind w:left="200" w:hanging="200"/>
    </w:pPr>
  </w:style>
  <w:style w:type="paragraph" w:styleId="aff0">
    <w:name w:val="Subtitle"/>
    <w:basedOn w:val="a3"/>
    <w:next w:val="a3"/>
    <w:link w:val="Charf0"/>
    <w:uiPriority w:val="11"/>
    <w:qFormat/>
    <w:pPr>
      <w:spacing w:after="60"/>
      <w:jc w:val="center"/>
      <w:outlineLvl w:val="1"/>
    </w:pPr>
    <w:rPr>
      <w:rFonts w:ascii="Calibri Light" w:eastAsia="DengXian Light" w:hAnsi="Calibri Light"/>
      <w:sz w:val="24"/>
      <w:szCs w:val="24"/>
    </w:rPr>
  </w:style>
  <w:style w:type="paragraph" w:styleId="5">
    <w:name w:val="List Number 5"/>
    <w:basedOn w:val="a3"/>
    <w:qFormat/>
    <w:pPr>
      <w:numPr>
        <w:numId w:val="10"/>
      </w:numPr>
      <w:contextualSpacing/>
    </w:pPr>
  </w:style>
  <w:style w:type="paragraph" w:styleId="aff1">
    <w:name w:val="List"/>
    <w:basedOn w:val="a3"/>
    <w:link w:val="Charf1"/>
    <w:uiPriority w:val="99"/>
    <w:qFormat/>
    <w:pPr>
      <w:ind w:left="283" w:hanging="283"/>
      <w:contextualSpacing/>
    </w:pPr>
  </w:style>
  <w:style w:type="paragraph" w:styleId="aff2">
    <w:name w:val="footnote text"/>
    <w:basedOn w:val="a3"/>
    <w:link w:val="Charf2"/>
    <w:uiPriority w:val="99"/>
    <w:qFormat/>
  </w:style>
  <w:style w:type="paragraph" w:styleId="55">
    <w:name w:val="List 5"/>
    <w:basedOn w:val="a3"/>
    <w:uiPriority w:val="99"/>
    <w:qFormat/>
    <w:pPr>
      <w:ind w:left="1415" w:hanging="283"/>
      <w:contextualSpacing/>
    </w:pPr>
  </w:style>
  <w:style w:type="paragraph" w:styleId="36">
    <w:name w:val="Body Text Indent 3"/>
    <w:basedOn w:val="a3"/>
    <w:link w:val="3Char2"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3"/>
    <w:next w:val="a3"/>
    <w:qFormat/>
    <w:pPr>
      <w:ind w:left="1400" w:hanging="200"/>
    </w:pPr>
  </w:style>
  <w:style w:type="paragraph" w:styleId="90">
    <w:name w:val="index 9"/>
    <w:basedOn w:val="a3"/>
    <w:next w:val="a3"/>
    <w:qFormat/>
    <w:pPr>
      <w:ind w:left="1800" w:hanging="200"/>
    </w:pPr>
  </w:style>
  <w:style w:type="paragraph" w:styleId="aff3">
    <w:name w:val="table of figures"/>
    <w:basedOn w:val="a3"/>
    <w:next w:val="a3"/>
    <w:uiPriority w:val="99"/>
    <w:qFormat/>
  </w:style>
  <w:style w:type="paragraph" w:styleId="91">
    <w:name w:val="toc 9"/>
    <w:basedOn w:val="81"/>
    <w:next w:val="a3"/>
    <w:uiPriority w:val="39"/>
    <w:qFormat/>
    <w:pPr>
      <w:ind w:left="1418" w:hanging="1418"/>
    </w:pPr>
  </w:style>
  <w:style w:type="paragraph" w:styleId="25">
    <w:name w:val="Body Text 2"/>
    <w:basedOn w:val="a3"/>
    <w:link w:val="2Char2"/>
    <w:qFormat/>
    <w:pPr>
      <w:spacing w:after="120" w:line="480" w:lineRule="auto"/>
    </w:pPr>
  </w:style>
  <w:style w:type="paragraph" w:styleId="45">
    <w:name w:val="List 4"/>
    <w:basedOn w:val="a3"/>
    <w:uiPriority w:val="99"/>
    <w:qFormat/>
    <w:pPr>
      <w:ind w:left="1132" w:hanging="283"/>
      <w:contextualSpacing/>
    </w:pPr>
  </w:style>
  <w:style w:type="paragraph" w:styleId="26">
    <w:name w:val="List Continue 2"/>
    <w:basedOn w:val="a3"/>
    <w:uiPriority w:val="99"/>
    <w:qFormat/>
    <w:pPr>
      <w:spacing w:after="120"/>
      <w:ind w:left="566"/>
      <w:contextualSpacing/>
    </w:pPr>
  </w:style>
  <w:style w:type="paragraph" w:styleId="aff4">
    <w:name w:val="Message Header"/>
    <w:basedOn w:val="a3"/>
    <w:link w:val="Charf3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DengXian Light" w:hAnsi="Calibri Light"/>
      <w:sz w:val="24"/>
      <w:szCs w:val="24"/>
    </w:rPr>
  </w:style>
  <w:style w:type="paragraph" w:styleId="HTML0">
    <w:name w:val="HTML Preformatted"/>
    <w:basedOn w:val="a3"/>
    <w:link w:val="HTMLChar0"/>
    <w:qFormat/>
    <w:rPr>
      <w:rFonts w:ascii="Courier New" w:hAnsi="Courier New" w:cs="Courier New"/>
    </w:rPr>
  </w:style>
  <w:style w:type="paragraph" w:styleId="aff5">
    <w:name w:val="Normal (Web)"/>
    <w:basedOn w:val="a3"/>
    <w:uiPriority w:val="99"/>
    <w:qFormat/>
    <w:rPr>
      <w:sz w:val="24"/>
      <w:szCs w:val="24"/>
    </w:rPr>
  </w:style>
  <w:style w:type="paragraph" w:styleId="37">
    <w:name w:val="List Continue 3"/>
    <w:basedOn w:val="a3"/>
    <w:qFormat/>
    <w:pPr>
      <w:spacing w:after="120"/>
      <w:ind w:left="849"/>
      <w:contextualSpacing/>
    </w:pPr>
  </w:style>
  <w:style w:type="paragraph" w:styleId="27">
    <w:name w:val="index 2"/>
    <w:basedOn w:val="a3"/>
    <w:next w:val="a3"/>
    <w:uiPriority w:val="99"/>
    <w:qFormat/>
    <w:pPr>
      <w:ind w:left="400" w:hanging="200"/>
    </w:pPr>
  </w:style>
  <w:style w:type="paragraph" w:styleId="aff6">
    <w:name w:val="Title"/>
    <w:basedOn w:val="a3"/>
    <w:next w:val="a3"/>
    <w:link w:val="Charf4"/>
    <w:uiPriority w:val="10"/>
    <w:qFormat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paragraph" w:styleId="aff7">
    <w:name w:val="annotation subject"/>
    <w:basedOn w:val="af0"/>
    <w:next w:val="af0"/>
    <w:link w:val="Charf5"/>
    <w:uiPriority w:val="99"/>
    <w:qFormat/>
    <w:rPr>
      <w:b/>
      <w:bCs/>
    </w:rPr>
  </w:style>
  <w:style w:type="paragraph" w:styleId="aff8">
    <w:name w:val="Body Text First Indent"/>
    <w:basedOn w:val="af3"/>
    <w:link w:val="Charf6"/>
    <w:qFormat/>
    <w:pPr>
      <w:ind w:firstLine="210"/>
    </w:pPr>
  </w:style>
  <w:style w:type="paragraph" w:styleId="28">
    <w:name w:val="Body Text First Indent 2"/>
    <w:basedOn w:val="af4"/>
    <w:link w:val="2Char3"/>
    <w:qFormat/>
    <w:pPr>
      <w:ind w:firstLine="210"/>
    </w:pPr>
  </w:style>
  <w:style w:type="table" w:styleId="aff9">
    <w:name w:val="Table Grid"/>
    <w:aliases w:val="TableGrid"/>
    <w:basedOn w:val="a5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8">
    <w:name w:val="Table List 3"/>
    <w:basedOn w:val="a5"/>
    <w:uiPriority w:val="99"/>
    <w:qFormat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CG Times (WN)" w:eastAsia="SimSun" w:hAnsi="CG Times (WN)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2">
    <w:name w:val="Table Columns 1"/>
    <w:basedOn w:val="a5"/>
    <w:uiPriority w:val="99"/>
    <w:qFormat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CG Times (WN)" w:eastAsia="SimSun" w:hAnsi="CG Times (WN)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table" w:styleId="-1">
    <w:name w:val="Colorful List Accent 1"/>
    <w:basedOn w:val="a5"/>
    <w:uiPriority w:val="34"/>
    <w:qFormat/>
    <w:rPr>
      <w:rFonts w:ascii="CG Times (WN)" w:eastAsia="MS Gothic" w:hAnsi="CG Times (WN)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affa">
    <w:name w:val="Strong"/>
    <w:basedOn w:val="a4"/>
    <w:uiPriority w:val="22"/>
    <w:qFormat/>
    <w:rPr>
      <w:b/>
      <w:bCs/>
    </w:rPr>
  </w:style>
  <w:style w:type="character" w:styleId="affb">
    <w:name w:val="page number"/>
    <w:qFormat/>
    <w:rPr>
      <w:rFonts w:cs="Times New Roman"/>
    </w:rPr>
  </w:style>
  <w:style w:type="character" w:styleId="affc">
    <w:name w:val="FollowedHyperlink"/>
    <w:qFormat/>
    <w:rPr>
      <w:color w:val="954F72"/>
      <w:u w:val="single"/>
    </w:rPr>
  </w:style>
  <w:style w:type="character" w:styleId="affd">
    <w:name w:val="Emphasis"/>
    <w:uiPriority w:val="20"/>
    <w:qFormat/>
    <w:rPr>
      <w:i/>
      <w:iCs/>
    </w:rPr>
  </w:style>
  <w:style w:type="character" w:styleId="affe">
    <w:name w:val="Hyperlink"/>
    <w:uiPriority w:val="99"/>
    <w:qFormat/>
    <w:rPr>
      <w:color w:val="0563C1"/>
      <w:u w:val="single"/>
    </w:rPr>
  </w:style>
  <w:style w:type="character" w:styleId="afff">
    <w:name w:val="annotation reference"/>
    <w:qFormat/>
    <w:rPr>
      <w:sz w:val="21"/>
      <w:szCs w:val="21"/>
    </w:rPr>
  </w:style>
  <w:style w:type="character" w:styleId="afff0">
    <w:name w:val="footnote reference"/>
    <w:qFormat/>
    <w:rPr>
      <w:rFonts w:cs="Times New Roman"/>
      <w:b/>
      <w:position w:val="6"/>
      <w:sz w:val="16"/>
    </w:rPr>
  </w:style>
  <w:style w:type="paragraph" w:customStyle="1" w:styleId="EQ">
    <w:name w:val="EQ"/>
    <w:basedOn w:val="a3"/>
    <w:next w:val="a3"/>
    <w:link w:val="EQChar"/>
    <w:uiPriority w:val="99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3"/>
    <w:uiPriority w:val="99"/>
    <w:qFormat/>
    <w:pPr>
      <w:outlineLvl w:val="9"/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3"/>
    <w:uiPriority w:val="99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3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3"/>
    <w:uiPriority w:val="99"/>
    <w:qFormat/>
    <w:pPr>
      <w:keepLines/>
      <w:ind w:left="1702" w:hanging="1418"/>
    </w:pPr>
  </w:style>
  <w:style w:type="paragraph" w:customStyle="1" w:styleId="FP">
    <w:name w:val="FP"/>
    <w:basedOn w:val="a3"/>
    <w:qFormat/>
    <w:pPr>
      <w:spacing w:after="0"/>
    </w:p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Zchn"/>
    <w:qFormat/>
    <w:pPr>
      <w:ind w:left="568" w:hanging="284"/>
    </w:p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TH">
    <w:name w:val="TH"/>
    <w:basedOn w:val="a3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3"/>
    <w:link w:val="B2Char"/>
    <w:qFormat/>
    <w:pPr>
      <w:ind w:left="851" w:hanging="284"/>
    </w:pPr>
  </w:style>
  <w:style w:type="paragraph" w:customStyle="1" w:styleId="B3">
    <w:name w:val="B3"/>
    <w:basedOn w:val="a3"/>
    <w:link w:val="B3Char"/>
    <w:uiPriority w:val="99"/>
    <w:qFormat/>
    <w:pPr>
      <w:ind w:left="1135" w:hanging="284"/>
    </w:pPr>
  </w:style>
  <w:style w:type="paragraph" w:customStyle="1" w:styleId="B4">
    <w:name w:val="B4"/>
    <w:basedOn w:val="a3"/>
    <w:uiPriority w:val="99"/>
    <w:qFormat/>
    <w:pPr>
      <w:ind w:left="1418" w:hanging="284"/>
    </w:pPr>
  </w:style>
  <w:style w:type="paragraph" w:customStyle="1" w:styleId="B5">
    <w:name w:val="B5"/>
    <w:basedOn w:val="a3"/>
    <w:uiPriority w:val="99"/>
    <w:qFormat/>
    <w:pPr>
      <w:ind w:left="1702" w:hanging="284"/>
    </w:p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3"/>
    <w:qFormat/>
    <w:rPr>
      <w:i/>
      <w:color w:val="0000FF"/>
    </w:rPr>
  </w:style>
  <w:style w:type="character" w:customStyle="1" w:styleId="Charc">
    <w:name w:val="풍선 도움말 텍스트 Char"/>
    <w:link w:val="afa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Zchn">
    <w:name w:val="B1 Zchn"/>
    <w:link w:val="B1"/>
    <w:qFormat/>
    <w:rPr>
      <w:lang w:val="en-GB" w:eastAsia="en-US"/>
    </w:rPr>
  </w:style>
  <w:style w:type="paragraph" w:customStyle="1" w:styleId="Bibliography1">
    <w:name w:val="Bibliography1"/>
    <w:basedOn w:val="a3"/>
    <w:next w:val="a3"/>
    <w:uiPriority w:val="37"/>
    <w:semiHidden/>
    <w:unhideWhenUsed/>
    <w:qFormat/>
  </w:style>
  <w:style w:type="character" w:customStyle="1" w:styleId="Char7">
    <w:name w:val="본문 Char"/>
    <w:link w:val="af3"/>
    <w:qFormat/>
    <w:rPr>
      <w:lang w:val="en-GB" w:eastAsia="en-US"/>
    </w:rPr>
  </w:style>
  <w:style w:type="character" w:customStyle="1" w:styleId="2Char2">
    <w:name w:val="본문 2 Char"/>
    <w:link w:val="25"/>
    <w:qFormat/>
    <w:rPr>
      <w:lang w:val="en-GB" w:eastAsia="en-US"/>
    </w:rPr>
  </w:style>
  <w:style w:type="character" w:customStyle="1" w:styleId="3Char1">
    <w:name w:val="본문 3 Char"/>
    <w:link w:val="34"/>
    <w:uiPriority w:val="99"/>
    <w:qFormat/>
    <w:rPr>
      <w:sz w:val="16"/>
      <w:szCs w:val="16"/>
      <w:lang w:val="en-GB" w:eastAsia="en-US"/>
    </w:rPr>
  </w:style>
  <w:style w:type="character" w:customStyle="1" w:styleId="Charf6">
    <w:name w:val="본문 첫 줄 들여쓰기 Char"/>
    <w:link w:val="aff8"/>
    <w:qFormat/>
    <w:rPr>
      <w:lang w:val="en-GB" w:eastAsia="en-US"/>
    </w:rPr>
  </w:style>
  <w:style w:type="character" w:customStyle="1" w:styleId="Char8">
    <w:name w:val="본문 들여쓰기 Char"/>
    <w:link w:val="af4"/>
    <w:qFormat/>
    <w:rPr>
      <w:lang w:val="en-GB" w:eastAsia="en-US"/>
    </w:rPr>
  </w:style>
  <w:style w:type="character" w:customStyle="1" w:styleId="2Char3">
    <w:name w:val="본문 첫 줄 들여쓰기 2 Char"/>
    <w:link w:val="28"/>
    <w:qFormat/>
    <w:rPr>
      <w:lang w:val="en-GB" w:eastAsia="en-US"/>
    </w:rPr>
  </w:style>
  <w:style w:type="character" w:customStyle="1" w:styleId="2Char1">
    <w:name w:val="본문 들여쓰기 2 Char"/>
    <w:link w:val="24"/>
    <w:qFormat/>
    <w:rPr>
      <w:lang w:val="en-GB" w:eastAsia="en-US"/>
    </w:rPr>
  </w:style>
  <w:style w:type="character" w:customStyle="1" w:styleId="3Char2">
    <w:name w:val="본문 들여쓰기 3 Char"/>
    <w:link w:val="36"/>
    <w:qFormat/>
    <w:rPr>
      <w:sz w:val="16"/>
      <w:szCs w:val="16"/>
      <w:lang w:val="en-GB" w:eastAsia="en-US"/>
    </w:rPr>
  </w:style>
  <w:style w:type="character" w:customStyle="1" w:styleId="Char6">
    <w:name w:val="맺음말 Char"/>
    <w:link w:val="af2"/>
    <w:qFormat/>
    <w:rPr>
      <w:lang w:val="en-GB" w:eastAsia="en-US"/>
    </w:rPr>
  </w:style>
  <w:style w:type="character" w:customStyle="1" w:styleId="Char4">
    <w:name w:val="메모 텍스트 Char"/>
    <w:link w:val="af0"/>
    <w:qFormat/>
    <w:rPr>
      <w:lang w:val="en-GB" w:eastAsia="en-US"/>
    </w:rPr>
  </w:style>
  <w:style w:type="character" w:customStyle="1" w:styleId="Charf5">
    <w:name w:val="메모 주제 Char"/>
    <w:link w:val="aff7"/>
    <w:uiPriority w:val="99"/>
    <w:qFormat/>
    <w:rPr>
      <w:b/>
      <w:bCs/>
      <w:lang w:val="en-GB" w:eastAsia="en-US"/>
    </w:rPr>
  </w:style>
  <w:style w:type="character" w:customStyle="1" w:styleId="Chara">
    <w:name w:val="날짜 Char"/>
    <w:link w:val="af8"/>
    <w:qFormat/>
    <w:rPr>
      <w:lang w:val="en-GB" w:eastAsia="en-US"/>
    </w:rPr>
  </w:style>
  <w:style w:type="character" w:customStyle="1" w:styleId="Char3">
    <w:name w:val="문서 구조 Char"/>
    <w:link w:val="ae"/>
    <w:uiPriority w:val="99"/>
    <w:qFormat/>
    <w:rPr>
      <w:rFonts w:ascii="Segoe UI" w:hAnsi="Segoe UI" w:cs="Segoe UI"/>
      <w:sz w:val="16"/>
      <w:szCs w:val="16"/>
      <w:lang w:val="en-GB" w:eastAsia="en-US"/>
    </w:rPr>
  </w:style>
  <w:style w:type="character" w:customStyle="1" w:styleId="Char1">
    <w:name w:val="전자 메일 서명 Char"/>
    <w:link w:val="aa"/>
    <w:qFormat/>
    <w:rPr>
      <w:lang w:val="en-GB" w:eastAsia="en-US"/>
    </w:rPr>
  </w:style>
  <w:style w:type="character" w:customStyle="1" w:styleId="Charb">
    <w:name w:val="미주 텍스트 Char"/>
    <w:link w:val="af9"/>
    <w:qFormat/>
    <w:rPr>
      <w:lang w:val="en-GB" w:eastAsia="en-US"/>
    </w:rPr>
  </w:style>
  <w:style w:type="character" w:customStyle="1" w:styleId="Charf2">
    <w:name w:val="각주 텍스트 Char"/>
    <w:link w:val="aff2"/>
    <w:uiPriority w:val="99"/>
    <w:qFormat/>
    <w:rPr>
      <w:lang w:val="en-GB" w:eastAsia="en-US"/>
    </w:rPr>
  </w:style>
  <w:style w:type="character" w:customStyle="1" w:styleId="HTMLChar">
    <w:name w:val="HTML 주소 Char"/>
    <w:link w:val="HTML"/>
    <w:qFormat/>
    <w:rPr>
      <w:i/>
      <w:iCs/>
      <w:lang w:val="en-GB" w:eastAsia="en-US"/>
    </w:rPr>
  </w:style>
  <w:style w:type="character" w:customStyle="1" w:styleId="HTMLChar0">
    <w:name w:val="미리 서식이 지정된 HTML Char"/>
    <w:link w:val="HTML0"/>
    <w:qFormat/>
    <w:rPr>
      <w:rFonts w:ascii="Courier New" w:hAnsi="Courier New" w:cs="Courier New"/>
      <w:lang w:val="en-GB" w:eastAsia="en-US"/>
    </w:rPr>
  </w:style>
  <w:style w:type="paragraph" w:styleId="afff1">
    <w:name w:val="Intense Quote"/>
    <w:basedOn w:val="a3"/>
    <w:next w:val="a3"/>
    <w:link w:val="Charf7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f7">
    <w:name w:val="강한 인용 Char"/>
    <w:link w:val="afff1"/>
    <w:uiPriority w:val="30"/>
    <w:qFormat/>
    <w:rPr>
      <w:i/>
      <w:iCs/>
      <w:color w:val="4472C4"/>
      <w:lang w:val="en-GB" w:eastAsia="en-US"/>
    </w:rPr>
  </w:style>
  <w:style w:type="paragraph" w:styleId="afff2">
    <w:name w:val="List Paragraph"/>
    <w:basedOn w:val="a3"/>
    <w:link w:val="Charf8"/>
    <w:uiPriority w:val="34"/>
    <w:qFormat/>
    <w:pPr>
      <w:ind w:left="720"/>
    </w:pPr>
  </w:style>
  <w:style w:type="character" w:customStyle="1" w:styleId="Char">
    <w:name w:val="매크로 텍스트 Char"/>
    <w:link w:val="a7"/>
    <w:qFormat/>
    <w:rPr>
      <w:rFonts w:ascii="Courier New" w:hAnsi="Courier New" w:cs="Courier New"/>
      <w:lang w:val="en-GB" w:eastAsia="en-US"/>
    </w:rPr>
  </w:style>
  <w:style w:type="character" w:customStyle="1" w:styleId="Charf3">
    <w:name w:val="메시지 머리글 Char"/>
    <w:link w:val="aff4"/>
    <w:qFormat/>
    <w:rPr>
      <w:rFonts w:ascii="Calibri Light" w:eastAsia="DengXian Light" w:hAnsi="Calibri Light" w:cs="Times New Roman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Pr>
      <w:lang w:val="en-GB" w:eastAsia="en-US"/>
    </w:rPr>
  </w:style>
  <w:style w:type="character" w:customStyle="1" w:styleId="Char0">
    <w:name w:val="각주/미주 머리글 Char"/>
    <w:link w:val="a9"/>
    <w:qFormat/>
    <w:rPr>
      <w:lang w:val="en-GB" w:eastAsia="en-US"/>
    </w:rPr>
  </w:style>
  <w:style w:type="character" w:customStyle="1" w:styleId="Char9">
    <w:name w:val="글자만 Char"/>
    <w:link w:val="af7"/>
    <w:uiPriority w:val="99"/>
    <w:qFormat/>
    <w:rPr>
      <w:rFonts w:ascii="Courier New" w:hAnsi="Courier New" w:cs="Courier New"/>
      <w:lang w:val="en-GB" w:eastAsia="en-US"/>
    </w:rPr>
  </w:style>
  <w:style w:type="paragraph" w:styleId="afff4">
    <w:name w:val="Quote"/>
    <w:basedOn w:val="a3"/>
    <w:next w:val="a3"/>
    <w:link w:val="Charf9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9">
    <w:name w:val="인용 Char"/>
    <w:link w:val="afff4"/>
    <w:uiPriority w:val="29"/>
    <w:qFormat/>
    <w:rPr>
      <w:i/>
      <w:iCs/>
      <w:color w:val="404040"/>
      <w:lang w:val="en-GB" w:eastAsia="en-US"/>
    </w:rPr>
  </w:style>
  <w:style w:type="character" w:customStyle="1" w:styleId="Char5">
    <w:name w:val="인사말 Char"/>
    <w:link w:val="af1"/>
    <w:qFormat/>
    <w:rPr>
      <w:lang w:val="en-GB" w:eastAsia="en-US"/>
    </w:rPr>
  </w:style>
  <w:style w:type="character" w:customStyle="1" w:styleId="Charf">
    <w:name w:val="서명 Char"/>
    <w:link w:val="afe"/>
    <w:qFormat/>
    <w:rPr>
      <w:lang w:val="en-GB" w:eastAsia="en-US"/>
    </w:rPr>
  </w:style>
  <w:style w:type="character" w:customStyle="1" w:styleId="Charf0">
    <w:name w:val="부제 Char"/>
    <w:link w:val="aff0"/>
    <w:uiPriority w:val="11"/>
    <w:qFormat/>
    <w:rPr>
      <w:rFonts w:ascii="Calibri Light" w:eastAsia="DengXian Light" w:hAnsi="Calibri Light" w:cs="Times New Roman"/>
      <w:sz w:val="24"/>
      <w:szCs w:val="24"/>
      <w:lang w:val="en-GB" w:eastAsia="en-US"/>
    </w:rPr>
  </w:style>
  <w:style w:type="character" w:customStyle="1" w:styleId="Charf4">
    <w:name w:val="제목 Char"/>
    <w:link w:val="aff6"/>
    <w:uiPriority w:val="10"/>
    <w:qFormat/>
    <w:rPr>
      <w:rFonts w:ascii="Calibri Light" w:eastAsia="DengXian Light" w:hAnsi="Calibri Light" w:cs="Times New Roman"/>
      <w:b/>
      <w:bCs/>
      <w:kern w:val="28"/>
      <w:sz w:val="32"/>
      <w:szCs w:val="32"/>
      <w:lang w:val="en-GB" w:eastAsia="en-US"/>
    </w:rPr>
  </w:style>
  <w:style w:type="paragraph" w:customStyle="1" w:styleId="TOCHeading1">
    <w:name w:val="TOC Heading1"/>
    <w:basedOn w:val="1"/>
    <w:next w:val="a3"/>
    <w:uiPriority w:val="39"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DengXian Light" w:hAnsi="Calibri Light"/>
      <w:b/>
      <w:bCs/>
      <w:kern w:val="32"/>
      <w:sz w:val="32"/>
      <w:szCs w:val="32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1Char">
    <w:name w:val="제목 1 Char"/>
    <w:link w:val="1"/>
    <w:uiPriority w:val="9"/>
    <w:qFormat/>
    <w:locked/>
    <w:rPr>
      <w:rFonts w:ascii="Arial" w:hAnsi="Arial"/>
      <w:sz w:val="36"/>
      <w:lang w:eastAsia="en-US"/>
    </w:rPr>
  </w:style>
  <w:style w:type="character" w:customStyle="1" w:styleId="9Char">
    <w:name w:val="제목 9 Char"/>
    <w:link w:val="9"/>
    <w:uiPriority w:val="9"/>
    <w:qFormat/>
    <w:locked/>
    <w:rPr>
      <w:rFonts w:ascii="Arial" w:hAnsi="Arial"/>
      <w:sz w:val="36"/>
      <w:lang w:eastAsia="en-US"/>
    </w:rPr>
  </w:style>
  <w:style w:type="character" w:customStyle="1" w:styleId="2Char">
    <w:name w:val="제목 2 Char"/>
    <w:link w:val="21"/>
    <w:qFormat/>
    <w:locked/>
    <w:rPr>
      <w:rFonts w:ascii="Arial" w:hAnsi="Arial"/>
      <w:sz w:val="32"/>
      <w:lang w:eastAsia="en-US"/>
    </w:rPr>
  </w:style>
  <w:style w:type="character" w:customStyle="1" w:styleId="3Char">
    <w:name w:val="제목 3 Char"/>
    <w:link w:val="31"/>
    <w:qFormat/>
    <w:locked/>
    <w:rPr>
      <w:rFonts w:ascii="Arial" w:hAnsi="Arial"/>
      <w:sz w:val="28"/>
      <w:lang w:eastAsia="en-US"/>
    </w:rPr>
  </w:style>
  <w:style w:type="character" w:customStyle="1" w:styleId="4Char">
    <w:name w:val="제목 4 Char"/>
    <w:link w:val="41"/>
    <w:qFormat/>
    <w:locked/>
    <w:rPr>
      <w:rFonts w:ascii="Arial" w:hAnsi="Arial"/>
      <w:sz w:val="24"/>
      <w:lang w:eastAsia="en-US"/>
    </w:rPr>
  </w:style>
  <w:style w:type="character" w:customStyle="1" w:styleId="B3Char">
    <w:name w:val="B3 Char"/>
    <w:link w:val="B3"/>
    <w:uiPriority w:val="99"/>
    <w:qFormat/>
    <w:rPr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Charf8">
    <w:name w:val="목록 단락 Char"/>
    <w:link w:val="afff2"/>
    <w:uiPriority w:val="34"/>
    <w:qFormat/>
    <w:locked/>
    <w:rPr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Char2">
    <w:name w:val="캡션 Char"/>
    <w:link w:val="ac"/>
    <w:qFormat/>
    <w:locked/>
    <w:rPr>
      <w:b/>
      <w:bCs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5Char">
    <w:name w:val="제목 5 Char"/>
    <w:link w:val="51"/>
    <w:qFormat/>
    <w:locked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qFormat/>
    <w:locked/>
    <w:rPr>
      <w:rFonts w:ascii="Arial" w:hAnsi="Arial"/>
      <w:lang w:val="en-GB" w:eastAsia="en-US"/>
    </w:rPr>
  </w:style>
  <w:style w:type="character" w:customStyle="1" w:styleId="7Char">
    <w:name w:val="제목 7 Char"/>
    <w:link w:val="7"/>
    <w:qFormat/>
    <w:locked/>
    <w:rPr>
      <w:rFonts w:ascii="Arial" w:hAnsi="Arial"/>
      <w:lang w:val="en-GB" w:eastAsia="en-US"/>
    </w:rPr>
  </w:style>
  <w:style w:type="character" w:customStyle="1" w:styleId="8Char">
    <w:name w:val="제목 8 Char"/>
    <w:link w:val="8"/>
    <w:qFormat/>
    <w:locked/>
    <w:rPr>
      <w:rFonts w:ascii="Arial" w:hAnsi="Arial"/>
      <w:sz w:val="36"/>
      <w:lang w:val="en-GB" w:eastAsia="en-US"/>
    </w:rPr>
  </w:style>
  <w:style w:type="character" w:customStyle="1" w:styleId="HeaderChar">
    <w:name w:val="Header Cha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hard">
    <w:name w:val="바닥글 Char"/>
    <w:link w:val="afb"/>
    <w:uiPriority w:val="99"/>
    <w:qFormat/>
    <w:locked/>
    <w:rPr>
      <w:rFonts w:ascii="Arial" w:hAnsi="Arial"/>
      <w:b/>
      <w:i/>
      <w:sz w:val="18"/>
      <w:lang w:val="en-GB" w:eastAsia="ja-JP"/>
    </w:rPr>
  </w:style>
  <w:style w:type="paragraph" w:customStyle="1" w:styleId="TdocHeader2">
    <w:name w:val="Tdoc_Header_2"/>
    <w:basedOn w:val="a3"/>
    <w:uiPriority w:val="99"/>
    <w:qFormat/>
    <w:pPr>
      <w:widowControl w:val="0"/>
      <w:tabs>
        <w:tab w:val="left" w:pos="1701"/>
        <w:tab w:val="right" w:pos="9072"/>
        <w:tab w:val="right" w:pos="10206"/>
      </w:tabs>
      <w:spacing w:before="120"/>
      <w:jc w:val="both"/>
    </w:pPr>
    <w:rPr>
      <w:rFonts w:ascii="Arial" w:eastAsia="SimSun" w:hAnsi="Arial"/>
      <w:b/>
      <w:sz w:val="18"/>
      <w:lang w:eastAsia="ja-JP"/>
    </w:rPr>
  </w:style>
  <w:style w:type="paragraph" w:customStyle="1" w:styleId="Figure">
    <w:name w:val="Figure"/>
    <w:basedOn w:val="a3"/>
    <w:uiPriority w:val="99"/>
    <w:qFormat/>
    <w:pPr>
      <w:spacing w:before="240" w:after="240"/>
      <w:jc w:val="center"/>
    </w:pPr>
    <w:rPr>
      <w:rFonts w:eastAsia="SimSun"/>
      <w:i/>
      <w:iCs/>
      <w:sz w:val="24"/>
      <w:lang w:val="fr-FR" w:eastAsia="ja-JP"/>
    </w:rPr>
  </w:style>
  <w:style w:type="paragraph" w:customStyle="1" w:styleId="BodyTextIndent21">
    <w:name w:val="Body Text Indent 21"/>
    <w:basedOn w:val="a3"/>
    <w:uiPriority w:val="99"/>
    <w:qFormat/>
    <w:pPr>
      <w:spacing w:before="120"/>
      <w:ind w:firstLine="202"/>
      <w:jc w:val="both"/>
    </w:pPr>
    <w:rPr>
      <w:rFonts w:eastAsia="SimSun"/>
      <w:sz w:val="22"/>
      <w:lang w:eastAsia="ja-JP"/>
    </w:rPr>
  </w:style>
  <w:style w:type="character" w:customStyle="1" w:styleId="13">
    <w:name w:val="批注文字 字符1"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INDENT2">
    <w:name w:val="INDENT2"/>
    <w:basedOn w:val="a3"/>
    <w:uiPriority w:val="99"/>
    <w:qFormat/>
    <w:pPr>
      <w:spacing w:before="120"/>
      <w:ind w:left="1135" w:hanging="284"/>
    </w:pPr>
    <w:rPr>
      <w:rFonts w:eastAsia="SimSun"/>
    </w:rPr>
  </w:style>
  <w:style w:type="paragraph" w:customStyle="1" w:styleId="11BodyText">
    <w:name w:val="11 BodyText"/>
    <w:basedOn w:val="a3"/>
    <w:link w:val="11BodyTextChar"/>
    <w:uiPriority w:val="99"/>
    <w:qFormat/>
    <w:pPr>
      <w:spacing w:before="120" w:after="220"/>
      <w:ind w:left="1298"/>
    </w:pPr>
    <w:rPr>
      <w:rFonts w:ascii="CG Times (WN)" w:eastAsia="SimSun" w:hAnsi="CG Times (WN)"/>
      <w:sz w:val="22"/>
    </w:rPr>
  </w:style>
  <w:style w:type="paragraph" w:customStyle="1" w:styleId="clean">
    <w:name w:val="clean"/>
    <w:uiPriority w:val="99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11BodyTextChar">
    <w:name w:val="11 BodyText Char"/>
    <w:link w:val="11BodyText"/>
    <w:uiPriority w:val="99"/>
    <w:qFormat/>
    <w:locked/>
    <w:rPr>
      <w:rFonts w:ascii="CG Times (WN)" w:eastAsia="SimSun" w:hAnsi="CG Times (WN)"/>
      <w:sz w:val="22"/>
      <w:lang w:val="en-GB" w:eastAsia="en-US"/>
    </w:rPr>
  </w:style>
  <w:style w:type="character" w:customStyle="1" w:styleId="capChar1">
    <w:name w:val="cap Char1"/>
    <w:uiPriority w:val="99"/>
    <w:qFormat/>
    <w:rPr>
      <w:rFonts w:cs="Times New Roman"/>
      <w:b/>
      <w:lang w:val="en-GB" w:eastAsia="en-US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references0">
    <w:name w:val="references"/>
    <w:uiPriority w:val="99"/>
    <w:qFormat/>
    <w:pPr>
      <w:numPr>
        <w:numId w:val="12"/>
      </w:numPr>
      <w:spacing w:before="120" w:after="50" w:line="180" w:lineRule="exact"/>
      <w:jc w:val="both"/>
    </w:pPr>
    <w:rPr>
      <w:rFonts w:eastAsia="MS Mincho"/>
      <w:sz w:val="16"/>
      <w:szCs w:val="16"/>
      <w:lang w:eastAsia="en-US"/>
    </w:rPr>
  </w:style>
  <w:style w:type="paragraph" w:customStyle="1" w:styleId="CharCharCharCarCarCharCharCarCar">
    <w:name w:val="Char Char Char Car Car Char Char 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1">
    <w:name w:val="Char Char Char Char Char Char1"/>
    <w:uiPriority w:val="99"/>
    <w:qFormat/>
    <w:pPr>
      <w:widowControl w:val="0"/>
      <w:spacing w:before="120" w:after="180" w:line="300" w:lineRule="auto"/>
      <w:ind w:left="1134"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paragraph" w:customStyle="1" w:styleId="LGTdoc">
    <w:name w:val="LGTdoc_본문"/>
    <w:basedOn w:val="a3"/>
    <w:uiPriority w:val="99"/>
    <w:qFormat/>
    <w:pPr>
      <w:widowControl w:val="0"/>
      <w:snapToGrid w:val="0"/>
      <w:spacing w:before="120" w:afterLines="5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character" w:customStyle="1" w:styleId="Chare">
    <w:name w:val="머리글 Char"/>
    <w:link w:val="afc"/>
    <w:qFormat/>
    <w:locked/>
    <w:rPr>
      <w:rFonts w:ascii="Arial" w:hAnsi="Arial"/>
      <w:b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afff5">
    <w:name w:val="(文字) (文字)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-11">
    <w:name w:val="彩色底纹 - 强调文字颜色 11"/>
    <w:hidden/>
    <w:uiPriority w:val="99"/>
    <w:semiHidden/>
    <w:qFormat/>
    <w:pPr>
      <w:spacing w:before="120" w:after="180"/>
      <w:ind w:left="1134" w:hanging="1134"/>
    </w:pPr>
    <w:rPr>
      <w:rFonts w:eastAsia="SimSun"/>
      <w:lang w:val="en-GB" w:eastAsia="ja-JP"/>
    </w:rPr>
  </w:style>
  <w:style w:type="paragraph" w:customStyle="1" w:styleId="-110">
    <w:name w:val="彩色列表 - 强调文字颜色 11"/>
    <w:basedOn w:val="a3"/>
    <w:uiPriority w:val="34"/>
    <w:qFormat/>
    <w:pPr>
      <w:spacing w:before="120"/>
      <w:ind w:left="720"/>
      <w:contextualSpacing/>
    </w:pPr>
    <w:rPr>
      <w:rFonts w:eastAsia="SimSun"/>
      <w:lang w:eastAsia="ja-JP"/>
    </w:rPr>
  </w:style>
  <w:style w:type="paragraph" w:customStyle="1" w:styleId="ListParagraph1">
    <w:name w:val="List Paragraph1"/>
    <w:basedOn w:val="a3"/>
    <w:uiPriority w:val="34"/>
    <w:qFormat/>
    <w:pPr>
      <w:spacing w:before="120" w:after="200" w:line="276" w:lineRule="auto"/>
      <w:ind w:firstLineChars="200" w:firstLine="420"/>
    </w:pPr>
    <w:rPr>
      <w:rFonts w:ascii="Calibri" w:eastAsia="SimSun" w:hAnsi="Calibri"/>
      <w:sz w:val="22"/>
      <w:szCs w:val="22"/>
      <w:lang w:val="en-US"/>
    </w:rPr>
  </w:style>
  <w:style w:type="paragraph" w:customStyle="1" w:styleId="1-21">
    <w:name w:val="中等深浅网格 1 - 强调文字颜色 21"/>
    <w:basedOn w:val="a3"/>
    <w:link w:val="1-2Char"/>
    <w:uiPriority w:val="34"/>
    <w:qFormat/>
    <w:pPr>
      <w:spacing w:before="120"/>
      <w:ind w:firstLineChars="200" w:firstLine="420"/>
    </w:pPr>
    <w:rPr>
      <w:rFonts w:eastAsia="SimSun"/>
      <w:lang w:eastAsia="ja-JP"/>
    </w:rPr>
  </w:style>
  <w:style w:type="character" w:customStyle="1" w:styleId="1-2Char">
    <w:name w:val="中等深浅网格 1 - 强调文字颜色 2 Char"/>
    <w:link w:val="1-21"/>
    <w:uiPriority w:val="34"/>
    <w:qFormat/>
    <w:rPr>
      <w:rFonts w:eastAsia="SimSun"/>
      <w:lang w:val="en-GB" w:eastAsia="ja-JP"/>
    </w:rPr>
  </w:style>
  <w:style w:type="paragraph" w:customStyle="1" w:styleId="3GPPNormalText">
    <w:name w:val="3GPP Normal Text"/>
    <w:basedOn w:val="af3"/>
    <w:link w:val="3GPPNormalTextChar"/>
    <w:qFormat/>
    <w:pPr>
      <w:spacing w:before="120"/>
      <w:ind w:left="720" w:hanging="720"/>
      <w:jc w:val="both"/>
    </w:pPr>
    <w:rPr>
      <w:rFonts w:eastAsia="MS Mincho"/>
      <w:sz w:val="22"/>
      <w:szCs w:val="24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en-GB" w:eastAsia="en-US"/>
    </w:rPr>
  </w:style>
  <w:style w:type="character" w:customStyle="1" w:styleId="Char10">
    <w:name w:val="列出段落 Char1"/>
    <w:uiPriority w:val="34"/>
    <w:qFormat/>
    <w:rPr>
      <w:rFonts w:ascii="Times" w:hAnsi="Times"/>
      <w:szCs w:val="24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References">
    <w:name w:val="References"/>
    <w:basedOn w:val="a3"/>
    <w:uiPriority w:val="99"/>
    <w:qFormat/>
    <w:pPr>
      <w:numPr>
        <w:numId w:val="13"/>
      </w:numPr>
      <w:snapToGrid w:val="0"/>
      <w:spacing w:before="120" w:after="60"/>
      <w:jc w:val="both"/>
    </w:pPr>
    <w:rPr>
      <w:rFonts w:eastAsia="SimSun"/>
      <w:szCs w:val="16"/>
      <w:lang w:val="en-US"/>
    </w:rPr>
  </w:style>
  <w:style w:type="paragraph" w:customStyle="1" w:styleId="Doc-text2">
    <w:name w:val="Doc-text2"/>
    <w:basedOn w:val="a3"/>
    <w:link w:val="Doc-text2Char"/>
    <w:qFormat/>
    <w:pPr>
      <w:tabs>
        <w:tab w:val="left" w:pos="1622"/>
      </w:tabs>
      <w:spacing w:before="120"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fontstyle01">
    <w:name w:val="fontstyle01"/>
    <w:basedOn w:val="a4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14">
    <w:name w:val="样式1"/>
    <w:basedOn w:val="31"/>
    <w:link w:val="1Char0"/>
    <w:uiPriority w:val="99"/>
    <w:qFormat/>
    <w:pPr>
      <w:ind w:left="709" w:hanging="709"/>
    </w:pPr>
    <w:rPr>
      <w:rFonts w:ascii="Cambria" w:eastAsia="SimSun" w:hAnsi="Cambria"/>
      <w:b/>
      <w:bCs/>
      <w:sz w:val="26"/>
      <w:szCs w:val="26"/>
    </w:rPr>
  </w:style>
  <w:style w:type="character" w:customStyle="1" w:styleId="1Char0">
    <w:name w:val="样式1 Char"/>
    <w:basedOn w:val="3Char"/>
    <w:link w:val="14"/>
    <w:uiPriority w:val="99"/>
    <w:qFormat/>
    <w:rPr>
      <w:rFonts w:ascii="Cambria" w:eastAsia="SimSun" w:hAnsi="Cambria"/>
      <w:b/>
      <w:bCs/>
      <w:sz w:val="26"/>
      <w:szCs w:val="26"/>
      <w:lang w:val="en-GB" w:eastAsia="en-US"/>
    </w:rPr>
  </w:style>
  <w:style w:type="paragraph" w:customStyle="1" w:styleId="Agreement">
    <w:name w:val="Agreement"/>
    <w:basedOn w:val="a3"/>
    <w:next w:val="Doc-text2"/>
    <w:uiPriority w:val="99"/>
    <w:qFormat/>
    <w:pPr>
      <w:numPr>
        <w:numId w:val="14"/>
      </w:numPr>
      <w:tabs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10">
    <w:name w:val="b1"/>
    <w:basedOn w:val="a3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ja-JP"/>
    </w:rPr>
  </w:style>
  <w:style w:type="paragraph" w:customStyle="1" w:styleId="List21">
    <w:name w:val="List 21"/>
    <w:basedOn w:val="afff2"/>
    <w:uiPriority w:val="99"/>
    <w:qFormat/>
    <w:pPr>
      <w:overflowPunct w:val="0"/>
      <w:autoSpaceDE w:val="0"/>
      <w:autoSpaceDN w:val="0"/>
      <w:adjustRightInd w:val="0"/>
      <w:spacing w:after="120"/>
      <w:ind w:left="568" w:hanging="284"/>
      <w:textAlignment w:val="baseline"/>
    </w:pPr>
    <w:rPr>
      <w:rFonts w:eastAsia="바탕"/>
      <w:lang w:eastAsia="en-GB"/>
    </w:rPr>
  </w:style>
  <w:style w:type="paragraph" w:customStyle="1" w:styleId="DraftProposal">
    <w:name w:val="Draft Proposal"/>
    <w:basedOn w:val="a3"/>
    <w:uiPriority w:val="99"/>
    <w:qFormat/>
    <w:pPr>
      <w:numPr>
        <w:numId w:val="15"/>
      </w:numPr>
      <w:tabs>
        <w:tab w:val="clear" w:pos="1304"/>
        <w:tab w:val="left" w:pos="720"/>
      </w:tabs>
      <w:snapToGrid/>
      <w:spacing w:after="160" w:line="252" w:lineRule="auto"/>
      <w:ind w:left="0" w:firstLine="0"/>
    </w:pPr>
    <w:rPr>
      <w:rFonts w:ascii="Arial" w:eastAsia="Calibri" w:hAnsi="Arial" w:cs="Arial"/>
      <w:b/>
      <w:bCs/>
      <w:sz w:val="22"/>
      <w:szCs w:val="22"/>
      <w:lang w:val="en-US"/>
    </w:rPr>
  </w:style>
  <w:style w:type="paragraph" w:customStyle="1" w:styleId="Tabletext">
    <w:name w:val="Table_text"/>
    <w:basedOn w:val="a3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character" w:styleId="afff6">
    <w:name w:val="Placeholder Text"/>
    <w:basedOn w:val="a4"/>
    <w:uiPriority w:val="99"/>
    <w:semiHidden/>
    <w:qFormat/>
    <w:rPr>
      <w:color w:val="808080"/>
    </w:rPr>
  </w:style>
  <w:style w:type="paragraph" w:customStyle="1" w:styleId="811">
    <w:name w:val="目录 811"/>
    <w:basedOn w:val="111"/>
    <w:semiHidden/>
    <w:qFormat/>
  </w:style>
  <w:style w:type="paragraph" w:customStyle="1" w:styleId="111">
    <w:name w:val="目录 11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511">
    <w:name w:val="目录 511"/>
    <w:basedOn w:val="411"/>
    <w:semiHidden/>
    <w:qFormat/>
  </w:style>
  <w:style w:type="paragraph" w:customStyle="1" w:styleId="411">
    <w:name w:val="目录 411"/>
    <w:basedOn w:val="311"/>
    <w:semiHidden/>
    <w:qFormat/>
  </w:style>
  <w:style w:type="paragraph" w:customStyle="1" w:styleId="311">
    <w:name w:val="目录 311"/>
    <w:basedOn w:val="211"/>
    <w:semiHidden/>
    <w:qFormat/>
  </w:style>
  <w:style w:type="paragraph" w:customStyle="1" w:styleId="211">
    <w:name w:val="目录 211"/>
    <w:basedOn w:val="111"/>
    <w:semiHidden/>
    <w:qFormat/>
  </w:style>
  <w:style w:type="paragraph" w:customStyle="1" w:styleId="911">
    <w:name w:val="目录 911"/>
    <w:basedOn w:val="811"/>
    <w:semiHidden/>
    <w:qFormat/>
    <w:pPr>
      <w:spacing w:before="180"/>
      <w:ind w:left="1418" w:hanging="1418"/>
    </w:pPr>
    <w:rPr>
      <w:b/>
    </w:rPr>
  </w:style>
  <w:style w:type="paragraph" w:customStyle="1" w:styleId="611">
    <w:name w:val="目录 611"/>
    <w:basedOn w:val="511"/>
    <w:next w:val="a3"/>
    <w:semiHidden/>
    <w:qFormat/>
  </w:style>
  <w:style w:type="paragraph" w:customStyle="1" w:styleId="711">
    <w:name w:val="目录 711"/>
    <w:basedOn w:val="611"/>
    <w:next w:val="a3"/>
    <w:semiHidden/>
    <w:qFormat/>
    <w:pPr>
      <w:keepNext w:val="0"/>
      <w:spacing w:before="0"/>
      <w:ind w:left="2268" w:hanging="2268"/>
    </w:pPr>
    <w:rPr>
      <w:sz w:val="20"/>
    </w:rPr>
  </w:style>
  <w:style w:type="paragraph" w:customStyle="1" w:styleId="Doc-title">
    <w:name w:val="Doc-title"/>
    <w:basedOn w:val="a3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bullet">
    <w:name w:val="bullet"/>
    <w:basedOn w:val="afff2"/>
    <w:link w:val="bulletChar"/>
    <w:uiPriority w:val="99"/>
    <w:qFormat/>
    <w:pPr>
      <w:widowControl w:val="0"/>
      <w:numPr>
        <w:numId w:val="16"/>
      </w:numPr>
      <w:spacing w:after="60"/>
      <w:ind w:left="720"/>
      <w:contextualSpacing/>
      <w:jc w:val="both"/>
    </w:pPr>
    <w:rPr>
      <w:rFonts w:eastAsia="Times New Roman"/>
      <w:kern w:val="2"/>
      <w:szCs w:val="24"/>
    </w:rPr>
  </w:style>
  <w:style w:type="character" w:customStyle="1" w:styleId="bulletChar">
    <w:name w:val="bullet Char"/>
    <w:link w:val="bullet"/>
    <w:uiPriority w:val="99"/>
    <w:qFormat/>
    <w:rPr>
      <w:rFonts w:eastAsia="Times New Roman"/>
      <w:kern w:val="2"/>
      <w:szCs w:val="24"/>
      <w:lang w:val="en-GB" w:eastAsia="en-US"/>
    </w:rPr>
  </w:style>
  <w:style w:type="character" w:customStyle="1" w:styleId="B11">
    <w:name w:val="B1 (文字)"/>
    <w:uiPriority w:val="99"/>
    <w:qFormat/>
    <w:rPr>
      <w:lang w:val="en-GB" w:eastAsia="en-US"/>
    </w:rPr>
  </w:style>
  <w:style w:type="paragraph" w:customStyle="1" w:styleId="tan0">
    <w:name w:val="tan"/>
    <w:basedOn w:val="a3"/>
    <w:uiPriority w:val="99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apple-converted-space">
    <w:name w:val="apple-converted-space"/>
    <w:qFormat/>
  </w:style>
  <w:style w:type="paragraph" w:customStyle="1" w:styleId="Reference">
    <w:name w:val="Reference"/>
    <w:basedOn w:val="af3"/>
    <w:uiPriority w:val="99"/>
    <w:qFormat/>
    <w:pPr>
      <w:widowControl w:val="0"/>
      <w:numPr>
        <w:numId w:val="17"/>
      </w:numPr>
      <w:tabs>
        <w:tab w:val="clear" w:pos="567"/>
      </w:tabs>
      <w:ind w:left="432" w:hanging="432"/>
      <w:jc w:val="both"/>
    </w:pPr>
    <w:rPr>
      <w:rFonts w:ascii="Arial" w:hAnsi="Arial" w:cs="Arial"/>
      <w:kern w:val="2"/>
      <w:sz w:val="21"/>
      <w:szCs w:val="22"/>
      <w:lang w:val="en-US" w:eastAsia="zh-CN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customStyle="1" w:styleId="GridTable4-Accent31">
    <w:name w:val="Grid Table 4 - Accent 31"/>
    <w:basedOn w:val="a5"/>
    <w:uiPriority w:val="49"/>
    <w:qFormat/>
    <w:tblPr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customStyle="1" w:styleId="B1Char">
    <w:name w:val="B1 Char"/>
    <w:qFormat/>
    <w:rPr>
      <w:lang w:val="en-GB" w:eastAsia="en-US"/>
    </w:rPr>
  </w:style>
  <w:style w:type="character" w:customStyle="1" w:styleId="company">
    <w:name w:val="company"/>
    <w:basedOn w:val="a4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table" w:customStyle="1" w:styleId="GridTable1Light-Accent61">
    <w:name w:val="Grid Table 1 Light - Accent 61"/>
    <w:basedOn w:val="a5"/>
    <w:uiPriority w:val="46"/>
    <w:qFormat/>
    <w:tblPr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docHeading1">
    <w:name w:val="Tdoc_Heading_1"/>
    <w:basedOn w:val="1"/>
    <w:next w:val="af3"/>
    <w:uiPriority w:val="99"/>
    <w:qFormat/>
    <w:pPr>
      <w:keepLines w:val="0"/>
      <w:numPr>
        <w:numId w:val="18"/>
      </w:numPr>
      <w:pBdr>
        <w:top w:val="none" w:sz="0" w:space="0" w:color="auto"/>
      </w:pBdr>
      <w:spacing w:after="120"/>
      <w:ind w:left="357" w:hanging="357"/>
      <w:jc w:val="both"/>
    </w:pPr>
    <w:rPr>
      <w:rFonts w:eastAsia="바탕"/>
      <w:b/>
      <w:kern w:val="28"/>
      <w:sz w:val="24"/>
      <w:lang w:val="en-US"/>
    </w:rPr>
  </w:style>
  <w:style w:type="character" w:customStyle="1" w:styleId="TabletextChar">
    <w:name w:val="Table_text Char"/>
    <w:basedOn w:val="a4"/>
    <w:link w:val="Tabletext"/>
    <w:qFormat/>
    <w:locked/>
    <w:rPr>
      <w:rFonts w:eastAsia="SimSun"/>
      <w:sz w:val="22"/>
      <w:lang w:val="en-GB" w:eastAsia="en-US"/>
    </w:rPr>
  </w:style>
  <w:style w:type="paragraph" w:customStyle="1" w:styleId="Tablehead">
    <w:name w:val="Table_head"/>
    <w:basedOn w:val="a3"/>
    <w:link w:val="Tablehead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Theme="minorEastAsia" w:hAnsi="Times New Roman Bold" w:cs="Times New Roman Bold"/>
      <w:b/>
    </w:rPr>
  </w:style>
  <w:style w:type="character" w:customStyle="1" w:styleId="TableheadChar">
    <w:name w:val="Table_head Char"/>
    <w:basedOn w:val="a4"/>
    <w:link w:val="Tablehead"/>
    <w:qFormat/>
    <w:locked/>
    <w:rPr>
      <w:rFonts w:ascii="Times New Roman Bold" w:eastAsiaTheme="minorEastAsia" w:hAnsi="Times New Roman Bold" w:cs="Times New Roman Bold"/>
      <w:b/>
      <w:lang w:val="en-GB" w:eastAsia="en-US"/>
    </w:rPr>
  </w:style>
  <w:style w:type="paragraph" w:customStyle="1" w:styleId="Figures">
    <w:name w:val="Figures"/>
    <w:basedOn w:val="ac"/>
    <w:link w:val="FiguresChar"/>
    <w:qFormat/>
    <w:pPr>
      <w:spacing w:before="120" w:after="120" w:line="259" w:lineRule="auto"/>
      <w:jc w:val="center"/>
    </w:pPr>
    <w:rPr>
      <w:rFonts w:ascii="Arial" w:eastAsiaTheme="minorHAnsi" w:hAnsi="Arial" w:cs="Arial"/>
      <w:bCs w:val="0"/>
      <w:szCs w:val="22"/>
      <w:lang w:eastAsia="en-GB"/>
    </w:rPr>
  </w:style>
  <w:style w:type="character" w:customStyle="1" w:styleId="FiguresChar">
    <w:name w:val="Figures Char"/>
    <w:basedOn w:val="a4"/>
    <w:link w:val="Figures"/>
    <w:qFormat/>
    <w:rPr>
      <w:rFonts w:ascii="Arial" w:eastAsiaTheme="minorHAnsi" w:hAnsi="Arial" w:cs="Arial"/>
      <w:b/>
      <w:szCs w:val="22"/>
      <w:lang w:val="en-GB" w:eastAsia="en-GB"/>
    </w:rPr>
  </w:style>
  <w:style w:type="paragraph" w:customStyle="1" w:styleId="Prop1">
    <w:name w:val="Prop1"/>
    <w:basedOn w:val="afff2"/>
    <w:uiPriority w:val="99"/>
    <w:qFormat/>
    <w:pPr>
      <w:spacing w:after="0"/>
      <w:ind w:left="0"/>
    </w:pPr>
    <w:rPr>
      <w:rFonts w:eastAsia="SimSun"/>
      <w:b/>
      <w:szCs w:val="21"/>
      <w:lang w:val="en-US" w:eastAsia="zh-CN"/>
    </w:rPr>
  </w:style>
  <w:style w:type="paragraph" w:customStyle="1" w:styleId="xmsonormal">
    <w:name w:val="x_msonormal"/>
    <w:basedOn w:val="a3"/>
    <w:qFormat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TFChar">
    <w:name w:val="TF Char"/>
    <w:basedOn w:val="a4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f3"/>
    <w:link w:val="ProposalChar"/>
    <w:qFormat/>
    <w:pPr>
      <w:tabs>
        <w:tab w:val="left" w:pos="1304"/>
        <w:tab w:val="left" w:pos="1701"/>
      </w:tabs>
      <w:spacing w:line="259" w:lineRule="auto"/>
      <w:ind w:left="1304" w:hanging="1304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table" w:customStyle="1" w:styleId="TableGrid7">
    <w:name w:val="Table Grid7"/>
    <w:basedOn w:val="a5"/>
    <w:uiPriority w:val="99"/>
    <w:qFormat/>
    <w:pPr>
      <w:spacing w:after="160" w:line="259" w:lineRule="auto"/>
    </w:pPr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表格题注"/>
    <w:next w:val="a3"/>
    <w:qFormat/>
    <w:pPr>
      <w:keepLines/>
      <w:numPr>
        <w:ilvl w:val="8"/>
        <w:numId w:val="19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</w:rPr>
  </w:style>
  <w:style w:type="paragraph" w:customStyle="1" w:styleId="a1">
    <w:name w:val="插图题注"/>
    <w:next w:val="a3"/>
    <w:pPr>
      <w:numPr>
        <w:ilvl w:val="7"/>
        <w:numId w:val="19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3"/>
    <w:qFormat/>
    <w:pPr>
      <w:widowControl w:val="0"/>
      <w:numPr>
        <w:numId w:val="20"/>
      </w:numPr>
      <w:spacing w:after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text">
    <w:name w:val="text"/>
    <w:basedOn w:val="a3"/>
    <w:link w:val="textChar"/>
    <w:qFormat/>
    <w:pPr>
      <w:widowControl w:val="0"/>
      <w:spacing w:after="24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Equation">
    <w:name w:val="Equation"/>
    <w:basedOn w:val="a3"/>
    <w:next w:val="a3"/>
    <w:qFormat/>
    <w:pPr>
      <w:widowControl w:val="0"/>
      <w:tabs>
        <w:tab w:val="right" w:pos="10206"/>
      </w:tabs>
      <w:spacing w:after="220"/>
      <w:ind w:left="1298"/>
      <w:jc w:val="both"/>
    </w:pPr>
    <w:rPr>
      <w:rFonts w:ascii="Arial" w:eastAsiaTheme="minorEastAsia" w:hAnsi="Arial" w:cstheme="minorBidi"/>
      <w:kern w:val="2"/>
      <w:sz w:val="21"/>
      <w:szCs w:val="22"/>
      <w:lang w:val="en-US" w:eastAsia="zh-CN"/>
    </w:rPr>
  </w:style>
  <w:style w:type="paragraph" w:customStyle="1" w:styleId="00BodyText">
    <w:name w:val="00 BodyText"/>
    <w:basedOn w:val="a3"/>
    <w:qFormat/>
    <w:pPr>
      <w:widowControl w:val="0"/>
      <w:spacing w:after="220"/>
      <w:jc w:val="both"/>
    </w:pPr>
    <w:rPr>
      <w:rFonts w:ascii="Arial" w:eastAsiaTheme="minorEastAsia" w:hAnsi="Arial" w:cstheme="minorBidi"/>
      <w:kern w:val="2"/>
      <w:sz w:val="21"/>
      <w:szCs w:val="22"/>
      <w:lang w:val="en-US" w:eastAsia="zh-CN"/>
    </w:rPr>
  </w:style>
  <w:style w:type="paragraph" w:customStyle="1" w:styleId="bodyCharCharChar">
    <w:name w:val="body Char Char Char"/>
    <w:basedOn w:val="a3"/>
    <w:qFormat/>
    <w:pPr>
      <w:widowControl w:val="0"/>
      <w:tabs>
        <w:tab w:val="left" w:pos="2160"/>
      </w:tabs>
      <w:spacing w:before="120" w:after="120" w:line="280" w:lineRule="atLeast"/>
      <w:jc w:val="both"/>
    </w:pPr>
    <w:rPr>
      <w:rFonts w:ascii="New York" w:eastAsiaTheme="minorEastAsia" w:hAnsi="New York" w:cstheme="minorBidi"/>
      <w:kern w:val="2"/>
      <w:sz w:val="21"/>
      <w:szCs w:val="22"/>
      <w:lang w:val="en-US" w:eastAsia="zh-CN"/>
    </w:rPr>
  </w:style>
  <w:style w:type="character" w:customStyle="1" w:styleId="NMPHeading1Char1">
    <w:name w:val="NMP Heading 1 Char1"/>
    <w:uiPriority w:val="9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3"/>
    <w:link w:val="bodyChar"/>
    <w:qFormat/>
    <w:pPr>
      <w:widowControl w:val="0"/>
      <w:tabs>
        <w:tab w:val="left" w:pos="2160"/>
      </w:tabs>
      <w:spacing w:before="120" w:after="120" w:line="280" w:lineRule="atLeast"/>
      <w:jc w:val="both"/>
    </w:pPr>
    <w:rPr>
      <w:rFonts w:ascii="New York" w:eastAsiaTheme="minorEastAsia" w:hAnsi="New York" w:cstheme="minorBidi"/>
      <w:kern w:val="2"/>
      <w:sz w:val="21"/>
      <w:szCs w:val="22"/>
      <w:lang w:val="en-US" w:eastAsia="zh-CN"/>
    </w:rPr>
  </w:style>
  <w:style w:type="paragraph" w:customStyle="1" w:styleId="CRCoverPage">
    <w:name w:val="CR Cover Page"/>
    <w:qFormat/>
    <w:pPr>
      <w:spacing w:after="120" w:line="288" w:lineRule="auto"/>
      <w:jc w:val="both"/>
    </w:pPr>
    <w:rPr>
      <w:rFonts w:ascii="Arial" w:eastAsia="MS Mincho" w:hAnsi="Arial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customStyle="1" w:styleId="15">
    <w:name w:val="修订1"/>
    <w:hidden/>
    <w:uiPriority w:val="99"/>
    <w:semiHidden/>
    <w:qFormat/>
    <w:pPr>
      <w:spacing w:line="288" w:lineRule="auto"/>
      <w:jc w:val="both"/>
    </w:pPr>
    <w:rPr>
      <w:rFonts w:eastAsia="SimSun"/>
      <w:lang w:val="en-GB" w:eastAsia="en-US"/>
    </w:rPr>
  </w:style>
  <w:style w:type="character" w:customStyle="1" w:styleId="bodyChar">
    <w:name w:val="body Char"/>
    <w:link w:val="body"/>
    <w:qFormat/>
    <w:rPr>
      <w:rFonts w:ascii="New York" w:eastAsiaTheme="minorEastAsia" w:hAnsi="New York" w:cstheme="minorBidi"/>
      <w:kern w:val="2"/>
      <w:sz w:val="21"/>
      <w:szCs w:val="22"/>
    </w:rPr>
  </w:style>
  <w:style w:type="character" w:customStyle="1" w:styleId="EQChar">
    <w:name w:val="EQ Char"/>
    <w:link w:val="EQ"/>
    <w:uiPriority w:val="99"/>
    <w:qFormat/>
    <w:rPr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paragraph" w:customStyle="1" w:styleId="INDENT1">
    <w:name w:val="INDENT1"/>
    <w:basedOn w:val="a3"/>
    <w:qFormat/>
    <w:pPr>
      <w:widowControl w:val="0"/>
      <w:spacing w:after="0"/>
      <w:ind w:left="851"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en-GB"/>
    </w:rPr>
  </w:style>
  <w:style w:type="paragraph" w:customStyle="1" w:styleId="INDENT3">
    <w:name w:val="INDENT3"/>
    <w:basedOn w:val="a3"/>
    <w:qFormat/>
    <w:pPr>
      <w:widowControl w:val="0"/>
      <w:spacing w:after="0"/>
      <w:ind w:left="1701" w:hanging="567"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en-GB"/>
    </w:rPr>
  </w:style>
  <w:style w:type="paragraph" w:customStyle="1" w:styleId="FigureTitle">
    <w:name w:val="Figure_Title"/>
    <w:basedOn w:val="a3"/>
    <w:next w:val="a3"/>
    <w:qFormat/>
    <w:pPr>
      <w:keepLines/>
      <w:widowControl w:val="0"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Theme="minorHAnsi" w:eastAsia="Times New Roman" w:hAnsiTheme="minorHAnsi" w:cstheme="minorBidi"/>
      <w:b/>
      <w:kern w:val="2"/>
      <w:sz w:val="21"/>
      <w:szCs w:val="22"/>
      <w:lang w:val="en-US" w:eastAsia="en-GB"/>
    </w:rPr>
  </w:style>
  <w:style w:type="paragraph" w:customStyle="1" w:styleId="RecCCITT">
    <w:name w:val="Rec_CCITT_#"/>
    <w:basedOn w:val="a3"/>
    <w:qFormat/>
    <w:pPr>
      <w:keepNext/>
      <w:keepLines/>
      <w:widowControl w:val="0"/>
      <w:spacing w:after="0"/>
      <w:jc w:val="both"/>
    </w:pPr>
    <w:rPr>
      <w:rFonts w:asciiTheme="minorHAnsi" w:eastAsia="Times New Roman" w:hAnsiTheme="minorHAnsi" w:cstheme="minorBidi"/>
      <w:b/>
      <w:kern w:val="2"/>
      <w:sz w:val="21"/>
      <w:szCs w:val="22"/>
      <w:lang w:val="en-US" w:eastAsia="en-GB"/>
    </w:rPr>
  </w:style>
  <w:style w:type="paragraph" w:customStyle="1" w:styleId="enumlev2">
    <w:name w:val="enumlev2"/>
    <w:basedOn w:val="a3"/>
    <w:qFormat/>
    <w:pPr>
      <w:widowControl w:val="0"/>
      <w:tabs>
        <w:tab w:val="left" w:pos="794"/>
        <w:tab w:val="left" w:pos="1191"/>
        <w:tab w:val="left" w:pos="1588"/>
        <w:tab w:val="left" w:pos="1985"/>
      </w:tabs>
      <w:spacing w:before="86" w:after="0"/>
      <w:ind w:left="1588" w:hanging="397"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en-GB"/>
    </w:rPr>
  </w:style>
  <w:style w:type="paragraph" w:customStyle="1" w:styleId="CouvRecTitle">
    <w:name w:val="Couv Rec Title"/>
    <w:basedOn w:val="a3"/>
    <w:qFormat/>
    <w:pPr>
      <w:keepNext/>
      <w:keepLines/>
      <w:widowControl w:val="0"/>
      <w:spacing w:before="240" w:after="0"/>
      <w:ind w:left="1418"/>
      <w:jc w:val="both"/>
    </w:pPr>
    <w:rPr>
      <w:rFonts w:ascii="Arial" w:eastAsia="Times New Roman" w:hAnsi="Arial" w:cstheme="minorBidi"/>
      <w:b/>
      <w:kern w:val="2"/>
      <w:sz w:val="36"/>
      <w:szCs w:val="22"/>
      <w:lang w:val="en-US" w:eastAsia="en-GB"/>
    </w:rPr>
  </w:style>
  <w:style w:type="paragraph" w:customStyle="1" w:styleId="numberedlist">
    <w:name w:val="numbered list"/>
    <w:basedOn w:val="a0"/>
    <w:qFormat/>
    <w:pPr>
      <w:widowControl w:val="0"/>
      <w:numPr>
        <w:numId w:val="0"/>
      </w:numPr>
      <w:tabs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  <w:contextualSpacing w:val="0"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paragraph" w:customStyle="1" w:styleId="CRfront">
    <w:name w:val="CR_front"/>
    <w:next w:val="a3"/>
    <w:qFormat/>
    <w:pPr>
      <w:spacing w:line="288" w:lineRule="auto"/>
      <w:jc w:val="both"/>
    </w:pPr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3"/>
    <w:qFormat/>
    <w:pPr>
      <w:widowControl w:val="0"/>
      <w:tabs>
        <w:tab w:val="left" w:pos="1134"/>
      </w:tabs>
      <w:spacing w:after="0"/>
      <w:jc w:val="both"/>
    </w:pPr>
    <w:rPr>
      <w:rFonts w:asciiTheme="minorHAnsi" w:eastAsia="MS Mincho" w:hAnsiTheme="minorHAnsi" w:cstheme="minorBidi"/>
      <w:kern w:val="2"/>
      <w:sz w:val="21"/>
      <w:szCs w:val="22"/>
      <w:lang w:val="en-US" w:eastAsia="en-GB"/>
    </w:rPr>
  </w:style>
  <w:style w:type="paragraph" w:customStyle="1" w:styleId="tabletext0">
    <w:name w:val="table text"/>
    <w:basedOn w:val="a3"/>
    <w:next w:val="7"/>
    <w:qFormat/>
    <w:pPr>
      <w:widowControl w:val="0"/>
      <w:spacing w:after="0"/>
      <w:jc w:val="both"/>
    </w:pPr>
    <w:rPr>
      <w:rFonts w:asciiTheme="minorHAnsi" w:eastAsia="MS Mincho" w:hAnsiTheme="minorHAnsi" w:cstheme="minorBidi"/>
      <w:i/>
      <w:kern w:val="2"/>
      <w:sz w:val="21"/>
      <w:szCs w:val="22"/>
      <w:lang w:val="en-US" w:eastAsia="en-GB"/>
    </w:rPr>
  </w:style>
  <w:style w:type="paragraph" w:customStyle="1" w:styleId="HE">
    <w:name w:val="HE"/>
    <w:basedOn w:val="a3"/>
    <w:qFormat/>
    <w:pPr>
      <w:widowControl w:val="0"/>
      <w:spacing w:after="0"/>
      <w:jc w:val="both"/>
    </w:pPr>
    <w:rPr>
      <w:rFonts w:asciiTheme="minorHAnsi" w:eastAsia="MS Mincho" w:hAnsiTheme="minorHAnsi" w:cstheme="minorBidi"/>
      <w:b/>
      <w:kern w:val="2"/>
      <w:sz w:val="21"/>
      <w:szCs w:val="22"/>
      <w:lang w:val="en-US" w:eastAsia="en-GB"/>
    </w:rPr>
  </w:style>
  <w:style w:type="paragraph" w:customStyle="1" w:styleId="berschrift1H1">
    <w:name w:val="Überschrift 1.H1"/>
    <w:basedOn w:val="a3"/>
    <w:next w:val="a3"/>
    <w:qFormat/>
    <w:pPr>
      <w:keepNext/>
      <w:keepLines/>
      <w:widowControl w:val="0"/>
      <w:numPr>
        <w:numId w:val="21"/>
      </w:numPr>
      <w:pBdr>
        <w:top w:val="single" w:sz="12" w:space="3" w:color="auto"/>
      </w:pBdr>
      <w:spacing w:before="240" w:after="0"/>
      <w:jc w:val="both"/>
      <w:outlineLvl w:val="0"/>
    </w:pPr>
    <w:rPr>
      <w:rFonts w:ascii="Arial" w:eastAsia="Times New Roman" w:hAnsi="Arial" w:cstheme="minorBidi"/>
      <w:kern w:val="2"/>
      <w:sz w:val="36"/>
      <w:szCs w:val="22"/>
      <w:lang w:val="en-US" w:eastAsia="de-DE"/>
    </w:rPr>
  </w:style>
  <w:style w:type="paragraph" w:customStyle="1" w:styleId="textintend1">
    <w:name w:val="text intend 1"/>
    <w:basedOn w:val="text"/>
    <w:qFormat/>
    <w:pPr>
      <w:numPr>
        <w:numId w:val="22"/>
      </w:numPr>
      <w:tabs>
        <w:tab w:val="clear" w:pos="992"/>
        <w:tab w:val="left" w:pos="360"/>
        <w:tab w:val="left" w:pos="1304"/>
      </w:tabs>
      <w:snapToGrid w:val="0"/>
      <w:spacing w:after="120"/>
      <w:ind w:left="420" w:hanging="420"/>
    </w:pPr>
    <w:rPr>
      <w:rFonts w:eastAsia="MS Mincho"/>
      <w:lang w:eastAsia="en-GB"/>
    </w:rPr>
  </w:style>
  <w:style w:type="paragraph" w:customStyle="1" w:styleId="textintend2">
    <w:name w:val="text intend 2"/>
    <w:basedOn w:val="text"/>
    <w:qFormat/>
    <w:pPr>
      <w:numPr>
        <w:numId w:val="23"/>
      </w:numPr>
      <w:tabs>
        <w:tab w:val="clear" w:pos="1418"/>
      </w:tabs>
      <w:spacing w:after="120"/>
      <w:ind w:left="360" w:firstLine="0"/>
    </w:pPr>
    <w:rPr>
      <w:rFonts w:eastAsia="MS Mincho"/>
      <w:lang w:eastAsia="en-GB"/>
    </w:rPr>
  </w:style>
  <w:style w:type="paragraph" w:customStyle="1" w:styleId="textintend3">
    <w:name w:val="text intend 3"/>
    <w:basedOn w:val="text"/>
    <w:qFormat/>
    <w:pPr>
      <w:numPr>
        <w:numId w:val="24"/>
      </w:numPr>
      <w:tabs>
        <w:tab w:val="clear" w:pos="1843"/>
        <w:tab w:val="left" w:pos="567"/>
        <w:tab w:val="left" w:pos="720"/>
        <w:tab w:val="left" w:pos="9867"/>
      </w:tabs>
      <w:spacing w:after="120"/>
      <w:ind w:left="9867" w:hanging="360"/>
    </w:pPr>
    <w:rPr>
      <w:rFonts w:eastAsia="MS Mincho"/>
      <w:lang w:eastAsia="en-GB"/>
    </w:rPr>
  </w:style>
  <w:style w:type="paragraph" w:customStyle="1" w:styleId="normalpuce">
    <w:name w:val="normal puce"/>
    <w:basedOn w:val="a3"/>
    <w:qFormat/>
    <w:pPr>
      <w:widowControl w:val="0"/>
      <w:numPr>
        <w:numId w:val="25"/>
      </w:numPr>
      <w:spacing w:before="60" w:after="60"/>
      <w:jc w:val="both"/>
    </w:pPr>
    <w:rPr>
      <w:rFonts w:asciiTheme="minorHAnsi" w:eastAsia="MS Mincho" w:hAnsiTheme="minorHAnsi" w:cstheme="minorBidi"/>
      <w:kern w:val="2"/>
      <w:sz w:val="21"/>
      <w:szCs w:val="22"/>
      <w:lang w:val="en-US" w:eastAsia="en-GB"/>
    </w:rPr>
  </w:style>
  <w:style w:type="paragraph" w:customStyle="1" w:styleId="Meetingcaption">
    <w:name w:val="Meeting caption"/>
    <w:basedOn w:val="a3"/>
    <w:qFormat/>
    <w:pPr>
      <w:framePr w:w="4120" w:hSpace="141" w:wrap="around" w:vAnchor="text" w:hAnchor="text" w:y="3"/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  <w:jc w:val="both"/>
    </w:pPr>
    <w:rPr>
      <w:rFonts w:asciiTheme="minorHAnsi" w:eastAsia="Times New Roman" w:hAnsiTheme="minorHAnsi" w:cstheme="minorBidi"/>
      <w:snapToGrid w:val="0"/>
      <w:kern w:val="2"/>
      <w:sz w:val="21"/>
      <w:szCs w:val="22"/>
      <w:lang w:val="fr-FR" w:eastAsia="en-GB"/>
    </w:rPr>
  </w:style>
  <w:style w:type="paragraph" w:customStyle="1" w:styleId="para">
    <w:name w:val="para"/>
    <w:basedOn w:val="a3"/>
    <w:qFormat/>
    <w:pPr>
      <w:widowControl w:val="0"/>
      <w:spacing w:after="240"/>
      <w:jc w:val="both"/>
    </w:pPr>
    <w:rPr>
      <w:rFonts w:ascii="Helvetica" w:eastAsia="Times New Roman" w:hAnsi="Helvetica" w:cstheme="minorBidi"/>
      <w:kern w:val="2"/>
      <w:sz w:val="21"/>
      <w:szCs w:val="22"/>
      <w:lang w:val="en-US" w:eastAsia="en-GB"/>
    </w:rPr>
  </w:style>
  <w:style w:type="paragraph" w:customStyle="1" w:styleId="Cell">
    <w:name w:val="Cell"/>
    <w:basedOn w:val="a3"/>
    <w:qFormat/>
    <w:pPr>
      <w:widowControl w:val="0"/>
      <w:spacing w:after="0" w:line="240" w:lineRule="exact"/>
      <w:jc w:val="center"/>
    </w:pPr>
    <w:rPr>
      <w:rFonts w:asciiTheme="minorHAnsi" w:eastAsia="Times New Roman" w:hAnsiTheme="minorHAnsi" w:cstheme="minorBidi"/>
      <w:kern w:val="2"/>
      <w:sz w:val="16"/>
      <w:szCs w:val="22"/>
      <w:lang w:val="en-US" w:eastAsia="zh-CN"/>
    </w:rPr>
  </w:style>
  <w:style w:type="paragraph" w:customStyle="1" w:styleId="tah0">
    <w:name w:val="tah"/>
    <w:basedOn w:val="a3"/>
    <w:qFormat/>
    <w:pPr>
      <w:keepNext/>
      <w:widowControl w:val="0"/>
      <w:spacing w:after="0"/>
      <w:jc w:val="center"/>
    </w:pPr>
    <w:rPr>
      <w:rFonts w:ascii="Arial" w:eastAsia="바탕" w:hAnsi="Arial" w:cs="Arial"/>
      <w:b/>
      <w:bCs/>
      <w:kern w:val="2"/>
      <w:sz w:val="18"/>
      <w:szCs w:val="18"/>
      <w:lang w:val="en-US" w:eastAsia="en-GB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 w:line="288" w:lineRule="auto"/>
      <w:jc w:val="both"/>
    </w:pPr>
    <w:rPr>
      <w:rFonts w:eastAsia="SimSun"/>
      <w:lang w:val="en-GB" w:eastAsia="en-GB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NormalAfter3pt">
    <w:name w:val="Normal + After:  3 pt"/>
    <w:basedOn w:val="a3"/>
    <w:qFormat/>
    <w:pPr>
      <w:widowControl w:val="0"/>
      <w:tabs>
        <w:tab w:val="left" w:pos="2560"/>
      </w:tabs>
      <w:spacing w:after="0"/>
      <w:ind w:left="2560" w:hanging="357"/>
      <w:jc w:val="both"/>
    </w:pPr>
    <w:rPr>
      <w:rFonts w:asciiTheme="minorHAnsi" w:eastAsia="Times New Roman" w:hAnsiTheme="minorHAnsi" w:cstheme="minorBidi"/>
      <w:kern w:val="2"/>
      <w:sz w:val="21"/>
      <w:szCs w:val="22"/>
      <w:lang w:val="en-AU" w:eastAsia="zh-CN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CharChar5">
    <w:name w:val="Char Char5"/>
    <w:semiHidden/>
    <w:qFormat/>
    <w:rPr>
      <w:rFonts w:ascii="Times New Roman" w:hAnsi="Times New Roman"/>
      <w:lang w:eastAsia="en-US"/>
    </w:rPr>
  </w:style>
  <w:style w:type="character" w:customStyle="1" w:styleId="Heading2Char1">
    <w:name w:val="Heading 2 Char1"/>
    <w:qFormat/>
    <w:rPr>
      <w:rFonts w:ascii="Arial" w:hAnsi="Arial"/>
      <w:sz w:val="32"/>
      <w:lang w:val="en-GB" w:eastAsia="en-US"/>
    </w:rPr>
  </w:style>
  <w:style w:type="character" w:customStyle="1" w:styleId="Charf1">
    <w:name w:val="목록 Char"/>
    <w:link w:val="aff1"/>
    <w:uiPriority w:val="99"/>
    <w:qFormat/>
    <w:rPr>
      <w:lang w:val="en-GB" w:eastAsia="en-US"/>
    </w:rPr>
  </w:style>
  <w:style w:type="character" w:customStyle="1" w:styleId="2Char0">
    <w:name w:val="목록 2 Char"/>
    <w:link w:val="23"/>
    <w:uiPriority w:val="99"/>
    <w:qFormat/>
    <w:rPr>
      <w:lang w:val="en-GB" w:eastAsia="en-US"/>
    </w:rPr>
  </w:style>
  <w:style w:type="character" w:customStyle="1" w:styleId="3Char0">
    <w:name w:val="목록 3 Char"/>
    <w:link w:val="32"/>
    <w:uiPriority w:val="99"/>
    <w:qFormat/>
    <w:rPr>
      <w:lang w:val="en-GB" w:eastAsia="en-US"/>
    </w:rPr>
  </w:style>
  <w:style w:type="paragraph" w:customStyle="1" w:styleId="tdoc-header">
    <w:name w:val="tdoc-header"/>
    <w:qFormat/>
    <w:pPr>
      <w:spacing w:line="288" w:lineRule="auto"/>
      <w:jc w:val="both"/>
    </w:pPr>
    <w:rPr>
      <w:rFonts w:ascii="Arial" w:eastAsia="Times New Roman" w:hAnsi="Arial"/>
      <w:sz w:val="24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 w:line="288" w:lineRule="auto"/>
      <w:ind w:left="567" w:hanging="283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 w:line="288" w:lineRule="auto"/>
      <w:jc w:val="both"/>
    </w:pPr>
    <w:rPr>
      <w:rFonts w:eastAsia="SimSun"/>
      <w:lang w:val="en-GB" w:eastAsia="en-GB"/>
    </w:rPr>
  </w:style>
  <w:style w:type="paragraph" w:customStyle="1" w:styleId="CharCharCharChar1">
    <w:name w:val="Char Char Char Char1"/>
    <w:qFormat/>
    <w:pPr>
      <w:keepNext/>
      <w:tabs>
        <w:tab w:val="left" w:pos="-1134"/>
      </w:tabs>
      <w:autoSpaceDE w:val="0"/>
      <w:autoSpaceDN w:val="0"/>
      <w:adjustRightInd w:val="0"/>
      <w:spacing w:before="60" w:after="60" w:line="288" w:lineRule="auto"/>
      <w:jc w:val="both"/>
    </w:pPr>
    <w:rPr>
      <w:rFonts w:eastAsia="SimSun"/>
      <w:lang w:val="en-GB" w:eastAsia="en-GB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51">
    <w:name w:val="Char Char51"/>
    <w:semiHidden/>
    <w:qFormat/>
    <w:rPr>
      <w:rFonts w:ascii="Times New Roman" w:hAnsi="Times New Roman"/>
      <w:lang w:eastAsia="en-US"/>
    </w:rPr>
  </w:style>
  <w:style w:type="paragraph" w:customStyle="1" w:styleId="TableCell">
    <w:name w:val="Table Cell"/>
    <w:basedOn w:val="TAC"/>
    <w:link w:val="TableCellChar"/>
    <w:qFormat/>
    <w:pPr>
      <w:widowControl w:val="0"/>
    </w:pPr>
    <w:rPr>
      <w:rFonts w:eastAsiaTheme="minorEastAsia" w:cstheme="minorBidi"/>
      <w:kern w:val="2"/>
      <w:szCs w:val="22"/>
      <w:lang w:val="en-US" w:eastAsia="zh-CN"/>
    </w:rPr>
  </w:style>
  <w:style w:type="character" w:customStyle="1" w:styleId="TableCellChar">
    <w:name w:val="Table Cell Char"/>
    <w:link w:val="TableCell"/>
    <w:qFormat/>
    <w:rPr>
      <w:rFonts w:ascii="Arial" w:eastAsiaTheme="minorEastAsia" w:hAnsi="Arial" w:cstheme="minorBidi"/>
      <w:kern w:val="2"/>
      <w:sz w:val="18"/>
      <w:szCs w:val="22"/>
    </w:rPr>
  </w:style>
  <w:style w:type="paragraph" w:customStyle="1" w:styleId="MTDisplayEquation">
    <w:name w:val="MTDisplayEquation"/>
    <w:basedOn w:val="a3"/>
    <w:next w:val="a3"/>
    <w:link w:val="MTDisplayEquationChar"/>
    <w:qFormat/>
    <w:pPr>
      <w:widowControl w:val="0"/>
      <w:tabs>
        <w:tab w:val="center" w:pos="4680"/>
        <w:tab w:val="right" w:pos="9360"/>
      </w:tabs>
      <w:spacing w:after="0"/>
      <w:jc w:val="both"/>
    </w:pPr>
    <w:rPr>
      <w:rFonts w:asciiTheme="minorHAnsi" w:eastAsia="Calibri" w:hAnsiTheme="minorHAnsi" w:cstheme="minorBidi"/>
      <w:kern w:val="2"/>
      <w:sz w:val="21"/>
      <w:szCs w:val="22"/>
      <w:lang w:val="zh-CN" w:eastAsia="zh-CN"/>
    </w:rPr>
  </w:style>
  <w:style w:type="character" w:customStyle="1" w:styleId="MTDisplayEquationChar">
    <w:name w:val="MTDisplayEquation Char"/>
    <w:link w:val="MTDisplayEquation"/>
    <w:qFormat/>
    <w:rPr>
      <w:rFonts w:asciiTheme="minorHAnsi" w:eastAsia="Calibri" w:hAnsiTheme="minorHAnsi" w:cstheme="minorBidi"/>
      <w:kern w:val="2"/>
      <w:sz w:val="21"/>
      <w:szCs w:val="22"/>
      <w:lang w:val="zh-CN"/>
    </w:rPr>
  </w:style>
  <w:style w:type="character" w:customStyle="1" w:styleId="textChar">
    <w:name w:val="text Char"/>
    <w:link w:val="text"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bullet1">
    <w:name w:val="bullet1"/>
    <w:basedOn w:val="text"/>
    <w:link w:val="bullet1Char"/>
    <w:qFormat/>
    <w:pPr>
      <w:numPr>
        <w:numId w:val="26"/>
      </w:numPr>
      <w:spacing w:after="0"/>
    </w:pPr>
    <w:rPr>
      <w:rFonts w:ascii="Calibri" w:hAnsi="Calibri"/>
    </w:rPr>
  </w:style>
  <w:style w:type="paragraph" w:customStyle="1" w:styleId="bullet2">
    <w:name w:val="bullet2"/>
    <w:basedOn w:val="text"/>
    <w:link w:val="bullet2Char"/>
    <w:qFormat/>
    <w:pPr>
      <w:numPr>
        <w:ilvl w:val="1"/>
        <w:numId w:val="26"/>
      </w:numPr>
      <w:spacing w:after="0"/>
    </w:pPr>
    <w:rPr>
      <w:rFonts w:ascii="Times" w:hAnsi="Times"/>
    </w:rPr>
  </w:style>
  <w:style w:type="character" w:customStyle="1" w:styleId="bullet1Char">
    <w:name w:val="bullet1 Char"/>
    <w:link w:val="bullet1"/>
    <w:qFormat/>
    <w:rPr>
      <w:rFonts w:ascii="Calibri" w:eastAsiaTheme="minorEastAsia" w:hAnsi="Calibri" w:cstheme="minorBidi"/>
      <w:kern w:val="2"/>
      <w:sz w:val="21"/>
      <w:szCs w:val="22"/>
    </w:rPr>
  </w:style>
  <w:style w:type="paragraph" w:customStyle="1" w:styleId="bullet3">
    <w:name w:val="bullet3"/>
    <w:basedOn w:val="text"/>
    <w:qFormat/>
    <w:pPr>
      <w:numPr>
        <w:ilvl w:val="2"/>
        <w:numId w:val="26"/>
      </w:numPr>
      <w:spacing w:after="0"/>
      <w:ind w:left="1430" w:hanging="720"/>
    </w:pPr>
    <w:rPr>
      <w:rFonts w:ascii="Times" w:eastAsia="바탕" w:hAnsi="Times"/>
    </w:rPr>
  </w:style>
  <w:style w:type="character" w:customStyle="1" w:styleId="bullet2Char">
    <w:name w:val="bullet2 Char"/>
    <w:link w:val="bullet2"/>
    <w:qFormat/>
    <w:rPr>
      <w:rFonts w:ascii="Times" w:eastAsiaTheme="minorEastAsia" w:hAnsi="Times" w:cstheme="minorBidi"/>
      <w:kern w:val="2"/>
      <w:sz w:val="21"/>
      <w:szCs w:val="22"/>
    </w:rPr>
  </w:style>
  <w:style w:type="paragraph" w:customStyle="1" w:styleId="bullet4">
    <w:name w:val="bullet4"/>
    <w:basedOn w:val="text"/>
    <w:qFormat/>
    <w:pPr>
      <w:numPr>
        <w:ilvl w:val="3"/>
        <w:numId w:val="26"/>
      </w:numPr>
      <w:spacing w:after="0"/>
      <w:ind w:left="864" w:hanging="864"/>
    </w:pPr>
    <w:rPr>
      <w:rFonts w:ascii="Times" w:eastAsia="바탕" w:hAnsi="Times"/>
    </w:rPr>
  </w:style>
  <w:style w:type="paragraph" w:customStyle="1" w:styleId="SpecTextNum">
    <w:name w:val="Spec Text Num"/>
    <w:basedOn w:val="a3"/>
    <w:qFormat/>
    <w:pPr>
      <w:widowControl w:val="0"/>
      <w:numPr>
        <w:numId w:val="27"/>
      </w:numPr>
      <w:spacing w:after="0"/>
      <w:jc w:val="both"/>
    </w:pPr>
    <w:rPr>
      <w:rFonts w:asciiTheme="minorHAnsi" w:eastAsia="MS Mincho" w:hAnsiTheme="minorHAnsi" w:cstheme="minorBidi"/>
      <w:kern w:val="2"/>
      <w:sz w:val="21"/>
      <w:szCs w:val="22"/>
      <w:lang w:val="en-US" w:eastAsia="zh-CN"/>
    </w:rPr>
  </w:style>
  <w:style w:type="paragraph" w:customStyle="1" w:styleId="Comments">
    <w:name w:val="Comments"/>
    <w:basedOn w:val="a3"/>
    <w:link w:val="CommentsChar"/>
    <w:qFormat/>
    <w:pPr>
      <w:widowControl w:val="0"/>
      <w:spacing w:before="40" w:after="0"/>
      <w:jc w:val="both"/>
    </w:pPr>
    <w:rPr>
      <w:rFonts w:ascii="Arial" w:eastAsia="MS Mincho" w:hAnsi="Arial" w:cstheme="minorBidi"/>
      <w:i/>
      <w:kern w:val="2"/>
      <w:sz w:val="18"/>
      <w:szCs w:val="22"/>
      <w:lang w:val="en-US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theme="minorBidi"/>
      <w:i/>
      <w:kern w:val="2"/>
      <w:sz w:val="18"/>
      <w:szCs w:val="22"/>
      <w:lang w:eastAsia="en-GB"/>
    </w:rPr>
  </w:style>
  <w:style w:type="character" w:customStyle="1" w:styleId="ProposalChar">
    <w:name w:val="Proposal Char"/>
    <w:link w:val="Proposal"/>
    <w:qFormat/>
    <w:rPr>
      <w:rFonts w:ascii="Arial" w:eastAsiaTheme="minorHAnsi" w:hAnsi="Arial" w:cstheme="minorBidi"/>
      <w:b/>
      <w:bCs/>
      <w:szCs w:val="22"/>
    </w:rPr>
  </w:style>
  <w:style w:type="table" w:customStyle="1" w:styleId="GridTable1Light1">
    <w:name w:val="Grid Table 1 Light1"/>
    <w:basedOn w:val="a5"/>
    <w:uiPriority w:val="46"/>
    <w:qFormat/>
    <w:rPr>
      <w:rFonts w:ascii="CG Times (WN)" w:eastAsia="SimSun" w:hAnsi="CG Times (WN)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6">
    <w:name w:val="网格型1"/>
    <w:basedOn w:val="a5"/>
    <w:uiPriority w:val="59"/>
    <w:qFormat/>
    <w:pPr>
      <w:spacing w:after="160" w:line="259" w:lineRule="auto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网格型2"/>
    <w:basedOn w:val="a5"/>
    <w:uiPriority w:val="59"/>
    <w:qFormat/>
    <w:pPr>
      <w:spacing w:after="160" w:line="259" w:lineRule="auto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7">
    <w:name w:val="书籍标题1"/>
    <w:uiPriority w:val="33"/>
    <w:qFormat/>
    <w:rPr>
      <w:rFonts w:ascii="Times New Roman" w:eastAsia="SimSun" w:hAnsi="Times New Roman" w:cs="Times New Roman"/>
      <w:b/>
      <w:bCs/>
      <w:i/>
      <w:iCs/>
      <w:spacing w:val="5"/>
    </w:rPr>
  </w:style>
  <w:style w:type="table" w:customStyle="1" w:styleId="5-11">
    <w:name w:val="눈금 표 5 어둡게 - 강조색 11"/>
    <w:basedOn w:val="a5"/>
    <w:uiPriority w:val="50"/>
    <w:qFormat/>
    <w:rPr>
      <w:rFonts w:ascii="CG Times (WN)" w:eastAsia="SimSun" w:hAnsi="CG Times (WN)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customStyle="1" w:styleId="TableGridLight1">
    <w:name w:val="Table Grid Light1"/>
    <w:basedOn w:val="a5"/>
    <w:uiPriority w:val="40"/>
    <w:qFormat/>
    <w:rPr>
      <w:rFonts w:ascii="CG Times (WN)" w:eastAsia="SimSun" w:hAnsi="CG Times (WN)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0Maintext">
    <w:name w:val="0 Main text"/>
    <w:basedOn w:val="a3"/>
    <w:link w:val="0MaintextChar"/>
    <w:qFormat/>
    <w:pPr>
      <w:widowControl w:val="0"/>
      <w:spacing w:after="100" w:afterAutospacing="1"/>
      <w:ind w:firstLine="360"/>
      <w:jc w:val="both"/>
    </w:pPr>
    <w:rPr>
      <w:rFonts w:asciiTheme="minorHAnsi" w:eastAsia="Times New Roman" w:hAnsiTheme="minorHAnsi" w:cs="바탕"/>
      <w:kern w:val="2"/>
      <w:sz w:val="21"/>
      <w:szCs w:val="22"/>
      <w:lang w:val="en-US" w:eastAsia="zh-CN"/>
    </w:rPr>
  </w:style>
  <w:style w:type="character" w:customStyle="1" w:styleId="0MaintextChar">
    <w:name w:val="0 Main text Char"/>
    <w:basedOn w:val="a4"/>
    <w:link w:val="0Maintext"/>
    <w:qFormat/>
    <w:rPr>
      <w:rFonts w:asciiTheme="minorHAnsi" w:eastAsia="Times New Roman" w:hAnsiTheme="minorHAnsi" w:cs="바탕"/>
      <w:kern w:val="2"/>
      <w:sz w:val="21"/>
      <w:szCs w:val="22"/>
    </w:rPr>
  </w:style>
  <w:style w:type="paragraph" w:customStyle="1" w:styleId="18">
    <w:name w:val="스타일1"/>
    <w:basedOn w:val="a3"/>
    <w:link w:val="1Char1"/>
    <w:qFormat/>
    <w:pPr>
      <w:widowControl w:val="0"/>
      <w:spacing w:before="120"/>
      <w:ind w:leftChars="106" w:left="212"/>
      <w:jc w:val="both"/>
    </w:pPr>
    <w:rPr>
      <w:rFonts w:asciiTheme="minorHAnsi" w:eastAsia="맑은 고딕" w:hAnsiTheme="minorHAnsi" w:cstheme="minorBidi"/>
      <w:b/>
      <w:i/>
      <w:kern w:val="2"/>
      <w:sz w:val="21"/>
      <w:szCs w:val="22"/>
      <w:lang w:val="en-US" w:eastAsia="zh-CN"/>
    </w:rPr>
  </w:style>
  <w:style w:type="character" w:customStyle="1" w:styleId="1Char1">
    <w:name w:val="스타일1 Char"/>
    <w:basedOn w:val="a4"/>
    <w:link w:val="18"/>
    <w:qFormat/>
    <w:rPr>
      <w:rFonts w:asciiTheme="minorHAnsi" w:eastAsia="맑은 고딕" w:hAnsiTheme="minorHAnsi" w:cstheme="minorBidi"/>
      <w:b/>
      <w:i/>
      <w:kern w:val="2"/>
      <w:sz w:val="21"/>
      <w:szCs w:val="22"/>
    </w:rPr>
  </w:style>
  <w:style w:type="character" w:customStyle="1" w:styleId="Mention1">
    <w:name w:val="Mention1"/>
    <w:basedOn w:val="a4"/>
    <w:uiPriority w:val="99"/>
    <w:unhideWhenUsed/>
    <w:qFormat/>
    <w:rPr>
      <w:color w:val="2B579A"/>
      <w:shd w:val="clear" w:color="auto" w:fill="E6E6E6"/>
    </w:rPr>
  </w:style>
  <w:style w:type="paragraph" w:customStyle="1" w:styleId="paragraph">
    <w:name w:val="paragraph"/>
    <w:basedOn w:val="a3"/>
    <w:qFormat/>
    <w:pPr>
      <w:widowControl w:val="0"/>
      <w:spacing w:before="100" w:beforeAutospacing="1" w:after="100" w:afterAutospacing="1"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en-GB"/>
    </w:rPr>
  </w:style>
  <w:style w:type="character" w:customStyle="1" w:styleId="normaltextrun">
    <w:name w:val="normaltextrun"/>
    <w:basedOn w:val="a4"/>
    <w:qFormat/>
  </w:style>
  <w:style w:type="character" w:customStyle="1" w:styleId="eop">
    <w:name w:val="eop"/>
    <w:basedOn w:val="a4"/>
    <w:qFormat/>
  </w:style>
  <w:style w:type="character" w:customStyle="1" w:styleId="scxw2711696">
    <w:name w:val="scxw2711696"/>
    <w:basedOn w:val="a4"/>
    <w:qFormat/>
  </w:style>
  <w:style w:type="paragraph" w:customStyle="1" w:styleId="3GPPAgreements">
    <w:name w:val="3GPP Agreements"/>
    <w:basedOn w:val="a3"/>
    <w:link w:val="3GPPAgreementsChar"/>
    <w:qFormat/>
    <w:pPr>
      <w:widowControl w:val="0"/>
      <w:numPr>
        <w:numId w:val="28"/>
      </w:numPr>
      <w:spacing w:before="60" w:after="60"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character" w:customStyle="1" w:styleId="3GPPAgreementsChar">
    <w:name w:val="3GPP Agreements Char"/>
    <w:link w:val="3GPPAgreements"/>
    <w:qFormat/>
    <w:rPr>
      <w:rFonts w:asciiTheme="minorHAnsi" w:eastAsia="Times New Roman" w:hAnsiTheme="minorHAnsi" w:cstheme="minorBidi"/>
      <w:kern w:val="2"/>
      <w:sz w:val="21"/>
      <w:szCs w:val="22"/>
    </w:rPr>
  </w:style>
  <w:style w:type="paragraph" w:customStyle="1" w:styleId="xmsolistparagraph">
    <w:name w:val="x_msolistparagraph"/>
    <w:basedOn w:val="a3"/>
    <w:qFormat/>
    <w:pPr>
      <w:widowControl w:val="0"/>
      <w:spacing w:after="0"/>
      <w:ind w:left="840"/>
      <w:jc w:val="both"/>
    </w:pPr>
    <w:rPr>
      <w:rFonts w:ascii="Yu Gothic" w:eastAsia="Yu Gothic" w:hAnsi="Yu Gothic" w:cs="Calibri"/>
      <w:kern w:val="2"/>
      <w:sz w:val="21"/>
      <w:szCs w:val="22"/>
      <w:lang w:val="en-US" w:eastAsia="zh-CN"/>
    </w:rPr>
  </w:style>
  <w:style w:type="table" w:customStyle="1" w:styleId="TableGrid1">
    <w:name w:val="Table Grid1"/>
    <w:basedOn w:val="a5"/>
    <w:uiPriority w:val="59"/>
    <w:qFormat/>
    <w:pPr>
      <w:spacing w:before="120" w:line="280" w:lineRule="atLeast"/>
    </w:pPr>
    <w:rPr>
      <w:rFonts w:ascii="New York" w:eastAsia="SimSun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5"/>
    <w:uiPriority w:val="59"/>
    <w:qFormat/>
    <w:pPr>
      <w:spacing w:before="120" w:line="280" w:lineRule="atLeast"/>
    </w:pPr>
    <w:rPr>
      <w:rFonts w:ascii="New York" w:eastAsia="SimSun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a">
    <w:name w:val="修订2"/>
    <w:hidden/>
    <w:uiPriority w:val="99"/>
    <w:semiHidden/>
    <w:qFormat/>
    <w:pPr>
      <w:spacing w:line="288" w:lineRule="auto"/>
      <w:jc w:val="both"/>
    </w:pPr>
    <w:rPr>
      <w:rFonts w:eastAsia="SimSun"/>
      <w:lang w:eastAsia="en-US"/>
    </w:rPr>
  </w:style>
  <w:style w:type="paragraph" w:customStyle="1" w:styleId="TdocHeader1">
    <w:name w:val="Tdoc_Header_1"/>
    <w:basedOn w:val="afc"/>
    <w:qFormat/>
    <w:pPr>
      <w:widowControl/>
      <w:tabs>
        <w:tab w:val="center" w:pos="4153"/>
        <w:tab w:val="right" w:pos="8306"/>
      </w:tabs>
      <w:overflowPunct/>
      <w:autoSpaceDE/>
      <w:autoSpaceDN/>
      <w:adjustRightInd/>
      <w:snapToGrid w:val="0"/>
      <w:jc w:val="both"/>
      <w:textAlignment w:val="auto"/>
    </w:pPr>
    <w:rPr>
      <w:rFonts w:eastAsia="SimSun"/>
      <w:b w:val="0"/>
      <w:szCs w:val="18"/>
      <w:lang w:val="en-US" w:eastAsia="zh-CN"/>
    </w:rPr>
  </w:style>
  <w:style w:type="paragraph" w:customStyle="1" w:styleId="TdocHeading2">
    <w:name w:val="Tdoc_Heading_2"/>
    <w:basedOn w:val="a3"/>
    <w:qFormat/>
    <w:pPr>
      <w:widowControl w:val="0"/>
      <w:spacing w:after="0"/>
      <w:jc w:val="both"/>
    </w:pPr>
    <w:rPr>
      <w:rFonts w:ascii="Times" w:eastAsia="바탕" w:hAnsi="Times" w:cstheme="minorBidi"/>
      <w:kern w:val="2"/>
      <w:sz w:val="21"/>
      <w:szCs w:val="22"/>
      <w:lang w:val="en-US" w:eastAsia="zh-CN"/>
    </w:rPr>
  </w:style>
  <w:style w:type="paragraph" w:customStyle="1" w:styleId="h1">
    <w:name w:val="h1"/>
    <w:basedOn w:val="a3"/>
    <w:qFormat/>
    <w:pPr>
      <w:widowControl w:val="0"/>
      <w:spacing w:after="0"/>
      <w:jc w:val="both"/>
    </w:pPr>
    <w:rPr>
      <w:rFonts w:ascii="Times" w:eastAsia="바탕" w:hAnsi="Times" w:cstheme="minorBidi"/>
      <w:kern w:val="2"/>
      <w:sz w:val="21"/>
      <w:szCs w:val="22"/>
      <w:lang w:val="en-US" w:eastAsia="zh-CN"/>
    </w:rPr>
  </w:style>
  <w:style w:type="table" w:customStyle="1" w:styleId="39">
    <w:name w:val="网格型3"/>
    <w:basedOn w:val="a5"/>
    <w:uiPriority w:val="39"/>
    <w:qFormat/>
    <w:rPr>
      <w:rFonts w:eastAsia="바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88" w:lineRule="auto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Statement">
    <w:name w:val="Statement"/>
    <w:basedOn w:val="a3"/>
    <w:qFormat/>
    <w:pPr>
      <w:keepNext/>
      <w:widowControl w:val="0"/>
      <w:spacing w:after="0"/>
      <w:ind w:left="601" w:hanging="601"/>
      <w:jc w:val="both"/>
    </w:pPr>
    <w:rPr>
      <w:rFonts w:asciiTheme="minorHAnsi" w:eastAsia="바탕" w:hAnsiTheme="minorHAnsi" w:cstheme="minorBidi"/>
      <w:b/>
      <w:i/>
      <w:kern w:val="2"/>
      <w:sz w:val="21"/>
      <w:szCs w:val="22"/>
      <w:lang w:val="en-US" w:eastAsia="zh-CN"/>
    </w:rPr>
  </w:style>
  <w:style w:type="character" w:customStyle="1" w:styleId="Alcatel-Lucent-4">
    <w:name w:val="Alcatel-Lucent-4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">
    <w:name w:val="Zchn Zchn"/>
    <w:qFormat/>
    <w:pPr>
      <w:keepNext/>
      <w:tabs>
        <w:tab w:val="left" w:pos="851"/>
      </w:tabs>
      <w:suppressAutoHyphens/>
      <w:autoSpaceDE w:val="0"/>
      <w:spacing w:before="60" w:after="60" w:line="288" w:lineRule="auto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customStyle="1" w:styleId="StatementBody">
    <w:name w:val="Statement Body"/>
    <w:basedOn w:val="a3"/>
    <w:link w:val="StatementBodyChar"/>
    <w:qFormat/>
    <w:pPr>
      <w:widowControl w:val="0"/>
      <w:numPr>
        <w:numId w:val="29"/>
      </w:numPr>
      <w:spacing w:after="100" w:afterAutospacing="1"/>
      <w:contextualSpacing/>
      <w:jc w:val="both"/>
    </w:pPr>
    <w:rPr>
      <w:rFonts w:asciiTheme="minorHAnsi" w:eastAsia="Times New Roman" w:hAnsiTheme="minorHAnsi" w:cstheme="minorBidi"/>
      <w:kern w:val="2"/>
      <w:sz w:val="21"/>
      <w:szCs w:val="22"/>
      <w:lang w:val="zh-CN" w:eastAsia="zh-CN"/>
    </w:rPr>
  </w:style>
  <w:style w:type="character" w:customStyle="1" w:styleId="StatementBodyChar">
    <w:name w:val="Statement Body Char"/>
    <w:link w:val="StatementBody"/>
    <w:qFormat/>
    <w:rPr>
      <w:rFonts w:asciiTheme="minorHAnsi" w:eastAsia="Times New Roman" w:hAnsiTheme="minorHAnsi" w:cstheme="minorBidi"/>
      <w:kern w:val="2"/>
      <w:sz w:val="21"/>
      <w:szCs w:val="22"/>
      <w:lang w:val="zh-CN"/>
    </w:rPr>
  </w:style>
  <w:style w:type="paragraph" w:customStyle="1" w:styleId="StyleHeading1NMPHeading1H1h11h12h13h14h15h16appheadin">
    <w:name w:val="Style Heading 1NMP Heading 1H1h11h12h13h14h15h16app headin..."/>
    <w:basedOn w:val="1"/>
    <w:qFormat/>
    <w:pPr>
      <w:keepNext w:val="0"/>
      <w:keepLines w:val="0"/>
      <w:widowControl w:val="0"/>
      <w:pBdr>
        <w:top w:val="none" w:sz="0" w:space="0" w:color="auto"/>
      </w:pBdr>
      <w:tabs>
        <w:tab w:val="left" w:pos="432"/>
      </w:tabs>
      <w:spacing w:after="60"/>
      <w:ind w:left="432" w:hanging="432"/>
      <w:jc w:val="both"/>
    </w:pPr>
    <w:rPr>
      <w:rFonts w:eastAsia="바탕"/>
      <w:b/>
      <w:bCs/>
      <w:kern w:val="32"/>
      <w:sz w:val="28"/>
      <w:szCs w:val="32"/>
      <w:lang w:val="en-US" w:eastAsia="zh-CN"/>
    </w:rPr>
  </w:style>
  <w:style w:type="character" w:customStyle="1" w:styleId="Alcatel-Lucent2">
    <w:name w:val="Alcatel-Lucent2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19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56">
    <w:name w:val="(文字) (文字)5"/>
    <w:semiHidden/>
    <w:qFormat/>
    <w:rPr>
      <w:rFonts w:ascii="Times New Roman" w:hAnsi="Times New Roman"/>
      <w:lang w:eastAsia="en-US"/>
    </w:rPr>
  </w:style>
  <w:style w:type="paragraph" w:customStyle="1" w:styleId="TableCell0">
    <w:name w:val="TableCell"/>
    <w:basedOn w:val="a3"/>
    <w:qFormat/>
    <w:pPr>
      <w:widowControl w:val="0"/>
      <w:snapToGrid w:val="0"/>
      <w:spacing w:before="20" w:after="20"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paragraph" w:customStyle="1" w:styleId="ListParagraph3">
    <w:name w:val="List Paragraph3"/>
    <w:basedOn w:val="a3"/>
    <w:qFormat/>
    <w:pPr>
      <w:widowControl w:val="0"/>
      <w:spacing w:after="0"/>
      <w:ind w:left="720"/>
      <w:contextualSpacing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paragraph" w:customStyle="1" w:styleId="ListParagraph2">
    <w:name w:val="List Paragraph2"/>
    <w:basedOn w:val="a3"/>
    <w:qFormat/>
    <w:pPr>
      <w:widowControl w:val="0"/>
      <w:spacing w:after="0"/>
      <w:ind w:left="720"/>
      <w:contextualSpacing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paragraph" w:customStyle="1" w:styleId="ListParagraph5">
    <w:name w:val="List Paragraph5"/>
    <w:basedOn w:val="a3"/>
    <w:qFormat/>
    <w:pPr>
      <w:widowControl w:val="0"/>
      <w:spacing w:after="0"/>
      <w:ind w:left="720"/>
      <w:contextualSpacing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paragraph" w:customStyle="1" w:styleId="ListParagraph4">
    <w:name w:val="List Paragraph4"/>
    <w:basedOn w:val="a3"/>
    <w:qFormat/>
    <w:pPr>
      <w:widowControl w:val="0"/>
      <w:spacing w:after="0"/>
      <w:ind w:left="720"/>
      <w:contextualSpacing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character" w:customStyle="1" w:styleId="1a">
    <w:name w:val="不明显强调1"/>
    <w:uiPriority w:val="19"/>
    <w:qFormat/>
    <w:rPr>
      <w:i/>
      <w:iCs/>
      <w:color w:val="404040"/>
    </w:rPr>
  </w:style>
  <w:style w:type="character" w:customStyle="1" w:styleId="5Char0">
    <w:name w:val="标题 5 Char"/>
    <w:qFormat/>
    <w:rPr>
      <w:rFonts w:ascii="Arial" w:hAnsi="Arial"/>
    </w:rPr>
  </w:style>
  <w:style w:type="paragraph" w:customStyle="1" w:styleId="62">
    <w:name w:val="标题 62"/>
    <w:basedOn w:val="a3"/>
    <w:qFormat/>
    <w:pPr>
      <w:widowControl w:val="0"/>
      <w:tabs>
        <w:tab w:val="left" w:pos="1152"/>
      </w:tabs>
      <w:spacing w:after="0"/>
      <w:jc w:val="both"/>
    </w:pPr>
    <w:rPr>
      <w:rFonts w:ascii="Times" w:eastAsia="MS PGothic" w:hAnsi="Times" w:cs="Times"/>
      <w:kern w:val="2"/>
      <w:sz w:val="21"/>
      <w:szCs w:val="22"/>
      <w:lang w:val="en-US" w:eastAsia="zh-CN"/>
    </w:rPr>
  </w:style>
  <w:style w:type="paragraph" w:customStyle="1" w:styleId="72">
    <w:name w:val="标题 72"/>
    <w:basedOn w:val="a3"/>
    <w:qFormat/>
    <w:pPr>
      <w:widowControl w:val="0"/>
      <w:tabs>
        <w:tab w:val="left" w:pos="1296"/>
      </w:tabs>
      <w:spacing w:after="0"/>
      <w:jc w:val="both"/>
    </w:pPr>
    <w:rPr>
      <w:rFonts w:ascii="Times" w:eastAsia="MS PGothic" w:hAnsi="Times" w:cs="Times"/>
      <w:kern w:val="2"/>
      <w:sz w:val="21"/>
      <w:szCs w:val="22"/>
      <w:lang w:val="en-US" w:eastAsia="zh-CN"/>
    </w:rPr>
  </w:style>
  <w:style w:type="paragraph" w:customStyle="1" w:styleId="3nobreakH3Underrubrik2h3MemoHeading3helloTitre">
    <w:name w:val="スタイル 見出し 3no breakH3Underrubrik2h3Memo Heading 3helloTitre ..."/>
    <w:basedOn w:val="31"/>
    <w:qFormat/>
    <w:pPr>
      <w:keepLines w:val="0"/>
      <w:widowControl w:val="0"/>
      <w:tabs>
        <w:tab w:val="left" w:pos="720"/>
        <w:tab w:val="left" w:pos="1080"/>
      </w:tabs>
      <w:spacing w:before="240" w:after="60" w:line="416" w:lineRule="auto"/>
      <w:ind w:left="735" w:hanging="735"/>
      <w:jc w:val="both"/>
    </w:pPr>
    <w:rPr>
      <w:rFonts w:eastAsia="바탕" w:cstheme="minorBidi"/>
      <w:bCs/>
      <w:i/>
      <w:kern w:val="2"/>
      <w:sz w:val="21"/>
      <w:szCs w:val="26"/>
      <w:lang w:val="en-US" w:eastAsia="zh-CN"/>
    </w:rPr>
  </w:style>
  <w:style w:type="paragraph" w:customStyle="1" w:styleId="ListParagraph7">
    <w:name w:val="List Paragraph7"/>
    <w:basedOn w:val="a3"/>
    <w:qFormat/>
    <w:pPr>
      <w:widowControl w:val="0"/>
      <w:spacing w:after="0"/>
      <w:ind w:left="720"/>
      <w:contextualSpacing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paragraph" w:customStyle="1" w:styleId="ListParagraph6">
    <w:name w:val="List Paragraph6"/>
    <w:basedOn w:val="a3"/>
    <w:qFormat/>
    <w:pPr>
      <w:widowControl w:val="0"/>
      <w:spacing w:after="0"/>
      <w:ind w:left="720"/>
      <w:contextualSpacing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paragraph" w:customStyle="1" w:styleId="610">
    <w:name w:val="标题 61"/>
    <w:basedOn w:val="a3"/>
    <w:qFormat/>
    <w:pPr>
      <w:widowControl w:val="0"/>
      <w:tabs>
        <w:tab w:val="left" w:pos="1152"/>
      </w:tabs>
      <w:spacing w:after="0"/>
      <w:jc w:val="both"/>
    </w:pPr>
    <w:rPr>
      <w:rFonts w:ascii="Times" w:eastAsia="MS PGothic" w:hAnsi="Times" w:cs="Times"/>
      <w:kern w:val="2"/>
      <w:sz w:val="21"/>
      <w:szCs w:val="22"/>
      <w:lang w:val="en-US" w:eastAsia="zh-CN"/>
    </w:rPr>
  </w:style>
  <w:style w:type="paragraph" w:customStyle="1" w:styleId="ListParagraph8">
    <w:name w:val="List Paragraph8"/>
    <w:basedOn w:val="a3"/>
    <w:qFormat/>
    <w:pPr>
      <w:widowControl w:val="0"/>
      <w:spacing w:after="0"/>
      <w:ind w:left="720"/>
      <w:contextualSpacing/>
      <w:jc w:val="both"/>
    </w:pPr>
    <w:rPr>
      <w:rFonts w:asciiTheme="minorHAnsi" w:eastAsia="Times New Roman" w:hAnsiTheme="minorHAnsi" w:cstheme="minorBidi"/>
      <w:kern w:val="2"/>
      <w:sz w:val="21"/>
      <w:szCs w:val="22"/>
      <w:lang w:val="en-US" w:eastAsia="zh-CN"/>
    </w:rPr>
  </w:style>
  <w:style w:type="paragraph" w:customStyle="1" w:styleId="StyleHeading1H1h1appheading1l1MemoHeading1h11h12h13h">
    <w:name w:val="Style Heading 1H1h1app heading 1l1Memo Heading 1h11h12h13h..."/>
    <w:basedOn w:val="1"/>
    <w:qFormat/>
    <w:pPr>
      <w:keepNext w:val="0"/>
      <w:keepLines w:val="0"/>
      <w:widowControl w:val="0"/>
      <w:numPr>
        <w:numId w:val="30"/>
      </w:numPr>
      <w:pBdr>
        <w:top w:val="none" w:sz="0" w:space="0" w:color="auto"/>
      </w:pBdr>
      <w:spacing w:after="60"/>
      <w:jc w:val="both"/>
    </w:pPr>
    <w:rPr>
      <w:rFonts w:ascii="Helvetica" w:eastAsia="Times New Roman" w:hAnsi="Helvetica"/>
      <w:b/>
      <w:bCs/>
      <w:kern w:val="32"/>
      <w:sz w:val="28"/>
      <w:szCs w:val="32"/>
      <w:lang w:val="en-US" w:eastAsia="zh-CN"/>
    </w:rPr>
  </w:style>
  <w:style w:type="paragraph" w:customStyle="1" w:styleId="710">
    <w:name w:val="标题 71"/>
    <w:basedOn w:val="a3"/>
    <w:qFormat/>
    <w:pPr>
      <w:widowControl w:val="0"/>
      <w:tabs>
        <w:tab w:val="left" w:pos="1296"/>
      </w:tabs>
      <w:spacing w:after="0"/>
      <w:jc w:val="both"/>
    </w:pPr>
    <w:rPr>
      <w:rFonts w:ascii="Times" w:eastAsia="MS PGothic" w:hAnsi="Times" w:cs="Times"/>
      <w:kern w:val="2"/>
      <w:sz w:val="21"/>
      <w:szCs w:val="22"/>
      <w:lang w:val="en-US" w:eastAsia="zh-CN"/>
    </w:rPr>
  </w:style>
  <w:style w:type="paragraph" w:customStyle="1" w:styleId="tac0">
    <w:name w:val="tac"/>
    <w:basedOn w:val="a3"/>
    <w:qFormat/>
    <w:pPr>
      <w:keepNext/>
      <w:widowControl w:val="0"/>
      <w:spacing w:after="0"/>
      <w:jc w:val="center"/>
    </w:pPr>
    <w:rPr>
      <w:rFonts w:ascii="Arial" w:eastAsiaTheme="minorEastAsia" w:hAnsi="Arial" w:cs="Arial"/>
      <w:kern w:val="2"/>
      <w:sz w:val="18"/>
      <w:szCs w:val="18"/>
      <w:lang w:val="en-US" w:eastAsia="zh-CN"/>
    </w:rPr>
  </w:style>
  <w:style w:type="paragraph" w:customStyle="1" w:styleId="th0">
    <w:name w:val="th"/>
    <w:basedOn w:val="a3"/>
    <w:qFormat/>
    <w:pPr>
      <w:keepNext/>
      <w:widowControl w:val="0"/>
      <w:spacing w:before="60"/>
      <w:jc w:val="center"/>
    </w:pPr>
    <w:rPr>
      <w:rFonts w:ascii="Arial" w:eastAsiaTheme="minorEastAsia" w:hAnsi="Arial" w:cs="Arial"/>
      <w:b/>
      <w:bCs/>
      <w:kern w:val="2"/>
      <w:sz w:val="21"/>
      <w:szCs w:val="22"/>
      <w:lang w:val="en-US" w:eastAsia="zh-CN"/>
    </w:rPr>
  </w:style>
  <w:style w:type="paragraph" w:customStyle="1" w:styleId="IvDbodytext">
    <w:name w:val="IvD bodytext"/>
    <w:basedOn w:val="af3"/>
    <w:link w:val="IvDbodytextChar"/>
    <w:qFormat/>
    <w:pPr>
      <w:widowControl w:val="0"/>
      <w:jc w:val="both"/>
    </w:pPr>
    <w:rPr>
      <w:rFonts w:ascii="Times" w:eastAsiaTheme="minorEastAsia" w:hAnsi="Times" w:cstheme="minorBidi"/>
      <w:kern w:val="2"/>
      <w:sz w:val="21"/>
      <w:szCs w:val="22"/>
      <w:lang w:val="en-US" w:eastAsia="zh-CN"/>
    </w:rPr>
  </w:style>
  <w:style w:type="character" w:customStyle="1" w:styleId="IvDbodytextChar">
    <w:name w:val="IvD bodytext Char"/>
    <w:link w:val="IvDbodytext"/>
    <w:qFormat/>
    <w:rPr>
      <w:rFonts w:ascii="Times" w:eastAsiaTheme="minorEastAsia" w:hAnsi="Times" w:cstheme="minorBidi"/>
      <w:kern w:val="2"/>
      <w:sz w:val="21"/>
      <w:szCs w:val="22"/>
    </w:rPr>
  </w:style>
  <w:style w:type="paragraph" w:customStyle="1" w:styleId="4h4H4H41h41H42h42H43h43H411h411H421h421H44h2">
    <w:name w:val="スタイル 見出し 4h4H4H41h41H42h42H43h43H411h411H421h421H44h...2"/>
    <w:basedOn w:val="41"/>
    <w:qFormat/>
    <w:pPr>
      <w:keepLines w:val="0"/>
      <w:widowControl w:val="0"/>
      <w:tabs>
        <w:tab w:val="left" w:pos="567"/>
        <w:tab w:val="left" w:pos="1440"/>
      </w:tabs>
      <w:spacing w:before="240" w:after="60" w:line="416" w:lineRule="auto"/>
      <w:ind w:left="735" w:hanging="735"/>
      <w:jc w:val="both"/>
    </w:pPr>
    <w:rPr>
      <w:rFonts w:eastAsia="MS Mincho" w:cstheme="minorBidi"/>
      <w:bCs/>
      <w:iCs/>
      <w:color w:val="000000"/>
      <w:kern w:val="2"/>
      <w:sz w:val="21"/>
      <w:szCs w:val="26"/>
      <w:u w:color="5B9BD5" w:themeColor="accent5"/>
      <w:lang w:val="en-US" w:eastAsia="zh-CN"/>
    </w:rPr>
  </w:style>
  <w:style w:type="character" w:customStyle="1" w:styleId="130">
    <w:name w:val="表 (青) 13 (文字)"/>
    <w:uiPriority w:val="34"/>
    <w:qFormat/>
    <w:locked/>
    <w:rPr>
      <w:rFonts w:eastAsia="MS Gothic"/>
      <w:sz w:val="24"/>
      <w:szCs w:val="24"/>
      <w:lang w:val="en-GB" w:eastAsia="en-US"/>
    </w:rPr>
  </w:style>
  <w:style w:type="paragraph" w:customStyle="1" w:styleId="LGTdoc1">
    <w:name w:val="LGTdoc_제목1"/>
    <w:basedOn w:val="a3"/>
    <w:qFormat/>
    <w:pPr>
      <w:widowControl w:val="0"/>
      <w:snapToGrid w:val="0"/>
      <w:spacing w:beforeLines="50" w:before="120" w:after="100" w:afterAutospacing="1"/>
      <w:jc w:val="both"/>
    </w:pPr>
    <w:rPr>
      <w:rFonts w:asciiTheme="minorHAnsi" w:eastAsia="바탕" w:hAnsiTheme="minorHAnsi" w:cstheme="minorBidi"/>
      <w:b/>
      <w:snapToGrid w:val="0"/>
      <w:kern w:val="2"/>
      <w:sz w:val="28"/>
      <w:szCs w:val="22"/>
      <w:lang w:val="en-US" w:eastAsia="zh-CN"/>
    </w:rPr>
  </w:style>
  <w:style w:type="paragraph" w:customStyle="1" w:styleId="heading3">
    <w:name w:val="heading3"/>
    <w:basedOn w:val="a3"/>
    <w:qFormat/>
    <w:pPr>
      <w:keepNext/>
      <w:widowControl w:val="0"/>
      <w:spacing w:before="240" w:after="60"/>
      <w:ind w:left="720" w:hanging="720"/>
      <w:jc w:val="both"/>
    </w:pPr>
    <w:rPr>
      <w:rFonts w:ascii="Arial" w:eastAsia="MS PGothic" w:hAnsi="Arial" w:cs="Arial"/>
      <w:color w:val="000000"/>
      <w:kern w:val="2"/>
      <w:sz w:val="21"/>
      <w:szCs w:val="22"/>
      <w:lang w:val="en-US" w:eastAsia="zh-CN"/>
    </w:rPr>
  </w:style>
  <w:style w:type="paragraph" w:customStyle="1" w:styleId="heading4">
    <w:name w:val="heading4"/>
    <w:basedOn w:val="a3"/>
    <w:qFormat/>
    <w:pPr>
      <w:keepNext/>
      <w:widowControl w:val="0"/>
      <w:spacing w:before="240" w:after="60"/>
      <w:ind w:left="864" w:hanging="864"/>
      <w:jc w:val="both"/>
    </w:pPr>
    <w:rPr>
      <w:rFonts w:ascii="Arial" w:eastAsia="MS PGothic" w:hAnsi="Arial" w:cs="Arial"/>
      <w:i/>
      <w:iCs/>
      <w:color w:val="000000"/>
      <w:kern w:val="2"/>
      <w:sz w:val="21"/>
      <w:szCs w:val="22"/>
      <w:lang w:val="en-US" w:eastAsia="zh-CN"/>
    </w:rPr>
  </w:style>
  <w:style w:type="paragraph" w:customStyle="1" w:styleId="4h4H4H41h41H42h42H43h43H411h411H421h421H44h3">
    <w:name w:val="スタイル 見出し 4h4H4H41h41H42h42H43h43H411h411H421h421H44h...3"/>
    <w:basedOn w:val="41"/>
    <w:qFormat/>
    <w:pPr>
      <w:keepLines w:val="0"/>
      <w:widowControl w:val="0"/>
      <w:tabs>
        <w:tab w:val="left" w:pos="567"/>
        <w:tab w:val="left" w:pos="1440"/>
      </w:tabs>
      <w:spacing w:before="240" w:after="60" w:line="416" w:lineRule="auto"/>
      <w:ind w:left="735" w:hanging="735"/>
      <w:jc w:val="both"/>
    </w:pPr>
    <w:rPr>
      <w:rFonts w:eastAsia="SimSun" w:cstheme="minorBidi"/>
      <w:bCs/>
      <w:iCs/>
      <w:kern w:val="2"/>
      <w:sz w:val="21"/>
      <w:szCs w:val="26"/>
      <w:u w:color="5B9BD5" w:themeColor="accent5"/>
      <w:lang w:val="en-US" w:eastAsia="zh-CN"/>
    </w:rPr>
  </w:style>
  <w:style w:type="paragraph" w:customStyle="1" w:styleId="4h4H4H41h41H42h42H43h43H411h411H421h421H44h">
    <w:name w:val="スタイル 見出し 4h4H4H41h41H42h42H43h43H411h411H421h421H44h..."/>
    <w:basedOn w:val="41"/>
    <w:qFormat/>
    <w:pPr>
      <w:keepLines w:val="0"/>
      <w:widowControl w:val="0"/>
      <w:tabs>
        <w:tab w:val="left" w:pos="567"/>
      </w:tabs>
      <w:spacing w:before="240" w:after="60" w:line="416" w:lineRule="auto"/>
      <w:ind w:left="936" w:hanging="680"/>
      <w:jc w:val="both"/>
    </w:pPr>
    <w:rPr>
      <w:rFonts w:eastAsia="바탕" w:cstheme="minorBidi"/>
      <w:bCs/>
      <w:iCs/>
      <w:kern w:val="2"/>
      <w:sz w:val="21"/>
      <w:szCs w:val="26"/>
      <w:u w:color="5B9BD5" w:themeColor="accent5"/>
      <w:lang w:val="en-US" w:eastAsia="zh-CN"/>
    </w:rPr>
  </w:style>
  <w:style w:type="character" w:customStyle="1" w:styleId="1b">
    <w:name w:val="@他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3a">
    <w:name w:val="修订3"/>
    <w:hidden/>
    <w:uiPriority w:val="99"/>
    <w:semiHidden/>
    <w:qFormat/>
    <w:pPr>
      <w:spacing w:line="288" w:lineRule="auto"/>
      <w:ind w:left="720" w:hanging="360"/>
      <w:jc w:val="both"/>
    </w:pPr>
    <w:rPr>
      <w:rFonts w:ascii="Times" w:eastAsia="바탕" w:hAnsi="Times"/>
      <w:szCs w:val="24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b/>
      <w:szCs w:val="26"/>
      <w:lang w:val="en-GB" w:eastAsia="zh-CN"/>
    </w:rPr>
  </w:style>
  <w:style w:type="character" w:customStyle="1" w:styleId="Heading4Char1">
    <w:name w:val="Heading 4 Char1"/>
    <w:qFormat/>
    <w:rPr>
      <w:rFonts w:ascii="Arial" w:hAnsi="Arial"/>
      <w:b/>
      <w:i/>
      <w:szCs w:val="26"/>
      <w:lang w:val="en-GB" w:eastAsia="zh-CN"/>
    </w:rPr>
  </w:style>
  <w:style w:type="paragraph" w:customStyle="1" w:styleId="Paragraph0">
    <w:name w:val="Paragraph"/>
    <w:basedOn w:val="a3"/>
    <w:link w:val="ParagraphChar"/>
    <w:qFormat/>
    <w:pPr>
      <w:widowControl w:val="0"/>
      <w:spacing w:before="220" w:after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ParagraphChar">
    <w:name w:val="Paragraph Char"/>
    <w:link w:val="Paragraph0"/>
    <w:qFormat/>
    <w:locked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ColorfulList-Accent1Char">
    <w:name w:val="Colorful List - Accent 1 Char"/>
    <w:uiPriority w:val="34"/>
    <w:qFormat/>
    <w:locked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a3"/>
    <w:link w:val="maintextChar"/>
    <w:qFormat/>
    <w:pPr>
      <w:widowControl w:val="0"/>
      <w:spacing w:before="60" w:after="60"/>
      <w:ind w:firstLineChars="200" w:firstLine="200"/>
      <w:jc w:val="both"/>
    </w:pPr>
    <w:rPr>
      <w:rFonts w:asciiTheme="minorHAnsi" w:eastAsia="맑은 고딕" w:hAnsiTheme="minorHAnsi" w:cstheme="minorBidi"/>
      <w:kern w:val="2"/>
      <w:sz w:val="21"/>
      <w:szCs w:val="22"/>
      <w:lang w:val="en-US" w:eastAsia="zh-CN"/>
    </w:rPr>
  </w:style>
  <w:style w:type="character" w:customStyle="1" w:styleId="maintextChar">
    <w:name w:val="main text Char"/>
    <w:link w:val="maintext"/>
    <w:qFormat/>
    <w:rPr>
      <w:rFonts w:asciiTheme="minorHAnsi" w:eastAsia="맑은 고딕" w:hAnsiTheme="minorHAnsi" w:cstheme="minorBidi"/>
      <w:kern w:val="2"/>
      <w:sz w:val="21"/>
      <w:szCs w:val="22"/>
    </w:rPr>
  </w:style>
  <w:style w:type="table" w:customStyle="1" w:styleId="4-51">
    <w:name w:val="网格表 4 - 着色 51"/>
    <w:basedOn w:val="a5"/>
    <w:uiPriority w:val="49"/>
    <w:qFormat/>
    <w:rPr>
      <w:rFonts w:eastAsia="바탕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qFormat/>
    <w:rPr>
      <w:color w:val="000000"/>
    </w:rPr>
  </w:style>
  <w:style w:type="character" w:customStyle="1" w:styleId="1c">
    <w:name w:val="列表段落 字符1"/>
    <w:uiPriority w:val="34"/>
    <w:qFormat/>
    <w:locked/>
    <w:rPr>
      <w:sz w:val="22"/>
      <w:szCs w:val="22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locked/>
    <w:rPr>
      <w:rFonts w:ascii="맑은 고딕" w:hAnsi="맑은 고딕" w:cs="바탕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3"/>
    <w:link w:val="2222Char"/>
    <w:qFormat/>
    <w:pPr>
      <w:widowControl w:val="0"/>
      <w:spacing w:line="336" w:lineRule="auto"/>
      <w:ind w:firstLineChars="200" w:firstLine="200"/>
      <w:jc w:val="both"/>
    </w:pPr>
    <w:rPr>
      <w:rFonts w:ascii="맑은 고딕" w:hAnsi="맑은 고딕" w:cs="바탕"/>
      <w:lang w:val="en-US"/>
    </w:rPr>
  </w:style>
  <w:style w:type="paragraph" w:customStyle="1" w:styleId="Revision11">
    <w:name w:val="Revision11"/>
    <w:hidden/>
    <w:uiPriority w:val="99"/>
    <w:semiHidden/>
    <w:qFormat/>
    <w:pPr>
      <w:spacing w:before="120" w:after="180" w:line="288" w:lineRule="auto"/>
      <w:ind w:left="1134" w:hanging="1134"/>
      <w:jc w:val="both"/>
    </w:pPr>
    <w:rPr>
      <w:rFonts w:eastAsia="SimSun"/>
      <w:lang w:val="en-GB" w:eastAsia="ja-JP"/>
    </w:rPr>
  </w:style>
  <w:style w:type="paragraph" w:customStyle="1" w:styleId="810">
    <w:name w:val="目录 81"/>
    <w:basedOn w:val="110"/>
    <w:semiHidden/>
    <w:qFormat/>
  </w:style>
  <w:style w:type="paragraph" w:customStyle="1" w:styleId="110">
    <w:name w:val="目录 1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line="288" w:lineRule="auto"/>
      <w:ind w:left="567" w:right="425" w:hanging="567"/>
      <w:jc w:val="both"/>
      <w:textAlignment w:val="baseline"/>
    </w:pPr>
    <w:rPr>
      <w:sz w:val="22"/>
      <w:lang w:eastAsia="en-US"/>
    </w:rPr>
  </w:style>
  <w:style w:type="paragraph" w:customStyle="1" w:styleId="510">
    <w:name w:val="目录 51"/>
    <w:basedOn w:val="410"/>
    <w:semiHidden/>
    <w:qFormat/>
  </w:style>
  <w:style w:type="paragraph" w:customStyle="1" w:styleId="410">
    <w:name w:val="目录 41"/>
    <w:basedOn w:val="310"/>
    <w:semiHidden/>
    <w:qFormat/>
  </w:style>
  <w:style w:type="paragraph" w:customStyle="1" w:styleId="310">
    <w:name w:val="目录 31"/>
    <w:basedOn w:val="210"/>
    <w:semiHidden/>
    <w:qFormat/>
  </w:style>
  <w:style w:type="paragraph" w:customStyle="1" w:styleId="210">
    <w:name w:val="目录 21"/>
    <w:basedOn w:val="110"/>
    <w:semiHidden/>
    <w:qFormat/>
  </w:style>
  <w:style w:type="paragraph" w:customStyle="1" w:styleId="910">
    <w:name w:val="目录 91"/>
    <w:basedOn w:val="810"/>
    <w:semiHidden/>
    <w:qFormat/>
    <w:pPr>
      <w:spacing w:before="180"/>
      <w:ind w:left="1418" w:hanging="1418"/>
    </w:pPr>
    <w:rPr>
      <w:b/>
    </w:rPr>
  </w:style>
  <w:style w:type="paragraph" w:customStyle="1" w:styleId="612">
    <w:name w:val="目录 61"/>
    <w:basedOn w:val="510"/>
    <w:next w:val="a3"/>
    <w:semiHidden/>
    <w:qFormat/>
  </w:style>
  <w:style w:type="paragraph" w:customStyle="1" w:styleId="712">
    <w:name w:val="目录 71"/>
    <w:basedOn w:val="612"/>
    <w:next w:val="a3"/>
    <w:semiHidden/>
    <w:qFormat/>
    <w:pPr>
      <w:keepNext w:val="0"/>
      <w:spacing w:before="0"/>
      <w:ind w:left="2268" w:hanging="2268"/>
    </w:pPr>
    <w:rPr>
      <w:sz w:val="20"/>
    </w:rPr>
  </w:style>
  <w:style w:type="table" w:customStyle="1" w:styleId="4-31">
    <w:name w:val="网格表 4 - 着色 31"/>
    <w:basedOn w:val="a5"/>
    <w:uiPriority w:val="49"/>
    <w:qFormat/>
    <w:tblPr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customStyle="1" w:styleId="UnresolvedMention11">
    <w:name w:val="Unresolved Mention11"/>
    <w:basedOn w:val="a4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1-61">
    <w:name w:val="网格表 1 浅色 - 着色 61"/>
    <w:basedOn w:val="a5"/>
    <w:uiPriority w:val="46"/>
    <w:qFormat/>
    <w:tblPr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Observation">
    <w:name w:val="Observation"/>
    <w:basedOn w:val="Proposal"/>
    <w:qFormat/>
    <w:pPr>
      <w:widowControl w:val="0"/>
      <w:numPr>
        <w:numId w:val="31"/>
      </w:numPr>
      <w:tabs>
        <w:tab w:val="left" w:pos="360"/>
        <w:tab w:val="left" w:pos="1418"/>
        <w:tab w:val="left" w:pos="1843"/>
      </w:tabs>
      <w:spacing w:line="240" w:lineRule="auto"/>
      <w:ind w:left="1701" w:hanging="1701"/>
    </w:pPr>
    <w:rPr>
      <w:rFonts w:cs="Arial"/>
      <w:kern w:val="2"/>
      <w:sz w:val="21"/>
    </w:rPr>
  </w:style>
  <w:style w:type="character" w:customStyle="1" w:styleId="Mention2">
    <w:name w:val="Mention2"/>
    <w:basedOn w:val="a4"/>
    <w:uiPriority w:val="99"/>
    <w:unhideWhenUsed/>
    <w:qFormat/>
    <w:rPr>
      <w:color w:val="2B579A"/>
      <w:shd w:val="clear" w:color="auto" w:fill="E1DFDD"/>
    </w:rPr>
  </w:style>
  <w:style w:type="paragraph" w:customStyle="1" w:styleId="46">
    <w:name w:val="修订4"/>
    <w:hidden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2b">
    <w:name w:val="@他2"/>
    <w:basedOn w:val="a4"/>
    <w:uiPriority w:val="99"/>
    <w:unhideWhenUsed/>
    <w:qFormat/>
    <w:rPr>
      <w:color w:val="2B579A"/>
      <w:shd w:val="clear" w:color="auto" w:fill="E1DFDD"/>
    </w:rPr>
  </w:style>
  <w:style w:type="paragraph" w:customStyle="1" w:styleId="afff7">
    <w:name w:val="表格文本"/>
    <w:qFormat/>
    <w:pPr>
      <w:tabs>
        <w:tab w:val="decimal" w:pos="0"/>
      </w:tabs>
    </w:pPr>
    <w:rPr>
      <w:rFonts w:ascii="Arial" w:eastAsia="SimSun" w:hAnsi="Arial"/>
      <w:sz w:val="21"/>
      <w:szCs w:val="21"/>
    </w:rPr>
  </w:style>
  <w:style w:type="paragraph" w:customStyle="1" w:styleId="afff8">
    <w:name w:val="表头文本"/>
    <w:qFormat/>
    <w:pPr>
      <w:jc w:val="center"/>
    </w:pPr>
    <w:rPr>
      <w:rFonts w:ascii="Arial" w:eastAsia="SimSun" w:hAnsi="Arial"/>
      <w:b/>
      <w:sz w:val="21"/>
      <w:szCs w:val="21"/>
    </w:rPr>
  </w:style>
  <w:style w:type="table" w:customStyle="1" w:styleId="afff9">
    <w:name w:val="表样式"/>
    <w:basedOn w:val="a5"/>
    <w:qFormat/>
    <w:pPr>
      <w:jc w:val="both"/>
    </w:pPr>
    <w:rPr>
      <w:rFonts w:eastAsia="SimSun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fffa">
    <w:name w:val="图样式"/>
    <w:basedOn w:val="a3"/>
    <w:qFormat/>
    <w:pPr>
      <w:keepNext/>
      <w:widowControl w:val="0"/>
      <w:spacing w:before="80" w:after="80"/>
      <w:jc w:val="center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afffb">
    <w:name w:val="文档标题"/>
    <w:basedOn w:val="a3"/>
    <w:qFormat/>
    <w:pPr>
      <w:widowControl w:val="0"/>
      <w:tabs>
        <w:tab w:val="left" w:pos="0"/>
      </w:tabs>
      <w:spacing w:before="300" w:after="300"/>
      <w:jc w:val="center"/>
    </w:pPr>
    <w:rPr>
      <w:rFonts w:ascii="Arial" w:eastAsia="SimHei" w:hAnsi="Arial" w:cstheme="minorBidi"/>
      <w:kern w:val="2"/>
      <w:sz w:val="36"/>
      <w:szCs w:val="36"/>
      <w:lang w:val="en-US" w:eastAsia="zh-CN"/>
    </w:rPr>
  </w:style>
  <w:style w:type="paragraph" w:customStyle="1" w:styleId="afffc">
    <w:name w:val="正文（首行不缩进）"/>
    <w:basedOn w:val="a3"/>
    <w:qFormat/>
    <w:pPr>
      <w:widowControl w:val="0"/>
      <w:spacing w:after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afffd">
    <w:name w:val="注示头"/>
    <w:basedOn w:val="a3"/>
    <w:qFormat/>
    <w:pPr>
      <w:widowControl w:val="0"/>
      <w:pBdr>
        <w:top w:val="single" w:sz="4" w:space="1" w:color="000000"/>
      </w:pBdr>
      <w:spacing w:after="0"/>
      <w:jc w:val="both"/>
    </w:pPr>
    <w:rPr>
      <w:rFonts w:ascii="Arial" w:eastAsia="SimHei" w:hAnsi="Arial" w:cstheme="minorBidi"/>
      <w:kern w:val="2"/>
      <w:sz w:val="18"/>
      <w:szCs w:val="22"/>
      <w:lang w:val="en-US" w:eastAsia="zh-CN"/>
    </w:rPr>
  </w:style>
  <w:style w:type="paragraph" w:customStyle="1" w:styleId="afffe">
    <w:name w:val="注示文本"/>
    <w:basedOn w:val="a3"/>
    <w:qFormat/>
    <w:pPr>
      <w:widowControl w:val="0"/>
      <w:pBdr>
        <w:bottom w:val="single" w:sz="4" w:space="1" w:color="000000"/>
      </w:pBdr>
      <w:spacing w:after="0"/>
      <w:ind w:firstLine="360"/>
      <w:jc w:val="both"/>
    </w:pPr>
    <w:rPr>
      <w:rFonts w:ascii="Arial" w:eastAsia="KaiTi_GB2312" w:hAnsi="Arial" w:cstheme="minorBidi"/>
      <w:kern w:val="2"/>
      <w:sz w:val="18"/>
      <w:szCs w:val="18"/>
      <w:lang w:val="en-US" w:eastAsia="zh-CN"/>
    </w:rPr>
  </w:style>
  <w:style w:type="paragraph" w:customStyle="1" w:styleId="affff">
    <w:name w:val="编写建议"/>
    <w:basedOn w:val="a3"/>
    <w:qFormat/>
    <w:pPr>
      <w:widowControl w:val="0"/>
      <w:spacing w:after="0"/>
      <w:ind w:firstLine="420"/>
      <w:jc w:val="both"/>
    </w:pPr>
    <w:rPr>
      <w:rFonts w:ascii="Arial" w:eastAsiaTheme="minorEastAsia" w:hAnsi="Arial" w:cs="Arial"/>
      <w:i/>
      <w:color w:val="0000FF"/>
      <w:kern w:val="2"/>
      <w:sz w:val="21"/>
      <w:szCs w:val="22"/>
      <w:lang w:val="en-US" w:eastAsia="zh-CN"/>
    </w:rPr>
  </w:style>
  <w:style w:type="character" w:customStyle="1" w:styleId="affff0">
    <w:name w:val="样式一"/>
    <w:basedOn w:val="a4"/>
    <w:qFormat/>
    <w:rPr>
      <w:rFonts w:ascii="SimSun" w:hAnsi="SimSun"/>
      <w:b/>
      <w:bCs/>
      <w:color w:val="000000"/>
      <w:sz w:val="36"/>
    </w:rPr>
  </w:style>
  <w:style w:type="character" w:customStyle="1" w:styleId="affff1">
    <w:name w:val="样式二"/>
    <w:basedOn w:val="affff0"/>
    <w:qFormat/>
    <w:rPr>
      <w:rFonts w:ascii="SimSun" w:hAnsi="SimSun"/>
      <w:b/>
      <w:bCs/>
      <w:color w:val="000000"/>
      <w:sz w:val="36"/>
    </w:rPr>
  </w:style>
  <w:style w:type="character" w:customStyle="1" w:styleId="1d">
    <w:name w:val="メンション1"/>
    <w:basedOn w:val="a4"/>
    <w:uiPriority w:val="99"/>
    <w:unhideWhenUsed/>
    <w:qFormat/>
    <w:rPr>
      <w:color w:val="2B579A"/>
      <w:shd w:val="clear" w:color="auto" w:fill="E1DFDD"/>
    </w:rPr>
  </w:style>
  <w:style w:type="character" w:customStyle="1" w:styleId="Mention3">
    <w:name w:val="Mention3"/>
    <w:basedOn w:val="a4"/>
    <w:uiPriority w:val="99"/>
    <w:unhideWhenUsed/>
    <w:qFormat/>
    <w:rPr>
      <w:color w:val="2B579A"/>
      <w:shd w:val="clear" w:color="auto" w:fill="E1DFDD"/>
    </w:rPr>
  </w:style>
  <w:style w:type="character" w:customStyle="1" w:styleId="Mention4">
    <w:name w:val="Mention4"/>
    <w:basedOn w:val="a4"/>
    <w:uiPriority w:val="99"/>
    <w:unhideWhenUsed/>
    <w:qFormat/>
    <w:rPr>
      <w:color w:val="2B579A"/>
      <w:shd w:val="clear" w:color="auto" w:fill="E1DFDD"/>
    </w:rPr>
  </w:style>
  <w:style w:type="paragraph" w:customStyle="1" w:styleId="Style1">
    <w:name w:val="Style1"/>
    <w:basedOn w:val="a3"/>
    <w:link w:val="Style1Char"/>
    <w:qFormat/>
    <w:pPr>
      <w:widowControl w:val="0"/>
      <w:spacing w:after="100" w:afterAutospacing="1" w:line="300" w:lineRule="auto"/>
      <w:ind w:firstLine="360"/>
      <w:contextualSpacing/>
      <w:jc w:val="both"/>
    </w:pPr>
    <w:rPr>
      <w:rFonts w:asciiTheme="minorHAnsi" w:eastAsiaTheme="minorEastAsia" w:hAnsiTheme="minorHAnsi" w:cstheme="minorBidi"/>
      <w:kern w:val="2"/>
      <w:sz w:val="21"/>
      <w:lang w:val="en-US" w:eastAsia="zh-CN"/>
    </w:rPr>
  </w:style>
  <w:style w:type="character" w:customStyle="1" w:styleId="Style1Char">
    <w:name w:val="Style1 Char"/>
    <w:link w:val="Style1"/>
    <w:qFormat/>
    <w:rPr>
      <w:rFonts w:asciiTheme="minorHAnsi" w:eastAsiaTheme="minorEastAsia" w:hAnsiTheme="minorHAnsi" w:cstheme="minorBidi"/>
      <w:kern w:val="2"/>
      <w:sz w:val="21"/>
    </w:rPr>
  </w:style>
  <w:style w:type="character" w:customStyle="1" w:styleId="2c">
    <w:name w:val="批注文字 字符2"/>
    <w:uiPriority w:val="99"/>
    <w:qFormat/>
    <w:rPr>
      <w:rFonts w:ascii="Times New Roman" w:hAnsi="Times New Roman"/>
      <w:lang w:val="en-GB"/>
    </w:rPr>
  </w:style>
  <w:style w:type="paragraph" w:customStyle="1" w:styleId="msonormal0">
    <w:name w:val="msonormal"/>
    <w:basedOn w:val="a3"/>
    <w:uiPriority w:val="99"/>
    <w:qFormat/>
    <w:pPr>
      <w:widowControl w:val="0"/>
      <w:spacing w:before="100" w:beforeAutospacing="1" w:after="100" w:afterAutospacing="1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BodyTextChar1">
    <w:name w:val="Body Text Char1"/>
    <w:basedOn w:val="a4"/>
    <w:semiHidden/>
    <w:qFormat/>
    <w:rPr>
      <w:rFonts w:ascii="Times New Roman" w:hAnsi="Times New Roman"/>
      <w:lang w:val="en-GB" w:eastAsia="ja-JP"/>
    </w:rPr>
  </w:style>
  <w:style w:type="paragraph" w:customStyle="1" w:styleId="120">
    <w:name w:val="目录 12"/>
    <w:uiPriority w:val="99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</w:pPr>
    <w:rPr>
      <w:sz w:val="22"/>
      <w:lang w:eastAsia="en-US"/>
    </w:rPr>
  </w:style>
  <w:style w:type="paragraph" w:customStyle="1" w:styleId="220">
    <w:name w:val="目录 22"/>
    <w:basedOn w:val="120"/>
    <w:uiPriority w:val="99"/>
    <w:semiHidden/>
    <w:qFormat/>
  </w:style>
  <w:style w:type="paragraph" w:customStyle="1" w:styleId="82">
    <w:name w:val="目录 82"/>
    <w:basedOn w:val="120"/>
    <w:semiHidden/>
    <w:qFormat/>
  </w:style>
  <w:style w:type="paragraph" w:customStyle="1" w:styleId="320">
    <w:name w:val="目录 32"/>
    <w:basedOn w:val="220"/>
    <w:semiHidden/>
    <w:qFormat/>
  </w:style>
  <w:style w:type="paragraph" w:customStyle="1" w:styleId="92">
    <w:name w:val="目录 92"/>
    <w:basedOn w:val="82"/>
    <w:semiHidden/>
    <w:qFormat/>
    <w:pPr>
      <w:spacing w:before="180"/>
      <w:ind w:left="1418" w:hanging="1418"/>
    </w:pPr>
    <w:rPr>
      <w:b/>
    </w:rPr>
  </w:style>
  <w:style w:type="paragraph" w:customStyle="1" w:styleId="420">
    <w:name w:val="目录 42"/>
    <w:basedOn w:val="320"/>
    <w:semiHidden/>
    <w:qFormat/>
  </w:style>
  <w:style w:type="paragraph" w:customStyle="1" w:styleId="520">
    <w:name w:val="目录 52"/>
    <w:basedOn w:val="420"/>
    <w:semiHidden/>
    <w:qFormat/>
  </w:style>
  <w:style w:type="paragraph" w:customStyle="1" w:styleId="620">
    <w:name w:val="目录 62"/>
    <w:basedOn w:val="520"/>
    <w:next w:val="a3"/>
    <w:semiHidden/>
    <w:qFormat/>
  </w:style>
  <w:style w:type="paragraph" w:customStyle="1" w:styleId="720">
    <w:name w:val="目录 72"/>
    <w:basedOn w:val="620"/>
    <w:next w:val="a3"/>
    <w:semiHidden/>
    <w:qFormat/>
    <w:pPr>
      <w:keepNext w:val="0"/>
      <w:spacing w:before="0"/>
      <w:ind w:left="2268" w:hanging="2268"/>
    </w:pPr>
    <w:rPr>
      <w:sz w:val="20"/>
    </w:rPr>
  </w:style>
  <w:style w:type="character" w:customStyle="1" w:styleId="3b">
    <w:name w:val="@他3"/>
    <w:basedOn w:val="a4"/>
    <w:uiPriority w:val="99"/>
    <w:unhideWhenUsed/>
    <w:qFormat/>
    <w:rPr>
      <w:color w:val="2B579A"/>
      <w:shd w:val="clear" w:color="auto" w:fill="E1DFDD"/>
    </w:rPr>
  </w:style>
  <w:style w:type="character" w:customStyle="1" w:styleId="ListParagraphChar2">
    <w:name w:val="List Paragraph Char2"/>
    <w:uiPriority w:val="34"/>
    <w:qFormat/>
    <w:locked/>
    <w:rPr>
      <w:rFonts w:ascii="Times New Roman" w:hAnsi="Times New Roman"/>
      <w:snapToGrid w:val="0"/>
      <w:sz w:val="21"/>
      <w:szCs w:val="21"/>
    </w:rPr>
  </w:style>
  <w:style w:type="paragraph" w:customStyle="1" w:styleId="Revision2">
    <w:name w:val="Revision2"/>
    <w:hidden/>
    <w:uiPriority w:val="99"/>
    <w:unhideWhenUsed/>
    <w:rPr>
      <w:lang w:val="en-GB" w:eastAsia="en-US"/>
    </w:rPr>
  </w:style>
  <w:style w:type="paragraph" w:customStyle="1" w:styleId="L1bullet">
    <w:name w:val="L1_bullet"/>
    <w:basedOn w:val="B1"/>
    <w:qFormat/>
  </w:style>
  <w:style w:type="paragraph" w:customStyle="1" w:styleId="Metrics">
    <w:name w:val="Metrics"/>
    <w:basedOn w:val="a3"/>
    <w:qFormat/>
    <w:rsid w:val="00957F4D"/>
    <w:pPr>
      <w:jc w:val="center"/>
    </w:pPr>
    <w:rPr>
      <w:rFonts w:ascii="Calibri" w:hAnsi="Calibri" w:cs="Calibri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F1BD91-9F48-46DA-A00B-535F16AC8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36</Pages>
  <Words>17940</Words>
  <Characters>102262</Characters>
  <Application>Microsoft Office Word</Application>
  <DocSecurity>0</DocSecurity>
  <Lines>852</Lines>
  <Paragraphs>239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119963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Hyunsoo Ko/5G Wireless Connect Standard Task(hyunsoo.ko@lge.com)</cp:lastModifiedBy>
  <cp:revision>7</cp:revision>
  <cp:lastPrinted>2019-02-25T14:05:00Z</cp:lastPrinted>
  <dcterms:created xsi:type="dcterms:W3CDTF">2023-08-11T04:26:00Z</dcterms:created>
  <dcterms:modified xsi:type="dcterms:W3CDTF">2023-08-11T07:54:00Z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6A9A7F813054477A9490F3DDFAC3FE15</vt:lpwstr>
  </property>
</Properties>
</file>